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00AB5" w:rsidRPr="00365321" w:rsidRDefault="00500AB5" w:rsidP="00500AB5">
      <w:pPr>
        <w:contextualSpacing/>
        <w:jc w:val="center"/>
        <w:rPr>
          <w:b/>
          <w:sz w:val="28"/>
          <w:szCs w:val="28"/>
        </w:rPr>
      </w:pPr>
      <w:r w:rsidRPr="00365321">
        <w:rPr>
          <w:b/>
          <w:sz w:val="28"/>
          <w:szCs w:val="28"/>
        </w:rPr>
        <w:t>Автономная некоммерческая организация высшего образования</w:t>
      </w:r>
    </w:p>
    <w:p w:rsidR="00500AB5" w:rsidRPr="00365321" w:rsidRDefault="00500AB5" w:rsidP="00500AB5">
      <w:pPr>
        <w:contextualSpacing/>
        <w:jc w:val="center"/>
        <w:rPr>
          <w:b/>
          <w:sz w:val="28"/>
          <w:szCs w:val="28"/>
        </w:rPr>
      </w:pPr>
      <w:r w:rsidRPr="00365321">
        <w:rPr>
          <w:b/>
          <w:sz w:val="28"/>
          <w:szCs w:val="28"/>
        </w:rPr>
        <w:t>«Открытый университет экономики, управления и права»</w:t>
      </w:r>
    </w:p>
    <w:p w:rsidR="00500AB5" w:rsidRPr="00365321" w:rsidRDefault="00500AB5" w:rsidP="00500AB5">
      <w:pPr>
        <w:contextualSpacing/>
        <w:jc w:val="center"/>
        <w:rPr>
          <w:sz w:val="28"/>
          <w:szCs w:val="28"/>
        </w:rPr>
      </w:pPr>
      <w:r w:rsidRPr="00365321">
        <w:rPr>
          <w:b/>
          <w:sz w:val="28"/>
          <w:szCs w:val="28"/>
        </w:rPr>
        <w:t>(АНО ВО ОУЭП)</w:t>
      </w:r>
    </w:p>
    <w:p w:rsidR="00500AB5" w:rsidRPr="00365321" w:rsidRDefault="00500AB5" w:rsidP="00500AB5">
      <w:pPr>
        <w:tabs>
          <w:tab w:val="left" w:pos="900"/>
          <w:tab w:val="left" w:pos="1080"/>
        </w:tabs>
        <w:suppressAutoHyphens/>
        <w:ind w:firstLine="709"/>
        <w:contextualSpacing/>
        <w:jc w:val="both"/>
        <w:rPr>
          <w:b/>
          <w:sz w:val="20"/>
        </w:rPr>
      </w:pPr>
    </w:p>
    <w:p w:rsidR="00500AB5" w:rsidRPr="00365321" w:rsidRDefault="00500AB5" w:rsidP="00500AB5">
      <w:pPr>
        <w:tabs>
          <w:tab w:val="left" w:pos="900"/>
          <w:tab w:val="left" w:pos="1080"/>
        </w:tabs>
        <w:suppressAutoHyphens/>
        <w:ind w:firstLine="709"/>
        <w:contextualSpacing/>
        <w:jc w:val="right"/>
        <w:rPr>
          <w:b/>
          <w:sz w:val="20"/>
        </w:rPr>
      </w:pPr>
    </w:p>
    <w:p w:rsidR="00500AB5" w:rsidRPr="00664516" w:rsidRDefault="00500AB5" w:rsidP="00500AB5">
      <w:pPr>
        <w:tabs>
          <w:tab w:val="left" w:pos="900"/>
          <w:tab w:val="left" w:pos="1080"/>
        </w:tabs>
        <w:suppressAutoHyphens/>
        <w:ind w:firstLine="709"/>
        <w:contextualSpacing/>
        <w:jc w:val="right"/>
        <w:rPr>
          <w:b/>
          <w:sz w:val="20"/>
        </w:rPr>
      </w:pPr>
      <w:r w:rsidRPr="00664516">
        <w:rPr>
          <w:b/>
          <w:sz w:val="20"/>
        </w:rPr>
        <w:t>УТВЕРЖДАЮ:</w:t>
      </w:r>
    </w:p>
    <w:p w:rsidR="00500AB5" w:rsidRPr="00664516" w:rsidRDefault="00500AB5" w:rsidP="00500AB5">
      <w:pPr>
        <w:tabs>
          <w:tab w:val="left" w:pos="900"/>
          <w:tab w:val="left" w:pos="1080"/>
        </w:tabs>
        <w:suppressAutoHyphens/>
        <w:ind w:firstLine="709"/>
        <w:contextualSpacing/>
        <w:jc w:val="right"/>
        <w:rPr>
          <w:sz w:val="20"/>
        </w:rPr>
      </w:pPr>
      <w:r w:rsidRPr="00664516">
        <w:rPr>
          <w:sz w:val="20"/>
        </w:rPr>
        <w:t>Ректор АНО ВО ОУЭП, Фокина В.Н.</w:t>
      </w:r>
    </w:p>
    <w:p w:rsidR="00500AB5" w:rsidRPr="00664516" w:rsidRDefault="00500AB5" w:rsidP="00500AB5">
      <w:pPr>
        <w:tabs>
          <w:tab w:val="left" w:pos="900"/>
          <w:tab w:val="left" w:pos="1080"/>
        </w:tabs>
        <w:suppressAutoHyphens/>
        <w:ind w:firstLine="709"/>
        <w:contextualSpacing/>
        <w:jc w:val="right"/>
        <w:rPr>
          <w:b/>
          <w:sz w:val="20"/>
        </w:rPr>
      </w:pPr>
    </w:p>
    <w:p w:rsidR="00500AB5" w:rsidRPr="00664516" w:rsidRDefault="00500AB5" w:rsidP="00500AB5">
      <w:pPr>
        <w:tabs>
          <w:tab w:val="left" w:pos="900"/>
          <w:tab w:val="left" w:pos="1080"/>
        </w:tabs>
        <w:suppressAutoHyphens/>
        <w:ind w:firstLine="709"/>
        <w:contextualSpacing/>
        <w:jc w:val="right"/>
        <w:rPr>
          <w:b/>
          <w:sz w:val="20"/>
        </w:rPr>
      </w:pPr>
      <w:r w:rsidRPr="00664516">
        <w:rPr>
          <w:b/>
          <w:noProof/>
          <w:sz w:val="20"/>
        </w:rPr>
        <w:drawing>
          <wp:inline distT="0" distB="0" distL="0" distR="0" wp14:anchorId="088FA1E8" wp14:editId="0942EBB2">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6">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500AB5" w:rsidRPr="00664516" w:rsidRDefault="00500AB5" w:rsidP="00500AB5">
      <w:pPr>
        <w:tabs>
          <w:tab w:val="left" w:pos="900"/>
          <w:tab w:val="left" w:pos="1080"/>
        </w:tabs>
        <w:suppressAutoHyphens/>
        <w:ind w:firstLine="709"/>
        <w:contextualSpacing/>
        <w:jc w:val="right"/>
        <w:rPr>
          <w:sz w:val="20"/>
        </w:rPr>
      </w:pPr>
      <w:r w:rsidRPr="00664516">
        <w:rPr>
          <w:sz w:val="20"/>
        </w:rPr>
        <w:t>19 апреля 2023 г.</w:t>
      </w:r>
    </w:p>
    <w:p w:rsidR="00500AB5" w:rsidRPr="00664516" w:rsidRDefault="00500AB5" w:rsidP="00500AB5">
      <w:pPr>
        <w:tabs>
          <w:tab w:val="left" w:pos="900"/>
          <w:tab w:val="left" w:pos="1080"/>
        </w:tabs>
        <w:suppressAutoHyphens/>
        <w:ind w:firstLine="709"/>
        <w:contextualSpacing/>
        <w:jc w:val="right"/>
        <w:rPr>
          <w:sz w:val="20"/>
        </w:rPr>
      </w:pPr>
    </w:p>
    <w:p w:rsidR="00500AB5" w:rsidRPr="00664516" w:rsidRDefault="00500AB5" w:rsidP="00500AB5">
      <w:pPr>
        <w:tabs>
          <w:tab w:val="left" w:pos="900"/>
          <w:tab w:val="left" w:pos="1080"/>
        </w:tabs>
        <w:suppressAutoHyphens/>
        <w:ind w:firstLine="709"/>
        <w:contextualSpacing/>
        <w:jc w:val="right"/>
        <w:rPr>
          <w:sz w:val="20"/>
        </w:rPr>
      </w:pPr>
      <w:r w:rsidRPr="00664516">
        <w:rPr>
          <w:sz w:val="20"/>
        </w:rPr>
        <w:t>Решение Ученого совета АНО ВО ОУЭП,</w:t>
      </w:r>
    </w:p>
    <w:p w:rsidR="00500AB5" w:rsidRPr="00664516" w:rsidRDefault="00500AB5" w:rsidP="00500AB5">
      <w:pPr>
        <w:tabs>
          <w:tab w:val="left" w:pos="900"/>
          <w:tab w:val="left" w:pos="1080"/>
        </w:tabs>
        <w:suppressAutoHyphens/>
        <w:ind w:firstLine="709"/>
        <w:contextualSpacing/>
        <w:jc w:val="right"/>
        <w:rPr>
          <w:sz w:val="20"/>
        </w:rPr>
      </w:pPr>
      <w:r w:rsidRPr="00664516">
        <w:rPr>
          <w:sz w:val="20"/>
        </w:rPr>
        <w:t xml:space="preserve">Протокол N 9 от 19.04.2023 </w:t>
      </w:r>
    </w:p>
    <w:p w:rsidR="00A709DA" w:rsidRPr="00D52134" w:rsidRDefault="00A709DA" w:rsidP="00A709DA">
      <w:pPr>
        <w:tabs>
          <w:tab w:val="left" w:pos="900"/>
          <w:tab w:val="left" w:pos="1080"/>
        </w:tabs>
        <w:suppressAutoHyphens/>
        <w:spacing w:before="0" w:beforeAutospacing="0" w:after="0" w:afterAutospacing="0"/>
        <w:ind w:firstLine="709"/>
        <w:jc w:val="center"/>
      </w:pPr>
    </w:p>
    <w:p w:rsidR="00A709DA" w:rsidRPr="00D52134" w:rsidRDefault="00A709DA" w:rsidP="00A709DA">
      <w:pPr>
        <w:tabs>
          <w:tab w:val="left" w:pos="900"/>
          <w:tab w:val="left" w:pos="1080"/>
        </w:tabs>
        <w:suppressAutoHyphens/>
        <w:spacing w:before="0" w:beforeAutospacing="0" w:after="0" w:afterAutospacing="0"/>
        <w:ind w:firstLine="709"/>
        <w:jc w:val="center"/>
        <w:rPr>
          <w:b/>
        </w:rPr>
      </w:pPr>
      <w:r w:rsidRPr="00D52134">
        <w:rPr>
          <w:b/>
        </w:rPr>
        <w:t>РАБОЧАЯ ПРОГРАММА</w:t>
      </w:r>
    </w:p>
    <w:p w:rsidR="00A709DA" w:rsidRPr="00D52134" w:rsidRDefault="00A709DA" w:rsidP="00A709DA">
      <w:pPr>
        <w:tabs>
          <w:tab w:val="left" w:pos="900"/>
          <w:tab w:val="left" w:pos="1080"/>
        </w:tabs>
        <w:suppressAutoHyphens/>
        <w:spacing w:before="0" w:beforeAutospacing="0" w:after="0" w:afterAutospacing="0"/>
        <w:ind w:firstLine="709"/>
        <w:jc w:val="center"/>
        <w:rPr>
          <w:b/>
        </w:rPr>
      </w:pPr>
    </w:p>
    <w:p w:rsidR="00A709DA" w:rsidRPr="00D52134" w:rsidRDefault="00A709DA" w:rsidP="00A709DA">
      <w:pPr>
        <w:tabs>
          <w:tab w:val="left" w:pos="900"/>
          <w:tab w:val="left" w:pos="1080"/>
        </w:tabs>
        <w:suppressAutoHyphens/>
        <w:spacing w:before="0" w:beforeAutospacing="0" w:after="0" w:afterAutospacing="0"/>
        <w:ind w:firstLine="709"/>
        <w:jc w:val="center"/>
        <w:rPr>
          <w:b/>
        </w:rPr>
      </w:pPr>
      <w:r w:rsidRPr="00D52134">
        <w:rPr>
          <w:b/>
        </w:rPr>
        <w:t>по дисциплине</w:t>
      </w:r>
    </w:p>
    <w:p w:rsidR="00A709DA" w:rsidRPr="00D52134" w:rsidRDefault="00A709DA" w:rsidP="00A709DA">
      <w:pPr>
        <w:tabs>
          <w:tab w:val="left" w:pos="900"/>
          <w:tab w:val="left" w:pos="1080"/>
        </w:tabs>
        <w:suppressAutoHyphens/>
        <w:spacing w:before="0" w:beforeAutospacing="0" w:after="0" w:afterAutospacing="0"/>
        <w:ind w:firstLine="709"/>
        <w:jc w:val="center"/>
        <w:rPr>
          <w:b/>
        </w:rPr>
      </w:pPr>
    </w:p>
    <w:p w:rsidR="00A709DA" w:rsidRPr="00D52134" w:rsidRDefault="00A709DA" w:rsidP="00A709DA">
      <w:pPr>
        <w:tabs>
          <w:tab w:val="left" w:pos="900"/>
          <w:tab w:val="left" w:pos="1080"/>
        </w:tabs>
        <w:suppressAutoHyphens/>
        <w:spacing w:before="0" w:beforeAutospacing="0" w:after="0" w:afterAutospacing="0"/>
        <w:ind w:firstLine="567"/>
        <w:jc w:val="center"/>
      </w:pPr>
      <w:r>
        <w:t xml:space="preserve">Наименование дисциплины ФТД.03 </w:t>
      </w:r>
      <w:r w:rsidRPr="00D52134">
        <w:t>Органи</w:t>
      </w:r>
      <w:r>
        <w:t>зация волонтерской деятельности</w:t>
      </w:r>
    </w:p>
    <w:p w:rsidR="00A709DA" w:rsidRPr="00D52134" w:rsidRDefault="00A709DA" w:rsidP="00A709DA">
      <w:pPr>
        <w:tabs>
          <w:tab w:val="left" w:pos="900"/>
          <w:tab w:val="left" w:pos="1080"/>
        </w:tabs>
        <w:suppressAutoHyphens/>
        <w:spacing w:before="0" w:beforeAutospacing="0" w:after="0" w:afterAutospacing="0"/>
        <w:ind w:firstLine="567"/>
        <w:jc w:val="center"/>
      </w:pPr>
      <w:r w:rsidRPr="00D52134">
        <w:t>Образовательная программа направления подготовки</w:t>
      </w:r>
    </w:p>
    <w:p w:rsidR="00A709DA" w:rsidRPr="00D52134" w:rsidRDefault="00A709DA" w:rsidP="00A709DA">
      <w:pPr>
        <w:tabs>
          <w:tab w:val="left" w:pos="900"/>
          <w:tab w:val="left" w:pos="1080"/>
        </w:tabs>
        <w:suppressAutoHyphens/>
        <w:spacing w:before="0" w:beforeAutospacing="0" w:after="0" w:afterAutospacing="0"/>
        <w:ind w:firstLine="567"/>
        <w:jc w:val="center"/>
      </w:pPr>
      <w:r w:rsidRPr="00D52134">
        <w:t>40.04.01 «Юриспруденция»</w:t>
      </w:r>
    </w:p>
    <w:p w:rsidR="00A709DA" w:rsidRPr="00D52134" w:rsidRDefault="00A709DA" w:rsidP="00A709DA">
      <w:pPr>
        <w:tabs>
          <w:tab w:val="left" w:pos="900"/>
          <w:tab w:val="left" w:pos="1080"/>
        </w:tabs>
        <w:suppressAutoHyphens/>
        <w:spacing w:before="0" w:beforeAutospacing="0" w:after="0" w:afterAutospacing="0"/>
        <w:ind w:firstLine="709"/>
        <w:jc w:val="center"/>
      </w:pPr>
      <w:r w:rsidRPr="00D52134">
        <w:t>направленность (профиль): «</w:t>
      </w:r>
      <w:r w:rsidRPr="00D52134">
        <w:rPr>
          <w:spacing w:val="7"/>
        </w:rPr>
        <w:t xml:space="preserve">Уголовное право, криминология, </w:t>
      </w:r>
      <w:r w:rsidRPr="00D52134">
        <w:rPr>
          <w:spacing w:val="7"/>
        </w:rPr>
        <w:br/>
        <w:t>уголовно-исполнительное право</w:t>
      </w:r>
      <w:r w:rsidRPr="00D52134">
        <w:t>»</w:t>
      </w:r>
    </w:p>
    <w:p w:rsidR="00A709DA" w:rsidRPr="00D52134" w:rsidRDefault="00A709DA" w:rsidP="00A709DA">
      <w:pPr>
        <w:tabs>
          <w:tab w:val="left" w:pos="900"/>
          <w:tab w:val="left" w:pos="1080"/>
        </w:tabs>
        <w:suppressAutoHyphens/>
        <w:spacing w:before="0" w:beforeAutospacing="0" w:after="0" w:afterAutospacing="0"/>
        <w:ind w:firstLine="567"/>
        <w:jc w:val="center"/>
      </w:pPr>
    </w:p>
    <w:p w:rsidR="00A709DA" w:rsidRPr="00D52134" w:rsidRDefault="00A709DA" w:rsidP="00A709DA">
      <w:pPr>
        <w:tabs>
          <w:tab w:val="left" w:pos="900"/>
          <w:tab w:val="left" w:pos="1080"/>
        </w:tabs>
        <w:suppressAutoHyphens/>
        <w:spacing w:before="0" w:beforeAutospacing="0" w:after="0" w:afterAutospacing="0"/>
        <w:ind w:firstLine="709"/>
        <w:jc w:val="center"/>
      </w:pPr>
    </w:p>
    <w:p w:rsidR="00A709DA" w:rsidRPr="00D52134" w:rsidRDefault="00A709DA" w:rsidP="00A709DA">
      <w:pPr>
        <w:tabs>
          <w:tab w:val="left" w:pos="900"/>
          <w:tab w:val="left" w:pos="1080"/>
        </w:tabs>
        <w:suppressAutoHyphens/>
        <w:spacing w:before="0" w:beforeAutospacing="0" w:after="0" w:afterAutospacing="0"/>
        <w:ind w:firstLine="709"/>
        <w:rPr>
          <w:b/>
        </w:rPr>
      </w:pPr>
    </w:p>
    <w:p w:rsidR="00A709DA" w:rsidRPr="00D52134" w:rsidRDefault="00A709DA" w:rsidP="00A709DA">
      <w:pPr>
        <w:tabs>
          <w:tab w:val="left" w:pos="900"/>
          <w:tab w:val="left" w:pos="1080"/>
        </w:tabs>
        <w:suppressAutoHyphens/>
        <w:spacing w:before="0" w:beforeAutospacing="0" w:after="0" w:afterAutospacing="0"/>
        <w:ind w:firstLine="709"/>
        <w:jc w:val="right"/>
      </w:pPr>
    </w:p>
    <w:p w:rsidR="00A709DA" w:rsidRPr="00D52134" w:rsidRDefault="00A709DA" w:rsidP="00A709DA">
      <w:pPr>
        <w:tabs>
          <w:tab w:val="left" w:pos="900"/>
          <w:tab w:val="left" w:pos="1080"/>
        </w:tabs>
        <w:suppressAutoHyphens/>
        <w:spacing w:before="0" w:beforeAutospacing="0" w:after="0" w:afterAutospacing="0"/>
        <w:ind w:firstLine="709"/>
        <w:jc w:val="right"/>
      </w:pPr>
    </w:p>
    <w:p w:rsidR="00A709DA" w:rsidRPr="00D52134" w:rsidRDefault="00A709DA" w:rsidP="00A709DA">
      <w:pPr>
        <w:tabs>
          <w:tab w:val="left" w:pos="900"/>
          <w:tab w:val="left" w:pos="1080"/>
        </w:tabs>
        <w:suppressAutoHyphens/>
        <w:spacing w:before="0" w:beforeAutospacing="0" w:after="0" w:afterAutospacing="0"/>
        <w:ind w:firstLine="709"/>
        <w:jc w:val="right"/>
        <w:rPr>
          <w:sz w:val="20"/>
          <w:szCs w:val="20"/>
        </w:rPr>
      </w:pPr>
    </w:p>
    <w:p w:rsidR="00A709DA" w:rsidRPr="00C416FF" w:rsidRDefault="00500AB5" w:rsidP="00A709DA">
      <w:pPr>
        <w:tabs>
          <w:tab w:val="left" w:pos="900"/>
          <w:tab w:val="left" w:pos="1080"/>
        </w:tabs>
        <w:suppressAutoHyphens/>
        <w:spacing w:before="0" w:beforeAutospacing="0" w:after="0" w:afterAutospacing="0"/>
        <w:ind w:firstLine="709"/>
        <w:jc w:val="right"/>
        <w:rPr>
          <w:sz w:val="20"/>
          <w:szCs w:val="20"/>
        </w:rPr>
      </w:pPr>
      <w:r>
        <w:rPr>
          <w:sz w:val="20"/>
          <w:szCs w:val="20"/>
        </w:rPr>
        <w:t xml:space="preserve"> </w:t>
      </w:r>
    </w:p>
    <w:p w:rsidR="00A709DA" w:rsidRPr="00D52134" w:rsidRDefault="00A709DA" w:rsidP="00A709DA">
      <w:pPr>
        <w:tabs>
          <w:tab w:val="left" w:pos="900"/>
          <w:tab w:val="left" w:pos="1080"/>
        </w:tabs>
        <w:suppressAutoHyphens/>
        <w:spacing w:before="0" w:beforeAutospacing="0" w:after="0" w:afterAutospacing="0"/>
        <w:ind w:firstLine="709"/>
        <w:rPr>
          <w:sz w:val="20"/>
          <w:szCs w:val="20"/>
        </w:rPr>
      </w:pPr>
    </w:p>
    <w:p w:rsidR="00A709DA" w:rsidRPr="00D52134" w:rsidRDefault="00A709DA" w:rsidP="00A709DA">
      <w:pPr>
        <w:tabs>
          <w:tab w:val="left" w:pos="900"/>
          <w:tab w:val="left" w:pos="1080"/>
        </w:tabs>
        <w:suppressAutoHyphens/>
        <w:spacing w:before="0" w:beforeAutospacing="0" w:after="0" w:afterAutospacing="0"/>
        <w:ind w:firstLine="709"/>
        <w:rPr>
          <w:sz w:val="20"/>
          <w:szCs w:val="20"/>
        </w:rPr>
      </w:pPr>
    </w:p>
    <w:p w:rsidR="00A709DA" w:rsidRPr="00D52134" w:rsidRDefault="00A709DA" w:rsidP="00A709DA">
      <w:pPr>
        <w:tabs>
          <w:tab w:val="left" w:pos="900"/>
          <w:tab w:val="left" w:pos="1080"/>
        </w:tabs>
        <w:suppressAutoHyphens/>
        <w:spacing w:before="0" w:beforeAutospacing="0" w:after="0" w:afterAutospacing="0"/>
        <w:rPr>
          <w:sz w:val="20"/>
          <w:u w:val="single"/>
        </w:rPr>
      </w:pPr>
      <w:r w:rsidRPr="00D52134">
        <w:rPr>
          <w:sz w:val="20"/>
        </w:rPr>
        <w:t xml:space="preserve">Квалификация - </w:t>
      </w:r>
      <w:r w:rsidRPr="00D52134">
        <w:rPr>
          <w:sz w:val="20"/>
          <w:u w:val="single"/>
        </w:rPr>
        <w:t>магистр</w:t>
      </w:r>
    </w:p>
    <w:p w:rsidR="00A709DA" w:rsidRPr="00D52134" w:rsidRDefault="00A709DA" w:rsidP="00A709DA">
      <w:pPr>
        <w:tabs>
          <w:tab w:val="left" w:pos="900"/>
          <w:tab w:val="left" w:pos="1080"/>
        </w:tabs>
        <w:suppressAutoHyphens/>
        <w:spacing w:before="0" w:beforeAutospacing="0" w:after="0" w:afterAutospacing="0"/>
        <w:ind w:firstLine="709"/>
        <w:rPr>
          <w:sz w:val="20"/>
          <w:szCs w:val="20"/>
          <w:u w:val="single"/>
        </w:rPr>
      </w:pPr>
    </w:p>
    <w:p w:rsidR="00A709DA" w:rsidRPr="00D52134" w:rsidRDefault="00A709DA" w:rsidP="00A709DA">
      <w:pPr>
        <w:tabs>
          <w:tab w:val="left" w:pos="900"/>
          <w:tab w:val="left" w:pos="1080"/>
        </w:tabs>
        <w:suppressAutoHyphens/>
        <w:spacing w:before="0" w:beforeAutospacing="0" w:after="0" w:afterAutospacing="0"/>
        <w:ind w:firstLine="709"/>
        <w:rPr>
          <w:sz w:val="20"/>
          <w:szCs w:val="20"/>
          <w:u w:val="single"/>
        </w:rPr>
      </w:pPr>
    </w:p>
    <w:p w:rsidR="00A709DA" w:rsidRPr="00D52134" w:rsidRDefault="00A709DA" w:rsidP="00A709DA">
      <w:pPr>
        <w:tabs>
          <w:tab w:val="left" w:pos="900"/>
          <w:tab w:val="left" w:pos="1080"/>
        </w:tabs>
        <w:suppressAutoHyphens/>
        <w:spacing w:before="0" w:beforeAutospacing="0" w:after="0" w:afterAutospacing="0"/>
        <w:rPr>
          <w:sz w:val="20"/>
          <w:szCs w:val="20"/>
        </w:rPr>
      </w:pPr>
      <w:r w:rsidRPr="00D52134">
        <w:rPr>
          <w:b/>
          <w:sz w:val="20"/>
          <w:szCs w:val="20"/>
        </w:rPr>
        <w:t>Разработчик</w:t>
      </w:r>
      <w:r w:rsidRPr="00D52134">
        <w:rPr>
          <w:sz w:val="20"/>
          <w:szCs w:val="20"/>
        </w:rPr>
        <w:t xml:space="preserve">: </w:t>
      </w:r>
    </w:p>
    <w:p w:rsidR="00A709DA" w:rsidRPr="00D52134" w:rsidRDefault="00A709DA" w:rsidP="00A709DA">
      <w:pPr>
        <w:tabs>
          <w:tab w:val="left" w:pos="900"/>
          <w:tab w:val="left" w:pos="1080"/>
        </w:tabs>
        <w:suppressAutoHyphens/>
        <w:spacing w:before="0" w:beforeAutospacing="0" w:after="0" w:afterAutospacing="0"/>
        <w:rPr>
          <w:sz w:val="20"/>
          <w:szCs w:val="20"/>
          <w:u w:val="single"/>
        </w:rPr>
      </w:pPr>
      <w:proofErr w:type="spellStart"/>
      <w:r w:rsidRPr="00D52134">
        <w:rPr>
          <w:sz w:val="20"/>
          <w:szCs w:val="20"/>
        </w:rPr>
        <w:t>Масягин</w:t>
      </w:r>
      <w:proofErr w:type="spellEnd"/>
      <w:r w:rsidRPr="00D52134">
        <w:rPr>
          <w:sz w:val="20"/>
          <w:szCs w:val="20"/>
        </w:rPr>
        <w:t xml:space="preserve"> В.П., </w:t>
      </w:r>
      <w:proofErr w:type="spellStart"/>
      <w:r w:rsidRPr="00D52134">
        <w:rPr>
          <w:sz w:val="20"/>
          <w:szCs w:val="20"/>
        </w:rPr>
        <w:t>д.пед.н</w:t>
      </w:r>
      <w:proofErr w:type="spellEnd"/>
      <w:r w:rsidRPr="00D52134">
        <w:rPr>
          <w:sz w:val="20"/>
          <w:szCs w:val="20"/>
        </w:rPr>
        <w:t>., проф.</w:t>
      </w:r>
    </w:p>
    <w:p w:rsidR="00A709DA" w:rsidRPr="00D52134" w:rsidRDefault="00A709DA" w:rsidP="00A709DA">
      <w:pPr>
        <w:tabs>
          <w:tab w:val="left" w:pos="900"/>
          <w:tab w:val="left" w:pos="1080"/>
        </w:tabs>
        <w:suppressAutoHyphens/>
        <w:spacing w:before="0" w:beforeAutospacing="0" w:after="0" w:afterAutospacing="0"/>
        <w:ind w:firstLine="709"/>
        <w:rPr>
          <w:u w:val="single"/>
        </w:rPr>
      </w:pPr>
    </w:p>
    <w:p w:rsidR="00A709DA" w:rsidRPr="00D52134" w:rsidRDefault="00A709DA" w:rsidP="00A709DA">
      <w:pPr>
        <w:tabs>
          <w:tab w:val="left" w:pos="900"/>
          <w:tab w:val="left" w:pos="1080"/>
        </w:tabs>
        <w:suppressAutoHyphens/>
        <w:spacing w:before="0" w:beforeAutospacing="0" w:after="0" w:afterAutospacing="0"/>
        <w:ind w:firstLine="709"/>
        <w:rPr>
          <w:u w:val="single"/>
        </w:rPr>
      </w:pPr>
    </w:p>
    <w:p w:rsidR="00A709DA" w:rsidRPr="00DD2987" w:rsidRDefault="00A709DA" w:rsidP="00A709DA">
      <w:pPr>
        <w:tabs>
          <w:tab w:val="left" w:pos="900"/>
          <w:tab w:val="left" w:pos="1080"/>
        </w:tabs>
        <w:suppressAutoHyphens/>
        <w:spacing w:before="0" w:beforeAutospacing="0" w:after="0" w:afterAutospacing="0"/>
        <w:rPr>
          <w:u w:val="single"/>
        </w:rPr>
      </w:pPr>
    </w:p>
    <w:p w:rsidR="00A709DA" w:rsidRPr="00DD2987" w:rsidRDefault="00A709DA" w:rsidP="00A709DA">
      <w:pPr>
        <w:tabs>
          <w:tab w:val="left" w:pos="900"/>
          <w:tab w:val="left" w:pos="1080"/>
        </w:tabs>
        <w:suppressAutoHyphens/>
        <w:spacing w:before="0" w:beforeAutospacing="0" w:after="0" w:afterAutospacing="0"/>
        <w:rPr>
          <w:u w:val="single"/>
        </w:rPr>
      </w:pPr>
    </w:p>
    <w:p w:rsidR="00A709DA" w:rsidRPr="00DD2987" w:rsidRDefault="00A709DA" w:rsidP="00A709DA">
      <w:pPr>
        <w:tabs>
          <w:tab w:val="left" w:pos="900"/>
          <w:tab w:val="left" w:pos="1080"/>
        </w:tabs>
        <w:suppressAutoHyphens/>
        <w:spacing w:before="0" w:beforeAutospacing="0" w:after="0" w:afterAutospacing="0"/>
        <w:rPr>
          <w:u w:val="single"/>
        </w:rPr>
      </w:pPr>
    </w:p>
    <w:p w:rsidR="00A709DA" w:rsidRDefault="00A709DA" w:rsidP="00A709DA">
      <w:pPr>
        <w:tabs>
          <w:tab w:val="left" w:pos="900"/>
          <w:tab w:val="left" w:pos="1080"/>
        </w:tabs>
        <w:suppressAutoHyphens/>
        <w:spacing w:before="0" w:beforeAutospacing="0" w:after="0" w:afterAutospacing="0"/>
        <w:ind w:firstLine="709"/>
        <w:rPr>
          <w:u w:val="single"/>
        </w:rPr>
      </w:pPr>
    </w:p>
    <w:p w:rsidR="00A709DA" w:rsidRDefault="00A709DA" w:rsidP="00A709DA">
      <w:pPr>
        <w:tabs>
          <w:tab w:val="left" w:pos="900"/>
          <w:tab w:val="left" w:pos="1080"/>
        </w:tabs>
        <w:suppressAutoHyphens/>
        <w:spacing w:before="0" w:beforeAutospacing="0" w:after="0" w:afterAutospacing="0"/>
        <w:ind w:firstLine="709"/>
        <w:rPr>
          <w:u w:val="single"/>
        </w:rPr>
      </w:pPr>
    </w:p>
    <w:p w:rsidR="00A709DA" w:rsidRDefault="00A709DA" w:rsidP="00A709DA">
      <w:pPr>
        <w:tabs>
          <w:tab w:val="left" w:pos="900"/>
          <w:tab w:val="left" w:pos="1080"/>
        </w:tabs>
        <w:suppressAutoHyphens/>
        <w:spacing w:before="0" w:beforeAutospacing="0" w:after="0" w:afterAutospacing="0"/>
        <w:ind w:firstLine="709"/>
        <w:rPr>
          <w:u w:val="single"/>
        </w:rPr>
      </w:pPr>
    </w:p>
    <w:p w:rsidR="00A709DA" w:rsidRPr="00D52134" w:rsidRDefault="00A709DA" w:rsidP="00A709DA">
      <w:pPr>
        <w:tabs>
          <w:tab w:val="left" w:pos="900"/>
          <w:tab w:val="left" w:pos="1080"/>
        </w:tabs>
        <w:suppressAutoHyphens/>
        <w:spacing w:before="0" w:beforeAutospacing="0" w:after="0" w:afterAutospacing="0"/>
        <w:ind w:firstLine="709"/>
        <w:rPr>
          <w:u w:val="single"/>
        </w:rPr>
      </w:pPr>
    </w:p>
    <w:p w:rsidR="00500AB5" w:rsidRDefault="00A709DA" w:rsidP="00A709DA">
      <w:pPr>
        <w:spacing w:before="0" w:beforeAutospacing="0" w:after="0" w:afterAutospacing="0"/>
        <w:jc w:val="center"/>
        <w:rPr>
          <w:sz w:val="20"/>
        </w:rPr>
      </w:pPr>
      <w:r>
        <w:rPr>
          <w:sz w:val="20"/>
        </w:rPr>
        <w:t>Москва 202</w:t>
      </w:r>
      <w:r w:rsidR="00500AB5">
        <w:rPr>
          <w:sz w:val="20"/>
        </w:rPr>
        <w:t>3</w:t>
      </w:r>
    </w:p>
    <w:p w:rsidR="00500AB5" w:rsidRDefault="00500AB5">
      <w:pPr>
        <w:spacing w:before="0" w:beforeAutospacing="0" w:after="160" w:afterAutospacing="0" w:line="259" w:lineRule="auto"/>
        <w:rPr>
          <w:sz w:val="20"/>
        </w:rPr>
      </w:pPr>
      <w:r>
        <w:rPr>
          <w:sz w:val="20"/>
        </w:rPr>
        <w:br w:type="page"/>
      </w:r>
    </w:p>
    <w:p w:rsidR="00A709DA" w:rsidRDefault="00A709DA" w:rsidP="00A709DA">
      <w:pPr>
        <w:spacing w:before="0" w:beforeAutospacing="0" w:after="0" w:afterAutospacing="0"/>
        <w:jc w:val="center"/>
        <w:rPr>
          <w:sz w:val="20"/>
        </w:rPr>
      </w:pPr>
    </w:p>
    <w:p w:rsidR="00DB454D" w:rsidRPr="00D52134" w:rsidRDefault="00DB454D" w:rsidP="00DB454D">
      <w:pPr>
        <w:numPr>
          <w:ilvl w:val="0"/>
          <w:numId w:val="63"/>
        </w:numPr>
        <w:tabs>
          <w:tab w:val="left" w:pos="900"/>
        </w:tabs>
        <w:spacing w:before="0" w:beforeAutospacing="0" w:after="0" w:afterAutospacing="0"/>
        <w:ind w:left="0" w:firstLine="709"/>
        <w:jc w:val="both"/>
        <w:rPr>
          <w:b/>
          <w:sz w:val="20"/>
          <w:szCs w:val="20"/>
        </w:rPr>
      </w:pPr>
      <w:bookmarkStart w:id="0" w:name="_GoBack"/>
      <w:bookmarkEnd w:id="0"/>
      <w:r w:rsidRPr="00D52134">
        <w:rPr>
          <w:b/>
          <w:sz w:val="20"/>
          <w:szCs w:val="20"/>
        </w:rPr>
        <w:t>Цель и задачи дисциплины</w:t>
      </w:r>
    </w:p>
    <w:p w:rsidR="00DB454D" w:rsidRPr="00D52134" w:rsidRDefault="00DB454D" w:rsidP="00DB454D">
      <w:pPr>
        <w:pStyle w:val="Default"/>
        <w:tabs>
          <w:tab w:val="left" w:pos="993"/>
        </w:tabs>
        <w:ind w:firstLine="709"/>
        <w:jc w:val="both"/>
        <w:rPr>
          <w:color w:val="auto"/>
          <w:sz w:val="20"/>
          <w:szCs w:val="20"/>
        </w:rPr>
      </w:pPr>
      <w:r w:rsidRPr="00D52134">
        <w:rPr>
          <w:b/>
          <w:i/>
          <w:color w:val="auto"/>
          <w:sz w:val="20"/>
          <w:szCs w:val="20"/>
        </w:rPr>
        <w:t>Цель дисциплины</w:t>
      </w:r>
      <w:r w:rsidRPr="00D52134">
        <w:rPr>
          <w:color w:val="auto"/>
          <w:sz w:val="20"/>
          <w:szCs w:val="20"/>
        </w:rPr>
        <w:t xml:space="preserve"> </w:t>
      </w:r>
      <w:r w:rsidRPr="00D52134">
        <w:rPr>
          <w:b/>
          <w:color w:val="auto"/>
          <w:spacing w:val="-1"/>
          <w:sz w:val="20"/>
          <w:szCs w:val="20"/>
        </w:rPr>
        <w:t xml:space="preserve">– </w:t>
      </w:r>
      <w:r w:rsidRPr="00D52134">
        <w:rPr>
          <w:color w:val="auto"/>
          <w:sz w:val="20"/>
          <w:szCs w:val="20"/>
        </w:rPr>
        <w:t>развитие у магистрантов системы знаний, навыков, умений, универсальных компетенций в области организации волонтерской деятельности, взаимодействия с социально ориентированными некоммерческими организациями, органами власти и подведомственными им организациями.</w:t>
      </w:r>
    </w:p>
    <w:p w:rsidR="00DB454D" w:rsidRPr="00D52134" w:rsidRDefault="00DB454D" w:rsidP="00DB454D">
      <w:pPr>
        <w:tabs>
          <w:tab w:val="left" w:pos="900"/>
          <w:tab w:val="left" w:pos="993"/>
        </w:tabs>
        <w:suppressAutoHyphens/>
        <w:spacing w:before="0" w:beforeAutospacing="0" w:after="0" w:afterAutospacing="0"/>
        <w:ind w:firstLine="709"/>
        <w:jc w:val="both"/>
        <w:rPr>
          <w:sz w:val="20"/>
          <w:szCs w:val="20"/>
        </w:rPr>
      </w:pPr>
      <w:r w:rsidRPr="00D52134">
        <w:rPr>
          <w:b/>
          <w:i/>
          <w:sz w:val="20"/>
          <w:szCs w:val="20"/>
        </w:rPr>
        <w:t>Задачи дисциплины:</w:t>
      </w:r>
    </w:p>
    <w:p w:rsidR="00DB454D" w:rsidRPr="00D52134" w:rsidRDefault="00DB454D" w:rsidP="00DB454D">
      <w:pPr>
        <w:pStyle w:val="affffffffff0"/>
        <w:numPr>
          <w:ilvl w:val="0"/>
          <w:numId w:val="64"/>
        </w:numPr>
        <w:tabs>
          <w:tab w:val="left" w:pos="900"/>
        </w:tabs>
        <w:spacing w:before="0" w:beforeAutospacing="0" w:after="0" w:afterAutospacing="0"/>
        <w:ind w:left="0" w:firstLine="709"/>
        <w:jc w:val="both"/>
        <w:rPr>
          <w:rFonts w:ascii="Times New Roman" w:hAnsi="Times New Roman"/>
          <w:sz w:val="20"/>
        </w:rPr>
      </w:pPr>
      <w:r w:rsidRPr="00D52134">
        <w:rPr>
          <w:rFonts w:ascii="Times New Roman" w:hAnsi="Times New Roman"/>
          <w:sz w:val="20"/>
        </w:rPr>
        <w:t>освоение обучающимися содержанием волонтерской деятельности и о</w:t>
      </w:r>
      <w:r w:rsidRPr="00D52134">
        <w:rPr>
          <w:rFonts w:ascii="Times New Roman" w:hAnsi="Times New Roman"/>
          <w:bCs/>
          <w:sz w:val="20"/>
        </w:rPr>
        <w:t xml:space="preserve">рганизацией </w:t>
      </w:r>
      <w:r w:rsidRPr="00D52134">
        <w:rPr>
          <w:rFonts w:ascii="Times New Roman" w:hAnsi="Times New Roman"/>
          <w:sz w:val="20"/>
        </w:rPr>
        <w:t>командной</w:t>
      </w:r>
      <w:r w:rsidRPr="00D52134">
        <w:rPr>
          <w:rFonts w:ascii="Times New Roman" w:hAnsi="Times New Roman"/>
          <w:bCs/>
          <w:sz w:val="20"/>
        </w:rPr>
        <w:t xml:space="preserve"> работы с волонтерами, способами </w:t>
      </w:r>
      <w:r w:rsidRPr="00D52134">
        <w:rPr>
          <w:rFonts w:ascii="Times New Roman" w:hAnsi="Times New Roman"/>
          <w:sz w:val="20"/>
        </w:rPr>
        <w:t>выработки командной стратегии для достижения поставленных целей, взаимодействия волонтерских организаций</w:t>
      </w:r>
      <w:r w:rsidRPr="00D52134">
        <w:rPr>
          <w:rFonts w:ascii="Times New Roman" w:hAnsi="Times New Roman"/>
          <w:bCs/>
          <w:sz w:val="20"/>
        </w:rPr>
        <w:t xml:space="preserve"> с социально ориентированными некоммерческими организациями, инициативными группами, органами власти и другими организациями</w:t>
      </w:r>
      <w:r w:rsidRPr="00D52134">
        <w:rPr>
          <w:rFonts w:ascii="Times New Roman" w:hAnsi="Times New Roman"/>
          <w:sz w:val="20"/>
        </w:rPr>
        <w:t xml:space="preserve"> по реализации основных направлений </w:t>
      </w:r>
      <w:proofErr w:type="spellStart"/>
      <w:r w:rsidRPr="00D52134">
        <w:rPr>
          <w:rFonts w:ascii="Times New Roman" w:hAnsi="Times New Roman"/>
          <w:sz w:val="20"/>
        </w:rPr>
        <w:t>волонтерства</w:t>
      </w:r>
      <w:proofErr w:type="spellEnd"/>
      <w:r w:rsidRPr="00D52134">
        <w:rPr>
          <w:rFonts w:ascii="Times New Roman" w:hAnsi="Times New Roman"/>
          <w:sz w:val="20"/>
        </w:rPr>
        <w:t>;</w:t>
      </w:r>
    </w:p>
    <w:p w:rsidR="00DB454D" w:rsidRPr="00D52134" w:rsidRDefault="00DB454D" w:rsidP="00DB454D">
      <w:pPr>
        <w:numPr>
          <w:ilvl w:val="0"/>
          <w:numId w:val="64"/>
        </w:numPr>
        <w:tabs>
          <w:tab w:val="left" w:pos="0"/>
          <w:tab w:val="left" w:pos="142"/>
          <w:tab w:val="left" w:pos="851"/>
        </w:tabs>
        <w:suppressAutoHyphens/>
        <w:spacing w:before="0" w:beforeAutospacing="0" w:after="0" w:afterAutospacing="0"/>
        <w:ind w:left="0" w:firstLine="709"/>
        <w:jc w:val="both"/>
        <w:rPr>
          <w:sz w:val="20"/>
          <w:szCs w:val="20"/>
        </w:rPr>
      </w:pPr>
      <w:r w:rsidRPr="00D52134">
        <w:rPr>
          <w:sz w:val="20"/>
          <w:szCs w:val="20"/>
        </w:rPr>
        <w:t xml:space="preserve">овладение обучающимися практическими навыками и умениями, необходимыми для организации и руководства работой команды волонтеров, планирования и реализации приоритетов своей деятельности и способов ее непрерывного совершенствования в процессе </w:t>
      </w:r>
      <w:proofErr w:type="spellStart"/>
      <w:r w:rsidRPr="00D52134">
        <w:rPr>
          <w:sz w:val="20"/>
          <w:szCs w:val="20"/>
        </w:rPr>
        <w:t>волонтерства</w:t>
      </w:r>
      <w:proofErr w:type="spellEnd"/>
      <w:r w:rsidRPr="00D52134">
        <w:rPr>
          <w:sz w:val="20"/>
          <w:szCs w:val="20"/>
        </w:rPr>
        <w:t xml:space="preserve"> на основе обеспечения законности, безопасности личности, общества, государства;</w:t>
      </w:r>
    </w:p>
    <w:p w:rsidR="00DB454D" w:rsidRPr="00D52134" w:rsidRDefault="00DB454D" w:rsidP="00DB454D">
      <w:pPr>
        <w:numPr>
          <w:ilvl w:val="0"/>
          <w:numId w:val="64"/>
        </w:numPr>
        <w:tabs>
          <w:tab w:val="left" w:pos="851"/>
          <w:tab w:val="left" w:pos="900"/>
        </w:tabs>
        <w:suppressAutoHyphens/>
        <w:autoSpaceDE w:val="0"/>
        <w:autoSpaceDN w:val="0"/>
        <w:adjustRightInd w:val="0"/>
        <w:spacing w:before="0" w:beforeAutospacing="0" w:after="0" w:afterAutospacing="0"/>
        <w:ind w:left="0" w:firstLine="709"/>
        <w:jc w:val="both"/>
        <w:rPr>
          <w:sz w:val="20"/>
          <w:szCs w:val="20"/>
        </w:rPr>
      </w:pPr>
      <w:r w:rsidRPr="00D52134">
        <w:rPr>
          <w:sz w:val="20"/>
          <w:szCs w:val="20"/>
        </w:rPr>
        <w:t>формирование у обучающихся навыков и умений самостоятельного поиска, анализа, синтеза и обобщения научной, учебной и методической информации в области организации волонтёрской деятельности в Российской Федерации.</w:t>
      </w:r>
    </w:p>
    <w:p w:rsidR="00DB454D" w:rsidRPr="00D52134" w:rsidRDefault="00DB454D" w:rsidP="00DB454D">
      <w:pPr>
        <w:pStyle w:val="Default"/>
        <w:tabs>
          <w:tab w:val="left" w:pos="993"/>
        </w:tabs>
        <w:ind w:firstLine="709"/>
        <w:jc w:val="both"/>
        <w:rPr>
          <w:color w:val="auto"/>
          <w:sz w:val="20"/>
          <w:szCs w:val="20"/>
        </w:rPr>
      </w:pPr>
      <w:r w:rsidRPr="00D52134">
        <w:rPr>
          <w:color w:val="auto"/>
          <w:sz w:val="20"/>
          <w:szCs w:val="20"/>
        </w:rPr>
        <w:tab/>
      </w:r>
    </w:p>
    <w:p w:rsidR="00DB454D" w:rsidRPr="008E7497" w:rsidRDefault="00DB454D" w:rsidP="00DB454D">
      <w:pPr>
        <w:pStyle w:val="1c"/>
        <w:tabs>
          <w:tab w:val="left" w:pos="993"/>
          <w:tab w:val="right" w:leader="dot" w:pos="9600"/>
        </w:tabs>
        <w:spacing w:before="0" w:beforeAutospacing="0" w:after="0" w:afterAutospacing="0"/>
        <w:ind w:left="0" w:firstLine="709"/>
        <w:jc w:val="both"/>
        <w:rPr>
          <w:b/>
          <w:sz w:val="20"/>
        </w:rPr>
      </w:pPr>
      <w:r w:rsidRPr="008E7497">
        <w:rPr>
          <w:b/>
          <w:sz w:val="20"/>
        </w:rPr>
        <w:t>2. Место дисциплины в структуре ОП</w:t>
      </w:r>
    </w:p>
    <w:p w:rsidR="00DB454D" w:rsidRPr="00D52134" w:rsidRDefault="00DB454D" w:rsidP="00DB454D">
      <w:pPr>
        <w:pStyle w:val="af8"/>
        <w:tabs>
          <w:tab w:val="left" w:pos="900"/>
          <w:tab w:val="left" w:pos="993"/>
          <w:tab w:val="left" w:pos="1080"/>
        </w:tabs>
        <w:suppressAutoHyphens/>
        <w:ind w:firstLine="709"/>
        <w:jc w:val="both"/>
        <w:rPr>
          <w:rFonts w:ascii="Times New Roman" w:hAnsi="Times New Roman"/>
        </w:rPr>
      </w:pPr>
      <w:r w:rsidRPr="00D52134">
        <w:rPr>
          <w:rFonts w:ascii="Times New Roman" w:hAnsi="Times New Roman"/>
        </w:rPr>
        <w:t>Дисциплина «Организация волонтёрской деятельности» относится к факультативным дисциплинам (ФТД).</w:t>
      </w:r>
    </w:p>
    <w:p w:rsidR="00DB454D" w:rsidRPr="008E7497" w:rsidRDefault="00DB454D" w:rsidP="00DB454D">
      <w:pPr>
        <w:pStyle w:val="1c"/>
        <w:tabs>
          <w:tab w:val="right" w:leader="dot" w:pos="9600"/>
        </w:tabs>
        <w:spacing w:before="0" w:beforeAutospacing="0" w:after="0" w:afterAutospacing="0"/>
        <w:ind w:left="0" w:firstLine="709"/>
        <w:rPr>
          <w:b/>
          <w:sz w:val="20"/>
        </w:rPr>
      </w:pPr>
      <w:r w:rsidRPr="008E7497">
        <w:rPr>
          <w:b/>
          <w:sz w:val="20"/>
        </w:rPr>
        <w:t>3. Планируемые результаты обучения по дисциплине</w:t>
      </w:r>
    </w:p>
    <w:p w:rsidR="00DB454D" w:rsidRPr="00D52134" w:rsidRDefault="00DB454D" w:rsidP="00DB454D">
      <w:pPr>
        <w:tabs>
          <w:tab w:val="left" w:pos="900"/>
          <w:tab w:val="left" w:pos="1080"/>
        </w:tabs>
        <w:spacing w:before="0" w:beforeAutospacing="0" w:after="0" w:afterAutospacing="0"/>
        <w:ind w:firstLine="709"/>
        <w:rPr>
          <w:sz w:val="20"/>
          <w:szCs w:val="20"/>
        </w:rPr>
      </w:pPr>
      <w:r w:rsidRPr="00D52134">
        <w:rPr>
          <w:sz w:val="20"/>
          <w:szCs w:val="20"/>
        </w:rPr>
        <w:t>В результате изучения дисциплины обучающийся должен освоить:</w:t>
      </w:r>
    </w:p>
    <w:p w:rsidR="00DB454D" w:rsidRPr="00D52134" w:rsidRDefault="00DB454D" w:rsidP="00DB454D">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i/>
          <w:sz w:val="20"/>
          <w:szCs w:val="20"/>
        </w:rPr>
      </w:pPr>
      <w:r w:rsidRPr="00D52134">
        <w:rPr>
          <w:i/>
          <w:sz w:val="20"/>
          <w:szCs w:val="20"/>
        </w:rPr>
        <w:t>универсальные компетенции</w:t>
      </w:r>
    </w:p>
    <w:p w:rsidR="00DB454D" w:rsidRPr="00D52134" w:rsidRDefault="00DB454D" w:rsidP="00DB454D">
      <w:pPr>
        <w:tabs>
          <w:tab w:val="left" w:pos="900"/>
        </w:tabs>
        <w:spacing w:before="0" w:beforeAutospacing="0" w:after="0" w:afterAutospacing="0"/>
        <w:ind w:firstLine="709"/>
        <w:jc w:val="both"/>
        <w:rPr>
          <w:sz w:val="20"/>
          <w:szCs w:val="20"/>
        </w:rPr>
      </w:pPr>
      <w:r w:rsidRPr="00D52134">
        <w:rPr>
          <w:sz w:val="20"/>
          <w:szCs w:val="20"/>
        </w:rPr>
        <w:t>УК-3. Способен организовывать и руководить работой команды, вырабатывая командную стратегию для достижения поставленной цели</w:t>
      </w:r>
    </w:p>
    <w:p w:rsidR="00DB454D" w:rsidRPr="00D52134" w:rsidRDefault="00DB454D" w:rsidP="00DB454D">
      <w:pPr>
        <w:tabs>
          <w:tab w:val="left" w:pos="900"/>
        </w:tabs>
        <w:suppressAutoHyphens/>
        <w:spacing w:before="0" w:beforeAutospacing="0" w:after="0" w:afterAutospacing="0"/>
        <w:ind w:firstLine="709"/>
        <w:jc w:val="both"/>
        <w:rPr>
          <w:sz w:val="20"/>
          <w:szCs w:val="20"/>
        </w:rPr>
      </w:pPr>
      <w:r w:rsidRPr="00D52134">
        <w:rPr>
          <w:sz w:val="20"/>
          <w:szCs w:val="20"/>
        </w:rPr>
        <w:t>УК-6. Способен определять и реализовывать приоритеты собственной деятельности и способы ее совершенствования на основе самооценки</w:t>
      </w:r>
    </w:p>
    <w:p w:rsidR="00DB454D" w:rsidRPr="00D52134" w:rsidRDefault="00DB454D" w:rsidP="00DB454D">
      <w:pPr>
        <w:tabs>
          <w:tab w:val="left" w:pos="900"/>
        </w:tabs>
        <w:suppressAutoHyphens/>
        <w:spacing w:before="0" w:beforeAutospacing="0" w:after="0" w:afterAutospacing="0"/>
        <w:ind w:firstLine="709"/>
        <w:jc w:val="both"/>
        <w:rPr>
          <w:sz w:val="20"/>
          <w:szCs w:val="20"/>
        </w:rPr>
      </w:pPr>
    </w:p>
    <w:p w:rsidR="00DB454D" w:rsidRPr="00D52134" w:rsidRDefault="00DB454D" w:rsidP="00DB454D">
      <w:pPr>
        <w:tabs>
          <w:tab w:val="left" w:pos="900"/>
        </w:tabs>
        <w:suppressAutoHyphens/>
        <w:spacing w:before="0" w:beforeAutospacing="0" w:after="0" w:afterAutospacing="0"/>
        <w:ind w:firstLine="709"/>
        <w:jc w:val="both"/>
        <w:rPr>
          <w:b/>
          <w:i/>
          <w:sz w:val="20"/>
        </w:rPr>
      </w:pPr>
      <w:r w:rsidRPr="00D52134">
        <w:rPr>
          <w:b/>
          <w:i/>
          <w:sz w:val="20"/>
        </w:rPr>
        <w:t>Результаты освоения дисциплины, установленные индикаторы достижения компетенций</w:t>
      </w:r>
    </w:p>
    <w:p w:rsidR="00DB454D" w:rsidRPr="00D52134" w:rsidRDefault="00DB454D" w:rsidP="00DB454D">
      <w:pPr>
        <w:tabs>
          <w:tab w:val="left" w:pos="900"/>
        </w:tabs>
        <w:spacing w:before="0" w:beforeAutospacing="0" w:after="0" w:afterAutospacing="0"/>
        <w:ind w:firstLine="709"/>
        <w:jc w:val="both"/>
        <w:rPr>
          <w:sz w:val="20"/>
          <w:szCs w:val="20"/>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35"/>
        <w:gridCol w:w="3530"/>
        <w:gridCol w:w="4124"/>
      </w:tblGrid>
      <w:tr w:rsidR="00DB454D" w:rsidRPr="00D52134" w:rsidTr="00900057">
        <w:trPr>
          <w:tblHeader/>
        </w:trPr>
        <w:tc>
          <w:tcPr>
            <w:tcW w:w="2235" w:type="dxa"/>
          </w:tcPr>
          <w:p w:rsidR="00DB454D" w:rsidRPr="00D52134" w:rsidRDefault="00DB454D" w:rsidP="00DB454D">
            <w:pPr>
              <w:tabs>
                <w:tab w:val="left" w:pos="1080"/>
              </w:tabs>
              <w:spacing w:before="0" w:beforeAutospacing="0" w:after="0" w:afterAutospacing="0"/>
              <w:jc w:val="center"/>
              <w:rPr>
                <w:b/>
                <w:sz w:val="20"/>
                <w:szCs w:val="20"/>
              </w:rPr>
            </w:pPr>
            <w:r w:rsidRPr="00D52134">
              <w:rPr>
                <w:b/>
                <w:sz w:val="20"/>
                <w:szCs w:val="20"/>
              </w:rPr>
              <w:t xml:space="preserve">Наименование </w:t>
            </w:r>
            <w:r w:rsidRPr="00D52134">
              <w:rPr>
                <w:b/>
                <w:sz w:val="20"/>
                <w:szCs w:val="20"/>
              </w:rPr>
              <w:br/>
              <w:t>компетенции</w:t>
            </w:r>
          </w:p>
        </w:tc>
        <w:tc>
          <w:tcPr>
            <w:tcW w:w="3530" w:type="dxa"/>
          </w:tcPr>
          <w:p w:rsidR="00DB454D" w:rsidRPr="00D52134" w:rsidRDefault="00DB454D" w:rsidP="00DB454D">
            <w:pPr>
              <w:tabs>
                <w:tab w:val="left" w:pos="1080"/>
              </w:tabs>
              <w:spacing w:before="0" w:beforeAutospacing="0" w:after="0" w:afterAutospacing="0"/>
              <w:jc w:val="center"/>
              <w:rPr>
                <w:b/>
                <w:sz w:val="20"/>
                <w:szCs w:val="20"/>
              </w:rPr>
            </w:pPr>
            <w:r w:rsidRPr="00D52134">
              <w:rPr>
                <w:b/>
                <w:sz w:val="20"/>
              </w:rPr>
              <w:t>Индикаторы достижений компетенции</w:t>
            </w:r>
          </w:p>
        </w:tc>
        <w:tc>
          <w:tcPr>
            <w:tcW w:w="4124" w:type="dxa"/>
          </w:tcPr>
          <w:p w:rsidR="00DB454D" w:rsidRPr="00D52134" w:rsidRDefault="00DB454D" w:rsidP="00DB454D">
            <w:pPr>
              <w:tabs>
                <w:tab w:val="left" w:pos="1080"/>
              </w:tabs>
              <w:spacing w:before="0" w:beforeAutospacing="0" w:after="0" w:afterAutospacing="0"/>
              <w:jc w:val="center"/>
              <w:rPr>
                <w:b/>
                <w:sz w:val="20"/>
                <w:szCs w:val="20"/>
              </w:rPr>
            </w:pPr>
            <w:r w:rsidRPr="00D52134">
              <w:rPr>
                <w:b/>
                <w:sz w:val="20"/>
                <w:szCs w:val="20"/>
              </w:rPr>
              <w:t>Планируемые результаты обучения</w:t>
            </w:r>
          </w:p>
        </w:tc>
      </w:tr>
      <w:tr w:rsidR="00DB454D" w:rsidRPr="00D52134" w:rsidTr="00900057">
        <w:trPr>
          <w:trHeight w:val="2576"/>
        </w:trPr>
        <w:tc>
          <w:tcPr>
            <w:tcW w:w="2235" w:type="dxa"/>
            <w:vMerge w:val="restart"/>
          </w:tcPr>
          <w:p w:rsidR="00DB454D" w:rsidRPr="00D52134" w:rsidRDefault="00DB454D" w:rsidP="00DB454D">
            <w:pPr>
              <w:tabs>
                <w:tab w:val="left" w:pos="900"/>
                <w:tab w:val="left" w:pos="1080"/>
              </w:tabs>
              <w:suppressAutoHyphens/>
              <w:overflowPunct w:val="0"/>
              <w:autoSpaceDE w:val="0"/>
              <w:autoSpaceDN w:val="0"/>
              <w:adjustRightInd w:val="0"/>
              <w:spacing w:before="0" w:beforeAutospacing="0" w:after="0" w:afterAutospacing="0"/>
              <w:jc w:val="both"/>
              <w:textAlignment w:val="baseline"/>
              <w:rPr>
                <w:sz w:val="20"/>
                <w:szCs w:val="20"/>
              </w:rPr>
            </w:pPr>
            <w:r w:rsidRPr="00D52134">
              <w:rPr>
                <w:sz w:val="20"/>
                <w:szCs w:val="20"/>
              </w:rPr>
              <w:t>УК-3. Способен организовывать и руководить работой команды, вырабатывая командную стратегию для достижения поставленной цели</w:t>
            </w:r>
          </w:p>
        </w:tc>
        <w:tc>
          <w:tcPr>
            <w:tcW w:w="3530" w:type="dxa"/>
            <w:vMerge w:val="restart"/>
          </w:tcPr>
          <w:p w:rsidR="00DB454D" w:rsidRPr="00D52134" w:rsidRDefault="00DB454D" w:rsidP="00DB454D">
            <w:pPr>
              <w:spacing w:before="0" w:beforeAutospacing="0" w:after="0" w:afterAutospacing="0"/>
              <w:rPr>
                <w:sz w:val="20"/>
                <w:szCs w:val="20"/>
              </w:rPr>
            </w:pPr>
            <w:r w:rsidRPr="00D52134">
              <w:rPr>
                <w:sz w:val="20"/>
                <w:szCs w:val="20"/>
              </w:rPr>
              <w:t>УК-3.1. Знать:</w:t>
            </w:r>
          </w:p>
          <w:p w:rsidR="00DB454D" w:rsidRPr="00D52134" w:rsidRDefault="00DB454D" w:rsidP="00DB454D">
            <w:pPr>
              <w:spacing w:before="0" w:beforeAutospacing="0" w:after="0" w:afterAutospacing="0"/>
              <w:rPr>
                <w:sz w:val="20"/>
                <w:szCs w:val="20"/>
              </w:rPr>
            </w:pPr>
            <w:r w:rsidRPr="00D52134">
              <w:rPr>
                <w:sz w:val="20"/>
                <w:szCs w:val="20"/>
              </w:rPr>
              <w:t>общие формы организации деятельности коллектива,</w:t>
            </w:r>
          </w:p>
          <w:p w:rsidR="00DB454D" w:rsidRPr="00D52134" w:rsidRDefault="00DB454D" w:rsidP="00DB454D">
            <w:pPr>
              <w:spacing w:before="0" w:beforeAutospacing="0" w:after="0" w:afterAutospacing="0"/>
              <w:rPr>
                <w:sz w:val="20"/>
                <w:szCs w:val="20"/>
              </w:rPr>
            </w:pPr>
            <w:r w:rsidRPr="00D52134">
              <w:rPr>
                <w:sz w:val="20"/>
                <w:szCs w:val="20"/>
              </w:rPr>
              <w:t>психологию межличностных отношений в группах разного возраста, основы стратегического планирования работы коллектива для достижения поставленной цели</w:t>
            </w:r>
          </w:p>
          <w:p w:rsidR="00DB454D" w:rsidRPr="00D52134" w:rsidRDefault="00DB454D" w:rsidP="00DB454D">
            <w:pPr>
              <w:spacing w:before="0" w:beforeAutospacing="0" w:after="0" w:afterAutospacing="0"/>
              <w:rPr>
                <w:sz w:val="20"/>
                <w:szCs w:val="20"/>
              </w:rPr>
            </w:pPr>
            <w:r w:rsidRPr="00D52134">
              <w:rPr>
                <w:sz w:val="20"/>
                <w:szCs w:val="20"/>
              </w:rPr>
              <w:t>УК-3.2. Уметь:</w:t>
            </w:r>
          </w:p>
          <w:p w:rsidR="00DB454D" w:rsidRPr="00D52134" w:rsidRDefault="00DB454D" w:rsidP="00DB454D">
            <w:pPr>
              <w:spacing w:before="0" w:beforeAutospacing="0" w:after="0" w:afterAutospacing="0"/>
              <w:rPr>
                <w:sz w:val="20"/>
                <w:szCs w:val="20"/>
              </w:rPr>
            </w:pPr>
            <w:r w:rsidRPr="00D52134">
              <w:rPr>
                <w:sz w:val="20"/>
                <w:szCs w:val="20"/>
              </w:rPr>
              <w:t>создавать в коллективе психологически безопасную доброжелательную среду,</w:t>
            </w:r>
          </w:p>
          <w:p w:rsidR="00DB454D" w:rsidRPr="00D52134" w:rsidRDefault="00DB454D" w:rsidP="00DB454D">
            <w:pPr>
              <w:spacing w:before="0" w:beforeAutospacing="0" w:after="0" w:afterAutospacing="0"/>
              <w:rPr>
                <w:sz w:val="20"/>
                <w:szCs w:val="20"/>
              </w:rPr>
            </w:pPr>
            <w:r w:rsidRPr="00D52134">
              <w:rPr>
                <w:sz w:val="20"/>
                <w:szCs w:val="20"/>
              </w:rPr>
              <w:t xml:space="preserve">учитывать в своей социальной и профессиональной деятельности интересы коллег, предвидеть </w:t>
            </w:r>
            <w:r w:rsidRPr="00D52134">
              <w:rPr>
                <w:sz w:val="20"/>
                <w:szCs w:val="20"/>
              </w:rPr>
              <w:lastRenderedPageBreak/>
              <w:t>результаты (последствия) как личных, так и коллективных действий,</w:t>
            </w:r>
          </w:p>
          <w:p w:rsidR="00DB454D" w:rsidRPr="00D52134" w:rsidRDefault="00DB454D" w:rsidP="00DB454D">
            <w:pPr>
              <w:spacing w:before="0" w:beforeAutospacing="0" w:after="0" w:afterAutospacing="0"/>
              <w:rPr>
                <w:sz w:val="20"/>
                <w:szCs w:val="20"/>
              </w:rPr>
            </w:pPr>
            <w:r w:rsidRPr="00D52134">
              <w:rPr>
                <w:sz w:val="20"/>
                <w:szCs w:val="20"/>
              </w:rPr>
              <w:t>планировать командную работу, распределять поручения и делегировать полномочия членам команды</w:t>
            </w:r>
          </w:p>
          <w:p w:rsidR="00DB454D" w:rsidRPr="00D52134" w:rsidRDefault="00DB454D" w:rsidP="00DB454D">
            <w:pPr>
              <w:spacing w:before="0" w:beforeAutospacing="0" w:after="0" w:afterAutospacing="0"/>
              <w:rPr>
                <w:sz w:val="20"/>
                <w:szCs w:val="20"/>
              </w:rPr>
            </w:pPr>
            <w:r w:rsidRPr="00D52134">
              <w:rPr>
                <w:sz w:val="20"/>
                <w:szCs w:val="20"/>
              </w:rPr>
              <w:t>УК-3.3. Владеть:</w:t>
            </w:r>
          </w:p>
          <w:p w:rsidR="00DB454D" w:rsidRPr="00D52134" w:rsidRDefault="00DB454D" w:rsidP="00DB454D">
            <w:pPr>
              <w:spacing w:before="0" w:beforeAutospacing="0" w:after="0" w:afterAutospacing="0"/>
              <w:rPr>
                <w:sz w:val="20"/>
                <w:szCs w:val="20"/>
              </w:rPr>
            </w:pPr>
            <w:r w:rsidRPr="00D52134">
              <w:rPr>
                <w:sz w:val="20"/>
                <w:szCs w:val="20"/>
              </w:rPr>
              <w:t>навыками постановки цели в условиях командой работы, способами управления командной работой в решении поставленных задач,</w:t>
            </w:r>
          </w:p>
          <w:p w:rsidR="00DB454D" w:rsidRPr="00D52134" w:rsidRDefault="00DB454D" w:rsidP="00DB454D">
            <w:pPr>
              <w:spacing w:before="0" w:beforeAutospacing="0" w:after="0" w:afterAutospacing="0"/>
              <w:rPr>
                <w:sz w:val="20"/>
                <w:szCs w:val="20"/>
              </w:rPr>
            </w:pPr>
            <w:r w:rsidRPr="00D52134">
              <w:rPr>
                <w:sz w:val="20"/>
                <w:szCs w:val="20"/>
              </w:rPr>
              <w:t>навыками преодоления возникающих в коллективе разногласий, споров и конфликтов на основе учета интересов всех сторон</w:t>
            </w:r>
          </w:p>
        </w:tc>
        <w:tc>
          <w:tcPr>
            <w:tcW w:w="4124" w:type="dxa"/>
          </w:tcPr>
          <w:p w:rsidR="00DB454D" w:rsidRPr="00D52134" w:rsidRDefault="00DB454D" w:rsidP="00DB454D">
            <w:pPr>
              <w:tabs>
                <w:tab w:val="left" w:pos="168"/>
                <w:tab w:val="left" w:pos="237"/>
                <w:tab w:val="left" w:pos="1080"/>
              </w:tabs>
              <w:spacing w:before="0" w:beforeAutospacing="0" w:after="0" w:afterAutospacing="0"/>
              <w:jc w:val="both"/>
              <w:rPr>
                <w:b/>
                <w:sz w:val="20"/>
                <w:szCs w:val="20"/>
                <w:u w:val="single"/>
                <w:lang w:val="en-US"/>
              </w:rPr>
            </w:pPr>
            <w:r w:rsidRPr="00D52134">
              <w:rPr>
                <w:b/>
                <w:sz w:val="20"/>
                <w:szCs w:val="20"/>
                <w:u w:val="single"/>
              </w:rPr>
              <w:lastRenderedPageBreak/>
              <w:t>Знать:</w:t>
            </w:r>
          </w:p>
          <w:p w:rsidR="00DB454D" w:rsidRPr="00D52134" w:rsidRDefault="00DB454D" w:rsidP="00DB454D">
            <w:pPr>
              <w:numPr>
                <w:ilvl w:val="0"/>
                <w:numId w:val="65"/>
              </w:numPr>
              <w:tabs>
                <w:tab w:val="left" w:pos="168"/>
                <w:tab w:val="left" w:pos="237"/>
                <w:tab w:val="left" w:pos="1080"/>
              </w:tabs>
              <w:spacing w:before="0" w:beforeAutospacing="0" w:after="0" w:afterAutospacing="0"/>
              <w:ind w:left="0" w:firstLine="0"/>
              <w:jc w:val="both"/>
              <w:rPr>
                <w:sz w:val="20"/>
                <w:szCs w:val="20"/>
              </w:rPr>
            </w:pPr>
            <w:r w:rsidRPr="00D52134">
              <w:rPr>
                <w:sz w:val="20"/>
                <w:szCs w:val="20"/>
              </w:rPr>
              <w:t>содержание понятий, применяемых в учебной дисциплине;</w:t>
            </w:r>
          </w:p>
          <w:p w:rsidR="00DB454D" w:rsidRPr="00D52134" w:rsidRDefault="00DB454D" w:rsidP="00DB454D">
            <w:pPr>
              <w:numPr>
                <w:ilvl w:val="0"/>
                <w:numId w:val="65"/>
              </w:numPr>
              <w:tabs>
                <w:tab w:val="left" w:pos="168"/>
                <w:tab w:val="left" w:pos="237"/>
                <w:tab w:val="left" w:pos="1080"/>
              </w:tabs>
              <w:spacing w:before="0" w:beforeAutospacing="0" w:after="0" w:afterAutospacing="0"/>
              <w:ind w:left="0" w:firstLine="0"/>
              <w:jc w:val="both"/>
              <w:rPr>
                <w:sz w:val="20"/>
                <w:szCs w:val="20"/>
              </w:rPr>
            </w:pPr>
            <w:r w:rsidRPr="00D52134">
              <w:rPr>
                <w:sz w:val="20"/>
                <w:szCs w:val="20"/>
              </w:rPr>
              <w:t>действующие правовые нормы российского законодательства в области организации волонтёрской деятельности;</w:t>
            </w:r>
          </w:p>
          <w:p w:rsidR="00DB454D" w:rsidRPr="00D52134" w:rsidRDefault="00DB454D" w:rsidP="00DB454D">
            <w:pPr>
              <w:numPr>
                <w:ilvl w:val="0"/>
                <w:numId w:val="65"/>
              </w:numPr>
              <w:tabs>
                <w:tab w:val="left" w:pos="168"/>
                <w:tab w:val="left" w:pos="237"/>
                <w:tab w:val="left" w:pos="1080"/>
              </w:tabs>
              <w:spacing w:before="0" w:beforeAutospacing="0" w:after="0" w:afterAutospacing="0"/>
              <w:ind w:left="0" w:firstLine="0"/>
              <w:jc w:val="both"/>
              <w:rPr>
                <w:sz w:val="20"/>
                <w:szCs w:val="20"/>
              </w:rPr>
            </w:pPr>
            <w:r w:rsidRPr="00D52134">
              <w:rPr>
                <w:sz w:val="20"/>
                <w:szCs w:val="20"/>
              </w:rPr>
              <w:t>основные способы организации и руководства работой команды (коллектива) волонтёров, выработки командной стратегии для достижения поставленной цели в волонтёрской деятельности;</w:t>
            </w:r>
          </w:p>
          <w:p w:rsidR="00DB454D" w:rsidRPr="00D52134" w:rsidRDefault="00DB454D" w:rsidP="00DB454D">
            <w:pPr>
              <w:numPr>
                <w:ilvl w:val="0"/>
                <w:numId w:val="65"/>
              </w:numPr>
              <w:tabs>
                <w:tab w:val="left" w:pos="168"/>
                <w:tab w:val="left" w:pos="237"/>
                <w:tab w:val="left" w:pos="1080"/>
              </w:tabs>
              <w:spacing w:before="0" w:beforeAutospacing="0" w:after="0" w:afterAutospacing="0"/>
              <w:ind w:left="0" w:firstLine="0"/>
              <w:jc w:val="both"/>
              <w:rPr>
                <w:sz w:val="20"/>
                <w:szCs w:val="20"/>
              </w:rPr>
            </w:pPr>
            <w:r w:rsidRPr="00D52134">
              <w:rPr>
                <w:sz w:val="20"/>
                <w:szCs w:val="20"/>
              </w:rPr>
              <w:t>способы планирования и реализации приоритетов своей деятельности в коллективах (группах) волонтеров разных возрастов, ее совершенствование на основе рефлексии.</w:t>
            </w:r>
          </w:p>
        </w:tc>
      </w:tr>
      <w:tr w:rsidR="00DB454D" w:rsidRPr="00D52134" w:rsidTr="00900057">
        <w:trPr>
          <w:trHeight w:val="3084"/>
        </w:trPr>
        <w:tc>
          <w:tcPr>
            <w:tcW w:w="2235" w:type="dxa"/>
            <w:vMerge/>
          </w:tcPr>
          <w:p w:rsidR="00DB454D" w:rsidRPr="00D52134" w:rsidRDefault="00DB454D" w:rsidP="00DB454D">
            <w:pPr>
              <w:tabs>
                <w:tab w:val="left" w:pos="900"/>
                <w:tab w:val="left" w:pos="1080"/>
              </w:tabs>
              <w:suppressAutoHyphens/>
              <w:overflowPunct w:val="0"/>
              <w:autoSpaceDE w:val="0"/>
              <w:autoSpaceDN w:val="0"/>
              <w:adjustRightInd w:val="0"/>
              <w:spacing w:before="0" w:beforeAutospacing="0" w:after="0" w:afterAutospacing="0"/>
              <w:jc w:val="both"/>
              <w:textAlignment w:val="baseline"/>
              <w:rPr>
                <w:sz w:val="20"/>
                <w:szCs w:val="20"/>
              </w:rPr>
            </w:pPr>
          </w:p>
        </w:tc>
        <w:tc>
          <w:tcPr>
            <w:tcW w:w="3530" w:type="dxa"/>
            <w:vMerge/>
          </w:tcPr>
          <w:p w:rsidR="00DB454D" w:rsidRPr="00D52134" w:rsidRDefault="00DB454D" w:rsidP="00DB454D">
            <w:pPr>
              <w:tabs>
                <w:tab w:val="left" w:pos="168"/>
                <w:tab w:val="left" w:pos="237"/>
                <w:tab w:val="left" w:pos="1080"/>
              </w:tabs>
              <w:spacing w:before="0" w:beforeAutospacing="0" w:after="0" w:afterAutospacing="0"/>
              <w:jc w:val="both"/>
              <w:rPr>
                <w:b/>
                <w:sz w:val="20"/>
                <w:szCs w:val="20"/>
                <w:u w:val="single"/>
              </w:rPr>
            </w:pPr>
          </w:p>
        </w:tc>
        <w:tc>
          <w:tcPr>
            <w:tcW w:w="4124" w:type="dxa"/>
          </w:tcPr>
          <w:p w:rsidR="00DB454D" w:rsidRPr="00D52134" w:rsidRDefault="00DB454D" w:rsidP="00DB454D">
            <w:pPr>
              <w:tabs>
                <w:tab w:val="left" w:pos="168"/>
                <w:tab w:val="left" w:pos="237"/>
                <w:tab w:val="left" w:pos="1080"/>
              </w:tabs>
              <w:spacing w:before="0" w:beforeAutospacing="0" w:after="0" w:afterAutospacing="0"/>
              <w:jc w:val="both"/>
              <w:rPr>
                <w:b/>
                <w:sz w:val="20"/>
                <w:szCs w:val="20"/>
                <w:u w:val="single"/>
              </w:rPr>
            </w:pPr>
            <w:r w:rsidRPr="00D52134">
              <w:rPr>
                <w:b/>
                <w:sz w:val="20"/>
                <w:szCs w:val="20"/>
                <w:u w:val="single"/>
              </w:rPr>
              <w:t>Уметь:</w:t>
            </w:r>
          </w:p>
          <w:p w:rsidR="00DB454D" w:rsidRPr="00D52134" w:rsidRDefault="00DB454D" w:rsidP="00DB454D">
            <w:pPr>
              <w:numPr>
                <w:ilvl w:val="0"/>
                <w:numId w:val="65"/>
              </w:numPr>
              <w:tabs>
                <w:tab w:val="left" w:pos="168"/>
                <w:tab w:val="left" w:pos="237"/>
                <w:tab w:val="left" w:pos="1080"/>
              </w:tabs>
              <w:spacing w:before="0" w:beforeAutospacing="0" w:after="0" w:afterAutospacing="0"/>
              <w:ind w:left="0" w:firstLine="0"/>
              <w:jc w:val="both"/>
              <w:rPr>
                <w:i/>
                <w:sz w:val="20"/>
                <w:szCs w:val="20"/>
                <w:u w:val="single"/>
              </w:rPr>
            </w:pPr>
            <w:r w:rsidRPr="00D52134">
              <w:rPr>
                <w:sz w:val="20"/>
                <w:szCs w:val="20"/>
              </w:rPr>
              <w:t>применять знания, полученные при изучении учебной дисциплины, на практике;</w:t>
            </w:r>
          </w:p>
          <w:p w:rsidR="00DB454D" w:rsidRPr="00D52134" w:rsidRDefault="00DB454D" w:rsidP="00DB454D">
            <w:pPr>
              <w:numPr>
                <w:ilvl w:val="0"/>
                <w:numId w:val="65"/>
              </w:numPr>
              <w:tabs>
                <w:tab w:val="left" w:pos="168"/>
                <w:tab w:val="left" w:pos="237"/>
                <w:tab w:val="left" w:pos="1080"/>
              </w:tabs>
              <w:spacing w:before="0" w:beforeAutospacing="0" w:after="0" w:afterAutospacing="0"/>
              <w:ind w:left="0" w:firstLine="0"/>
              <w:jc w:val="both"/>
              <w:rPr>
                <w:sz w:val="20"/>
                <w:szCs w:val="20"/>
                <w:u w:val="single"/>
              </w:rPr>
            </w:pPr>
            <w:r w:rsidRPr="00D52134">
              <w:rPr>
                <w:sz w:val="20"/>
                <w:szCs w:val="20"/>
              </w:rPr>
              <w:t xml:space="preserve">анализировать исторический опыт </w:t>
            </w:r>
            <w:proofErr w:type="spellStart"/>
            <w:r w:rsidRPr="00D52134">
              <w:rPr>
                <w:sz w:val="20"/>
                <w:szCs w:val="20"/>
              </w:rPr>
              <w:t>волонтерства</w:t>
            </w:r>
            <w:proofErr w:type="spellEnd"/>
            <w:r w:rsidRPr="00D52134">
              <w:rPr>
                <w:sz w:val="20"/>
                <w:szCs w:val="20"/>
              </w:rPr>
              <w:t>, современную государственную политику в этой области и возможности волонтерской деятельности в решении актуальных социальных проблем;</w:t>
            </w:r>
          </w:p>
          <w:p w:rsidR="00DB454D" w:rsidRPr="00D52134" w:rsidRDefault="00DB454D" w:rsidP="00DB454D">
            <w:pPr>
              <w:numPr>
                <w:ilvl w:val="0"/>
                <w:numId w:val="65"/>
              </w:numPr>
              <w:tabs>
                <w:tab w:val="left" w:pos="168"/>
                <w:tab w:val="left" w:pos="237"/>
                <w:tab w:val="left" w:pos="1080"/>
              </w:tabs>
              <w:spacing w:before="0" w:beforeAutospacing="0" w:after="0" w:afterAutospacing="0"/>
              <w:ind w:left="0" w:firstLine="0"/>
              <w:jc w:val="both"/>
              <w:rPr>
                <w:sz w:val="20"/>
                <w:szCs w:val="20"/>
                <w:u w:val="single"/>
              </w:rPr>
            </w:pPr>
            <w:r w:rsidRPr="00D52134">
              <w:rPr>
                <w:sz w:val="20"/>
                <w:szCs w:val="20"/>
              </w:rPr>
              <w:t>создавать в коллективе волонтеров психологически безопасную доброжелательную среду;</w:t>
            </w:r>
          </w:p>
          <w:p w:rsidR="00DB454D" w:rsidRPr="00D52134" w:rsidRDefault="00DB454D" w:rsidP="00DB454D">
            <w:pPr>
              <w:numPr>
                <w:ilvl w:val="0"/>
                <w:numId w:val="65"/>
              </w:numPr>
              <w:tabs>
                <w:tab w:val="left" w:pos="168"/>
                <w:tab w:val="left" w:pos="237"/>
                <w:tab w:val="left" w:pos="1080"/>
              </w:tabs>
              <w:spacing w:before="0" w:beforeAutospacing="0" w:after="0" w:afterAutospacing="0"/>
              <w:ind w:left="0" w:firstLine="0"/>
              <w:jc w:val="both"/>
              <w:rPr>
                <w:i/>
                <w:sz w:val="20"/>
                <w:szCs w:val="20"/>
                <w:u w:val="single"/>
              </w:rPr>
            </w:pPr>
            <w:r w:rsidRPr="00D52134">
              <w:rPr>
                <w:sz w:val="20"/>
                <w:szCs w:val="20"/>
              </w:rPr>
              <w:t xml:space="preserve">планировать командную работу волонтеров, распределять между ними различные поручения и контролировать их выполнение; </w:t>
            </w:r>
          </w:p>
          <w:p w:rsidR="00DB454D" w:rsidRPr="00D52134" w:rsidRDefault="00DB454D" w:rsidP="00DB454D">
            <w:pPr>
              <w:numPr>
                <w:ilvl w:val="0"/>
                <w:numId w:val="65"/>
              </w:numPr>
              <w:tabs>
                <w:tab w:val="left" w:pos="168"/>
                <w:tab w:val="left" w:pos="237"/>
                <w:tab w:val="left" w:pos="1080"/>
              </w:tabs>
              <w:spacing w:before="0" w:beforeAutospacing="0" w:after="0" w:afterAutospacing="0"/>
              <w:ind w:left="0" w:firstLine="0"/>
              <w:jc w:val="both"/>
              <w:rPr>
                <w:b/>
                <w:sz w:val="20"/>
                <w:szCs w:val="20"/>
                <w:u w:val="single"/>
              </w:rPr>
            </w:pPr>
            <w:r w:rsidRPr="00D52134">
              <w:rPr>
                <w:sz w:val="20"/>
                <w:szCs w:val="20"/>
              </w:rPr>
              <w:t>делегировать полномочия членам команды в процессе волонтёрской деятельности.</w:t>
            </w:r>
          </w:p>
        </w:tc>
      </w:tr>
      <w:tr w:rsidR="00DB454D" w:rsidRPr="00D52134" w:rsidTr="00900057">
        <w:trPr>
          <w:trHeight w:val="1796"/>
        </w:trPr>
        <w:tc>
          <w:tcPr>
            <w:tcW w:w="2235" w:type="dxa"/>
            <w:vMerge/>
          </w:tcPr>
          <w:p w:rsidR="00DB454D" w:rsidRPr="00D52134" w:rsidRDefault="00DB454D" w:rsidP="00DB454D">
            <w:pPr>
              <w:tabs>
                <w:tab w:val="left" w:pos="900"/>
                <w:tab w:val="left" w:pos="1080"/>
              </w:tabs>
              <w:suppressAutoHyphens/>
              <w:overflowPunct w:val="0"/>
              <w:autoSpaceDE w:val="0"/>
              <w:autoSpaceDN w:val="0"/>
              <w:adjustRightInd w:val="0"/>
              <w:spacing w:before="0" w:beforeAutospacing="0" w:after="0" w:afterAutospacing="0"/>
              <w:jc w:val="both"/>
              <w:textAlignment w:val="baseline"/>
              <w:rPr>
                <w:sz w:val="20"/>
                <w:szCs w:val="20"/>
              </w:rPr>
            </w:pPr>
          </w:p>
        </w:tc>
        <w:tc>
          <w:tcPr>
            <w:tcW w:w="3530" w:type="dxa"/>
            <w:vMerge/>
          </w:tcPr>
          <w:p w:rsidR="00DB454D" w:rsidRPr="00D52134" w:rsidRDefault="00DB454D" w:rsidP="00DB454D">
            <w:pPr>
              <w:tabs>
                <w:tab w:val="left" w:pos="168"/>
                <w:tab w:val="left" w:pos="237"/>
                <w:tab w:val="left" w:pos="1080"/>
              </w:tabs>
              <w:spacing w:before="0" w:beforeAutospacing="0" w:after="0" w:afterAutospacing="0"/>
              <w:jc w:val="both"/>
              <w:rPr>
                <w:b/>
                <w:sz w:val="20"/>
                <w:szCs w:val="20"/>
                <w:u w:val="single"/>
              </w:rPr>
            </w:pPr>
          </w:p>
        </w:tc>
        <w:tc>
          <w:tcPr>
            <w:tcW w:w="4124" w:type="dxa"/>
          </w:tcPr>
          <w:p w:rsidR="00DB454D" w:rsidRPr="00D52134" w:rsidRDefault="00DB454D" w:rsidP="00DB454D">
            <w:pPr>
              <w:tabs>
                <w:tab w:val="left" w:pos="168"/>
                <w:tab w:val="left" w:pos="237"/>
                <w:tab w:val="left" w:pos="1080"/>
              </w:tabs>
              <w:spacing w:before="0" w:beforeAutospacing="0" w:after="0" w:afterAutospacing="0"/>
              <w:jc w:val="both"/>
              <w:rPr>
                <w:sz w:val="20"/>
                <w:szCs w:val="20"/>
                <w:u w:val="single"/>
              </w:rPr>
            </w:pPr>
            <w:r w:rsidRPr="00D52134">
              <w:rPr>
                <w:b/>
                <w:sz w:val="20"/>
                <w:szCs w:val="20"/>
                <w:u w:val="single"/>
              </w:rPr>
              <w:t>Владеть:</w:t>
            </w:r>
          </w:p>
          <w:p w:rsidR="00DB454D" w:rsidRPr="00D52134" w:rsidRDefault="00DB454D" w:rsidP="00DB454D">
            <w:pPr>
              <w:numPr>
                <w:ilvl w:val="0"/>
                <w:numId w:val="66"/>
              </w:numPr>
              <w:tabs>
                <w:tab w:val="left" w:pos="168"/>
              </w:tabs>
              <w:autoSpaceDE w:val="0"/>
              <w:autoSpaceDN w:val="0"/>
              <w:adjustRightInd w:val="0"/>
              <w:spacing w:before="0" w:beforeAutospacing="0" w:after="0" w:afterAutospacing="0"/>
              <w:ind w:left="0" w:firstLine="0"/>
              <w:jc w:val="both"/>
              <w:rPr>
                <w:sz w:val="20"/>
                <w:szCs w:val="20"/>
              </w:rPr>
            </w:pPr>
            <w:r w:rsidRPr="00D52134">
              <w:rPr>
                <w:sz w:val="20"/>
                <w:szCs w:val="20"/>
              </w:rPr>
              <w:t xml:space="preserve">знаниями и умениями в области организации деятельности волонтеров; </w:t>
            </w:r>
          </w:p>
          <w:p w:rsidR="00DB454D" w:rsidRPr="00D52134" w:rsidRDefault="00DB454D" w:rsidP="00DB454D">
            <w:pPr>
              <w:numPr>
                <w:ilvl w:val="0"/>
                <w:numId w:val="66"/>
              </w:numPr>
              <w:tabs>
                <w:tab w:val="left" w:pos="168"/>
              </w:tabs>
              <w:autoSpaceDE w:val="0"/>
              <w:autoSpaceDN w:val="0"/>
              <w:adjustRightInd w:val="0"/>
              <w:spacing w:before="0" w:beforeAutospacing="0" w:after="0" w:afterAutospacing="0"/>
              <w:ind w:left="0" w:firstLine="0"/>
              <w:jc w:val="both"/>
              <w:rPr>
                <w:sz w:val="20"/>
                <w:szCs w:val="20"/>
              </w:rPr>
            </w:pPr>
            <w:r w:rsidRPr="00D52134">
              <w:rPr>
                <w:sz w:val="20"/>
                <w:szCs w:val="20"/>
              </w:rPr>
              <w:t>действующими правовыми нормами, относящимися к организации волонтерской деятельности;</w:t>
            </w:r>
          </w:p>
          <w:p w:rsidR="00DB454D" w:rsidRPr="00D52134" w:rsidRDefault="00DB454D" w:rsidP="00DB454D">
            <w:pPr>
              <w:numPr>
                <w:ilvl w:val="0"/>
                <w:numId w:val="66"/>
              </w:numPr>
              <w:tabs>
                <w:tab w:val="left" w:pos="168"/>
              </w:tabs>
              <w:autoSpaceDE w:val="0"/>
              <w:autoSpaceDN w:val="0"/>
              <w:adjustRightInd w:val="0"/>
              <w:spacing w:before="0" w:beforeAutospacing="0" w:after="0" w:afterAutospacing="0"/>
              <w:ind w:left="0" w:firstLine="0"/>
              <w:jc w:val="both"/>
              <w:rPr>
                <w:sz w:val="20"/>
                <w:szCs w:val="20"/>
              </w:rPr>
            </w:pPr>
            <w:r w:rsidRPr="00D52134">
              <w:rPr>
                <w:sz w:val="20"/>
                <w:szCs w:val="20"/>
              </w:rPr>
              <w:t>навыками постановки цели волонтёрской деятельности в условиях командой работы добровольцев;</w:t>
            </w:r>
          </w:p>
          <w:p w:rsidR="00DB454D" w:rsidRPr="00D52134" w:rsidRDefault="00DB454D" w:rsidP="00DB454D">
            <w:pPr>
              <w:numPr>
                <w:ilvl w:val="0"/>
                <w:numId w:val="66"/>
              </w:numPr>
              <w:tabs>
                <w:tab w:val="left" w:pos="168"/>
              </w:tabs>
              <w:autoSpaceDE w:val="0"/>
              <w:autoSpaceDN w:val="0"/>
              <w:adjustRightInd w:val="0"/>
              <w:spacing w:before="0" w:beforeAutospacing="0" w:after="0" w:afterAutospacing="0"/>
              <w:ind w:left="0" w:firstLine="0"/>
              <w:jc w:val="both"/>
              <w:rPr>
                <w:sz w:val="20"/>
                <w:szCs w:val="20"/>
              </w:rPr>
            </w:pPr>
            <w:r w:rsidRPr="00D52134">
              <w:rPr>
                <w:sz w:val="20"/>
                <w:szCs w:val="20"/>
              </w:rPr>
              <w:t>способами управления командной работой волонтеров в решении поставленных целей и возникающих задач;</w:t>
            </w:r>
          </w:p>
          <w:p w:rsidR="00DB454D" w:rsidRPr="00D52134" w:rsidRDefault="00DB454D" w:rsidP="00DB454D">
            <w:pPr>
              <w:numPr>
                <w:ilvl w:val="0"/>
                <w:numId w:val="66"/>
              </w:numPr>
              <w:tabs>
                <w:tab w:val="left" w:pos="168"/>
              </w:tabs>
              <w:autoSpaceDE w:val="0"/>
              <w:autoSpaceDN w:val="0"/>
              <w:adjustRightInd w:val="0"/>
              <w:spacing w:before="0" w:beforeAutospacing="0" w:after="0" w:afterAutospacing="0"/>
              <w:ind w:left="0" w:firstLine="0"/>
              <w:jc w:val="both"/>
              <w:rPr>
                <w:b/>
                <w:sz w:val="20"/>
                <w:szCs w:val="20"/>
                <w:u w:val="single"/>
              </w:rPr>
            </w:pPr>
            <w:r w:rsidRPr="00D52134">
              <w:rPr>
                <w:sz w:val="20"/>
                <w:szCs w:val="20"/>
              </w:rPr>
              <w:t>навыками преодоления возникающих в коллективе волонтеров конфликтов на основе знания психологии межличностных отношений и учета интересов всех сторон.</w:t>
            </w:r>
          </w:p>
        </w:tc>
      </w:tr>
      <w:tr w:rsidR="00DB454D" w:rsidRPr="00D52134" w:rsidTr="00900057">
        <w:trPr>
          <w:trHeight w:val="2406"/>
        </w:trPr>
        <w:tc>
          <w:tcPr>
            <w:tcW w:w="2235" w:type="dxa"/>
            <w:vMerge w:val="restart"/>
          </w:tcPr>
          <w:p w:rsidR="00DB454D" w:rsidRPr="00D52134" w:rsidRDefault="00DB454D" w:rsidP="00DB454D">
            <w:pPr>
              <w:tabs>
                <w:tab w:val="left" w:pos="1080"/>
              </w:tabs>
              <w:spacing w:before="0" w:beforeAutospacing="0" w:after="0" w:afterAutospacing="0"/>
              <w:rPr>
                <w:sz w:val="20"/>
                <w:szCs w:val="20"/>
              </w:rPr>
            </w:pPr>
            <w:r w:rsidRPr="00D52134">
              <w:rPr>
                <w:sz w:val="20"/>
                <w:szCs w:val="20"/>
              </w:rPr>
              <w:t>УК-6. Способен определять и реализовывать приоритеты собственной деятельности и способы ее совершенствования на основе самооценки</w:t>
            </w:r>
          </w:p>
        </w:tc>
        <w:tc>
          <w:tcPr>
            <w:tcW w:w="3530" w:type="dxa"/>
            <w:vMerge w:val="restart"/>
          </w:tcPr>
          <w:p w:rsidR="00DB454D" w:rsidRPr="00D52134" w:rsidRDefault="00DB454D" w:rsidP="00DB454D">
            <w:pPr>
              <w:tabs>
                <w:tab w:val="left" w:pos="168"/>
                <w:tab w:val="left" w:pos="237"/>
                <w:tab w:val="left" w:pos="1080"/>
              </w:tabs>
              <w:spacing w:before="0" w:beforeAutospacing="0" w:after="0" w:afterAutospacing="0"/>
              <w:jc w:val="both"/>
              <w:rPr>
                <w:sz w:val="20"/>
                <w:szCs w:val="20"/>
              </w:rPr>
            </w:pPr>
            <w:r w:rsidRPr="00D52134">
              <w:rPr>
                <w:sz w:val="20"/>
                <w:szCs w:val="20"/>
              </w:rPr>
              <w:t>УК-6.1. Знать: основы планирования профессиональной траектории с учетом особенностей как профессиональной, так и других видов деятельности и требований рынка труда</w:t>
            </w:r>
          </w:p>
          <w:p w:rsidR="00DB454D" w:rsidRPr="00D52134" w:rsidRDefault="00DB454D" w:rsidP="00DB454D">
            <w:pPr>
              <w:tabs>
                <w:tab w:val="left" w:pos="168"/>
                <w:tab w:val="left" w:pos="237"/>
                <w:tab w:val="left" w:pos="1080"/>
              </w:tabs>
              <w:spacing w:before="0" w:beforeAutospacing="0" w:after="0" w:afterAutospacing="0"/>
              <w:jc w:val="both"/>
              <w:rPr>
                <w:sz w:val="20"/>
                <w:szCs w:val="20"/>
              </w:rPr>
            </w:pPr>
            <w:r w:rsidRPr="00D52134">
              <w:rPr>
                <w:sz w:val="20"/>
                <w:szCs w:val="20"/>
              </w:rPr>
              <w:t>УК-6.2. Уметь:</w:t>
            </w:r>
          </w:p>
          <w:p w:rsidR="00DB454D" w:rsidRPr="00D52134" w:rsidRDefault="00DB454D" w:rsidP="00DB454D">
            <w:pPr>
              <w:tabs>
                <w:tab w:val="left" w:pos="168"/>
                <w:tab w:val="left" w:pos="237"/>
                <w:tab w:val="left" w:pos="1080"/>
              </w:tabs>
              <w:spacing w:before="0" w:beforeAutospacing="0" w:after="0" w:afterAutospacing="0"/>
              <w:jc w:val="both"/>
              <w:rPr>
                <w:sz w:val="20"/>
                <w:szCs w:val="20"/>
              </w:rPr>
            </w:pPr>
            <w:r w:rsidRPr="00D52134">
              <w:rPr>
                <w:sz w:val="20"/>
                <w:szCs w:val="20"/>
              </w:rPr>
              <w:t>расставлять приоритеты профессиональной деятельности и способы ее совершенствования на основе самооценки,</w:t>
            </w:r>
          </w:p>
          <w:p w:rsidR="00DB454D" w:rsidRPr="00D52134" w:rsidRDefault="00DB454D" w:rsidP="00DB454D">
            <w:pPr>
              <w:tabs>
                <w:tab w:val="left" w:pos="168"/>
                <w:tab w:val="left" w:pos="237"/>
                <w:tab w:val="left" w:pos="1080"/>
              </w:tabs>
              <w:spacing w:before="0" w:beforeAutospacing="0" w:after="0" w:afterAutospacing="0"/>
              <w:jc w:val="both"/>
              <w:rPr>
                <w:sz w:val="20"/>
                <w:szCs w:val="20"/>
              </w:rPr>
            </w:pPr>
            <w:r w:rsidRPr="00D52134">
              <w:rPr>
                <w:sz w:val="20"/>
                <w:szCs w:val="20"/>
              </w:rPr>
              <w:t>планировать самостоятельную деятельность в решении профессиональных задач,</w:t>
            </w:r>
          </w:p>
          <w:p w:rsidR="00DB454D" w:rsidRPr="00D52134" w:rsidRDefault="00DB454D" w:rsidP="00DB454D">
            <w:pPr>
              <w:tabs>
                <w:tab w:val="left" w:pos="168"/>
                <w:tab w:val="left" w:pos="237"/>
                <w:tab w:val="left" w:pos="1080"/>
              </w:tabs>
              <w:spacing w:before="0" w:beforeAutospacing="0" w:after="0" w:afterAutospacing="0"/>
              <w:jc w:val="both"/>
              <w:rPr>
                <w:sz w:val="20"/>
                <w:szCs w:val="20"/>
              </w:rPr>
            </w:pPr>
            <w:r w:rsidRPr="00D52134">
              <w:rPr>
                <w:sz w:val="20"/>
                <w:szCs w:val="20"/>
              </w:rPr>
              <w:t>подвергать критическому анализу проделанную работу, находить и творчески использовать имеющийся опыт в соответствии с задачами саморазвития</w:t>
            </w:r>
          </w:p>
          <w:p w:rsidR="00DB454D" w:rsidRPr="00D52134" w:rsidRDefault="00DB454D" w:rsidP="00DB454D">
            <w:pPr>
              <w:tabs>
                <w:tab w:val="left" w:pos="168"/>
                <w:tab w:val="left" w:pos="237"/>
                <w:tab w:val="left" w:pos="1080"/>
              </w:tabs>
              <w:spacing w:before="0" w:beforeAutospacing="0" w:after="0" w:afterAutospacing="0"/>
              <w:jc w:val="both"/>
              <w:rPr>
                <w:sz w:val="20"/>
                <w:szCs w:val="20"/>
              </w:rPr>
            </w:pPr>
            <w:r w:rsidRPr="00D52134">
              <w:rPr>
                <w:sz w:val="20"/>
                <w:szCs w:val="20"/>
              </w:rPr>
              <w:t>УК-6.3. Владеть:</w:t>
            </w:r>
          </w:p>
          <w:p w:rsidR="00DB454D" w:rsidRPr="00D52134" w:rsidRDefault="00DB454D" w:rsidP="00DB454D">
            <w:pPr>
              <w:tabs>
                <w:tab w:val="left" w:pos="168"/>
                <w:tab w:val="left" w:pos="237"/>
                <w:tab w:val="left" w:pos="1080"/>
              </w:tabs>
              <w:spacing w:before="0" w:beforeAutospacing="0" w:after="0" w:afterAutospacing="0"/>
              <w:jc w:val="both"/>
              <w:rPr>
                <w:sz w:val="20"/>
                <w:szCs w:val="20"/>
              </w:rPr>
            </w:pPr>
            <w:r w:rsidRPr="00D52134">
              <w:rPr>
                <w:sz w:val="20"/>
                <w:szCs w:val="20"/>
              </w:rPr>
              <w:lastRenderedPageBreak/>
              <w:t>навыками выявления стимулов для саморазвития, навыками определения реалистических целей профессионального роста</w:t>
            </w:r>
          </w:p>
        </w:tc>
        <w:tc>
          <w:tcPr>
            <w:tcW w:w="4124" w:type="dxa"/>
          </w:tcPr>
          <w:p w:rsidR="00DB454D" w:rsidRPr="00D52134" w:rsidRDefault="00DB454D" w:rsidP="00DB454D">
            <w:pPr>
              <w:tabs>
                <w:tab w:val="left" w:pos="168"/>
                <w:tab w:val="left" w:pos="237"/>
                <w:tab w:val="left" w:pos="1080"/>
              </w:tabs>
              <w:spacing w:before="0" w:beforeAutospacing="0" w:after="0" w:afterAutospacing="0"/>
              <w:jc w:val="both"/>
              <w:rPr>
                <w:sz w:val="20"/>
                <w:szCs w:val="20"/>
                <w:u w:val="single"/>
              </w:rPr>
            </w:pPr>
            <w:r w:rsidRPr="00D52134">
              <w:rPr>
                <w:b/>
                <w:sz w:val="20"/>
                <w:szCs w:val="20"/>
                <w:u w:val="single"/>
              </w:rPr>
              <w:lastRenderedPageBreak/>
              <w:t>Знать:</w:t>
            </w:r>
          </w:p>
          <w:p w:rsidR="00DB454D" w:rsidRPr="00D52134" w:rsidRDefault="00DB454D" w:rsidP="00DB454D">
            <w:pPr>
              <w:numPr>
                <w:ilvl w:val="0"/>
                <w:numId w:val="65"/>
              </w:numPr>
              <w:tabs>
                <w:tab w:val="left" w:pos="168"/>
                <w:tab w:val="left" w:pos="237"/>
                <w:tab w:val="left" w:pos="1080"/>
              </w:tabs>
              <w:spacing w:before="0" w:beforeAutospacing="0" w:after="0" w:afterAutospacing="0"/>
              <w:ind w:left="0" w:firstLine="0"/>
              <w:jc w:val="both"/>
              <w:rPr>
                <w:sz w:val="20"/>
                <w:szCs w:val="20"/>
              </w:rPr>
            </w:pPr>
            <w:r w:rsidRPr="00D52134">
              <w:rPr>
                <w:sz w:val="20"/>
                <w:szCs w:val="20"/>
              </w:rPr>
              <w:t xml:space="preserve">основы мировой и отечественной истории </w:t>
            </w:r>
            <w:proofErr w:type="spellStart"/>
            <w:r w:rsidRPr="00D52134">
              <w:rPr>
                <w:sz w:val="20"/>
                <w:szCs w:val="20"/>
              </w:rPr>
              <w:t>волонтерства</w:t>
            </w:r>
            <w:proofErr w:type="spellEnd"/>
            <w:r w:rsidRPr="00D52134">
              <w:rPr>
                <w:sz w:val="20"/>
                <w:szCs w:val="20"/>
              </w:rPr>
              <w:t xml:space="preserve">, государственной политики в области </w:t>
            </w:r>
            <w:proofErr w:type="spellStart"/>
            <w:r w:rsidRPr="00D52134">
              <w:rPr>
                <w:sz w:val="20"/>
                <w:szCs w:val="20"/>
              </w:rPr>
              <w:t>волонтерства</w:t>
            </w:r>
            <w:proofErr w:type="spellEnd"/>
            <w:r w:rsidRPr="00D52134">
              <w:rPr>
                <w:sz w:val="20"/>
                <w:szCs w:val="20"/>
              </w:rPr>
              <w:t xml:space="preserve"> и основные направления волонтерской деятельности в современных российских условиях;</w:t>
            </w:r>
          </w:p>
          <w:p w:rsidR="00DB454D" w:rsidRPr="00D52134" w:rsidRDefault="00DB454D" w:rsidP="00DB454D">
            <w:pPr>
              <w:pStyle w:val="affffffffff0"/>
              <w:numPr>
                <w:ilvl w:val="0"/>
                <w:numId w:val="67"/>
              </w:numPr>
              <w:tabs>
                <w:tab w:val="left" w:pos="168"/>
                <w:tab w:val="left" w:pos="237"/>
                <w:tab w:val="left" w:pos="1080"/>
              </w:tabs>
              <w:spacing w:before="0" w:beforeAutospacing="0" w:after="0" w:afterAutospacing="0"/>
              <w:ind w:left="0" w:firstLine="0"/>
              <w:jc w:val="both"/>
              <w:rPr>
                <w:rFonts w:ascii="Times New Roman" w:hAnsi="Times New Roman"/>
                <w:sz w:val="20"/>
                <w:lang w:eastAsia="ru-RU"/>
              </w:rPr>
            </w:pPr>
            <w:r w:rsidRPr="00D52134">
              <w:rPr>
                <w:rFonts w:ascii="Times New Roman" w:hAnsi="Times New Roman"/>
                <w:sz w:val="20"/>
                <w:lang w:eastAsia="ru-RU"/>
              </w:rPr>
              <w:t xml:space="preserve">цель, задачи, виды, типы, формы и </w:t>
            </w:r>
            <w:r w:rsidRPr="00D52134">
              <w:rPr>
                <w:rFonts w:ascii="Times New Roman" w:hAnsi="Times New Roman"/>
                <w:bCs/>
                <w:sz w:val="20"/>
                <w:lang w:eastAsia="ru-RU"/>
              </w:rPr>
              <w:t>содержание</w:t>
            </w:r>
            <w:r w:rsidRPr="00D52134">
              <w:rPr>
                <w:rFonts w:ascii="Times New Roman" w:hAnsi="Times New Roman"/>
                <w:sz w:val="20"/>
                <w:lang w:eastAsia="ru-RU"/>
              </w:rPr>
              <w:t xml:space="preserve"> волонтерской деятельности в контексте способности определять и реализовывать приоритеты своей деятельности и способы ее совершенствования на основе самооценки и требований рынка труда;</w:t>
            </w:r>
          </w:p>
          <w:p w:rsidR="00DB454D" w:rsidRPr="00D52134" w:rsidRDefault="00DB454D" w:rsidP="00DB454D">
            <w:pPr>
              <w:numPr>
                <w:ilvl w:val="0"/>
                <w:numId w:val="65"/>
              </w:numPr>
              <w:tabs>
                <w:tab w:val="left" w:pos="168"/>
                <w:tab w:val="left" w:pos="237"/>
                <w:tab w:val="left" w:pos="1080"/>
              </w:tabs>
              <w:spacing w:before="0" w:beforeAutospacing="0" w:after="0" w:afterAutospacing="0"/>
              <w:ind w:left="0" w:firstLine="0"/>
              <w:jc w:val="both"/>
              <w:rPr>
                <w:sz w:val="20"/>
                <w:szCs w:val="20"/>
              </w:rPr>
            </w:pPr>
            <w:r w:rsidRPr="00D52134">
              <w:rPr>
                <w:bCs/>
                <w:sz w:val="20"/>
                <w:szCs w:val="20"/>
              </w:rPr>
              <w:t>организационные основы работы с волонтерами;</w:t>
            </w:r>
          </w:p>
          <w:p w:rsidR="00DB454D" w:rsidRPr="00D52134" w:rsidRDefault="00DB454D" w:rsidP="00DB454D">
            <w:pPr>
              <w:numPr>
                <w:ilvl w:val="0"/>
                <w:numId w:val="65"/>
              </w:numPr>
              <w:tabs>
                <w:tab w:val="left" w:pos="168"/>
                <w:tab w:val="left" w:pos="237"/>
                <w:tab w:val="left" w:pos="1080"/>
              </w:tabs>
              <w:spacing w:before="0" w:beforeAutospacing="0" w:after="0" w:afterAutospacing="0"/>
              <w:ind w:left="0" w:firstLine="0"/>
              <w:jc w:val="both"/>
              <w:rPr>
                <w:sz w:val="20"/>
                <w:szCs w:val="20"/>
              </w:rPr>
            </w:pPr>
            <w:r w:rsidRPr="00D52134">
              <w:rPr>
                <w:sz w:val="20"/>
                <w:szCs w:val="20"/>
              </w:rPr>
              <w:t>основы в</w:t>
            </w:r>
            <w:r w:rsidRPr="00D52134">
              <w:rPr>
                <w:bCs/>
                <w:sz w:val="20"/>
                <w:szCs w:val="20"/>
              </w:rPr>
              <w:t xml:space="preserve">заимодействия </w:t>
            </w:r>
            <w:r w:rsidRPr="00D52134">
              <w:rPr>
                <w:sz w:val="20"/>
                <w:szCs w:val="20"/>
              </w:rPr>
              <w:t xml:space="preserve">волонтеров </w:t>
            </w:r>
            <w:r w:rsidRPr="00D52134">
              <w:rPr>
                <w:bCs/>
                <w:sz w:val="20"/>
                <w:szCs w:val="20"/>
              </w:rPr>
              <w:t>с социально ориентированными некоммерческими организациями, инициативными группами, органами власти и иными организациями</w:t>
            </w:r>
            <w:r w:rsidRPr="00D52134">
              <w:rPr>
                <w:sz w:val="20"/>
                <w:szCs w:val="20"/>
              </w:rPr>
              <w:t>.</w:t>
            </w:r>
          </w:p>
        </w:tc>
      </w:tr>
      <w:tr w:rsidR="00DB454D" w:rsidRPr="00D52134" w:rsidTr="00900057">
        <w:trPr>
          <w:trHeight w:val="2404"/>
        </w:trPr>
        <w:tc>
          <w:tcPr>
            <w:tcW w:w="2235" w:type="dxa"/>
            <w:vMerge/>
          </w:tcPr>
          <w:p w:rsidR="00DB454D" w:rsidRPr="00D52134" w:rsidRDefault="00DB454D" w:rsidP="00DB454D">
            <w:pPr>
              <w:tabs>
                <w:tab w:val="left" w:pos="900"/>
                <w:tab w:val="left" w:pos="1080"/>
              </w:tabs>
              <w:suppressAutoHyphens/>
              <w:overflowPunct w:val="0"/>
              <w:autoSpaceDE w:val="0"/>
              <w:autoSpaceDN w:val="0"/>
              <w:adjustRightInd w:val="0"/>
              <w:spacing w:before="0" w:beforeAutospacing="0" w:after="0" w:afterAutospacing="0"/>
              <w:jc w:val="both"/>
              <w:textAlignment w:val="baseline"/>
              <w:rPr>
                <w:sz w:val="20"/>
                <w:szCs w:val="20"/>
              </w:rPr>
            </w:pPr>
          </w:p>
        </w:tc>
        <w:tc>
          <w:tcPr>
            <w:tcW w:w="3530" w:type="dxa"/>
            <w:vMerge/>
          </w:tcPr>
          <w:p w:rsidR="00DB454D" w:rsidRPr="00D52134" w:rsidRDefault="00DB454D" w:rsidP="00DB454D">
            <w:pPr>
              <w:tabs>
                <w:tab w:val="left" w:pos="168"/>
                <w:tab w:val="left" w:pos="237"/>
                <w:tab w:val="left" w:pos="1080"/>
              </w:tabs>
              <w:spacing w:before="0" w:beforeAutospacing="0" w:after="0" w:afterAutospacing="0"/>
              <w:jc w:val="both"/>
              <w:rPr>
                <w:b/>
                <w:sz w:val="20"/>
                <w:szCs w:val="20"/>
                <w:u w:val="single"/>
              </w:rPr>
            </w:pPr>
          </w:p>
        </w:tc>
        <w:tc>
          <w:tcPr>
            <w:tcW w:w="4124" w:type="dxa"/>
          </w:tcPr>
          <w:p w:rsidR="00DB454D" w:rsidRPr="00D52134" w:rsidRDefault="00DB454D" w:rsidP="00DB454D">
            <w:pPr>
              <w:tabs>
                <w:tab w:val="left" w:pos="168"/>
                <w:tab w:val="left" w:pos="237"/>
                <w:tab w:val="left" w:pos="1080"/>
              </w:tabs>
              <w:spacing w:before="0" w:beforeAutospacing="0" w:after="0" w:afterAutospacing="0"/>
              <w:jc w:val="both"/>
              <w:rPr>
                <w:b/>
                <w:sz w:val="20"/>
                <w:szCs w:val="20"/>
                <w:u w:val="single"/>
              </w:rPr>
            </w:pPr>
            <w:r w:rsidRPr="00D52134">
              <w:rPr>
                <w:b/>
                <w:sz w:val="20"/>
                <w:szCs w:val="20"/>
                <w:u w:val="single"/>
              </w:rPr>
              <w:t>Уметь:</w:t>
            </w:r>
          </w:p>
          <w:p w:rsidR="00DB454D" w:rsidRPr="00D52134" w:rsidRDefault="00DB454D" w:rsidP="00DB454D">
            <w:pPr>
              <w:pStyle w:val="affffffffff0"/>
              <w:numPr>
                <w:ilvl w:val="0"/>
                <w:numId w:val="68"/>
              </w:numPr>
              <w:tabs>
                <w:tab w:val="left" w:pos="168"/>
                <w:tab w:val="left" w:pos="237"/>
                <w:tab w:val="left" w:pos="1080"/>
              </w:tabs>
              <w:spacing w:before="0" w:beforeAutospacing="0" w:after="0" w:afterAutospacing="0"/>
              <w:ind w:left="0" w:firstLine="0"/>
              <w:jc w:val="both"/>
              <w:rPr>
                <w:rFonts w:ascii="Times New Roman" w:hAnsi="Times New Roman"/>
                <w:sz w:val="20"/>
                <w:lang w:eastAsia="ru-RU"/>
              </w:rPr>
            </w:pPr>
            <w:r w:rsidRPr="00D52134">
              <w:rPr>
                <w:rFonts w:ascii="Times New Roman" w:hAnsi="Times New Roman"/>
                <w:sz w:val="20"/>
                <w:lang w:eastAsia="ru-RU"/>
              </w:rPr>
              <w:t>планировать свою деятельность в решении профессиональных задач организации работы с волонтерами;</w:t>
            </w:r>
          </w:p>
          <w:p w:rsidR="00DB454D" w:rsidRPr="00D52134" w:rsidRDefault="00DB454D" w:rsidP="00DB454D">
            <w:pPr>
              <w:pStyle w:val="affffffffff0"/>
              <w:numPr>
                <w:ilvl w:val="0"/>
                <w:numId w:val="68"/>
              </w:numPr>
              <w:tabs>
                <w:tab w:val="left" w:pos="168"/>
                <w:tab w:val="left" w:pos="237"/>
                <w:tab w:val="left" w:pos="1080"/>
              </w:tabs>
              <w:spacing w:before="0" w:beforeAutospacing="0" w:after="0" w:afterAutospacing="0"/>
              <w:ind w:left="0" w:firstLine="0"/>
              <w:jc w:val="both"/>
              <w:rPr>
                <w:rFonts w:ascii="Times New Roman" w:hAnsi="Times New Roman"/>
                <w:sz w:val="20"/>
                <w:lang w:eastAsia="ru-RU"/>
              </w:rPr>
            </w:pPr>
            <w:r w:rsidRPr="00D52134">
              <w:rPr>
                <w:rFonts w:ascii="Times New Roman" w:hAnsi="Times New Roman"/>
                <w:sz w:val="20"/>
                <w:lang w:eastAsia="ru-RU"/>
              </w:rPr>
              <w:t>формулировать цель и задачи, расставлять приоритеты профессиональной деятельности с волонтерами;</w:t>
            </w:r>
          </w:p>
          <w:p w:rsidR="00DB454D" w:rsidRPr="00D52134" w:rsidRDefault="00DB454D" w:rsidP="00DB454D">
            <w:pPr>
              <w:numPr>
                <w:ilvl w:val="0"/>
                <w:numId w:val="68"/>
              </w:numPr>
              <w:tabs>
                <w:tab w:val="left" w:pos="168"/>
                <w:tab w:val="left" w:pos="237"/>
                <w:tab w:val="left" w:pos="1080"/>
              </w:tabs>
              <w:spacing w:before="0" w:beforeAutospacing="0" w:after="0" w:afterAutospacing="0"/>
              <w:ind w:left="0" w:firstLine="0"/>
              <w:jc w:val="both"/>
              <w:rPr>
                <w:sz w:val="20"/>
                <w:szCs w:val="20"/>
              </w:rPr>
            </w:pPr>
            <w:r w:rsidRPr="00D52134">
              <w:rPr>
                <w:sz w:val="20"/>
                <w:szCs w:val="20"/>
              </w:rPr>
              <w:t>выбирать оптимальные способы решения задач организации волонтерской деятельности по её основным направлениям;</w:t>
            </w:r>
          </w:p>
          <w:p w:rsidR="00DB454D" w:rsidRPr="00D52134" w:rsidRDefault="00DB454D" w:rsidP="00DB454D">
            <w:pPr>
              <w:pStyle w:val="affffffffff0"/>
              <w:numPr>
                <w:ilvl w:val="0"/>
                <w:numId w:val="68"/>
              </w:numPr>
              <w:tabs>
                <w:tab w:val="left" w:pos="168"/>
                <w:tab w:val="left" w:pos="237"/>
                <w:tab w:val="left" w:pos="1080"/>
              </w:tabs>
              <w:spacing w:before="0" w:beforeAutospacing="0" w:after="0" w:afterAutospacing="0"/>
              <w:ind w:left="0" w:firstLine="0"/>
              <w:jc w:val="both"/>
              <w:rPr>
                <w:rFonts w:ascii="Times New Roman" w:hAnsi="Times New Roman"/>
                <w:sz w:val="20"/>
                <w:lang w:eastAsia="ru-RU"/>
              </w:rPr>
            </w:pPr>
            <w:r w:rsidRPr="00D52134">
              <w:rPr>
                <w:rFonts w:ascii="Times New Roman" w:hAnsi="Times New Roman"/>
                <w:sz w:val="20"/>
                <w:lang w:eastAsia="ru-RU"/>
              </w:rPr>
              <w:t>применять действующие нормы права при взаимодействии</w:t>
            </w:r>
            <w:r w:rsidRPr="00D52134">
              <w:rPr>
                <w:rFonts w:ascii="Times New Roman" w:hAnsi="Times New Roman"/>
                <w:bCs/>
                <w:sz w:val="20"/>
                <w:lang w:eastAsia="ru-RU"/>
              </w:rPr>
              <w:t xml:space="preserve"> </w:t>
            </w:r>
            <w:r w:rsidRPr="00D52134">
              <w:rPr>
                <w:rFonts w:ascii="Times New Roman" w:hAnsi="Times New Roman"/>
                <w:sz w:val="20"/>
                <w:lang w:eastAsia="ru-RU"/>
              </w:rPr>
              <w:t xml:space="preserve">волонтеров </w:t>
            </w:r>
            <w:r w:rsidRPr="00D52134">
              <w:rPr>
                <w:rFonts w:ascii="Times New Roman" w:hAnsi="Times New Roman"/>
                <w:bCs/>
                <w:sz w:val="20"/>
                <w:lang w:eastAsia="ru-RU"/>
              </w:rPr>
              <w:t>с социально ориентированными некоммерческими организациями, инициативными группами, органами власти и иными организациями</w:t>
            </w:r>
            <w:r w:rsidRPr="00D52134">
              <w:rPr>
                <w:rFonts w:ascii="Times New Roman" w:hAnsi="Times New Roman"/>
                <w:sz w:val="20"/>
                <w:lang w:eastAsia="ru-RU"/>
              </w:rPr>
              <w:t>;</w:t>
            </w:r>
          </w:p>
          <w:p w:rsidR="00DB454D" w:rsidRPr="00D52134" w:rsidRDefault="00DB454D" w:rsidP="00DB454D">
            <w:pPr>
              <w:pStyle w:val="affffffffff0"/>
              <w:numPr>
                <w:ilvl w:val="0"/>
                <w:numId w:val="68"/>
              </w:numPr>
              <w:tabs>
                <w:tab w:val="left" w:pos="168"/>
                <w:tab w:val="left" w:pos="237"/>
                <w:tab w:val="left" w:pos="1080"/>
              </w:tabs>
              <w:spacing w:before="0" w:beforeAutospacing="0" w:after="0" w:afterAutospacing="0"/>
              <w:ind w:left="0" w:firstLine="0"/>
              <w:jc w:val="both"/>
              <w:rPr>
                <w:rFonts w:ascii="Times New Roman" w:hAnsi="Times New Roman"/>
                <w:b/>
                <w:sz w:val="20"/>
                <w:u w:val="single"/>
                <w:lang w:eastAsia="ru-RU"/>
              </w:rPr>
            </w:pPr>
            <w:r w:rsidRPr="00D52134">
              <w:rPr>
                <w:rFonts w:ascii="Times New Roman" w:hAnsi="Times New Roman"/>
                <w:sz w:val="20"/>
                <w:lang w:eastAsia="ru-RU"/>
              </w:rPr>
              <w:t>критически анализировать работу с волонтерами, творчески применять опыт её организации в соответствии с задачами саморазвития.</w:t>
            </w:r>
          </w:p>
        </w:tc>
      </w:tr>
      <w:tr w:rsidR="00DB454D" w:rsidRPr="00D52134" w:rsidTr="00900057">
        <w:trPr>
          <w:trHeight w:val="2404"/>
        </w:trPr>
        <w:tc>
          <w:tcPr>
            <w:tcW w:w="2235" w:type="dxa"/>
            <w:vMerge/>
          </w:tcPr>
          <w:p w:rsidR="00DB454D" w:rsidRPr="00D52134" w:rsidRDefault="00DB454D" w:rsidP="00DB454D">
            <w:pPr>
              <w:tabs>
                <w:tab w:val="left" w:pos="900"/>
                <w:tab w:val="left" w:pos="1080"/>
              </w:tabs>
              <w:suppressAutoHyphens/>
              <w:overflowPunct w:val="0"/>
              <w:autoSpaceDE w:val="0"/>
              <w:autoSpaceDN w:val="0"/>
              <w:adjustRightInd w:val="0"/>
              <w:spacing w:before="0" w:beforeAutospacing="0" w:after="0" w:afterAutospacing="0"/>
              <w:jc w:val="both"/>
              <w:textAlignment w:val="baseline"/>
              <w:rPr>
                <w:sz w:val="20"/>
                <w:szCs w:val="20"/>
              </w:rPr>
            </w:pPr>
          </w:p>
        </w:tc>
        <w:tc>
          <w:tcPr>
            <w:tcW w:w="3530" w:type="dxa"/>
            <w:vMerge/>
          </w:tcPr>
          <w:p w:rsidR="00DB454D" w:rsidRPr="00D52134" w:rsidRDefault="00DB454D" w:rsidP="00DB454D">
            <w:pPr>
              <w:tabs>
                <w:tab w:val="left" w:pos="168"/>
                <w:tab w:val="left" w:pos="237"/>
                <w:tab w:val="left" w:pos="1080"/>
              </w:tabs>
              <w:spacing w:before="0" w:beforeAutospacing="0" w:after="0" w:afterAutospacing="0"/>
              <w:jc w:val="both"/>
              <w:rPr>
                <w:b/>
                <w:sz w:val="20"/>
                <w:szCs w:val="20"/>
                <w:u w:val="single"/>
              </w:rPr>
            </w:pPr>
          </w:p>
        </w:tc>
        <w:tc>
          <w:tcPr>
            <w:tcW w:w="4124" w:type="dxa"/>
          </w:tcPr>
          <w:p w:rsidR="00DB454D" w:rsidRPr="00D52134" w:rsidRDefault="00DB454D" w:rsidP="00DB454D">
            <w:pPr>
              <w:tabs>
                <w:tab w:val="left" w:pos="168"/>
                <w:tab w:val="left" w:pos="237"/>
                <w:tab w:val="left" w:pos="1080"/>
              </w:tabs>
              <w:spacing w:before="0" w:beforeAutospacing="0" w:after="0" w:afterAutospacing="0"/>
              <w:jc w:val="both"/>
              <w:rPr>
                <w:sz w:val="20"/>
                <w:szCs w:val="20"/>
                <w:u w:val="single"/>
              </w:rPr>
            </w:pPr>
            <w:r w:rsidRPr="00D52134">
              <w:rPr>
                <w:b/>
                <w:sz w:val="20"/>
                <w:szCs w:val="20"/>
                <w:u w:val="single"/>
              </w:rPr>
              <w:t>Владеть:</w:t>
            </w:r>
          </w:p>
          <w:p w:rsidR="00DB454D" w:rsidRPr="00D52134" w:rsidRDefault="00DB454D" w:rsidP="00DB454D">
            <w:pPr>
              <w:numPr>
                <w:ilvl w:val="0"/>
                <w:numId w:val="65"/>
              </w:numPr>
              <w:tabs>
                <w:tab w:val="left" w:pos="168"/>
              </w:tabs>
              <w:spacing w:before="0" w:beforeAutospacing="0" w:after="0" w:afterAutospacing="0"/>
              <w:ind w:left="0" w:firstLine="0"/>
              <w:jc w:val="both"/>
              <w:rPr>
                <w:sz w:val="20"/>
                <w:szCs w:val="20"/>
              </w:rPr>
            </w:pPr>
            <w:r w:rsidRPr="00D52134">
              <w:rPr>
                <w:sz w:val="20"/>
                <w:szCs w:val="20"/>
              </w:rPr>
              <w:t xml:space="preserve">навыками нахождения стимулов для саморазвития в процессе организации работы с волонтерами; </w:t>
            </w:r>
          </w:p>
          <w:p w:rsidR="00DB454D" w:rsidRPr="00D52134" w:rsidRDefault="00DB454D" w:rsidP="00DB454D">
            <w:pPr>
              <w:numPr>
                <w:ilvl w:val="0"/>
                <w:numId w:val="65"/>
              </w:numPr>
              <w:tabs>
                <w:tab w:val="left" w:pos="168"/>
              </w:tabs>
              <w:spacing w:before="0" w:beforeAutospacing="0" w:after="0" w:afterAutospacing="0"/>
              <w:ind w:left="0" w:firstLine="0"/>
              <w:jc w:val="both"/>
              <w:rPr>
                <w:sz w:val="20"/>
                <w:szCs w:val="20"/>
              </w:rPr>
            </w:pPr>
            <w:r w:rsidRPr="00D52134">
              <w:rPr>
                <w:sz w:val="20"/>
                <w:szCs w:val="20"/>
              </w:rPr>
              <w:t>способами обеспечения законности и правопорядка при организации и осуществлении волонтерской деятельности;</w:t>
            </w:r>
          </w:p>
          <w:p w:rsidR="00DB454D" w:rsidRPr="00D52134" w:rsidRDefault="00DB454D" w:rsidP="00DB454D">
            <w:pPr>
              <w:numPr>
                <w:ilvl w:val="0"/>
                <w:numId w:val="65"/>
              </w:numPr>
              <w:tabs>
                <w:tab w:val="left" w:pos="168"/>
              </w:tabs>
              <w:spacing w:before="0" w:beforeAutospacing="0" w:after="0" w:afterAutospacing="0"/>
              <w:ind w:left="0" w:firstLine="0"/>
              <w:jc w:val="both"/>
              <w:rPr>
                <w:b/>
                <w:sz w:val="20"/>
                <w:szCs w:val="20"/>
                <w:u w:val="single"/>
              </w:rPr>
            </w:pPr>
            <w:r w:rsidRPr="00D52134">
              <w:rPr>
                <w:sz w:val="20"/>
                <w:szCs w:val="20"/>
              </w:rPr>
              <w:t>навыками постановки реальных целей и задач своего профессионального роста в ходе организации работы с волонтерами.</w:t>
            </w:r>
          </w:p>
        </w:tc>
      </w:tr>
    </w:tbl>
    <w:p w:rsidR="00DB454D" w:rsidRPr="00D52134" w:rsidRDefault="00DB454D" w:rsidP="00DB454D">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i/>
          <w:sz w:val="20"/>
          <w:szCs w:val="20"/>
        </w:rPr>
      </w:pPr>
    </w:p>
    <w:p w:rsidR="00DB454D" w:rsidRPr="00D52134" w:rsidRDefault="00DB454D" w:rsidP="00DB454D">
      <w:pPr>
        <w:tabs>
          <w:tab w:val="left" w:pos="900"/>
          <w:tab w:val="left" w:pos="1080"/>
        </w:tabs>
        <w:suppressAutoHyphens/>
        <w:spacing w:before="0" w:beforeAutospacing="0" w:after="0" w:afterAutospacing="0"/>
        <w:ind w:firstLine="709"/>
        <w:jc w:val="both"/>
        <w:rPr>
          <w:sz w:val="20"/>
          <w:szCs w:val="20"/>
        </w:rPr>
      </w:pPr>
      <w:r w:rsidRPr="00D52134">
        <w:rPr>
          <w:sz w:val="20"/>
          <w:szCs w:val="20"/>
        </w:rPr>
        <w:t>Знания, умения и навыки, приобретаемые обучающимися в результате изучения дисциплины «Организация волонтерской деятельности», являются необходимыми для последующего поэтапного формирования компетенций и изучения дисциплин.</w:t>
      </w:r>
    </w:p>
    <w:p w:rsidR="00DB454D" w:rsidRPr="00D52134" w:rsidRDefault="00DB454D" w:rsidP="00DB454D">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i/>
          <w:sz w:val="20"/>
          <w:szCs w:val="20"/>
        </w:rPr>
      </w:pPr>
    </w:p>
    <w:p w:rsidR="00DB454D" w:rsidRPr="008E7497" w:rsidRDefault="00DB454D" w:rsidP="00DB454D">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b/>
          <w:i/>
          <w:sz w:val="20"/>
          <w:szCs w:val="20"/>
        </w:rPr>
      </w:pPr>
    </w:p>
    <w:p w:rsidR="00DB454D" w:rsidRPr="008E7497" w:rsidRDefault="00DB454D" w:rsidP="00DB454D">
      <w:pPr>
        <w:pStyle w:val="1c"/>
        <w:tabs>
          <w:tab w:val="right" w:leader="dot" w:pos="9600"/>
        </w:tabs>
        <w:spacing w:before="0" w:beforeAutospacing="0" w:after="0" w:afterAutospacing="0"/>
        <w:ind w:left="0" w:firstLine="709"/>
        <w:rPr>
          <w:b/>
          <w:sz w:val="20"/>
        </w:rPr>
      </w:pPr>
      <w:r w:rsidRPr="008E7497">
        <w:rPr>
          <w:b/>
          <w:sz w:val="20"/>
        </w:rPr>
        <w:t xml:space="preserve">4. Объем дисциплины и виды учебной работы </w:t>
      </w:r>
    </w:p>
    <w:p w:rsidR="00DB454D" w:rsidRPr="00D52134" w:rsidRDefault="00DB454D" w:rsidP="00DB454D">
      <w:pPr>
        <w:spacing w:before="0" w:beforeAutospacing="0" w:after="0" w:afterAutospacing="0"/>
        <w:ind w:firstLine="680"/>
        <w:rPr>
          <w:sz w:val="20"/>
          <w:szCs w:val="20"/>
        </w:rPr>
      </w:pPr>
    </w:p>
    <w:p w:rsidR="00DB454D" w:rsidRPr="00D52134" w:rsidRDefault="00DB454D" w:rsidP="00DB454D">
      <w:pPr>
        <w:spacing w:before="0" w:beforeAutospacing="0" w:after="0" w:afterAutospacing="0"/>
        <w:ind w:firstLine="680"/>
        <w:rPr>
          <w:sz w:val="20"/>
          <w:szCs w:val="20"/>
        </w:rPr>
      </w:pPr>
      <w:r w:rsidRPr="00D52134">
        <w:rPr>
          <w:sz w:val="20"/>
          <w:szCs w:val="20"/>
        </w:rPr>
        <w:t>Учебным планом предусматриваются следующие виды работы по дисциплине:</w:t>
      </w:r>
    </w:p>
    <w:p w:rsidR="00DB454D" w:rsidRPr="00D52134" w:rsidRDefault="00DB454D" w:rsidP="00DB454D">
      <w:pPr>
        <w:spacing w:before="0" w:beforeAutospacing="0" w:after="0" w:afterAutospacing="0"/>
        <w:ind w:firstLine="680"/>
        <w:rPr>
          <w:b/>
          <w:sz w:val="20"/>
          <w:szCs w:val="20"/>
        </w:rPr>
      </w:pPr>
    </w:p>
    <w:tbl>
      <w:tblPr>
        <w:tblW w:w="9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66"/>
        <w:gridCol w:w="4742"/>
        <w:gridCol w:w="1069"/>
        <w:gridCol w:w="1070"/>
        <w:gridCol w:w="1069"/>
        <w:gridCol w:w="1070"/>
      </w:tblGrid>
      <w:tr w:rsidR="00DB454D" w:rsidRPr="00D52134" w:rsidTr="00900057">
        <w:tc>
          <w:tcPr>
            <w:tcW w:w="766" w:type="dxa"/>
            <w:vMerge w:val="restart"/>
            <w:vAlign w:val="center"/>
          </w:tcPr>
          <w:p w:rsidR="00DB454D" w:rsidRPr="00D52134" w:rsidRDefault="00DB454D" w:rsidP="00DB454D">
            <w:pPr>
              <w:pStyle w:val="afffd"/>
              <w:snapToGrid w:val="0"/>
              <w:jc w:val="center"/>
              <w:rPr>
                <w:b/>
                <w:sz w:val="20"/>
                <w:szCs w:val="20"/>
              </w:rPr>
            </w:pPr>
            <w:r w:rsidRPr="00D52134">
              <w:rPr>
                <w:b/>
                <w:sz w:val="20"/>
                <w:szCs w:val="20"/>
              </w:rPr>
              <w:t>№ п/п</w:t>
            </w:r>
          </w:p>
        </w:tc>
        <w:tc>
          <w:tcPr>
            <w:tcW w:w="4742" w:type="dxa"/>
            <w:vMerge w:val="restart"/>
            <w:vAlign w:val="center"/>
          </w:tcPr>
          <w:p w:rsidR="00DB454D" w:rsidRPr="00D52134" w:rsidRDefault="00DB454D" w:rsidP="00DB454D">
            <w:pPr>
              <w:pStyle w:val="afffd"/>
              <w:snapToGrid w:val="0"/>
              <w:jc w:val="center"/>
              <w:rPr>
                <w:b/>
                <w:sz w:val="20"/>
                <w:szCs w:val="20"/>
              </w:rPr>
            </w:pPr>
            <w:r w:rsidRPr="00D52134">
              <w:rPr>
                <w:b/>
                <w:sz w:val="20"/>
                <w:szCs w:val="20"/>
              </w:rPr>
              <w:t>Виды учебных занятий</w:t>
            </w:r>
          </w:p>
        </w:tc>
        <w:tc>
          <w:tcPr>
            <w:tcW w:w="4278" w:type="dxa"/>
            <w:gridSpan w:val="4"/>
          </w:tcPr>
          <w:p w:rsidR="00DB454D" w:rsidRPr="00D52134" w:rsidRDefault="00DB454D" w:rsidP="00DB454D">
            <w:pPr>
              <w:tabs>
                <w:tab w:val="left" w:pos="900"/>
              </w:tabs>
              <w:spacing w:before="0" w:beforeAutospacing="0" w:after="0" w:afterAutospacing="0"/>
              <w:jc w:val="center"/>
              <w:rPr>
                <w:b/>
                <w:sz w:val="20"/>
                <w:szCs w:val="20"/>
              </w:rPr>
            </w:pPr>
            <w:r w:rsidRPr="00D52134">
              <w:rPr>
                <w:b/>
                <w:sz w:val="20"/>
                <w:szCs w:val="20"/>
              </w:rPr>
              <w:t xml:space="preserve">Всего часов по формам обучения, </w:t>
            </w:r>
            <w:proofErr w:type="spellStart"/>
            <w:r w:rsidRPr="00D52134">
              <w:rPr>
                <w:b/>
                <w:sz w:val="20"/>
                <w:szCs w:val="20"/>
              </w:rPr>
              <w:t>ак</w:t>
            </w:r>
            <w:proofErr w:type="spellEnd"/>
            <w:r w:rsidRPr="00D52134">
              <w:rPr>
                <w:b/>
                <w:sz w:val="20"/>
                <w:szCs w:val="20"/>
              </w:rPr>
              <w:t>. ч</w:t>
            </w:r>
          </w:p>
        </w:tc>
      </w:tr>
      <w:tr w:rsidR="00DB454D" w:rsidRPr="00D52134" w:rsidTr="00900057">
        <w:tc>
          <w:tcPr>
            <w:tcW w:w="766" w:type="dxa"/>
            <w:vMerge/>
          </w:tcPr>
          <w:p w:rsidR="00DB454D" w:rsidRPr="00D52134" w:rsidRDefault="00DB454D" w:rsidP="00DB454D">
            <w:pPr>
              <w:tabs>
                <w:tab w:val="left" w:pos="900"/>
              </w:tabs>
              <w:spacing w:before="0" w:beforeAutospacing="0" w:after="0" w:afterAutospacing="0"/>
              <w:rPr>
                <w:b/>
                <w:sz w:val="20"/>
                <w:szCs w:val="20"/>
              </w:rPr>
            </w:pPr>
          </w:p>
        </w:tc>
        <w:tc>
          <w:tcPr>
            <w:tcW w:w="4742" w:type="dxa"/>
            <w:vMerge/>
          </w:tcPr>
          <w:p w:rsidR="00DB454D" w:rsidRPr="00D52134" w:rsidRDefault="00DB454D" w:rsidP="00DB454D">
            <w:pPr>
              <w:tabs>
                <w:tab w:val="left" w:pos="900"/>
              </w:tabs>
              <w:spacing w:before="0" w:beforeAutospacing="0" w:after="0" w:afterAutospacing="0"/>
              <w:rPr>
                <w:b/>
                <w:sz w:val="20"/>
                <w:szCs w:val="20"/>
              </w:rPr>
            </w:pPr>
          </w:p>
        </w:tc>
        <w:tc>
          <w:tcPr>
            <w:tcW w:w="2139" w:type="dxa"/>
            <w:gridSpan w:val="2"/>
            <w:vAlign w:val="center"/>
          </w:tcPr>
          <w:p w:rsidR="00DB454D" w:rsidRPr="00D52134" w:rsidRDefault="00DB454D" w:rsidP="00DB454D">
            <w:pPr>
              <w:pStyle w:val="afffd"/>
              <w:snapToGrid w:val="0"/>
              <w:jc w:val="center"/>
              <w:rPr>
                <w:b/>
                <w:sz w:val="20"/>
                <w:szCs w:val="20"/>
              </w:rPr>
            </w:pPr>
            <w:r w:rsidRPr="00D52134">
              <w:rPr>
                <w:b/>
                <w:sz w:val="20"/>
                <w:szCs w:val="20"/>
              </w:rPr>
              <w:t>Очная</w:t>
            </w:r>
          </w:p>
        </w:tc>
        <w:tc>
          <w:tcPr>
            <w:tcW w:w="2139" w:type="dxa"/>
            <w:gridSpan w:val="2"/>
          </w:tcPr>
          <w:p w:rsidR="00DB454D" w:rsidRPr="00D52134" w:rsidRDefault="00DB454D" w:rsidP="00DB454D">
            <w:pPr>
              <w:pStyle w:val="afffd"/>
              <w:snapToGrid w:val="0"/>
              <w:jc w:val="center"/>
              <w:rPr>
                <w:b/>
                <w:sz w:val="20"/>
                <w:szCs w:val="20"/>
              </w:rPr>
            </w:pPr>
            <w:r w:rsidRPr="00D52134">
              <w:rPr>
                <w:b/>
                <w:sz w:val="20"/>
                <w:szCs w:val="20"/>
              </w:rPr>
              <w:t>Заочная</w:t>
            </w:r>
          </w:p>
        </w:tc>
      </w:tr>
      <w:tr w:rsidR="00DB454D" w:rsidRPr="00D52134" w:rsidTr="00900057">
        <w:tc>
          <w:tcPr>
            <w:tcW w:w="766" w:type="dxa"/>
            <w:vMerge/>
          </w:tcPr>
          <w:p w:rsidR="00DB454D" w:rsidRPr="00D52134" w:rsidRDefault="00DB454D" w:rsidP="00DB454D">
            <w:pPr>
              <w:tabs>
                <w:tab w:val="left" w:pos="900"/>
              </w:tabs>
              <w:spacing w:before="0" w:beforeAutospacing="0" w:after="0" w:afterAutospacing="0"/>
              <w:rPr>
                <w:b/>
                <w:sz w:val="20"/>
                <w:szCs w:val="20"/>
              </w:rPr>
            </w:pPr>
          </w:p>
        </w:tc>
        <w:tc>
          <w:tcPr>
            <w:tcW w:w="4742" w:type="dxa"/>
            <w:vMerge/>
          </w:tcPr>
          <w:p w:rsidR="00DB454D" w:rsidRPr="00D52134" w:rsidRDefault="00DB454D" w:rsidP="00DB454D">
            <w:pPr>
              <w:tabs>
                <w:tab w:val="left" w:pos="900"/>
              </w:tabs>
              <w:spacing w:before="0" w:beforeAutospacing="0" w:after="0" w:afterAutospacing="0"/>
              <w:rPr>
                <w:b/>
                <w:sz w:val="20"/>
                <w:szCs w:val="20"/>
              </w:rPr>
            </w:pPr>
          </w:p>
        </w:tc>
        <w:tc>
          <w:tcPr>
            <w:tcW w:w="1069" w:type="dxa"/>
            <w:vAlign w:val="center"/>
          </w:tcPr>
          <w:p w:rsidR="00DB454D" w:rsidRPr="00D52134" w:rsidRDefault="00DB454D" w:rsidP="00DB454D">
            <w:pPr>
              <w:tabs>
                <w:tab w:val="left" w:pos="900"/>
              </w:tabs>
              <w:spacing w:before="0" w:beforeAutospacing="0" w:after="0" w:afterAutospacing="0"/>
              <w:jc w:val="center"/>
              <w:rPr>
                <w:b/>
                <w:sz w:val="20"/>
                <w:szCs w:val="20"/>
              </w:rPr>
            </w:pPr>
            <w:r w:rsidRPr="00D52134">
              <w:rPr>
                <w:b/>
                <w:sz w:val="20"/>
                <w:szCs w:val="20"/>
              </w:rPr>
              <w:t>всего</w:t>
            </w:r>
          </w:p>
        </w:tc>
        <w:tc>
          <w:tcPr>
            <w:tcW w:w="1070" w:type="dxa"/>
            <w:vAlign w:val="center"/>
          </w:tcPr>
          <w:p w:rsidR="00DB454D" w:rsidRPr="00D52134" w:rsidRDefault="00DB454D" w:rsidP="00DB454D">
            <w:pPr>
              <w:tabs>
                <w:tab w:val="left" w:pos="900"/>
              </w:tabs>
              <w:spacing w:before="0" w:beforeAutospacing="0" w:after="0" w:afterAutospacing="0"/>
              <w:jc w:val="center"/>
              <w:rPr>
                <w:b/>
                <w:sz w:val="20"/>
                <w:szCs w:val="20"/>
              </w:rPr>
            </w:pPr>
            <w:r w:rsidRPr="00D52134">
              <w:rPr>
                <w:b/>
                <w:sz w:val="20"/>
                <w:szCs w:val="20"/>
              </w:rPr>
              <w:t>в том числе</w:t>
            </w:r>
          </w:p>
        </w:tc>
        <w:tc>
          <w:tcPr>
            <w:tcW w:w="1069" w:type="dxa"/>
            <w:vAlign w:val="center"/>
          </w:tcPr>
          <w:p w:rsidR="00DB454D" w:rsidRPr="00D52134" w:rsidRDefault="00DB454D" w:rsidP="00DB454D">
            <w:pPr>
              <w:tabs>
                <w:tab w:val="left" w:pos="900"/>
              </w:tabs>
              <w:spacing w:before="0" w:beforeAutospacing="0" w:after="0" w:afterAutospacing="0"/>
              <w:jc w:val="center"/>
              <w:rPr>
                <w:b/>
                <w:sz w:val="20"/>
                <w:szCs w:val="20"/>
              </w:rPr>
            </w:pPr>
            <w:r w:rsidRPr="00D52134">
              <w:rPr>
                <w:b/>
                <w:sz w:val="20"/>
                <w:szCs w:val="20"/>
              </w:rPr>
              <w:t>всего</w:t>
            </w:r>
          </w:p>
        </w:tc>
        <w:tc>
          <w:tcPr>
            <w:tcW w:w="1070" w:type="dxa"/>
            <w:vAlign w:val="center"/>
          </w:tcPr>
          <w:p w:rsidR="00DB454D" w:rsidRPr="00D52134" w:rsidRDefault="00DB454D" w:rsidP="00DB454D">
            <w:pPr>
              <w:tabs>
                <w:tab w:val="left" w:pos="900"/>
              </w:tabs>
              <w:spacing w:before="0" w:beforeAutospacing="0" w:after="0" w:afterAutospacing="0"/>
              <w:jc w:val="center"/>
              <w:rPr>
                <w:b/>
                <w:sz w:val="20"/>
                <w:szCs w:val="20"/>
              </w:rPr>
            </w:pPr>
            <w:r w:rsidRPr="00D52134">
              <w:rPr>
                <w:b/>
                <w:sz w:val="20"/>
                <w:szCs w:val="20"/>
              </w:rPr>
              <w:t>в том числе</w:t>
            </w:r>
          </w:p>
        </w:tc>
      </w:tr>
      <w:tr w:rsidR="00DB454D" w:rsidRPr="00D52134" w:rsidTr="00900057">
        <w:tc>
          <w:tcPr>
            <w:tcW w:w="766" w:type="dxa"/>
          </w:tcPr>
          <w:p w:rsidR="00DB454D" w:rsidRPr="00D52134" w:rsidRDefault="00DB454D" w:rsidP="00DB454D">
            <w:pPr>
              <w:suppressAutoHyphens/>
              <w:snapToGrid w:val="0"/>
              <w:spacing w:before="0" w:beforeAutospacing="0" w:after="0" w:afterAutospacing="0"/>
              <w:rPr>
                <w:b/>
                <w:sz w:val="20"/>
                <w:szCs w:val="20"/>
              </w:rPr>
            </w:pPr>
            <w:r w:rsidRPr="00D52134">
              <w:rPr>
                <w:b/>
                <w:sz w:val="20"/>
                <w:szCs w:val="20"/>
              </w:rPr>
              <w:t>1</w:t>
            </w:r>
          </w:p>
        </w:tc>
        <w:tc>
          <w:tcPr>
            <w:tcW w:w="4742" w:type="dxa"/>
          </w:tcPr>
          <w:p w:rsidR="00DB454D" w:rsidRPr="00D52134" w:rsidRDefault="00DB454D" w:rsidP="00DB454D">
            <w:pPr>
              <w:suppressAutoHyphens/>
              <w:snapToGrid w:val="0"/>
              <w:spacing w:before="0" w:beforeAutospacing="0" w:after="0" w:afterAutospacing="0"/>
              <w:rPr>
                <w:b/>
                <w:sz w:val="20"/>
                <w:szCs w:val="20"/>
              </w:rPr>
            </w:pPr>
            <w:r w:rsidRPr="00D52134">
              <w:rPr>
                <w:b/>
                <w:sz w:val="20"/>
                <w:szCs w:val="20"/>
              </w:rPr>
              <w:t>Контактная работа (объем работы обучающихся во взаимодействии с преподавателем) (всего)</w:t>
            </w:r>
          </w:p>
        </w:tc>
        <w:tc>
          <w:tcPr>
            <w:tcW w:w="1069" w:type="dxa"/>
          </w:tcPr>
          <w:p w:rsidR="00DB454D" w:rsidRPr="00D52134" w:rsidRDefault="00DB454D" w:rsidP="00DB454D">
            <w:pPr>
              <w:suppressAutoHyphens/>
              <w:snapToGrid w:val="0"/>
              <w:spacing w:before="0" w:beforeAutospacing="0" w:after="0" w:afterAutospacing="0"/>
              <w:jc w:val="center"/>
              <w:rPr>
                <w:b/>
                <w:sz w:val="20"/>
                <w:szCs w:val="20"/>
              </w:rPr>
            </w:pPr>
          </w:p>
        </w:tc>
        <w:tc>
          <w:tcPr>
            <w:tcW w:w="1070" w:type="dxa"/>
          </w:tcPr>
          <w:p w:rsidR="00DB454D" w:rsidRPr="00D52134" w:rsidRDefault="00DB454D" w:rsidP="00DB454D">
            <w:pPr>
              <w:pStyle w:val="afffd"/>
              <w:snapToGrid w:val="0"/>
              <w:jc w:val="center"/>
              <w:rPr>
                <w:b/>
                <w:sz w:val="20"/>
                <w:szCs w:val="20"/>
              </w:rPr>
            </w:pPr>
          </w:p>
        </w:tc>
        <w:tc>
          <w:tcPr>
            <w:tcW w:w="1069" w:type="dxa"/>
          </w:tcPr>
          <w:p w:rsidR="00DB454D" w:rsidRPr="00D52134" w:rsidRDefault="00DB454D" w:rsidP="00DB454D">
            <w:pPr>
              <w:pStyle w:val="afffd"/>
              <w:snapToGrid w:val="0"/>
              <w:jc w:val="center"/>
              <w:rPr>
                <w:b/>
                <w:sz w:val="20"/>
                <w:szCs w:val="20"/>
              </w:rPr>
            </w:pPr>
            <w:r w:rsidRPr="00D52134">
              <w:rPr>
                <w:b/>
                <w:sz w:val="20"/>
                <w:szCs w:val="20"/>
              </w:rPr>
              <w:t>6,2</w:t>
            </w:r>
          </w:p>
        </w:tc>
        <w:tc>
          <w:tcPr>
            <w:tcW w:w="1070" w:type="dxa"/>
          </w:tcPr>
          <w:p w:rsidR="00DB454D" w:rsidRPr="00D52134" w:rsidRDefault="00DB454D" w:rsidP="00DB454D">
            <w:pPr>
              <w:pStyle w:val="afffd"/>
              <w:snapToGrid w:val="0"/>
              <w:jc w:val="center"/>
              <w:rPr>
                <w:b/>
                <w:sz w:val="20"/>
                <w:szCs w:val="20"/>
              </w:rPr>
            </w:pPr>
          </w:p>
        </w:tc>
      </w:tr>
      <w:tr w:rsidR="00DB454D" w:rsidRPr="00D52134" w:rsidTr="00900057">
        <w:tc>
          <w:tcPr>
            <w:tcW w:w="766" w:type="dxa"/>
          </w:tcPr>
          <w:p w:rsidR="00DB454D" w:rsidRPr="00D52134" w:rsidRDefault="00DB454D" w:rsidP="00DB454D">
            <w:pPr>
              <w:suppressAutoHyphens/>
              <w:snapToGrid w:val="0"/>
              <w:spacing w:before="0" w:beforeAutospacing="0" w:after="0" w:afterAutospacing="0"/>
              <w:rPr>
                <w:sz w:val="20"/>
                <w:szCs w:val="20"/>
              </w:rPr>
            </w:pPr>
            <w:r w:rsidRPr="00D52134">
              <w:rPr>
                <w:sz w:val="20"/>
                <w:szCs w:val="20"/>
              </w:rPr>
              <w:t>1.1</w:t>
            </w:r>
          </w:p>
        </w:tc>
        <w:tc>
          <w:tcPr>
            <w:tcW w:w="4742" w:type="dxa"/>
          </w:tcPr>
          <w:p w:rsidR="00DB454D" w:rsidRPr="00D52134" w:rsidRDefault="00DB454D" w:rsidP="00DB454D">
            <w:pPr>
              <w:suppressAutoHyphens/>
              <w:snapToGrid w:val="0"/>
              <w:spacing w:before="0" w:beforeAutospacing="0" w:after="0" w:afterAutospacing="0"/>
              <w:rPr>
                <w:sz w:val="20"/>
                <w:szCs w:val="20"/>
              </w:rPr>
            </w:pPr>
            <w:r w:rsidRPr="00D52134">
              <w:rPr>
                <w:sz w:val="20"/>
                <w:szCs w:val="20"/>
              </w:rPr>
              <w:t>занятия лекционного типа (лекции)</w:t>
            </w:r>
          </w:p>
        </w:tc>
        <w:tc>
          <w:tcPr>
            <w:tcW w:w="1069" w:type="dxa"/>
          </w:tcPr>
          <w:p w:rsidR="00DB454D" w:rsidRPr="00D52134" w:rsidRDefault="00DB454D" w:rsidP="00DB454D">
            <w:pPr>
              <w:suppressAutoHyphens/>
              <w:snapToGrid w:val="0"/>
              <w:spacing w:before="0" w:beforeAutospacing="0" w:after="0" w:afterAutospacing="0"/>
              <w:jc w:val="center"/>
              <w:rPr>
                <w:sz w:val="20"/>
                <w:szCs w:val="20"/>
              </w:rPr>
            </w:pPr>
          </w:p>
        </w:tc>
        <w:tc>
          <w:tcPr>
            <w:tcW w:w="1070" w:type="dxa"/>
          </w:tcPr>
          <w:p w:rsidR="00DB454D" w:rsidRPr="00D52134" w:rsidRDefault="00DB454D" w:rsidP="00DB454D">
            <w:pPr>
              <w:pStyle w:val="afffd"/>
              <w:snapToGrid w:val="0"/>
              <w:jc w:val="center"/>
              <w:rPr>
                <w:sz w:val="20"/>
                <w:szCs w:val="20"/>
              </w:rPr>
            </w:pPr>
          </w:p>
        </w:tc>
        <w:tc>
          <w:tcPr>
            <w:tcW w:w="1069" w:type="dxa"/>
          </w:tcPr>
          <w:p w:rsidR="00DB454D" w:rsidRPr="00D52134" w:rsidRDefault="00DB454D" w:rsidP="00DB454D">
            <w:pPr>
              <w:pStyle w:val="afffd"/>
              <w:snapToGrid w:val="0"/>
              <w:jc w:val="center"/>
              <w:rPr>
                <w:sz w:val="20"/>
                <w:szCs w:val="20"/>
              </w:rPr>
            </w:pPr>
            <w:r w:rsidRPr="00D52134">
              <w:rPr>
                <w:sz w:val="20"/>
                <w:szCs w:val="20"/>
              </w:rPr>
              <w:t>2</w:t>
            </w:r>
          </w:p>
        </w:tc>
        <w:tc>
          <w:tcPr>
            <w:tcW w:w="1070" w:type="dxa"/>
          </w:tcPr>
          <w:p w:rsidR="00DB454D" w:rsidRPr="00D52134" w:rsidRDefault="00DB454D" w:rsidP="00DB454D">
            <w:pPr>
              <w:pStyle w:val="afffd"/>
              <w:snapToGrid w:val="0"/>
              <w:jc w:val="center"/>
              <w:rPr>
                <w:sz w:val="20"/>
                <w:szCs w:val="20"/>
              </w:rPr>
            </w:pPr>
          </w:p>
        </w:tc>
      </w:tr>
      <w:tr w:rsidR="00DB454D" w:rsidRPr="00D52134" w:rsidTr="00900057">
        <w:tc>
          <w:tcPr>
            <w:tcW w:w="766" w:type="dxa"/>
          </w:tcPr>
          <w:p w:rsidR="00DB454D" w:rsidRPr="00D52134" w:rsidRDefault="00DB454D" w:rsidP="00DB454D">
            <w:pPr>
              <w:suppressAutoHyphens/>
              <w:snapToGrid w:val="0"/>
              <w:spacing w:before="0" w:beforeAutospacing="0" w:after="0" w:afterAutospacing="0"/>
              <w:rPr>
                <w:sz w:val="20"/>
                <w:szCs w:val="20"/>
              </w:rPr>
            </w:pPr>
            <w:r w:rsidRPr="00D52134">
              <w:rPr>
                <w:sz w:val="20"/>
                <w:szCs w:val="20"/>
              </w:rPr>
              <w:t>1.2</w:t>
            </w:r>
          </w:p>
        </w:tc>
        <w:tc>
          <w:tcPr>
            <w:tcW w:w="4742" w:type="dxa"/>
          </w:tcPr>
          <w:p w:rsidR="00DB454D" w:rsidRPr="00D52134" w:rsidRDefault="00DB454D" w:rsidP="00DB454D">
            <w:pPr>
              <w:suppressAutoHyphens/>
              <w:snapToGrid w:val="0"/>
              <w:spacing w:before="0" w:beforeAutospacing="0" w:after="0" w:afterAutospacing="0"/>
              <w:rPr>
                <w:sz w:val="20"/>
                <w:szCs w:val="20"/>
              </w:rPr>
            </w:pPr>
            <w:r w:rsidRPr="00D52134">
              <w:rPr>
                <w:sz w:val="20"/>
                <w:szCs w:val="20"/>
              </w:rPr>
              <w:t xml:space="preserve">занятия семинарского типа (практические)*, </w:t>
            </w:r>
          </w:p>
          <w:p w:rsidR="00DB454D" w:rsidRPr="00D52134" w:rsidRDefault="00DB454D" w:rsidP="00DB454D">
            <w:pPr>
              <w:suppressAutoHyphens/>
              <w:snapToGrid w:val="0"/>
              <w:spacing w:before="0" w:beforeAutospacing="0" w:after="0" w:afterAutospacing="0"/>
              <w:rPr>
                <w:sz w:val="20"/>
                <w:szCs w:val="20"/>
              </w:rPr>
            </w:pPr>
            <w:r w:rsidRPr="00D52134">
              <w:rPr>
                <w:sz w:val="20"/>
                <w:szCs w:val="20"/>
              </w:rPr>
              <w:t xml:space="preserve">в том числе: </w:t>
            </w:r>
          </w:p>
        </w:tc>
        <w:tc>
          <w:tcPr>
            <w:tcW w:w="1069" w:type="dxa"/>
          </w:tcPr>
          <w:p w:rsidR="00DB454D" w:rsidRPr="00D52134" w:rsidRDefault="00DB454D" w:rsidP="00DB454D">
            <w:pPr>
              <w:suppressAutoHyphens/>
              <w:snapToGrid w:val="0"/>
              <w:spacing w:before="0" w:beforeAutospacing="0" w:after="0" w:afterAutospacing="0"/>
              <w:jc w:val="center"/>
              <w:rPr>
                <w:sz w:val="20"/>
                <w:szCs w:val="20"/>
              </w:rPr>
            </w:pPr>
          </w:p>
        </w:tc>
        <w:tc>
          <w:tcPr>
            <w:tcW w:w="1070" w:type="dxa"/>
          </w:tcPr>
          <w:p w:rsidR="00DB454D" w:rsidRPr="00D52134" w:rsidRDefault="00DB454D" w:rsidP="00DB454D">
            <w:pPr>
              <w:pStyle w:val="afffd"/>
              <w:snapToGrid w:val="0"/>
              <w:jc w:val="center"/>
              <w:rPr>
                <w:sz w:val="20"/>
                <w:szCs w:val="20"/>
              </w:rPr>
            </w:pPr>
          </w:p>
        </w:tc>
        <w:tc>
          <w:tcPr>
            <w:tcW w:w="1069" w:type="dxa"/>
          </w:tcPr>
          <w:p w:rsidR="00DB454D" w:rsidRPr="00D52134" w:rsidRDefault="00DB454D" w:rsidP="00DB454D">
            <w:pPr>
              <w:pStyle w:val="afffd"/>
              <w:snapToGrid w:val="0"/>
              <w:jc w:val="center"/>
              <w:rPr>
                <w:sz w:val="20"/>
                <w:szCs w:val="20"/>
              </w:rPr>
            </w:pPr>
            <w:r w:rsidRPr="00D52134">
              <w:rPr>
                <w:sz w:val="20"/>
                <w:szCs w:val="20"/>
              </w:rPr>
              <w:t>2</w:t>
            </w:r>
          </w:p>
        </w:tc>
        <w:tc>
          <w:tcPr>
            <w:tcW w:w="1070" w:type="dxa"/>
          </w:tcPr>
          <w:p w:rsidR="00DB454D" w:rsidRPr="00D52134" w:rsidRDefault="00DB454D" w:rsidP="00DB454D">
            <w:pPr>
              <w:pStyle w:val="afffd"/>
              <w:snapToGrid w:val="0"/>
              <w:jc w:val="center"/>
              <w:rPr>
                <w:sz w:val="20"/>
                <w:szCs w:val="20"/>
              </w:rPr>
            </w:pPr>
          </w:p>
        </w:tc>
      </w:tr>
      <w:tr w:rsidR="00DB454D" w:rsidRPr="00D52134" w:rsidTr="00900057">
        <w:tc>
          <w:tcPr>
            <w:tcW w:w="766" w:type="dxa"/>
          </w:tcPr>
          <w:p w:rsidR="00DB454D" w:rsidRPr="00D52134" w:rsidRDefault="00DB454D" w:rsidP="00DB454D">
            <w:pPr>
              <w:suppressAutoHyphens/>
              <w:snapToGrid w:val="0"/>
              <w:spacing w:before="0" w:beforeAutospacing="0" w:after="0" w:afterAutospacing="0"/>
              <w:rPr>
                <w:sz w:val="20"/>
                <w:szCs w:val="20"/>
              </w:rPr>
            </w:pPr>
            <w:r w:rsidRPr="00D52134">
              <w:rPr>
                <w:sz w:val="20"/>
                <w:szCs w:val="20"/>
              </w:rPr>
              <w:t>1.2.1</w:t>
            </w:r>
          </w:p>
        </w:tc>
        <w:tc>
          <w:tcPr>
            <w:tcW w:w="4742" w:type="dxa"/>
          </w:tcPr>
          <w:p w:rsidR="00DB454D" w:rsidRPr="00D52134" w:rsidRDefault="00DB454D" w:rsidP="00DB454D">
            <w:pPr>
              <w:suppressAutoHyphens/>
              <w:snapToGrid w:val="0"/>
              <w:spacing w:before="0" w:beforeAutospacing="0" w:after="0" w:afterAutospacing="0"/>
              <w:rPr>
                <w:sz w:val="20"/>
                <w:szCs w:val="20"/>
              </w:rPr>
            </w:pPr>
            <w:r w:rsidRPr="00D52134">
              <w:rPr>
                <w:sz w:val="20"/>
                <w:szCs w:val="20"/>
              </w:rPr>
              <w:t xml:space="preserve">семинар-дискуссия, </w:t>
            </w:r>
          </w:p>
          <w:p w:rsidR="00DB454D" w:rsidRPr="00D52134" w:rsidRDefault="00DB454D" w:rsidP="00DB454D">
            <w:pPr>
              <w:suppressAutoHyphens/>
              <w:snapToGrid w:val="0"/>
              <w:spacing w:before="0" w:beforeAutospacing="0" w:after="0" w:afterAutospacing="0"/>
              <w:rPr>
                <w:sz w:val="20"/>
                <w:szCs w:val="20"/>
              </w:rPr>
            </w:pPr>
            <w:r w:rsidRPr="00D52134">
              <w:rPr>
                <w:sz w:val="20"/>
                <w:szCs w:val="20"/>
              </w:rPr>
              <w:t>практические занятия</w:t>
            </w:r>
          </w:p>
        </w:tc>
        <w:tc>
          <w:tcPr>
            <w:tcW w:w="1069" w:type="dxa"/>
          </w:tcPr>
          <w:p w:rsidR="00DB454D" w:rsidRPr="00D52134" w:rsidRDefault="00DB454D" w:rsidP="00DB454D">
            <w:pPr>
              <w:suppressAutoHyphens/>
              <w:snapToGrid w:val="0"/>
              <w:spacing w:before="0" w:beforeAutospacing="0" w:after="0" w:afterAutospacing="0"/>
              <w:jc w:val="center"/>
              <w:rPr>
                <w:sz w:val="20"/>
                <w:szCs w:val="20"/>
              </w:rPr>
            </w:pPr>
          </w:p>
        </w:tc>
        <w:tc>
          <w:tcPr>
            <w:tcW w:w="1070" w:type="dxa"/>
          </w:tcPr>
          <w:p w:rsidR="00DB454D" w:rsidRPr="00D52134" w:rsidRDefault="00DB454D" w:rsidP="00DB454D">
            <w:pPr>
              <w:pStyle w:val="afffd"/>
              <w:snapToGrid w:val="0"/>
              <w:jc w:val="center"/>
              <w:rPr>
                <w:sz w:val="20"/>
                <w:szCs w:val="20"/>
              </w:rPr>
            </w:pPr>
          </w:p>
        </w:tc>
        <w:tc>
          <w:tcPr>
            <w:tcW w:w="1069" w:type="dxa"/>
          </w:tcPr>
          <w:p w:rsidR="00DB454D" w:rsidRPr="00D52134" w:rsidRDefault="00DB454D" w:rsidP="00DB454D">
            <w:pPr>
              <w:pStyle w:val="afffd"/>
              <w:snapToGrid w:val="0"/>
              <w:jc w:val="center"/>
              <w:rPr>
                <w:sz w:val="20"/>
                <w:szCs w:val="20"/>
              </w:rPr>
            </w:pPr>
          </w:p>
          <w:p w:rsidR="00DB454D" w:rsidRPr="00D52134" w:rsidRDefault="00DB454D" w:rsidP="00DB454D">
            <w:pPr>
              <w:pStyle w:val="afffd"/>
              <w:snapToGrid w:val="0"/>
              <w:rPr>
                <w:sz w:val="20"/>
                <w:szCs w:val="20"/>
              </w:rPr>
            </w:pPr>
          </w:p>
        </w:tc>
        <w:tc>
          <w:tcPr>
            <w:tcW w:w="1070" w:type="dxa"/>
          </w:tcPr>
          <w:p w:rsidR="00DB454D" w:rsidRPr="00D52134" w:rsidRDefault="00DB454D" w:rsidP="00DB454D">
            <w:pPr>
              <w:pStyle w:val="afffd"/>
              <w:snapToGrid w:val="0"/>
              <w:jc w:val="center"/>
              <w:rPr>
                <w:sz w:val="20"/>
                <w:szCs w:val="20"/>
              </w:rPr>
            </w:pPr>
            <w:r w:rsidRPr="00D52134">
              <w:rPr>
                <w:sz w:val="20"/>
                <w:szCs w:val="20"/>
              </w:rPr>
              <w:t>0</w:t>
            </w:r>
          </w:p>
          <w:p w:rsidR="00DB454D" w:rsidRPr="00D52134" w:rsidRDefault="00DB454D" w:rsidP="00DB454D">
            <w:pPr>
              <w:pStyle w:val="afffd"/>
              <w:snapToGrid w:val="0"/>
              <w:jc w:val="center"/>
              <w:rPr>
                <w:sz w:val="20"/>
                <w:szCs w:val="20"/>
              </w:rPr>
            </w:pPr>
            <w:r w:rsidRPr="00D52134">
              <w:rPr>
                <w:sz w:val="20"/>
                <w:szCs w:val="20"/>
              </w:rPr>
              <w:t>2</w:t>
            </w:r>
          </w:p>
        </w:tc>
      </w:tr>
      <w:tr w:rsidR="00DB454D" w:rsidRPr="00D52134" w:rsidTr="00900057">
        <w:tc>
          <w:tcPr>
            <w:tcW w:w="766" w:type="dxa"/>
          </w:tcPr>
          <w:p w:rsidR="00DB454D" w:rsidRPr="00D52134" w:rsidRDefault="00DB454D" w:rsidP="00DB454D">
            <w:pPr>
              <w:suppressAutoHyphens/>
              <w:snapToGrid w:val="0"/>
              <w:spacing w:before="0" w:beforeAutospacing="0" w:after="0" w:afterAutospacing="0"/>
              <w:rPr>
                <w:sz w:val="20"/>
                <w:szCs w:val="20"/>
              </w:rPr>
            </w:pPr>
            <w:r w:rsidRPr="00D52134">
              <w:rPr>
                <w:sz w:val="20"/>
                <w:szCs w:val="20"/>
              </w:rPr>
              <w:t>1.2.2</w:t>
            </w:r>
          </w:p>
        </w:tc>
        <w:tc>
          <w:tcPr>
            <w:tcW w:w="4742" w:type="dxa"/>
          </w:tcPr>
          <w:p w:rsidR="00DB454D" w:rsidRPr="00D52134" w:rsidRDefault="00DB454D" w:rsidP="00DB454D">
            <w:pPr>
              <w:suppressAutoHyphens/>
              <w:snapToGrid w:val="0"/>
              <w:spacing w:before="0" w:beforeAutospacing="0" w:after="0" w:afterAutospacing="0"/>
              <w:rPr>
                <w:sz w:val="20"/>
                <w:szCs w:val="20"/>
              </w:rPr>
            </w:pPr>
            <w:r w:rsidRPr="00D52134">
              <w:rPr>
                <w:sz w:val="20"/>
                <w:szCs w:val="20"/>
              </w:rPr>
              <w:t>занятия семинарского типа: лабораторные работы  (лабораторные практикумы)</w:t>
            </w:r>
          </w:p>
        </w:tc>
        <w:tc>
          <w:tcPr>
            <w:tcW w:w="1069" w:type="dxa"/>
          </w:tcPr>
          <w:p w:rsidR="00DB454D" w:rsidRPr="00D52134" w:rsidRDefault="00DB454D" w:rsidP="00DB454D">
            <w:pPr>
              <w:suppressAutoHyphens/>
              <w:snapToGrid w:val="0"/>
              <w:spacing w:before="0" w:beforeAutospacing="0" w:after="0" w:afterAutospacing="0"/>
              <w:jc w:val="center"/>
              <w:rPr>
                <w:sz w:val="20"/>
                <w:szCs w:val="20"/>
              </w:rPr>
            </w:pPr>
          </w:p>
        </w:tc>
        <w:tc>
          <w:tcPr>
            <w:tcW w:w="1070" w:type="dxa"/>
          </w:tcPr>
          <w:p w:rsidR="00DB454D" w:rsidRPr="00D52134" w:rsidRDefault="00DB454D" w:rsidP="00DB454D">
            <w:pPr>
              <w:pStyle w:val="afffd"/>
              <w:snapToGrid w:val="0"/>
              <w:jc w:val="center"/>
              <w:rPr>
                <w:sz w:val="20"/>
                <w:szCs w:val="20"/>
              </w:rPr>
            </w:pPr>
          </w:p>
        </w:tc>
        <w:tc>
          <w:tcPr>
            <w:tcW w:w="1069" w:type="dxa"/>
          </w:tcPr>
          <w:p w:rsidR="00DB454D" w:rsidRPr="00D52134" w:rsidRDefault="00DB454D" w:rsidP="00DB454D">
            <w:pPr>
              <w:pStyle w:val="afffd"/>
              <w:snapToGrid w:val="0"/>
              <w:jc w:val="center"/>
              <w:rPr>
                <w:sz w:val="20"/>
                <w:szCs w:val="20"/>
              </w:rPr>
            </w:pPr>
          </w:p>
        </w:tc>
        <w:tc>
          <w:tcPr>
            <w:tcW w:w="1070" w:type="dxa"/>
          </w:tcPr>
          <w:p w:rsidR="00DB454D" w:rsidRPr="00D52134" w:rsidRDefault="00DB454D" w:rsidP="00DB454D">
            <w:pPr>
              <w:pStyle w:val="afffd"/>
              <w:snapToGrid w:val="0"/>
              <w:jc w:val="center"/>
              <w:rPr>
                <w:sz w:val="20"/>
                <w:szCs w:val="20"/>
              </w:rPr>
            </w:pPr>
          </w:p>
        </w:tc>
      </w:tr>
      <w:tr w:rsidR="00DB454D" w:rsidRPr="00D52134" w:rsidTr="00900057">
        <w:tc>
          <w:tcPr>
            <w:tcW w:w="766" w:type="dxa"/>
          </w:tcPr>
          <w:p w:rsidR="00DB454D" w:rsidRPr="00D52134" w:rsidRDefault="00DB454D" w:rsidP="00DB454D">
            <w:pPr>
              <w:suppressAutoHyphens/>
              <w:snapToGrid w:val="0"/>
              <w:spacing w:before="0" w:beforeAutospacing="0" w:after="0" w:afterAutospacing="0"/>
              <w:rPr>
                <w:sz w:val="20"/>
                <w:szCs w:val="20"/>
              </w:rPr>
            </w:pPr>
            <w:r w:rsidRPr="00D52134">
              <w:rPr>
                <w:sz w:val="20"/>
                <w:szCs w:val="20"/>
              </w:rPr>
              <w:t>1.2.3</w:t>
            </w:r>
          </w:p>
        </w:tc>
        <w:tc>
          <w:tcPr>
            <w:tcW w:w="4742" w:type="dxa"/>
          </w:tcPr>
          <w:p w:rsidR="00DB454D" w:rsidRPr="00D52134" w:rsidRDefault="00DB454D" w:rsidP="00DB454D">
            <w:pPr>
              <w:suppressAutoHyphens/>
              <w:snapToGrid w:val="0"/>
              <w:spacing w:before="0" w:beforeAutospacing="0" w:after="0" w:afterAutospacing="0"/>
              <w:rPr>
                <w:sz w:val="20"/>
                <w:szCs w:val="20"/>
              </w:rPr>
            </w:pPr>
            <w:r w:rsidRPr="00D52134">
              <w:rPr>
                <w:sz w:val="20"/>
                <w:szCs w:val="20"/>
              </w:rPr>
              <w:t xml:space="preserve">курсовое проектирование (выполнение курсовой работы) </w:t>
            </w:r>
          </w:p>
        </w:tc>
        <w:tc>
          <w:tcPr>
            <w:tcW w:w="1069" w:type="dxa"/>
          </w:tcPr>
          <w:p w:rsidR="00DB454D" w:rsidRPr="00D52134" w:rsidRDefault="00DB454D" w:rsidP="00DB454D">
            <w:pPr>
              <w:pStyle w:val="afffd"/>
              <w:snapToGrid w:val="0"/>
              <w:jc w:val="center"/>
              <w:rPr>
                <w:sz w:val="20"/>
                <w:szCs w:val="20"/>
              </w:rPr>
            </w:pPr>
          </w:p>
        </w:tc>
        <w:tc>
          <w:tcPr>
            <w:tcW w:w="1070" w:type="dxa"/>
          </w:tcPr>
          <w:p w:rsidR="00DB454D" w:rsidRPr="00D52134" w:rsidRDefault="00DB454D" w:rsidP="00DB454D">
            <w:pPr>
              <w:suppressAutoHyphens/>
              <w:snapToGrid w:val="0"/>
              <w:spacing w:before="0" w:beforeAutospacing="0" w:after="0" w:afterAutospacing="0"/>
              <w:jc w:val="center"/>
              <w:rPr>
                <w:sz w:val="20"/>
                <w:szCs w:val="20"/>
              </w:rPr>
            </w:pPr>
          </w:p>
        </w:tc>
        <w:tc>
          <w:tcPr>
            <w:tcW w:w="1069" w:type="dxa"/>
          </w:tcPr>
          <w:p w:rsidR="00DB454D" w:rsidRPr="00D52134" w:rsidRDefault="00DB454D" w:rsidP="00DB454D">
            <w:pPr>
              <w:suppressAutoHyphens/>
              <w:snapToGrid w:val="0"/>
              <w:spacing w:before="0" w:beforeAutospacing="0" w:after="0" w:afterAutospacing="0"/>
              <w:jc w:val="center"/>
              <w:rPr>
                <w:sz w:val="20"/>
                <w:szCs w:val="20"/>
              </w:rPr>
            </w:pPr>
          </w:p>
        </w:tc>
        <w:tc>
          <w:tcPr>
            <w:tcW w:w="1070" w:type="dxa"/>
          </w:tcPr>
          <w:p w:rsidR="00DB454D" w:rsidRPr="00D52134" w:rsidRDefault="00DB454D" w:rsidP="00DB454D">
            <w:pPr>
              <w:suppressAutoHyphens/>
              <w:snapToGrid w:val="0"/>
              <w:spacing w:before="0" w:beforeAutospacing="0" w:after="0" w:afterAutospacing="0"/>
              <w:jc w:val="center"/>
              <w:rPr>
                <w:sz w:val="20"/>
                <w:szCs w:val="20"/>
              </w:rPr>
            </w:pPr>
          </w:p>
        </w:tc>
      </w:tr>
      <w:tr w:rsidR="00DB454D" w:rsidRPr="00D52134" w:rsidTr="00900057">
        <w:tc>
          <w:tcPr>
            <w:tcW w:w="766" w:type="dxa"/>
          </w:tcPr>
          <w:p w:rsidR="00DB454D" w:rsidRPr="00D52134" w:rsidRDefault="00DB454D" w:rsidP="00DB454D">
            <w:pPr>
              <w:suppressAutoHyphens/>
              <w:snapToGrid w:val="0"/>
              <w:spacing w:before="0" w:beforeAutospacing="0" w:after="0" w:afterAutospacing="0"/>
              <w:rPr>
                <w:sz w:val="20"/>
                <w:szCs w:val="20"/>
              </w:rPr>
            </w:pPr>
            <w:r w:rsidRPr="00D52134">
              <w:rPr>
                <w:sz w:val="20"/>
                <w:szCs w:val="20"/>
              </w:rPr>
              <w:t>1.3</w:t>
            </w:r>
          </w:p>
        </w:tc>
        <w:tc>
          <w:tcPr>
            <w:tcW w:w="4742" w:type="dxa"/>
          </w:tcPr>
          <w:p w:rsidR="00DB454D" w:rsidRPr="00D52134" w:rsidRDefault="00DB454D" w:rsidP="00DB454D">
            <w:pPr>
              <w:suppressAutoHyphens/>
              <w:snapToGrid w:val="0"/>
              <w:spacing w:before="0" w:beforeAutospacing="0" w:after="0" w:afterAutospacing="0"/>
              <w:rPr>
                <w:sz w:val="20"/>
                <w:szCs w:val="20"/>
              </w:rPr>
            </w:pPr>
            <w:r w:rsidRPr="00D52134">
              <w:rPr>
                <w:sz w:val="20"/>
                <w:szCs w:val="20"/>
              </w:rPr>
              <w:t>контроль промежуточной аттестации и оценивание ее результатов, в том числе:</w:t>
            </w:r>
          </w:p>
        </w:tc>
        <w:tc>
          <w:tcPr>
            <w:tcW w:w="1069" w:type="dxa"/>
          </w:tcPr>
          <w:p w:rsidR="00DB454D" w:rsidRPr="00D52134" w:rsidRDefault="00DB454D" w:rsidP="00DB454D">
            <w:pPr>
              <w:pStyle w:val="afffd"/>
              <w:snapToGrid w:val="0"/>
              <w:jc w:val="center"/>
              <w:rPr>
                <w:sz w:val="20"/>
                <w:szCs w:val="20"/>
              </w:rPr>
            </w:pPr>
          </w:p>
        </w:tc>
        <w:tc>
          <w:tcPr>
            <w:tcW w:w="1070" w:type="dxa"/>
          </w:tcPr>
          <w:p w:rsidR="00DB454D" w:rsidRPr="00D52134" w:rsidRDefault="00DB454D" w:rsidP="00DB454D">
            <w:pPr>
              <w:suppressAutoHyphens/>
              <w:snapToGrid w:val="0"/>
              <w:spacing w:before="0" w:beforeAutospacing="0" w:after="0" w:afterAutospacing="0"/>
              <w:jc w:val="center"/>
              <w:rPr>
                <w:sz w:val="20"/>
                <w:szCs w:val="20"/>
              </w:rPr>
            </w:pPr>
          </w:p>
        </w:tc>
        <w:tc>
          <w:tcPr>
            <w:tcW w:w="1069" w:type="dxa"/>
          </w:tcPr>
          <w:p w:rsidR="00DB454D" w:rsidRPr="00D52134" w:rsidRDefault="00DB454D" w:rsidP="00DB454D">
            <w:pPr>
              <w:suppressAutoHyphens/>
              <w:snapToGrid w:val="0"/>
              <w:spacing w:before="0" w:beforeAutospacing="0" w:after="0" w:afterAutospacing="0"/>
              <w:jc w:val="center"/>
              <w:rPr>
                <w:sz w:val="20"/>
                <w:szCs w:val="20"/>
              </w:rPr>
            </w:pPr>
            <w:r w:rsidRPr="00D52134">
              <w:rPr>
                <w:sz w:val="20"/>
                <w:szCs w:val="20"/>
              </w:rPr>
              <w:t>2,2</w:t>
            </w:r>
          </w:p>
        </w:tc>
        <w:tc>
          <w:tcPr>
            <w:tcW w:w="1070" w:type="dxa"/>
          </w:tcPr>
          <w:p w:rsidR="00DB454D" w:rsidRPr="00D52134" w:rsidRDefault="00DB454D" w:rsidP="00DB454D">
            <w:pPr>
              <w:suppressAutoHyphens/>
              <w:snapToGrid w:val="0"/>
              <w:spacing w:before="0" w:beforeAutospacing="0" w:after="0" w:afterAutospacing="0"/>
              <w:jc w:val="center"/>
              <w:rPr>
                <w:sz w:val="20"/>
                <w:szCs w:val="20"/>
              </w:rPr>
            </w:pPr>
          </w:p>
        </w:tc>
      </w:tr>
      <w:tr w:rsidR="00DB454D" w:rsidRPr="00D52134" w:rsidTr="00900057">
        <w:tc>
          <w:tcPr>
            <w:tcW w:w="766" w:type="dxa"/>
          </w:tcPr>
          <w:p w:rsidR="00DB454D" w:rsidRPr="00D52134" w:rsidRDefault="00DB454D" w:rsidP="00DB454D">
            <w:pPr>
              <w:suppressAutoHyphens/>
              <w:snapToGrid w:val="0"/>
              <w:spacing w:before="0" w:beforeAutospacing="0" w:after="0" w:afterAutospacing="0"/>
              <w:rPr>
                <w:sz w:val="20"/>
                <w:szCs w:val="20"/>
              </w:rPr>
            </w:pPr>
            <w:r w:rsidRPr="00D52134">
              <w:rPr>
                <w:sz w:val="20"/>
                <w:szCs w:val="20"/>
              </w:rPr>
              <w:t>1.3.1</w:t>
            </w:r>
          </w:p>
        </w:tc>
        <w:tc>
          <w:tcPr>
            <w:tcW w:w="4742" w:type="dxa"/>
          </w:tcPr>
          <w:p w:rsidR="00DB454D" w:rsidRPr="00D52134" w:rsidRDefault="00DB454D" w:rsidP="00DB454D">
            <w:pPr>
              <w:suppressAutoHyphens/>
              <w:snapToGrid w:val="0"/>
              <w:spacing w:before="0" w:beforeAutospacing="0" w:after="0" w:afterAutospacing="0"/>
              <w:rPr>
                <w:sz w:val="20"/>
                <w:szCs w:val="20"/>
              </w:rPr>
            </w:pPr>
            <w:r w:rsidRPr="00D52134">
              <w:rPr>
                <w:sz w:val="20"/>
                <w:szCs w:val="20"/>
              </w:rPr>
              <w:t xml:space="preserve">консультации групповые </w:t>
            </w:r>
          </w:p>
        </w:tc>
        <w:tc>
          <w:tcPr>
            <w:tcW w:w="1069" w:type="dxa"/>
          </w:tcPr>
          <w:p w:rsidR="00DB454D" w:rsidRPr="00D52134" w:rsidRDefault="00DB454D" w:rsidP="00DB454D">
            <w:pPr>
              <w:suppressAutoHyphens/>
              <w:snapToGrid w:val="0"/>
              <w:spacing w:before="0" w:beforeAutospacing="0" w:after="0" w:afterAutospacing="0"/>
              <w:jc w:val="center"/>
              <w:rPr>
                <w:sz w:val="20"/>
                <w:szCs w:val="20"/>
              </w:rPr>
            </w:pPr>
          </w:p>
        </w:tc>
        <w:tc>
          <w:tcPr>
            <w:tcW w:w="1070" w:type="dxa"/>
          </w:tcPr>
          <w:p w:rsidR="00DB454D" w:rsidRPr="00D52134" w:rsidRDefault="00DB454D" w:rsidP="00DB454D">
            <w:pPr>
              <w:suppressAutoHyphens/>
              <w:snapToGrid w:val="0"/>
              <w:spacing w:before="0" w:beforeAutospacing="0" w:after="0" w:afterAutospacing="0"/>
              <w:jc w:val="center"/>
              <w:rPr>
                <w:sz w:val="20"/>
                <w:szCs w:val="20"/>
              </w:rPr>
            </w:pPr>
          </w:p>
        </w:tc>
        <w:tc>
          <w:tcPr>
            <w:tcW w:w="1069" w:type="dxa"/>
          </w:tcPr>
          <w:p w:rsidR="00DB454D" w:rsidRPr="00D52134" w:rsidRDefault="00DB454D" w:rsidP="00DB454D">
            <w:pPr>
              <w:suppressAutoHyphens/>
              <w:snapToGrid w:val="0"/>
              <w:spacing w:before="0" w:beforeAutospacing="0" w:after="0" w:afterAutospacing="0"/>
              <w:jc w:val="center"/>
              <w:rPr>
                <w:sz w:val="20"/>
                <w:szCs w:val="20"/>
              </w:rPr>
            </w:pPr>
          </w:p>
        </w:tc>
        <w:tc>
          <w:tcPr>
            <w:tcW w:w="1070" w:type="dxa"/>
          </w:tcPr>
          <w:p w:rsidR="00DB454D" w:rsidRPr="00D52134" w:rsidRDefault="00DB454D" w:rsidP="00DB454D">
            <w:pPr>
              <w:suppressAutoHyphens/>
              <w:snapToGrid w:val="0"/>
              <w:spacing w:before="0" w:beforeAutospacing="0" w:after="0" w:afterAutospacing="0"/>
              <w:jc w:val="center"/>
              <w:rPr>
                <w:sz w:val="20"/>
                <w:szCs w:val="20"/>
              </w:rPr>
            </w:pPr>
            <w:r w:rsidRPr="00D52134">
              <w:rPr>
                <w:sz w:val="20"/>
                <w:szCs w:val="20"/>
              </w:rPr>
              <w:t>2</w:t>
            </w:r>
          </w:p>
        </w:tc>
      </w:tr>
      <w:tr w:rsidR="00DB454D" w:rsidRPr="00D52134" w:rsidTr="00900057">
        <w:tc>
          <w:tcPr>
            <w:tcW w:w="766" w:type="dxa"/>
          </w:tcPr>
          <w:p w:rsidR="00DB454D" w:rsidRPr="00D52134" w:rsidRDefault="00DB454D" w:rsidP="00DB454D">
            <w:pPr>
              <w:suppressAutoHyphens/>
              <w:snapToGrid w:val="0"/>
              <w:spacing w:before="0" w:beforeAutospacing="0" w:after="0" w:afterAutospacing="0"/>
              <w:rPr>
                <w:sz w:val="20"/>
                <w:szCs w:val="20"/>
              </w:rPr>
            </w:pPr>
            <w:r w:rsidRPr="00D52134">
              <w:rPr>
                <w:sz w:val="20"/>
                <w:szCs w:val="20"/>
              </w:rPr>
              <w:t>1.3.2</w:t>
            </w:r>
          </w:p>
        </w:tc>
        <w:tc>
          <w:tcPr>
            <w:tcW w:w="4742" w:type="dxa"/>
          </w:tcPr>
          <w:p w:rsidR="00DB454D" w:rsidRPr="00D52134" w:rsidRDefault="00DB454D" w:rsidP="00DB454D">
            <w:pPr>
              <w:suppressAutoHyphens/>
              <w:snapToGrid w:val="0"/>
              <w:spacing w:before="0" w:beforeAutospacing="0" w:after="0" w:afterAutospacing="0"/>
              <w:rPr>
                <w:sz w:val="20"/>
                <w:szCs w:val="20"/>
              </w:rPr>
            </w:pPr>
            <w:r w:rsidRPr="00D52134">
              <w:rPr>
                <w:sz w:val="20"/>
                <w:szCs w:val="20"/>
              </w:rPr>
              <w:t xml:space="preserve">прохождение промежуточной аттестации </w:t>
            </w:r>
          </w:p>
        </w:tc>
        <w:tc>
          <w:tcPr>
            <w:tcW w:w="1069" w:type="dxa"/>
          </w:tcPr>
          <w:p w:rsidR="00DB454D" w:rsidRPr="00D52134" w:rsidRDefault="00DB454D" w:rsidP="00DB454D">
            <w:pPr>
              <w:suppressAutoHyphens/>
              <w:snapToGrid w:val="0"/>
              <w:spacing w:before="0" w:beforeAutospacing="0" w:after="0" w:afterAutospacing="0"/>
              <w:jc w:val="center"/>
              <w:rPr>
                <w:sz w:val="20"/>
                <w:szCs w:val="20"/>
              </w:rPr>
            </w:pPr>
          </w:p>
        </w:tc>
        <w:tc>
          <w:tcPr>
            <w:tcW w:w="1070" w:type="dxa"/>
          </w:tcPr>
          <w:p w:rsidR="00DB454D" w:rsidRPr="00D52134" w:rsidRDefault="00DB454D" w:rsidP="00DB454D">
            <w:pPr>
              <w:suppressAutoHyphens/>
              <w:snapToGrid w:val="0"/>
              <w:spacing w:before="0" w:beforeAutospacing="0" w:after="0" w:afterAutospacing="0"/>
              <w:jc w:val="center"/>
              <w:rPr>
                <w:sz w:val="20"/>
                <w:szCs w:val="20"/>
              </w:rPr>
            </w:pPr>
          </w:p>
        </w:tc>
        <w:tc>
          <w:tcPr>
            <w:tcW w:w="1069" w:type="dxa"/>
          </w:tcPr>
          <w:p w:rsidR="00DB454D" w:rsidRPr="00D52134" w:rsidRDefault="00DB454D" w:rsidP="00DB454D">
            <w:pPr>
              <w:suppressAutoHyphens/>
              <w:snapToGrid w:val="0"/>
              <w:spacing w:before="0" w:beforeAutospacing="0" w:after="0" w:afterAutospacing="0"/>
              <w:jc w:val="center"/>
              <w:rPr>
                <w:sz w:val="20"/>
                <w:szCs w:val="20"/>
              </w:rPr>
            </w:pPr>
          </w:p>
        </w:tc>
        <w:tc>
          <w:tcPr>
            <w:tcW w:w="1070" w:type="dxa"/>
          </w:tcPr>
          <w:p w:rsidR="00DB454D" w:rsidRPr="00D52134" w:rsidRDefault="00DB454D" w:rsidP="00DB454D">
            <w:pPr>
              <w:suppressAutoHyphens/>
              <w:snapToGrid w:val="0"/>
              <w:spacing w:before="0" w:beforeAutospacing="0" w:after="0" w:afterAutospacing="0"/>
              <w:jc w:val="center"/>
              <w:rPr>
                <w:sz w:val="20"/>
                <w:szCs w:val="20"/>
              </w:rPr>
            </w:pPr>
            <w:r w:rsidRPr="00D52134">
              <w:rPr>
                <w:sz w:val="20"/>
                <w:szCs w:val="20"/>
              </w:rPr>
              <w:t>0,2</w:t>
            </w:r>
          </w:p>
        </w:tc>
      </w:tr>
      <w:tr w:rsidR="00DB454D" w:rsidRPr="00D52134" w:rsidTr="00900057">
        <w:tc>
          <w:tcPr>
            <w:tcW w:w="766" w:type="dxa"/>
          </w:tcPr>
          <w:p w:rsidR="00DB454D" w:rsidRPr="00D52134" w:rsidRDefault="00DB454D" w:rsidP="00DB454D">
            <w:pPr>
              <w:suppressAutoHyphens/>
              <w:snapToGrid w:val="0"/>
              <w:spacing w:before="0" w:beforeAutospacing="0" w:after="0" w:afterAutospacing="0"/>
              <w:rPr>
                <w:sz w:val="20"/>
                <w:szCs w:val="20"/>
              </w:rPr>
            </w:pPr>
            <w:r w:rsidRPr="00D52134">
              <w:rPr>
                <w:b/>
                <w:sz w:val="20"/>
                <w:szCs w:val="20"/>
              </w:rPr>
              <w:t>2</w:t>
            </w:r>
          </w:p>
        </w:tc>
        <w:tc>
          <w:tcPr>
            <w:tcW w:w="4742" w:type="dxa"/>
          </w:tcPr>
          <w:p w:rsidR="00DB454D" w:rsidRPr="00D52134" w:rsidRDefault="00DB454D" w:rsidP="00DB454D">
            <w:pPr>
              <w:suppressAutoHyphens/>
              <w:snapToGrid w:val="0"/>
              <w:spacing w:before="0" w:beforeAutospacing="0" w:after="0" w:afterAutospacing="0"/>
              <w:rPr>
                <w:sz w:val="20"/>
                <w:szCs w:val="20"/>
              </w:rPr>
            </w:pPr>
            <w:r w:rsidRPr="00D52134">
              <w:rPr>
                <w:b/>
                <w:sz w:val="20"/>
                <w:szCs w:val="20"/>
              </w:rPr>
              <w:t>Самостоятельная работа (всего)</w:t>
            </w:r>
          </w:p>
        </w:tc>
        <w:tc>
          <w:tcPr>
            <w:tcW w:w="1069" w:type="dxa"/>
          </w:tcPr>
          <w:p w:rsidR="00DB454D" w:rsidRPr="00D52134" w:rsidRDefault="00DB454D" w:rsidP="00DB454D">
            <w:pPr>
              <w:suppressAutoHyphens/>
              <w:snapToGrid w:val="0"/>
              <w:spacing w:before="0" w:beforeAutospacing="0" w:after="0" w:afterAutospacing="0"/>
              <w:jc w:val="center"/>
              <w:rPr>
                <w:sz w:val="20"/>
                <w:szCs w:val="20"/>
              </w:rPr>
            </w:pPr>
          </w:p>
        </w:tc>
        <w:tc>
          <w:tcPr>
            <w:tcW w:w="1070" w:type="dxa"/>
          </w:tcPr>
          <w:p w:rsidR="00DB454D" w:rsidRPr="00D52134" w:rsidRDefault="00DB454D" w:rsidP="00DB454D">
            <w:pPr>
              <w:suppressAutoHyphens/>
              <w:snapToGrid w:val="0"/>
              <w:spacing w:before="0" w:beforeAutospacing="0" w:after="0" w:afterAutospacing="0"/>
              <w:jc w:val="center"/>
              <w:rPr>
                <w:sz w:val="20"/>
                <w:szCs w:val="20"/>
              </w:rPr>
            </w:pPr>
          </w:p>
        </w:tc>
        <w:tc>
          <w:tcPr>
            <w:tcW w:w="1069" w:type="dxa"/>
          </w:tcPr>
          <w:p w:rsidR="00DB454D" w:rsidRPr="00D52134" w:rsidRDefault="00DB454D" w:rsidP="00DB454D">
            <w:pPr>
              <w:suppressAutoHyphens/>
              <w:snapToGrid w:val="0"/>
              <w:spacing w:before="0" w:beforeAutospacing="0" w:after="0" w:afterAutospacing="0"/>
              <w:jc w:val="center"/>
              <w:rPr>
                <w:sz w:val="20"/>
                <w:szCs w:val="20"/>
              </w:rPr>
            </w:pPr>
            <w:r w:rsidRPr="00D52134">
              <w:rPr>
                <w:b/>
                <w:sz w:val="20"/>
                <w:szCs w:val="20"/>
              </w:rPr>
              <w:t>28</w:t>
            </w:r>
          </w:p>
        </w:tc>
        <w:tc>
          <w:tcPr>
            <w:tcW w:w="1070" w:type="dxa"/>
          </w:tcPr>
          <w:p w:rsidR="00DB454D" w:rsidRPr="00D52134" w:rsidRDefault="00DB454D" w:rsidP="00DB454D">
            <w:pPr>
              <w:suppressAutoHyphens/>
              <w:snapToGrid w:val="0"/>
              <w:spacing w:before="0" w:beforeAutospacing="0" w:after="0" w:afterAutospacing="0"/>
              <w:jc w:val="center"/>
              <w:rPr>
                <w:sz w:val="20"/>
                <w:szCs w:val="20"/>
              </w:rPr>
            </w:pPr>
          </w:p>
        </w:tc>
      </w:tr>
      <w:tr w:rsidR="00DB454D" w:rsidRPr="00D52134" w:rsidTr="00900057">
        <w:tc>
          <w:tcPr>
            <w:tcW w:w="766" w:type="dxa"/>
          </w:tcPr>
          <w:p w:rsidR="00DB454D" w:rsidRPr="00D52134" w:rsidRDefault="00DB454D" w:rsidP="00DB454D">
            <w:pPr>
              <w:tabs>
                <w:tab w:val="center" w:pos="4677"/>
                <w:tab w:val="right" w:pos="9355"/>
              </w:tabs>
              <w:suppressAutoHyphens/>
              <w:spacing w:before="0" w:beforeAutospacing="0" w:after="0" w:afterAutospacing="0"/>
              <w:rPr>
                <w:b/>
                <w:sz w:val="20"/>
                <w:szCs w:val="20"/>
              </w:rPr>
            </w:pPr>
            <w:r w:rsidRPr="00D52134">
              <w:rPr>
                <w:sz w:val="20"/>
                <w:szCs w:val="20"/>
              </w:rPr>
              <w:lastRenderedPageBreak/>
              <w:t>2.1</w:t>
            </w:r>
          </w:p>
        </w:tc>
        <w:tc>
          <w:tcPr>
            <w:tcW w:w="4742" w:type="dxa"/>
          </w:tcPr>
          <w:p w:rsidR="00DB454D" w:rsidRPr="00D52134" w:rsidRDefault="00DB454D" w:rsidP="00DB454D">
            <w:pPr>
              <w:tabs>
                <w:tab w:val="center" w:pos="4677"/>
                <w:tab w:val="right" w:pos="9355"/>
              </w:tabs>
              <w:suppressAutoHyphens/>
              <w:spacing w:before="0" w:beforeAutospacing="0" w:after="0" w:afterAutospacing="0"/>
              <w:rPr>
                <w:sz w:val="20"/>
                <w:szCs w:val="20"/>
              </w:rPr>
            </w:pPr>
            <w:r w:rsidRPr="00A963A1">
              <w:rPr>
                <w:sz w:val="20"/>
                <w:szCs w:val="20"/>
              </w:rPr>
              <w:t xml:space="preserve">работа в электронной информационно-образовательной среде с образовательными ресурсами учебной библиотеки, </w:t>
            </w:r>
            <w:r w:rsidRPr="001E77F8">
              <w:rPr>
                <w:sz w:val="20"/>
                <w:szCs w:val="20"/>
              </w:rPr>
              <w:t>компьютерными средствами обучения для подготовки к текущему контролю успеваемости  и промежуточной аттестации, к курсовому проектированию (выполнению курсовых</w:t>
            </w:r>
            <w:r w:rsidRPr="00A963A1">
              <w:rPr>
                <w:sz w:val="20"/>
                <w:szCs w:val="20"/>
              </w:rPr>
              <w:t xml:space="preserve"> работ)</w:t>
            </w:r>
          </w:p>
        </w:tc>
        <w:tc>
          <w:tcPr>
            <w:tcW w:w="1069" w:type="dxa"/>
          </w:tcPr>
          <w:p w:rsidR="00DB454D" w:rsidRPr="00D52134" w:rsidRDefault="00DB454D" w:rsidP="00DB454D">
            <w:pPr>
              <w:suppressAutoHyphens/>
              <w:snapToGrid w:val="0"/>
              <w:spacing w:before="0" w:beforeAutospacing="0" w:after="0" w:afterAutospacing="0"/>
              <w:jc w:val="center"/>
              <w:rPr>
                <w:b/>
                <w:sz w:val="20"/>
                <w:szCs w:val="20"/>
              </w:rPr>
            </w:pPr>
          </w:p>
        </w:tc>
        <w:tc>
          <w:tcPr>
            <w:tcW w:w="1070" w:type="dxa"/>
          </w:tcPr>
          <w:p w:rsidR="00DB454D" w:rsidRPr="00D52134" w:rsidRDefault="00DB454D" w:rsidP="00DB454D">
            <w:pPr>
              <w:pStyle w:val="afffd"/>
              <w:snapToGrid w:val="0"/>
              <w:jc w:val="center"/>
              <w:rPr>
                <w:b/>
                <w:sz w:val="20"/>
                <w:szCs w:val="20"/>
              </w:rPr>
            </w:pPr>
          </w:p>
        </w:tc>
        <w:tc>
          <w:tcPr>
            <w:tcW w:w="1069" w:type="dxa"/>
          </w:tcPr>
          <w:p w:rsidR="00DB454D" w:rsidRPr="00D52134" w:rsidRDefault="00DB454D" w:rsidP="00DB454D">
            <w:pPr>
              <w:pStyle w:val="afffd"/>
              <w:snapToGrid w:val="0"/>
              <w:jc w:val="center"/>
              <w:rPr>
                <w:sz w:val="20"/>
                <w:szCs w:val="20"/>
              </w:rPr>
            </w:pPr>
          </w:p>
          <w:p w:rsidR="00DB454D" w:rsidRPr="00D52134" w:rsidRDefault="00DB454D" w:rsidP="00DB454D">
            <w:pPr>
              <w:pStyle w:val="afffd"/>
              <w:snapToGrid w:val="0"/>
              <w:jc w:val="center"/>
              <w:rPr>
                <w:sz w:val="20"/>
                <w:szCs w:val="20"/>
              </w:rPr>
            </w:pPr>
          </w:p>
          <w:p w:rsidR="00DB454D" w:rsidRPr="00D52134" w:rsidRDefault="00DB454D" w:rsidP="00DB454D">
            <w:pPr>
              <w:pStyle w:val="afffd"/>
              <w:snapToGrid w:val="0"/>
              <w:jc w:val="center"/>
              <w:rPr>
                <w:b/>
                <w:sz w:val="20"/>
                <w:szCs w:val="20"/>
              </w:rPr>
            </w:pPr>
            <w:r w:rsidRPr="00D52134">
              <w:rPr>
                <w:sz w:val="20"/>
                <w:szCs w:val="20"/>
              </w:rPr>
              <w:t>28</w:t>
            </w:r>
          </w:p>
        </w:tc>
        <w:tc>
          <w:tcPr>
            <w:tcW w:w="1070" w:type="dxa"/>
          </w:tcPr>
          <w:p w:rsidR="00DB454D" w:rsidRPr="00D52134" w:rsidRDefault="00DB454D" w:rsidP="00DB454D">
            <w:pPr>
              <w:pStyle w:val="afffd"/>
              <w:snapToGrid w:val="0"/>
              <w:jc w:val="center"/>
              <w:rPr>
                <w:b/>
                <w:sz w:val="20"/>
                <w:szCs w:val="20"/>
              </w:rPr>
            </w:pPr>
          </w:p>
        </w:tc>
      </w:tr>
      <w:tr w:rsidR="00DB454D" w:rsidRPr="00D52134" w:rsidTr="00900057">
        <w:tc>
          <w:tcPr>
            <w:tcW w:w="766" w:type="dxa"/>
          </w:tcPr>
          <w:p w:rsidR="00DB454D" w:rsidRPr="00D52134" w:rsidRDefault="00DB454D" w:rsidP="00DB454D">
            <w:pPr>
              <w:suppressAutoHyphens/>
              <w:spacing w:before="0" w:beforeAutospacing="0" w:after="0" w:afterAutospacing="0"/>
              <w:rPr>
                <w:sz w:val="20"/>
                <w:szCs w:val="20"/>
              </w:rPr>
            </w:pPr>
            <w:r w:rsidRPr="00D52134">
              <w:rPr>
                <w:sz w:val="20"/>
                <w:szCs w:val="20"/>
              </w:rPr>
              <w:t>2.2</w:t>
            </w:r>
          </w:p>
        </w:tc>
        <w:tc>
          <w:tcPr>
            <w:tcW w:w="4742" w:type="dxa"/>
          </w:tcPr>
          <w:p w:rsidR="00DB454D" w:rsidRPr="00D52134" w:rsidRDefault="00DB454D" w:rsidP="00DB454D">
            <w:pPr>
              <w:suppressAutoHyphens/>
              <w:spacing w:before="0" w:beforeAutospacing="0" w:after="0" w:afterAutospacing="0"/>
              <w:rPr>
                <w:sz w:val="20"/>
                <w:szCs w:val="20"/>
              </w:rPr>
            </w:pPr>
            <w:r w:rsidRPr="00D52134">
              <w:rPr>
                <w:sz w:val="20"/>
                <w:szCs w:val="20"/>
              </w:rPr>
              <w:t>самостоятельная работа при подготовке к промежуточной аттестации</w:t>
            </w:r>
          </w:p>
        </w:tc>
        <w:tc>
          <w:tcPr>
            <w:tcW w:w="1069" w:type="dxa"/>
          </w:tcPr>
          <w:p w:rsidR="00DB454D" w:rsidRPr="00D52134" w:rsidRDefault="00DB454D" w:rsidP="00DB454D">
            <w:pPr>
              <w:suppressAutoHyphens/>
              <w:snapToGrid w:val="0"/>
              <w:spacing w:before="0" w:beforeAutospacing="0" w:after="0" w:afterAutospacing="0"/>
              <w:jc w:val="center"/>
              <w:rPr>
                <w:sz w:val="20"/>
                <w:szCs w:val="20"/>
              </w:rPr>
            </w:pPr>
          </w:p>
        </w:tc>
        <w:tc>
          <w:tcPr>
            <w:tcW w:w="1070" w:type="dxa"/>
          </w:tcPr>
          <w:p w:rsidR="00DB454D" w:rsidRPr="00D52134" w:rsidRDefault="00DB454D" w:rsidP="00DB454D">
            <w:pPr>
              <w:pStyle w:val="afffd"/>
              <w:snapToGrid w:val="0"/>
              <w:jc w:val="center"/>
              <w:rPr>
                <w:sz w:val="20"/>
                <w:szCs w:val="20"/>
              </w:rPr>
            </w:pPr>
          </w:p>
        </w:tc>
        <w:tc>
          <w:tcPr>
            <w:tcW w:w="1069" w:type="dxa"/>
          </w:tcPr>
          <w:p w:rsidR="00DB454D" w:rsidRPr="00D52134" w:rsidRDefault="00DB454D" w:rsidP="00DB454D">
            <w:pPr>
              <w:pStyle w:val="afffd"/>
              <w:snapToGrid w:val="0"/>
              <w:jc w:val="center"/>
              <w:rPr>
                <w:sz w:val="20"/>
                <w:szCs w:val="20"/>
              </w:rPr>
            </w:pPr>
            <w:r w:rsidRPr="00D52134">
              <w:rPr>
                <w:b/>
                <w:sz w:val="20"/>
                <w:szCs w:val="20"/>
              </w:rPr>
              <w:t>1,8</w:t>
            </w:r>
          </w:p>
        </w:tc>
        <w:tc>
          <w:tcPr>
            <w:tcW w:w="1070" w:type="dxa"/>
          </w:tcPr>
          <w:p w:rsidR="00DB454D" w:rsidRPr="00D52134" w:rsidRDefault="00DB454D" w:rsidP="00DB454D">
            <w:pPr>
              <w:pStyle w:val="afffd"/>
              <w:snapToGrid w:val="0"/>
              <w:jc w:val="center"/>
              <w:rPr>
                <w:b/>
                <w:sz w:val="20"/>
                <w:szCs w:val="20"/>
              </w:rPr>
            </w:pPr>
          </w:p>
        </w:tc>
      </w:tr>
      <w:tr w:rsidR="00DB454D" w:rsidRPr="00D52134" w:rsidTr="00900057">
        <w:tc>
          <w:tcPr>
            <w:tcW w:w="766" w:type="dxa"/>
            <w:vMerge w:val="restart"/>
          </w:tcPr>
          <w:p w:rsidR="00DB454D" w:rsidRPr="00D52134" w:rsidRDefault="00DB454D" w:rsidP="00DB454D">
            <w:pPr>
              <w:suppressAutoHyphens/>
              <w:snapToGrid w:val="0"/>
              <w:spacing w:before="0" w:beforeAutospacing="0" w:after="0" w:afterAutospacing="0"/>
              <w:rPr>
                <w:b/>
                <w:sz w:val="20"/>
                <w:szCs w:val="20"/>
              </w:rPr>
            </w:pPr>
            <w:r w:rsidRPr="00D52134">
              <w:rPr>
                <w:b/>
                <w:sz w:val="20"/>
                <w:szCs w:val="20"/>
              </w:rPr>
              <w:t>3</w:t>
            </w:r>
          </w:p>
        </w:tc>
        <w:tc>
          <w:tcPr>
            <w:tcW w:w="4742" w:type="dxa"/>
            <w:vMerge w:val="restart"/>
          </w:tcPr>
          <w:p w:rsidR="00DB454D" w:rsidRPr="00D52134" w:rsidRDefault="00DB454D" w:rsidP="00DB454D">
            <w:pPr>
              <w:suppressAutoHyphens/>
              <w:snapToGrid w:val="0"/>
              <w:spacing w:before="0" w:beforeAutospacing="0" w:after="0" w:afterAutospacing="0"/>
              <w:rPr>
                <w:sz w:val="20"/>
                <w:szCs w:val="20"/>
              </w:rPr>
            </w:pPr>
            <w:r w:rsidRPr="00D52134">
              <w:rPr>
                <w:b/>
                <w:sz w:val="20"/>
                <w:szCs w:val="20"/>
              </w:rPr>
              <w:t>Общая трудоемкость</w:t>
            </w:r>
            <w:r w:rsidRPr="00D52134">
              <w:rPr>
                <w:sz w:val="20"/>
                <w:szCs w:val="20"/>
              </w:rPr>
              <w:t xml:space="preserve">                                   часы</w:t>
            </w:r>
          </w:p>
          <w:p w:rsidR="00DB454D" w:rsidRPr="00D52134" w:rsidRDefault="00DB454D" w:rsidP="00DB454D">
            <w:pPr>
              <w:suppressAutoHyphens/>
              <w:spacing w:before="0" w:beforeAutospacing="0" w:after="0" w:afterAutospacing="0"/>
              <w:rPr>
                <w:sz w:val="20"/>
                <w:szCs w:val="20"/>
              </w:rPr>
            </w:pPr>
            <w:r w:rsidRPr="00D52134">
              <w:rPr>
                <w:b/>
                <w:sz w:val="20"/>
                <w:szCs w:val="20"/>
              </w:rPr>
              <w:t>дисциплины</w:t>
            </w:r>
            <w:r w:rsidRPr="00D52134">
              <w:rPr>
                <w:sz w:val="20"/>
                <w:szCs w:val="20"/>
              </w:rPr>
              <w:t xml:space="preserve">                           зачетные единицы</w:t>
            </w:r>
          </w:p>
          <w:p w:rsidR="00DB454D" w:rsidRPr="00D52134" w:rsidRDefault="00DB454D" w:rsidP="00DB454D">
            <w:pPr>
              <w:suppressAutoHyphens/>
              <w:spacing w:before="0" w:beforeAutospacing="0" w:after="0" w:afterAutospacing="0"/>
              <w:rPr>
                <w:sz w:val="20"/>
                <w:szCs w:val="20"/>
              </w:rPr>
            </w:pPr>
            <w:r w:rsidRPr="00D52134">
              <w:rPr>
                <w:sz w:val="20"/>
                <w:szCs w:val="20"/>
              </w:rPr>
              <w:t>форма промежуточной аттестации</w:t>
            </w:r>
          </w:p>
        </w:tc>
        <w:tc>
          <w:tcPr>
            <w:tcW w:w="1069" w:type="dxa"/>
          </w:tcPr>
          <w:p w:rsidR="00DB454D" w:rsidRPr="00D52134" w:rsidRDefault="00DB454D" w:rsidP="00DB454D">
            <w:pPr>
              <w:suppressAutoHyphens/>
              <w:snapToGrid w:val="0"/>
              <w:spacing w:before="0" w:beforeAutospacing="0" w:after="0" w:afterAutospacing="0"/>
              <w:jc w:val="center"/>
              <w:rPr>
                <w:b/>
                <w:sz w:val="20"/>
                <w:szCs w:val="20"/>
              </w:rPr>
            </w:pPr>
          </w:p>
        </w:tc>
        <w:tc>
          <w:tcPr>
            <w:tcW w:w="1070" w:type="dxa"/>
          </w:tcPr>
          <w:p w:rsidR="00DB454D" w:rsidRPr="00D52134" w:rsidRDefault="00DB454D" w:rsidP="00DB454D">
            <w:pPr>
              <w:pStyle w:val="afffd"/>
              <w:snapToGrid w:val="0"/>
              <w:jc w:val="center"/>
              <w:rPr>
                <w:b/>
                <w:sz w:val="20"/>
                <w:szCs w:val="20"/>
              </w:rPr>
            </w:pPr>
          </w:p>
        </w:tc>
        <w:tc>
          <w:tcPr>
            <w:tcW w:w="1069" w:type="dxa"/>
          </w:tcPr>
          <w:p w:rsidR="00DB454D" w:rsidRPr="00D52134" w:rsidRDefault="00DB454D" w:rsidP="00DB454D">
            <w:pPr>
              <w:suppressAutoHyphens/>
              <w:snapToGrid w:val="0"/>
              <w:spacing w:before="0" w:beforeAutospacing="0" w:after="0" w:afterAutospacing="0"/>
              <w:jc w:val="center"/>
              <w:rPr>
                <w:b/>
                <w:sz w:val="20"/>
                <w:szCs w:val="20"/>
              </w:rPr>
            </w:pPr>
            <w:r w:rsidRPr="00D52134">
              <w:rPr>
                <w:b/>
                <w:sz w:val="20"/>
                <w:szCs w:val="20"/>
              </w:rPr>
              <w:t>36</w:t>
            </w:r>
          </w:p>
        </w:tc>
        <w:tc>
          <w:tcPr>
            <w:tcW w:w="1070" w:type="dxa"/>
          </w:tcPr>
          <w:p w:rsidR="00DB454D" w:rsidRPr="00D52134" w:rsidRDefault="00DB454D" w:rsidP="00DB454D">
            <w:pPr>
              <w:pStyle w:val="afffd"/>
              <w:snapToGrid w:val="0"/>
              <w:jc w:val="center"/>
              <w:rPr>
                <w:b/>
                <w:sz w:val="20"/>
                <w:szCs w:val="20"/>
              </w:rPr>
            </w:pPr>
          </w:p>
        </w:tc>
      </w:tr>
      <w:tr w:rsidR="00DB454D" w:rsidRPr="00D52134" w:rsidTr="00900057">
        <w:tc>
          <w:tcPr>
            <w:tcW w:w="766" w:type="dxa"/>
            <w:vMerge/>
          </w:tcPr>
          <w:p w:rsidR="00DB454D" w:rsidRPr="00D52134" w:rsidRDefault="00DB454D" w:rsidP="00DB454D">
            <w:pPr>
              <w:suppressAutoHyphens/>
              <w:snapToGrid w:val="0"/>
              <w:spacing w:before="0" w:beforeAutospacing="0" w:after="0" w:afterAutospacing="0"/>
              <w:rPr>
                <w:b/>
                <w:sz w:val="20"/>
                <w:szCs w:val="20"/>
              </w:rPr>
            </w:pPr>
          </w:p>
        </w:tc>
        <w:tc>
          <w:tcPr>
            <w:tcW w:w="4742" w:type="dxa"/>
            <w:vMerge/>
            <w:vAlign w:val="center"/>
          </w:tcPr>
          <w:p w:rsidR="00DB454D" w:rsidRPr="00D52134" w:rsidRDefault="00DB454D" w:rsidP="00DB454D">
            <w:pPr>
              <w:suppressAutoHyphens/>
              <w:spacing w:before="0" w:beforeAutospacing="0" w:after="0" w:afterAutospacing="0"/>
              <w:rPr>
                <w:sz w:val="20"/>
                <w:szCs w:val="20"/>
              </w:rPr>
            </w:pPr>
          </w:p>
        </w:tc>
        <w:tc>
          <w:tcPr>
            <w:tcW w:w="1069" w:type="dxa"/>
          </w:tcPr>
          <w:p w:rsidR="00DB454D" w:rsidRPr="00D52134" w:rsidRDefault="00DB454D" w:rsidP="00DB454D">
            <w:pPr>
              <w:suppressAutoHyphens/>
              <w:snapToGrid w:val="0"/>
              <w:spacing w:before="0" w:beforeAutospacing="0" w:after="0" w:afterAutospacing="0"/>
              <w:jc w:val="center"/>
              <w:rPr>
                <w:b/>
                <w:sz w:val="20"/>
                <w:szCs w:val="20"/>
              </w:rPr>
            </w:pPr>
          </w:p>
        </w:tc>
        <w:tc>
          <w:tcPr>
            <w:tcW w:w="1070" w:type="dxa"/>
          </w:tcPr>
          <w:p w:rsidR="00DB454D" w:rsidRPr="00D52134" w:rsidRDefault="00DB454D" w:rsidP="00DB454D">
            <w:pPr>
              <w:pStyle w:val="afffd"/>
              <w:snapToGrid w:val="0"/>
              <w:jc w:val="center"/>
              <w:rPr>
                <w:b/>
                <w:sz w:val="20"/>
                <w:szCs w:val="20"/>
              </w:rPr>
            </w:pPr>
          </w:p>
        </w:tc>
        <w:tc>
          <w:tcPr>
            <w:tcW w:w="1069" w:type="dxa"/>
          </w:tcPr>
          <w:p w:rsidR="00DB454D" w:rsidRPr="00D52134" w:rsidRDefault="00DB454D" w:rsidP="00DB454D">
            <w:pPr>
              <w:suppressAutoHyphens/>
              <w:snapToGrid w:val="0"/>
              <w:spacing w:before="0" w:beforeAutospacing="0" w:after="0" w:afterAutospacing="0"/>
              <w:jc w:val="center"/>
              <w:rPr>
                <w:b/>
                <w:sz w:val="20"/>
                <w:szCs w:val="20"/>
              </w:rPr>
            </w:pPr>
            <w:r w:rsidRPr="00D52134">
              <w:rPr>
                <w:sz w:val="20"/>
                <w:szCs w:val="20"/>
              </w:rPr>
              <w:t>1</w:t>
            </w:r>
          </w:p>
        </w:tc>
        <w:tc>
          <w:tcPr>
            <w:tcW w:w="1070" w:type="dxa"/>
          </w:tcPr>
          <w:p w:rsidR="00DB454D" w:rsidRPr="00D52134" w:rsidRDefault="00DB454D" w:rsidP="00DB454D">
            <w:pPr>
              <w:pStyle w:val="afffd"/>
              <w:snapToGrid w:val="0"/>
              <w:jc w:val="center"/>
              <w:rPr>
                <w:b/>
                <w:sz w:val="20"/>
                <w:szCs w:val="20"/>
              </w:rPr>
            </w:pPr>
          </w:p>
        </w:tc>
      </w:tr>
      <w:tr w:rsidR="00DB454D" w:rsidRPr="00D52134" w:rsidTr="00900057">
        <w:tc>
          <w:tcPr>
            <w:tcW w:w="766" w:type="dxa"/>
            <w:vMerge/>
          </w:tcPr>
          <w:p w:rsidR="00DB454D" w:rsidRPr="00D52134" w:rsidRDefault="00DB454D" w:rsidP="00DB454D">
            <w:pPr>
              <w:suppressAutoHyphens/>
              <w:snapToGrid w:val="0"/>
              <w:spacing w:before="0" w:beforeAutospacing="0" w:after="0" w:afterAutospacing="0"/>
              <w:rPr>
                <w:b/>
                <w:sz w:val="20"/>
                <w:szCs w:val="20"/>
              </w:rPr>
            </w:pPr>
          </w:p>
        </w:tc>
        <w:tc>
          <w:tcPr>
            <w:tcW w:w="4742" w:type="dxa"/>
            <w:vMerge/>
            <w:vAlign w:val="center"/>
          </w:tcPr>
          <w:p w:rsidR="00DB454D" w:rsidRPr="00D52134" w:rsidRDefault="00DB454D" w:rsidP="00DB454D">
            <w:pPr>
              <w:spacing w:before="0" w:beforeAutospacing="0" w:after="0" w:afterAutospacing="0"/>
              <w:rPr>
                <w:sz w:val="20"/>
                <w:szCs w:val="20"/>
              </w:rPr>
            </w:pPr>
          </w:p>
        </w:tc>
        <w:tc>
          <w:tcPr>
            <w:tcW w:w="4278" w:type="dxa"/>
            <w:gridSpan w:val="4"/>
          </w:tcPr>
          <w:p w:rsidR="00DB454D" w:rsidRPr="00D52134" w:rsidRDefault="00DB454D" w:rsidP="00DB454D">
            <w:pPr>
              <w:pStyle w:val="afffd"/>
              <w:snapToGrid w:val="0"/>
              <w:jc w:val="center"/>
              <w:rPr>
                <w:sz w:val="20"/>
                <w:szCs w:val="20"/>
              </w:rPr>
            </w:pPr>
            <w:r w:rsidRPr="00D52134">
              <w:rPr>
                <w:sz w:val="20"/>
                <w:szCs w:val="20"/>
              </w:rPr>
              <w:t>зачет с оценкой</w:t>
            </w:r>
          </w:p>
        </w:tc>
      </w:tr>
    </w:tbl>
    <w:p w:rsidR="00DB454D" w:rsidRPr="00D52134" w:rsidRDefault="00DB454D" w:rsidP="00DB454D">
      <w:pPr>
        <w:spacing w:before="0" w:beforeAutospacing="0" w:after="0" w:afterAutospacing="0"/>
        <w:rPr>
          <w:sz w:val="20"/>
          <w:szCs w:val="20"/>
        </w:rPr>
      </w:pPr>
    </w:p>
    <w:p w:rsidR="00DB454D" w:rsidRPr="00D52134" w:rsidRDefault="00DB454D" w:rsidP="00DB454D">
      <w:pPr>
        <w:spacing w:before="0" w:beforeAutospacing="0" w:after="0" w:afterAutospacing="0"/>
        <w:rPr>
          <w:sz w:val="20"/>
          <w:szCs w:val="20"/>
        </w:rPr>
      </w:pPr>
      <w:r w:rsidRPr="00D52134">
        <w:rPr>
          <w:sz w:val="20"/>
          <w:szCs w:val="20"/>
        </w:rPr>
        <w:t>*_______</w:t>
      </w:r>
    </w:p>
    <w:p w:rsidR="00DB454D" w:rsidRPr="00D52134" w:rsidRDefault="00DB454D" w:rsidP="00DB454D">
      <w:pPr>
        <w:spacing w:before="0" w:beforeAutospacing="0" w:after="0" w:afterAutospacing="0"/>
        <w:rPr>
          <w:sz w:val="20"/>
          <w:szCs w:val="20"/>
        </w:rPr>
      </w:pPr>
      <w:r w:rsidRPr="00D52134">
        <w:rPr>
          <w:sz w:val="20"/>
          <w:szCs w:val="20"/>
        </w:rPr>
        <w:t>Семинар – семинар-дискуссия</w:t>
      </w:r>
    </w:p>
    <w:p w:rsidR="00DB454D" w:rsidRPr="00D52134" w:rsidRDefault="00DB454D" w:rsidP="00DB454D">
      <w:pPr>
        <w:spacing w:before="0" w:beforeAutospacing="0" w:after="0" w:afterAutospacing="0"/>
        <w:rPr>
          <w:sz w:val="20"/>
          <w:szCs w:val="20"/>
        </w:rPr>
      </w:pPr>
      <w:r w:rsidRPr="00D52134">
        <w:rPr>
          <w:sz w:val="20"/>
          <w:szCs w:val="20"/>
        </w:rPr>
        <w:t xml:space="preserve">ГТ - практическое занятие - </w:t>
      </w:r>
      <w:proofErr w:type="spellStart"/>
      <w:r w:rsidRPr="00D52134">
        <w:rPr>
          <w:sz w:val="20"/>
          <w:szCs w:val="20"/>
        </w:rPr>
        <w:t>глоссарный</w:t>
      </w:r>
      <w:proofErr w:type="spellEnd"/>
      <w:r w:rsidRPr="00D52134">
        <w:rPr>
          <w:sz w:val="20"/>
          <w:szCs w:val="20"/>
        </w:rPr>
        <w:t xml:space="preserve"> тренинг</w:t>
      </w:r>
    </w:p>
    <w:p w:rsidR="00DB454D" w:rsidRPr="00D52134" w:rsidRDefault="00DB454D" w:rsidP="00DB454D">
      <w:pPr>
        <w:spacing w:before="0" w:beforeAutospacing="0" w:after="0" w:afterAutospacing="0"/>
        <w:rPr>
          <w:sz w:val="20"/>
          <w:szCs w:val="20"/>
        </w:rPr>
      </w:pPr>
      <w:r w:rsidRPr="00D52134">
        <w:rPr>
          <w:sz w:val="20"/>
          <w:szCs w:val="20"/>
        </w:rPr>
        <w:t xml:space="preserve">ТТ - практическое занятие - тест-тренинг </w:t>
      </w:r>
    </w:p>
    <w:p w:rsidR="00DB454D" w:rsidRPr="00D52134" w:rsidRDefault="00DB454D" w:rsidP="00DB454D">
      <w:pPr>
        <w:spacing w:before="0" w:beforeAutospacing="0" w:after="0" w:afterAutospacing="0"/>
        <w:rPr>
          <w:sz w:val="20"/>
          <w:szCs w:val="20"/>
        </w:rPr>
      </w:pPr>
      <w:r w:rsidRPr="00D52134">
        <w:rPr>
          <w:sz w:val="20"/>
          <w:szCs w:val="20"/>
        </w:rPr>
        <w:t xml:space="preserve">ПЗТ - практическое занятие - </w:t>
      </w:r>
      <w:proofErr w:type="spellStart"/>
      <w:r w:rsidRPr="00D52134">
        <w:rPr>
          <w:sz w:val="20"/>
          <w:szCs w:val="20"/>
        </w:rPr>
        <w:t>позетовое</w:t>
      </w:r>
      <w:proofErr w:type="spellEnd"/>
      <w:r w:rsidRPr="00D52134">
        <w:rPr>
          <w:sz w:val="20"/>
          <w:szCs w:val="20"/>
        </w:rPr>
        <w:t xml:space="preserve"> тестирование </w:t>
      </w:r>
    </w:p>
    <w:p w:rsidR="00DB454D" w:rsidRPr="00D52134" w:rsidRDefault="00DB454D" w:rsidP="00DB454D">
      <w:pPr>
        <w:spacing w:before="0" w:beforeAutospacing="0" w:after="0" w:afterAutospacing="0"/>
        <w:rPr>
          <w:sz w:val="20"/>
          <w:szCs w:val="20"/>
        </w:rPr>
      </w:pPr>
      <w:r w:rsidRPr="00D52134">
        <w:rPr>
          <w:sz w:val="20"/>
          <w:szCs w:val="20"/>
        </w:rPr>
        <w:t>ЛС - практическое занятие - логическая схема</w:t>
      </w:r>
    </w:p>
    <w:p w:rsidR="00DB454D" w:rsidRPr="00D52134" w:rsidRDefault="00DB454D" w:rsidP="00DB454D">
      <w:pPr>
        <w:spacing w:before="0" w:beforeAutospacing="0" w:after="0" w:afterAutospacing="0"/>
        <w:rPr>
          <w:sz w:val="20"/>
          <w:szCs w:val="20"/>
        </w:rPr>
      </w:pPr>
      <w:r w:rsidRPr="00D52134">
        <w:rPr>
          <w:sz w:val="20"/>
          <w:szCs w:val="20"/>
        </w:rPr>
        <w:t>УД - семинар-обсуждение устного доклада</w:t>
      </w:r>
    </w:p>
    <w:p w:rsidR="00DB454D" w:rsidRPr="00D52134" w:rsidRDefault="00DB454D" w:rsidP="00DB454D">
      <w:pPr>
        <w:spacing w:before="0" w:beforeAutospacing="0" w:after="0" w:afterAutospacing="0"/>
        <w:rPr>
          <w:sz w:val="20"/>
          <w:szCs w:val="20"/>
        </w:rPr>
      </w:pPr>
      <w:r w:rsidRPr="00D52134">
        <w:rPr>
          <w:sz w:val="20"/>
          <w:szCs w:val="20"/>
        </w:rPr>
        <w:t xml:space="preserve">РФ – семинар-обсуждение реферата </w:t>
      </w:r>
    </w:p>
    <w:p w:rsidR="00DB454D" w:rsidRPr="00D52134" w:rsidRDefault="00DB454D" w:rsidP="00DB454D">
      <w:pPr>
        <w:spacing w:before="0" w:beforeAutospacing="0" w:after="0" w:afterAutospacing="0"/>
        <w:rPr>
          <w:sz w:val="20"/>
          <w:szCs w:val="20"/>
        </w:rPr>
      </w:pPr>
      <w:proofErr w:type="spellStart"/>
      <w:r w:rsidRPr="00D52134">
        <w:rPr>
          <w:sz w:val="20"/>
          <w:szCs w:val="20"/>
        </w:rPr>
        <w:t>Асессмент</w:t>
      </w:r>
      <w:proofErr w:type="spellEnd"/>
      <w:r w:rsidRPr="00D52134">
        <w:rPr>
          <w:sz w:val="20"/>
          <w:szCs w:val="20"/>
        </w:rPr>
        <w:t xml:space="preserve"> реферата - семинар-</w:t>
      </w:r>
      <w:proofErr w:type="spellStart"/>
      <w:r w:rsidRPr="00D52134">
        <w:rPr>
          <w:sz w:val="20"/>
          <w:szCs w:val="20"/>
        </w:rPr>
        <w:t>асессмент</w:t>
      </w:r>
      <w:proofErr w:type="spellEnd"/>
      <w:r w:rsidRPr="00D52134">
        <w:rPr>
          <w:sz w:val="20"/>
          <w:szCs w:val="20"/>
        </w:rPr>
        <w:t xml:space="preserve"> реферата</w:t>
      </w:r>
    </w:p>
    <w:p w:rsidR="00DB454D" w:rsidRPr="00D52134" w:rsidRDefault="00DB454D" w:rsidP="00DB454D">
      <w:pPr>
        <w:spacing w:before="0" w:beforeAutospacing="0" w:after="0" w:afterAutospacing="0"/>
        <w:rPr>
          <w:sz w:val="20"/>
          <w:szCs w:val="20"/>
        </w:rPr>
      </w:pPr>
      <w:r w:rsidRPr="00D52134">
        <w:rPr>
          <w:sz w:val="20"/>
          <w:szCs w:val="20"/>
        </w:rPr>
        <w:t xml:space="preserve">ВБ - </w:t>
      </w:r>
      <w:proofErr w:type="spellStart"/>
      <w:r w:rsidRPr="00D52134">
        <w:rPr>
          <w:sz w:val="20"/>
          <w:szCs w:val="20"/>
        </w:rPr>
        <w:t>вебинар</w:t>
      </w:r>
      <w:proofErr w:type="spellEnd"/>
      <w:r w:rsidRPr="00D52134">
        <w:rPr>
          <w:sz w:val="20"/>
          <w:szCs w:val="20"/>
        </w:rPr>
        <w:t xml:space="preserve"> </w:t>
      </w:r>
    </w:p>
    <w:p w:rsidR="00DB454D" w:rsidRPr="00D52134" w:rsidRDefault="00DB454D" w:rsidP="00DB454D">
      <w:pPr>
        <w:spacing w:before="0" w:beforeAutospacing="0" w:after="0" w:afterAutospacing="0"/>
        <w:rPr>
          <w:sz w:val="20"/>
          <w:szCs w:val="20"/>
        </w:rPr>
      </w:pPr>
      <w:r w:rsidRPr="00D52134">
        <w:rPr>
          <w:sz w:val="20"/>
          <w:szCs w:val="20"/>
        </w:rPr>
        <w:t xml:space="preserve">УЭ - семинар-обсуждение устного эссе </w:t>
      </w:r>
    </w:p>
    <w:p w:rsidR="00DB454D" w:rsidRPr="00D52134" w:rsidRDefault="00DB454D" w:rsidP="00DB454D">
      <w:pPr>
        <w:spacing w:before="0" w:beforeAutospacing="0" w:after="0" w:afterAutospacing="0"/>
        <w:rPr>
          <w:sz w:val="20"/>
          <w:szCs w:val="20"/>
        </w:rPr>
      </w:pPr>
      <w:r w:rsidRPr="00D52134">
        <w:rPr>
          <w:sz w:val="20"/>
          <w:szCs w:val="20"/>
        </w:rPr>
        <w:t xml:space="preserve">АЛТ - практическое занятие - алгоритмический тренинг  </w:t>
      </w:r>
    </w:p>
    <w:p w:rsidR="00DB454D" w:rsidRPr="00D52134" w:rsidRDefault="00DB454D" w:rsidP="00DB454D">
      <w:pPr>
        <w:pStyle w:val="1c"/>
        <w:tabs>
          <w:tab w:val="right" w:leader="dot" w:pos="9600"/>
        </w:tabs>
        <w:spacing w:before="0" w:beforeAutospacing="0" w:after="0" w:afterAutospacing="0"/>
        <w:ind w:left="0" w:firstLine="709"/>
      </w:pPr>
    </w:p>
    <w:p w:rsidR="00DB454D" w:rsidRPr="008E7497" w:rsidRDefault="00DB454D" w:rsidP="00DB454D">
      <w:pPr>
        <w:pStyle w:val="1c"/>
        <w:tabs>
          <w:tab w:val="right" w:leader="dot" w:pos="9600"/>
        </w:tabs>
        <w:spacing w:before="0" w:beforeAutospacing="0" w:after="0" w:afterAutospacing="0"/>
        <w:ind w:left="0" w:firstLine="709"/>
        <w:rPr>
          <w:b/>
          <w:sz w:val="20"/>
        </w:rPr>
      </w:pPr>
      <w:r w:rsidRPr="008E7497">
        <w:rPr>
          <w:b/>
          <w:sz w:val="20"/>
        </w:rPr>
        <w:t>5. Содержание дисциплины</w:t>
      </w:r>
    </w:p>
    <w:p w:rsidR="00DB454D" w:rsidRPr="00D52134" w:rsidRDefault="00DB454D" w:rsidP="00DB454D">
      <w:pPr>
        <w:spacing w:before="0" w:beforeAutospacing="0" w:after="0" w:afterAutospacing="0"/>
        <w:ind w:firstLine="680"/>
        <w:rPr>
          <w:b/>
          <w:sz w:val="20"/>
          <w:szCs w:val="20"/>
        </w:rPr>
      </w:pPr>
      <w:r w:rsidRPr="00D52134">
        <w:rPr>
          <w:b/>
          <w:sz w:val="20"/>
          <w:szCs w:val="20"/>
        </w:rPr>
        <w:t xml:space="preserve">5.1 Содержание разделов </w:t>
      </w:r>
    </w:p>
    <w:p w:rsidR="00DB454D" w:rsidRPr="00D52134" w:rsidRDefault="00DB454D" w:rsidP="00DB454D">
      <w:pPr>
        <w:spacing w:before="0" w:beforeAutospacing="0" w:after="0" w:afterAutospacing="0"/>
        <w:ind w:firstLine="680"/>
        <w:rPr>
          <w:b/>
          <w:sz w:val="20"/>
          <w:szCs w:val="20"/>
        </w:rPr>
      </w:pP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2"/>
        <w:gridCol w:w="2008"/>
        <w:gridCol w:w="7004"/>
      </w:tblGrid>
      <w:tr w:rsidR="00DB454D" w:rsidRPr="00D52134" w:rsidTr="00900057">
        <w:trPr>
          <w:tblHeader/>
        </w:trPr>
        <w:tc>
          <w:tcPr>
            <w:tcW w:w="269" w:type="pct"/>
          </w:tcPr>
          <w:p w:rsidR="00DB454D" w:rsidRPr="00D52134" w:rsidRDefault="00DB454D" w:rsidP="00DB454D">
            <w:pPr>
              <w:suppressAutoHyphens/>
              <w:spacing w:before="0" w:beforeAutospacing="0" w:after="0" w:afterAutospacing="0"/>
              <w:jc w:val="center"/>
              <w:rPr>
                <w:sz w:val="20"/>
                <w:szCs w:val="20"/>
              </w:rPr>
            </w:pPr>
            <w:r w:rsidRPr="00D52134">
              <w:rPr>
                <w:sz w:val="20"/>
                <w:szCs w:val="20"/>
              </w:rPr>
              <w:t>№ п/п</w:t>
            </w:r>
          </w:p>
        </w:tc>
        <w:tc>
          <w:tcPr>
            <w:tcW w:w="1054" w:type="pct"/>
          </w:tcPr>
          <w:p w:rsidR="00DB454D" w:rsidRPr="00D52134" w:rsidRDefault="00DB454D" w:rsidP="00DB454D">
            <w:pPr>
              <w:suppressAutoHyphens/>
              <w:spacing w:before="0" w:beforeAutospacing="0" w:after="0" w:afterAutospacing="0"/>
              <w:jc w:val="center"/>
              <w:rPr>
                <w:spacing w:val="-2"/>
                <w:sz w:val="20"/>
                <w:szCs w:val="20"/>
              </w:rPr>
            </w:pPr>
            <w:r w:rsidRPr="00D52134">
              <w:rPr>
                <w:spacing w:val="-2"/>
                <w:sz w:val="20"/>
                <w:szCs w:val="20"/>
              </w:rPr>
              <w:t>Наименование раздела дисциплины</w:t>
            </w:r>
          </w:p>
        </w:tc>
        <w:tc>
          <w:tcPr>
            <w:tcW w:w="3677" w:type="pct"/>
          </w:tcPr>
          <w:p w:rsidR="00DB454D" w:rsidRPr="00D52134" w:rsidRDefault="00DB454D" w:rsidP="00DB454D">
            <w:pPr>
              <w:spacing w:before="0" w:beforeAutospacing="0" w:after="0" w:afterAutospacing="0"/>
              <w:jc w:val="center"/>
              <w:rPr>
                <w:sz w:val="20"/>
                <w:szCs w:val="20"/>
              </w:rPr>
            </w:pPr>
            <w:r w:rsidRPr="00D52134">
              <w:rPr>
                <w:sz w:val="20"/>
                <w:szCs w:val="20"/>
              </w:rPr>
              <w:t>Содержание раздела дисциплины</w:t>
            </w:r>
          </w:p>
        </w:tc>
      </w:tr>
      <w:tr w:rsidR="00DB454D" w:rsidRPr="00D52134" w:rsidTr="00900057">
        <w:tc>
          <w:tcPr>
            <w:tcW w:w="269" w:type="pct"/>
          </w:tcPr>
          <w:p w:rsidR="00DB454D" w:rsidRPr="00D52134" w:rsidRDefault="00DB454D" w:rsidP="00DB454D">
            <w:pPr>
              <w:suppressAutoHyphens/>
              <w:spacing w:before="0" w:beforeAutospacing="0" w:after="0" w:afterAutospacing="0"/>
              <w:jc w:val="center"/>
              <w:rPr>
                <w:sz w:val="20"/>
                <w:szCs w:val="20"/>
              </w:rPr>
            </w:pPr>
            <w:r w:rsidRPr="00D52134">
              <w:rPr>
                <w:sz w:val="20"/>
                <w:szCs w:val="20"/>
              </w:rPr>
              <w:t>1</w:t>
            </w:r>
          </w:p>
        </w:tc>
        <w:tc>
          <w:tcPr>
            <w:tcW w:w="1054" w:type="pct"/>
          </w:tcPr>
          <w:p w:rsidR="00DB454D" w:rsidRPr="00D52134" w:rsidRDefault="00DB454D" w:rsidP="00DB454D">
            <w:pPr>
              <w:spacing w:before="0" w:beforeAutospacing="0" w:after="0" w:afterAutospacing="0"/>
              <w:jc w:val="both"/>
              <w:rPr>
                <w:sz w:val="20"/>
                <w:szCs w:val="20"/>
              </w:rPr>
            </w:pPr>
            <w:r w:rsidRPr="00D52134">
              <w:rPr>
                <w:sz w:val="20"/>
                <w:szCs w:val="20"/>
              </w:rPr>
              <w:t xml:space="preserve">Содержание волонтерской деятельности в </w:t>
            </w:r>
          </w:p>
          <w:p w:rsidR="00DB454D" w:rsidRPr="00D52134" w:rsidRDefault="00DB454D" w:rsidP="00DB454D">
            <w:pPr>
              <w:spacing w:before="0" w:beforeAutospacing="0" w:after="0" w:afterAutospacing="0"/>
              <w:jc w:val="both"/>
              <w:rPr>
                <w:b/>
                <w:bCs/>
                <w:sz w:val="20"/>
                <w:szCs w:val="20"/>
              </w:rPr>
            </w:pPr>
            <w:r w:rsidRPr="00D52134">
              <w:rPr>
                <w:sz w:val="20"/>
                <w:szCs w:val="20"/>
              </w:rPr>
              <w:t>Российской Федерации.</w:t>
            </w:r>
          </w:p>
          <w:p w:rsidR="00DB454D" w:rsidRPr="00D52134" w:rsidRDefault="00DB454D" w:rsidP="00DB454D">
            <w:pPr>
              <w:spacing w:before="0" w:beforeAutospacing="0" w:after="0" w:afterAutospacing="0"/>
              <w:jc w:val="both"/>
              <w:rPr>
                <w:bCs/>
                <w:sz w:val="20"/>
                <w:szCs w:val="20"/>
              </w:rPr>
            </w:pPr>
            <w:r w:rsidRPr="00D52134">
              <w:rPr>
                <w:bCs/>
                <w:sz w:val="20"/>
                <w:szCs w:val="20"/>
              </w:rPr>
              <w:t xml:space="preserve">Организация </w:t>
            </w:r>
          </w:p>
          <w:p w:rsidR="00DB454D" w:rsidRPr="00D52134" w:rsidRDefault="00DB454D" w:rsidP="00DB454D">
            <w:pPr>
              <w:spacing w:before="0" w:beforeAutospacing="0" w:after="0" w:afterAutospacing="0"/>
              <w:jc w:val="both"/>
              <w:rPr>
                <w:b/>
                <w:bCs/>
                <w:sz w:val="20"/>
                <w:szCs w:val="20"/>
              </w:rPr>
            </w:pPr>
            <w:r w:rsidRPr="00D52134">
              <w:rPr>
                <w:bCs/>
                <w:sz w:val="20"/>
                <w:szCs w:val="20"/>
              </w:rPr>
              <w:t>и осуществление волонтерской деятельности</w:t>
            </w:r>
          </w:p>
        </w:tc>
        <w:tc>
          <w:tcPr>
            <w:tcW w:w="3677" w:type="pct"/>
          </w:tcPr>
          <w:p w:rsidR="00DB454D" w:rsidRPr="00D52134" w:rsidRDefault="00DB454D" w:rsidP="00DB454D">
            <w:pPr>
              <w:autoSpaceDE w:val="0"/>
              <w:autoSpaceDN w:val="0"/>
              <w:adjustRightInd w:val="0"/>
              <w:spacing w:before="0" w:beforeAutospacing="0" w:after="0" w:afterAutospacing="0"/>
              <w:jc w:val="both"/>
              <w:rPr>
                <w:sz w:val="20"/>
                <w:szCs w:val="20"/>
              </w:rPr>
            </w:pPr>
            <w:proofErr w:type="spellStart"/>
            <w:r w:rsidRPr="00D52134">
              <w:rPr>
                <w:b/>
                <w:bCs/>
                <w:sz w:val="20"/>
                <w:szCs w:val="20"/>
              </w:rPr>
              <w:t>Волонтерство</w:t>
            </w:r>
            <w:proofErr w:type="spellEnd"/>
            <w:r w:rsidRPr="00D52134">
              <w:rPr>
                <w:b/>
                <w:bCs/>
                <w:sz w:val="20"/>
                <w:szCs w:val="20"/>
              </w:rPr>
              <w:t xml:space="preserve"> как ресурс личностного роста и общественного развития</w:t>
            </w:r>
          </w:p>
          <w:p w:rsidR="00DB454D" w:rsidRPr="00D52134" w:rsidRDefault="00DB454D" w:rsidP="00DB454D">
            <w:pPr>
              <w:autoSpaceDE w:val="0"/>
              <w:autoSpaceDN w:val="0"/>
              <w:adjustRightInd w:val="0"/>
              <w:spacing w:before="0" w:beforeAutospacing="0" w:after="0" w:afterAutospacing="0"/>
              <w:jc w:val="both"/>
              <w:rPr>
                <w:sz w:val="20"/>
                <w:szCs w:val="20"/>
              </w:rPr>
            </w:pPr>
            <w:r w:rsidRPr="00D52134">
              <w:rPr>
                <w:sz w:val="20"/>
                <w:szCs w:val="20"/>
              </w:rPr>
              <w:t>Содержание и специфика понятий «добровольцы» («волонтеры»), «добровольчество» («</w:t>
            </w:r>
            <w:proofErr w:type="spellStart"/>
            <w:r w:rsidRPr="00D52134">
              <w:rPr>
                <w:sz w:val="20"/>
                <w:szCs w:val="20"/>
              </w:rPr>
              <w:t>волонтерство</w:t>
            </w:r>
            <w:proofErr w:type="spellEnd"/>
            <w:r w:rsidRPr="00D52134">
              <w:rPr>
                <w:sz w:val="20"/>
                <w:szCs w:val="20"/>
              </w:rPr>
              <w:t>»), «</w:t>
            </w:r>
            <w:r w:rsidRPr="00D52134">
              <w:rPr>
                <w:sz w:val="20"/>
                <w:szCs w:val="20"/>
                <w:shd w:val="clear" w:color="auto" w:fill="FFFFFF"/>
              </w:rPr>
              <w:t>добровольческая (</w:t>
            </w:r>
            <w:r w:rsidRPr="00D52134">
              <w:rPr>
                <w:sz w:val="20"/>
                <w:szCs w:val="20"/>
              </w:rPr>
              <w:t xml:space="preserve">волонтерская) организация», «волонтерская деятельность», «организатор </w:t>
            </w:r>
            <w:r w:rsidRPr="00D52134">
              <w:rPr>
                <w:sz w:val="20"/>
                <w:szCs w:val="20"/>
                <w:shd w:val="clear" w:color="auto" w:fill="FFFFFF"/>
              </w:rPr>
              <w:t>добровольческой</w:t>
            </w:r>
            <w:r w:rsidRPr="00D52134">
              <w:rPr>
                <w:sz w:val="20"/>
                <w:szCs w:val="20"/>
              </w:rPr>
              <w:t xml:space="preserve"> (волонтерской) деятельности». Российское законодательство в области организации волонтёрской деятельности.</w:t>
            </w:r>
            <w:r w:rsidRPr="00D52134">
              <w:rPr>
                <w:bCs/>
                <w:sz w:val="20"/>
                <w:szCs w:val="20"/>
                <w:shd w:val="clear" w:color="auto" w:fill="FFFFFF"/>
              </w:rPr>
              <w:t xml:space="preserve"> Права и обязанности добровольца (волонтера).</w:t>
            </w:r>
            <w:r w:rsidRPr="00D52134">
              <w:rPr>
                <w:sz w:val="20"/>
                <w:szCs w:val="20"/>
              </w:rPr>
              <w:t xml:space="preserve"> Реализация основных потребностей человека в волонтерской деятельности: быть нужным другим, потребность в общении, творчестве, саморазвитии, построении карьеры, приобретении социального опыта, развитии и подтверждении самостоятельности и взрослости. Организация волонтерской деятельности и руководство командой (коллективом) волонтёров. Командная стратегия для достижения цели и задач волонтёрской деятельности. Волонтерская деятельность как условие формирования социально значимых личностных свойств (качеств).</w:t>
            </w:r>
          </w:p>
          <w:p w:rsidR="00DB454D" w:rsidRPr="00D52134" w:rsidRDefault="00DB454D" w:rsidP="00DB454D">
            <w:pPr>
              <w:autoSpaceDE w:val="0"/>
              <w:autoSpaceDN w:val="0"/>
              <w:adjustRightInd w:val="0"/>
              <w:spacing w:before="0" w:beforeAutospacing="0" w:after="0" w:afterAutospacing="0"/>
              <w:jc w:val="both"/>
              <w:rPr>
                <w:sz w:val="20"/>
                <w:szCs w:val="20"/>
              </w:rPr>
            </w:pPr>
            <w:r w:rsidRPr="00D52134">
              <w:rPr>
                <w:b/>
                <w:bCs/>
                <w:sz w:val="20"/>
                <w:szCs w:val="20"/>
              </w:rPr>
              <w:t>Содержание и формы волонтерской деятельности</w:t>
            </w:r>
          </w:p>
          <w:p w:rsidR="00DB454D" w:rsidRPr="00D52134" w:rsidRDefault="00DB454D" w:rsidP="00DB454D">
            <w:pPr>
              <w:suppressAutoHyphens/>
              <w:spacing w:before="0" w:beforeAutospacing="0" w:after="0" w:afterAutospacing="0"/>
              <w:jc w:val="both"/>
              <w:rPr>
                <w:sz w:val="20"/>
                <w:szCs w:val="20"/>
              </w:rPr>
            </w:pPr>
            <w:r w:rsidRPr="00D52134">
              <w:rPr>
                <w:sz w:val="20"/>
                <w:szCs w:val="20"/>
              </w:rPr>
              <w:t xml:space="preserve">Мировое и отечественное историческое наследие </w:t>
            </w:r>
            <w:proofErr w:type="spellStart"/>
            <w:r w:rsidRPr="00D52134">
              <w:rPr>
                <w:sz w:val="20"/>
                <w:szCs w:val="20"/>
              </w:rPr>
              <w:t>волонтерства</w:t>
            </w:r>
            <w:proofErr w:type="spellEnd"/>
            <w:r w:rsidRPr="00D52134">
              <w:rPr>
                <w:sz w:val="20"/>
                <w:szCs w:val="20"/>
              </w:rPr>
              <w:t xml:space="preserve">, основные направления волонтерской деятельности в современных российских условиях. Государственная политика в области развития </w:t>
            </w:r>
            <w:proofErr w:type="spellStart"/>
            <w:r w:rsidRPr="00D52134">
              <w:rPr>
                <w:sz w:val="20"/>
                <w:szCs w:val="20"/>
              </w:rPr>
              <w:t>волонтерства</w:t>
            </w:r>
            <w:proofErr w:type="spellEnd"/>
            <w:r w:rsidRPr="00D52134">
              <w:rPr>
                <w:sz w:val="20"/>
                <w:szCs w:val="20"/>
              </w:rPr>
              <w:t xml:space="preserve">. Возможности </w:t>
            </w:r>
            <w:proofErr w:type="spellStart"/>
            <w:r w:rsidRPr="00D52134">
              <w:rPr>
                <w:sz w:val="20"/>
                <w:szCs w:val="20"/>
              </w:rPr>
              <w:t>волонтерства</w:t>
            </w:r>
            <w:proofErr w:type="spellEnd"/>
            <w:r w:rsidRPr="00D52134">
              <w:rPr>
                <w:sz w:val="20"/>
                <w:szCs w:val="20"/>
              </w:rPr>
              <w:t xml:space="preserve"> в решении местных проблем, вопросов социально-экономического, экологического, инновационного развития регионов России, в достижении целей и программ устойчивого национального развития. Цель и задачи, виды, типы и формы волонтерской деятельности: их разнообразие и взаимное влияние. Циклы развитие </w:t>
            </w:r>
            <w:proofErr w:type="spellStart"/>
            <w:r w:rsidRPr="00D52134">
              <w:rPr>
                <w:sz w:val="20"/>
                <w:szCs w:val="20"/>
              </w:rPr>
              <w:t>волонтерства</w:t>
            </w:r>
            <w:proofErr w:type="spellEnd"/>
            <w:r w:rsidRPr="00D52134">
              <w:rPr>
                <w:sz w:val="20"/>
                <w:szCs w:val="20"/>
              </w:rPr>
              <w:t xml:space="preserve"> в различных сферах жизнедеятельности российского общества. Механизмы и технологии волонтерской деятельности. Социальное проектирование, взаимодействие, связь поколений и благотворительность в процессе </w:t>
            </w:r>
            <w:proofErr w:type="spellStart"/>
            <w:r w:rsidRPr="00D52134">
              <w:rPr>
                <w:sz w:val="20"/>
                <w:szCs w:val="20"/>
              </w:rPr>
              <w:t>волонтерства</w:t>
            </w:r>
            <w:proofErr w:type="spellEnd"/>
            <w:r w:rsidRPr="00D52134">
              <w:rPr>
                <w:sz w:val="20"/>
                <w:szCs w:val="20"/>
              </w:rPr>
              <w:t>. Способы планирования и реализации приоритетов профессиональной деятельности в разновозрастных коллективах (группах) волонтеров. Совершенствование этой деятельности на основе рефлексии.</w:t>
            </w:r>
          </w:p>
          <w:p w:rsidR="00DB454D" w:rsidRPr="00D52134" w:rsidRDefault="00DB454D" w:rsidP="00DB454D">
            <w:pPr>
              <w:autoSpaceDE w:val="0"/>
              <w:autoSpaceDN w:val="0"/>
              <w:adjustRightInd w:val="0"/>
              <w:spacing w:before="0" w:beforeAutospacing="0" w:after="0" w:afterAutospacing="0"/>
              <w:jc w:val="both"/>
              <w:rPr>
                <w:sz w:val="20"/>
                <w:szCs w:val="20"/>
              </w:rPr>
            </w:pPr>
            <w:r w:rsidRPr="00D52134">
              <w:rPr>
                <w:b/>
                <w:bCs/>
                <w:sz w:val="20"/>
                <w:szCs w:val="20"/>
              </w:rPr>
              <w:t>Организационные основы работы с волонтерами</w:t>
            </w:r>
          </w:p>
          <w:p w:rsidR="00DB454D" w:rsidRPr="00D52134" w:rsidRDefault="00DB454D" w:rsidP="00DB454D">
            <w:pPr>
              <w:pStyle w:val="affffffffff0"/>
              <w:tabs>
                <w:tab w:val="left" w:pos="168"/>
                <w:tab w:val="left" w:pos="237"/>
                <w:tab w:val="left" w:pos="1080"/>
              </w:tabs>
              <w:spacing w:before="0" w:beforeAutospacing="0" w:after="0" w:afterAutospacing="0"/>
              <w:ind w:left="0"/>
              <w:jc w:val="both"/>
              <w:rPr>
                <w:rFonts w:ascii="Times New Roman" w:hAnsi="Times New Roman"/>
                <w:sz w:val="20"/>
                <w:lang w:eastAsia="ru-RU"/>
              </w:rPr>
            </w:pPr>
            <w:r w:rsidRPr="00D52134">
              <w:rPr>
                <w:rFonts w:ascii="Times New Roman" w:hAnsi="Times New Roman"/>
                <w:sz w:val="20"/>
                <w:lang w:eastAsia="ru-RU"/>
              </w:rPr>
              <w:lastRenderedPageBreak/>
              <w:t xml:space="preserve">Цель и задачи организации работы с волонтерами. Основные направления организации волонтерской деятельности: </w:t>
            </w:r>
            <w:proofErr w:type="spellStart"/>
            <w:r w:rsidRPr="00D52134">
              <w:rPr>
                <w:rFonts w:ascii="Times New Roman" w:hAnsi="Times New Roman"/>
                <w:sz w:val="20"/>
                <w:lang w:eastAsia="ru-RU"/>
              </w:rPr>
              <w:t>рекрутинг</w:t>
            </w:r>
            <w:proofErr w:type="spellEnd"/>
            <w:r w:rsidRPr="00D52134">
              <w:rPr>
                <w:rFonts w:ascii="Times New Roman" w:hAnsi="Times New Roman"/>
                <w:sz w:val="20"/>
                <w:lang w:eastAsia="ru-RU"/>
              </w:rPr>
              <w:t>, повышение узнаваемости и популярности проектов добровольцев, работа со СМИ, обучение волонтеров, стимулирование и оценка эффективности волонтерской деятельности. Приоритеты профессиональной деятельности в организации работы с волонтерами, способы её совершенствования на основе самооценки и анализа требований рынка труда. Границы прав и ответственности добровольцев, организаторов волонтерской деятельности и волонтерских организаций. Мотивация волонтеров на добровольчество. Диагностика мотивации и личностных качеств волонтеров. Сравнительный анализ мотивации и деятельности «стихийных» волонтеров, «эпизодических» волонтеров и добровольцев долгосрочных проектов. Волонтерский менеджмент. Создание среди волонтеров доброжелательной атмосферы и безопасной среды для их деятельности. Планирование командной работы волонтеров, распределение поручений и контроль их выполнения. Делегирование полномочий членам команды в волонтёрской деятельности. Проблема психоэмоционального выгорания волонтеров и их профилактика.</w:t>
            </w:r>
          </w:p>
          <w:p w:rsidR="00DB454D" w:rsidRPr="00D52134" w:rsidRDefault="00DB454D" w:rsidP="00DB454D">
            <w:pPr>
              <w:autoSpaceDE w:val="0"/>
              <w:autoSpaceDN w:val="0"/>
              <w:adjustRightInd w:val="0"/>
              <w:spacing w:before="0" w:beforeAutospacing="0" w:after="0" w:afterAutospacing="0"/>
              <w:jc w:val="both"/>
              <w:rPr>
                <w:bCs/>
                <w:sz w:val="20"/>
                <w:szCs w:val="20"/>
              </w:rPr>
            </w:pPr>
            <w:r w:rsidRPr="00D52134">
              <w:rPr>
                <w:b/>
                <w:bCs/>
                <w:sz w:val="20"/>
                <w:szCs w:val="20"/>
              </w:rPr>
              <w:t xml:space="preserve">Взаимодействие </w:t>
            </w:r>
            <w:r w:rsidRPr="00D52134">
              <w:rPr>
                <w:b/>
                <w:sz w:val="20"/>
                <w:szCs w:val="20"/>
              </w:rPr>
              <w:t xml:space="preserve">волонтеров </w:t>
            </w:r>
            <w:r w:rsidRPr="00D52134">
              <w:rPr>
                <w:b/>
                <w:bCs/>
                <w:sz w:val="20"/>
                <w:szCs w:val="20"/>
              </w:rPr>
              <w:t>с деятельностью социально ориентированных некоммерческих организаций, инициативных групп, органов власти и иных организаций</w:t>
            </w:r>
          </w:p>
          <w:p w:rsidR="00DB454D" w:rsidRPr="00D52134" w:rsidRDefault="00DB454D" w:rsidP="00DB454D">
            <w:pPr>
              <w:suppressAutoHyphens/>
              <w:spacing w:before="0" w:beforeAutospacing="0" w:after="0" w:afterAutospacing="0"/>
              <w:jc w:val="both"/>
              <w:rPr>
                <w:sz w:val="20"/>
                <w:szCs w:val="20"/>
              </w:rPr>
            </w:pPr>
            <w:r w:rsidRPr="00D52134">
              <w:rPr>
                <w:sz w:val="20"/>
                <w:szCs w:val="20"/>
              </w:rPr>
              <w:t>Содержание понятия «</w:t>
            </w:r>
            <w:r w:rsidRPr="00D52134">
              <w:rPr>
                <w:bCs/>
                <w:sz w:val="20"/>
                <w:szCs w:val="20"/>
              </w:rPr>
              <w:t xml:space="preserve">социально ориентированная некоммерческая организация» (НКО), особенности их правового статуса и деятельности в </w:t>
            </w:r>
            <w:r w:rsidRPr="00D52134">
              <w:rPr>
                <w:sz w:val="20"/>
                <w:szCs w:val="20"/>
              </w:rPr>
              <w:t xml:space="preserve">Российской Федерации. Цель, формы, механизмы, порядок и специфика взаимодействия добровольцев с федеральными органами власти, органами власти субъектов Российской Федерации, органами местного самоуправления, подведомственными им государственными и муниципальными учреждениями, иными организациями по направлениям волонтерской деятельности. </w:t>
            </w:r>
            <w:r w:rsidRPr="00D52134">
              <w:rPr>
                <w:bCs/>
                <w:sz w:val="20"/>
                <w:szCs w:val="20"/>
              </w:rPr>
              <w:t>Особенности</w:t>
            </w:r>
            <w:r w:rsidRPr="00D52134">
              <w:rPr>
                <w:sz w:val="20"/>
                <w:szCs w:val="20"/>
              </w:rPr>
              <w:t xml:space="preserve"> взаимодействия волонтеров с социально ориентированными НКО, </w:t>
            </w:r>
            <w:r w:rsidRPr="00D52134">
              <w:rPr>
                <w:bCs/>
                <w:sz w:val="20"/>
                <w:szCs w:val="20"/>
              </w:rPr>
              <w:t>инициативными группами,</w:t>
            </w:r>
            <w:r w:rsidRPr="00D52134">
              <w:rPr>
                <w:sz w:val="20"/>
                <w:szCs w:val="20"/>
              </w:rPr>
              <w:t xml:space="preserve"> органами власти и подведомственными им организациями: лучшие практики и причины неудач. Управление рисками в работе с волонтерами и волонтерскими организациями, в практике их взаимодействия со структурами гражданского общества.</w:t>
            </w:r>
          </w:p>
        </w:tc>
      </w:tr>
    </w:tbl>
    <w:p w:rsidR="00DB454D" w:rsidRPr="00D52134" w:rsidRDefault="00DB454D" w:rsidP="008E7497">
      <w:pPr>
        <w:suppressAutoHyphens/>
        <w:spacing w:before="0" w:beforeAutospacing="0" w:after="0" w:afterAutospacing="0"/>
        <w:jc w:val="both"/>
        <w:rPr>
          <w:b/>
          <w:sz w:val="20"/>
          <w:szCs w:val="20"/>
        </w:rPr>
      </w:pPr>
    </w:p>
    <w:p w:rsidR="00DB454D" w:rsidRPr="00D52134" w:rsidRDefault="00DB454D" w:rsidP="00DB454D">
      <w:pPr>
        <w:suppressAutoHyphens/>
        <w:spacing w:before="0" w:beforeAutospacing="0" w:after="0" w:afterAutospacing="0"/>
        <w:ind w:firstLine="709"/>
        <w:jc w:val="both"/>
        <w:rPr>
          <w:b/>
          <w:sz w:val="20"/>
          <w:szCs w:val="20"/>
        </w:rPr>
      </w:pPr>
      <w:r w:rsidRPr="00D52134">
        <w:rPr>
          <w:b/>
          <w:sz w:val="20"/>
          <w:szCs w:val="20"/>
        </w:rPr>
        <w:t>5.2 Занятия лекционного и семинарского типа</w:t>
      </w:r>
    </w:p>
    <w:p w:rsidR="00DB454D" w:rsidRPr="00D52134" w:rsidRDefault="00DB454D" w:rsidP="00DB454D">
      <w:pPr>
        <w:spacing w:before="0" w:beforeAutospacing="0" w:after="0" w:afterAutospacing="0"/>
        <w:ind w:firstLine="709"/>
        <w:jc w:val="both"/>
        <w:rPr>
          <w:b/>
          <w:sz w:val="20"/>
          <w:szCs w:val="20"/>
        </w:rPr>
      </w:pPr>
      <w:r w:rsidRPr="00D52134">
        <w:rPr>
          <w:b/>
          <w:sz w:val="20"/>
          <w:szCs w:val="20"/>
        </w:rPr>
        <w:t>5.2.1 Темы лекций</w:t>
      </w:r>
    </w:p>
    <w:p w:rsidR="00DB454D" w:rsidRPr="00D52134" w:rsidRDefault="00DB454D" w:rsidP="00DB454D">
      <w:pPr>
        <w:spacing w:before="0" w:beforeAutospacing="0" w:after="0" w:afterAutospacing="0"/>
        <w:ind w:firstLine="709"/>
        <w:jc w:val="both"/>
        <w:rPr>
          <w:b/>
          <w:sz w:val="20"/>
          <w:szCs w:val="20"/>
        </w:rPr>
      </w:pPr>
      <w:r w:rsidRPr="00D52134">
        <w:rPr>
          <w:b/>
          <w:sz w:val="20"/>
          <w:szCs w:val="20"/>
        </w:rPr>
        <w:t xml:space="preserve">Раздел 1 </w:t>
      </w:r>
      <w:r w:rsidRPr="00D52134">
        <w:rPr>
          <w:b/>
          <w:iCs/>
          <w:sz w:val="20"/>
          <w:szCs w:val="20"/>
        </w:rPr>
        <w:t>«</w:t>
      </w:r>
      <w:r w:rsidRPr="00D52134">
        <w:rPr>
          <w:b/>
          <w:sz w:val="20"/>
          <w:szCs w:val="20"/>
        </w:rPr>
        <w:t xml:space="preserve">Содержание волонтерской деятельности в Российской Федерации. </w:t>
      </w:r>
      <w:r w:rsidRPr="00D52134">
        <w:rPr>
          <w:b/>
          <w:bCs/>
          <w:sz w:val="20"/>
          <w:szCs w:val="20"/>
        </w:rPr>
        <w:t>Организация и осуществление волонтерской деятельности</w:t>
      </w:r>
      <w:r w:rsidRPr="00D52134">
        <w:rPr>
          <w:b/>
          <w:iCs/>
          <w:sz w:val="20"/>
          <w:szCs w:val="20"/>
        </w:rPr>
        <w:t>»</w:t>
      </w:r>
    </w:p>
    <w:p w:rsidR="00DB454D" w:rsidRPr="00D52134" w:rsidRDefault="00DB454D" w:rsidP="00DB454D">
      <w:pPr>
        <w:autoSpaceDE w:val="0"/>
        <w:autoSpaceDN w:val="0"/>
        <w:adjustRightInd w:val="0"/>
        <w:spacing w:before="0" w:beforeAutospacing="0" w:after="0" w:afterAutospacing="0"/>
        <w:ind w:firstLine="709"/>
        <w:jc w:val="both"/>
        <w:rPr>
          <w:sz w:val="20"/>
          <w:szCs w:val="20"/>
        </w:rPr>
      </w:pPr>
      <w:r w:rsidRPr="00D52134">
        <w:rPr>
          <w:bCs/>
          <w:sz w:val="20"/>
          <w:szCs w:val="20"/>
        </w:rPr>
        <w:t xml:space="preserve">1. </w:t>
      </w:r>
      <w:proofErr w:type="spellStart"/>
      <w:r w:rsidRPr="00D52134">
        <w:rPr>
          <w:bCs/>
          <w:sz w:val="20"/>
          <w:szCs w:val="20"/>
        </w:rPr>
        <w:t>Волонтерство</w:t>
      </w:r>
      <w:proofErr w:type="spellEnd"/>
      <w:r w:rsidRPr="00D52134">
        <w:rPr>
          <w:bCs/>
          <w:sz w:val="20"/>
          <w:szCs w:val="20"/>
        </w:rPr>
        <w:t xml:space="preserve"> как ресурс личностного роста и общественного развития. Взаимодействие </w:t>
      </w:r>
      <w:r w:rsidRPr="00D52134">
        <w:rPr>
          <w:sz w:val="20"/>
          <w:szCs w:val="20"/>
        </w:rPr>
        <w:t>волонтеров</w:t>
      </w:r>
      <w:r w:rsidRPr="00D52134">
        <w:rPr>
          <w:bCs/>
          <w:sz w:val="20"/>
          <w:szCs w:val="20"/>
        </w:rPr>
        <w:t xml:space="preserve"> с деятельностью социально ориентированных некоммерческих организаций, инициативных групп, органов власти и иных организаций. </w:t>
      </w:r>
    </w:p>
    <w:p w:rsidR="00DB454D" w:rsidRPr="00D52134" w:rsidRDefault="00DB454D" w:rsidP="00DB454D">
      <w:pPr>
        <w:suppressAutoHyphens/>
        <w:spacing w:before="0" w:beforeAutospacing="0" w:after="0" w:afterAutospacing="0"/>
        <w:ind w:firstLine="709"/>
        <w:jc w:val="both"/>
        <w:rPr>
          <w:b/>
          <w:sz w:val="20"/>
          <w:szCs w:val="20"/>
        </w:rPr>
      </w:pPr>
    </w:p>
    <w:p w:rsidR="00DB454D" w:rsidRPr="00D52134" w:rsidRDefault="00DB454D" w:rsidP="00DB454D">
      <w:pPr>
        <w:suppressAutoHyphens/>
        <w:spacing w:before="0" w:beforeAutospacing="0" w:after="0" w:afterAutospacing="0"/>
        <w:ind w:firstLine="709"/>
        <w:jc w:val="both"/>
        <w:rPr>
          <w:b/>
          <w:sz w:val="20"/>
          <w:szCs w:val="20"/>
        </w:rPr>
      </w:pPr>
      <w:r w:rsidRPr="00D52134">
        <w:rPr>
          <w:b/>
          <w:sz w:val="20"/>
          <w:szCs w:val="20"/>
        </w:rPr>
        <w:t>5.2.2 Вопросы для обсуждения на семинарах и практических занятиях</w:t>
      </w:r>
    </w:p>
    <w:p w:rsidR="00DB454D" w:rsidRPr="00D52134" w:rsidRDefault="00DB454D" w:rsidP="00DB454D">
      <w:pPr>
        <w:suppressAutoHyphens/>
        <w:spacing w:before="0" w:beforeAutospacing="0" w:after="0" w:afterAutospacing="0"/>
        <w:ind w:firstLine="709"/>
        <w:jc w:val="both"/>
        <w:rPr>
          <w:b/>
          <w:sz w:val="20"/>
          <w:szCs w:val="20"/>
        </w:rPr>
      </w:pPr>
      <w:r w:rsidRPr="00D52134">
        <w:rPr>
          <w:b/>
          <w:sz w:val="20"/>
          <w:szCs w:val="20"/>
        </w:rPr>
        <w:t xml:space="preserve">Раздел 1 </w:t>
      </w:r>
      <w:r w:rsidRPr="00D52134">
        <w:rPr>
          <w:b/>
          <w:iCs/>
          <w:sz w:val="20"/>
          <w:szCs w:val="20"/>
        </w:rPr>
        <w:t>«</w:t>
      </w:r>
      <w:r w:rsidRPr="00D52134">
        <w:rPr>
          <w:b/>
          <w:sz w:val="20"/>
          <w:szCs w:val="20"/>
        </w:rPr>
        <w:t xml:space="preserve">Содержание волонтерской деятельности в Российской Федерации. </w:t>
      </w:r>
      <w:r w:rsidRPr="00D52134">
        <w:rPr>
          <w:b/>
          <w:bCs/>
          <w:sz w:val="20"/>
          <w:szCs w:val="20"/>
        </w:rPr>
        <w:t>Организация и осуществление волонтерской деятельности</w:t>
      </w:r>
      <w:r w:rsidRPr="00D52134">
        <w:rPr>
          <w:b/>
          <w:iCs/>
          <w:sz w:val="20"/>
          <w:szCs w:val="20"/>
        </w:rPr>
        <w:t>»</w:t>
      </w:r>
    </w:p>
    <w:p w:rsidR="00DB454D" w:rsidRPr="00D52134" w:rsidRDefault="00DB454D" w:rsidP="00DB454D">
      <w:pPr>
        <w:pStyle w:val="affffffffff0"/>
        <w:numPr>
          <w:ilvl w:val="0"/>
          <w:numId w:val="69"/>
        </w:numPr>
        <w:tabs>
          <w:tab w:val="left" w:pos="0"/>
          <w:tab w:val="left" w:pos="993"/>
        </w:tabs>
        <w:spacing w:before="0" w:beforeAutospacing="0" w:after="0" w:afterAutospacing="0"/>
        <w:ind w:left="0" w:firstLine="709"/>
        <w:jc w:val="both"/>
        <w:rPr>
          <w:rFonts w:ascii="Times New Roman" w:hAnsi="Times New Roman"/>
          <w:sz w:val="20"/>
        </w:rPr>
      </w:pPr>
      <w:r w:rsidRPr="00D52134">
        <w:rPr>
          <w:rFonts w:ascii="Times New Roman" w:hAnsi="Times New Roman"/>
          <w:sz w:val="20"/>
        </w:rPr>
        <w:t>Сравнительный анализ содержания понятий «добровольчество» («</w:t>
      </w:r>
      <w:proofErr w:type="spellStart"/>
      <w:r w:rsidRPr="00D52134">
        <w:rPr>
          <w:rFonts w:ascii="Times New Roman" w:hAnsi="Times New Roman"/>
          <w:sz w:val="20"/>
        </w:rPr>
        <w:t>волонтерство</w:t>
      </w:r>
      <w:proofErr w:type="spellEnd"/>
      <w:r w:rsidRPr="00D52134">
        <w:rPr>
          <w:rFonts w:ascii="Times New Roman" w:hAnsi="Times New Roman"/>
          <w:sz w:val="20"/>
        </w:rPr>
        <w:t xml:space="preserve">»), «волонтерская организация», «волонтерская деятельность», «организатор волонтерской деятельности». </w:t>
      </w:r>
    </w:p>
    <w:p w:rsidR="00DB454D" w:rsidRPr="00D52134" w:rsidRDefault="00DB454D" w:rsidP="00DB454D">
      <w:pPr>
        <w:pStyle w:val="affffffffff0"/>
        <w:numPr>
          <w:ilvl w:val="0"/>
          <w:numId w:val="69"/>
        </w:numPr>
        <w:tabs>
          <w:tab w:val="left" w:pos="0"/>
          <w:tab w:val="left" w:pos="993"/>
        </w:tabs>
        <w:spacing w:before="0" w:beforeAutospacing="0" w:after="0" w:afterAutospacing="0"/>
        <w:ind w:left="0" w:firstLine="709"/>
        <w:jc w:val="both"/>
        <w:rPr>
          <w:rFonts w:ascii="Times New Roman" w:hAnsi="Times New Roman"/>
          <w:sz w:val="20"/>
        </w:rPr>
      </w:pPr>
      <w:r w:rsidRPr="00D52134">
        <w:rPr>
          <w:rFonts w:ascii="Times New Roman" w:hAnsi="Times New Roman"/>
          <w:sz w:val="20"/>
        </w:rPr>
        <w:t>Характеристика российского законодательства в области организации волонтёрской деятельности.</w:t>
      </w:r>
    </w:p>
    <w:p w:rsidR="00DB454D" w:rsidRPr="00D52134" w:rsidRDefault="00DB454D" w:rsidP="00DB454D">
      <w:pPr>
        <w:pStyle w:val="affffffffff0"/>
        <w:numPr>
          <w:ilvl w:val="0"/>
          <w:numId w:val="69"/>
        </w:numPr>
        <w:tabs>
          <w:tab w:val="left" w:pos="0"/>
          <w:tab w:val="left" w:pos="993"/>
        </w:tabs>
        <w:spacing w:before="0" w:beforeAutospacing="0" w:after="0" w:afterAutospacing="0"/>
        <w:ind w:left="0" w:firstLine="709"/>
        <w:jc w:val="both"/>
        <w:rPr>
          <w:rFonts w:ascii="Times New Roman" w:hAnsi="Times New Roman"/>
          <w:sz w:val="20"/>
        </w:rPr>
      </w:pPr>
      <w:r w:rsidRPr="00D52134">
        <w:rPr>
          <w:rFonts w:ascii="Times New Roman" w:hAnsi="Times New Roman"/>
          <w:bCs/>
          <w:sz w:val="20"/>
          <w:shd w:val="clear" w:color="auto" w:fill="FFFFFF"/>
        </w:rPr>
        <w:t>Права и обязанности добровольца (волонтера)</w:t>
      </w:r>
      <w:r w:rsidRPr="00D52134">
        <w:rPr>
          <w:rFonts w:ascii="Times New Roman" w:hAnsi="Times New Roman"/>
          <w:sz w:val="20"/>
        </w:rPr>
        <w:t>.</w:t>
      </w:r>
    </w:p>
    <w:p w:rsidR="00DB454D" w:rsidRPr="00D52134" w:rsidRDefault="00DB454D" w:rsidP="00DB454D">
      <w:pPr>
        <w:pStyle w:val="affffffffff0"/>
        <w:numPr>
          <w:ilvl w:val="0"/>
          <w:numId w:val="69"/>
        </w:numPr>
        <w:tabs>
          <w:tab w:val="left" w:pos="0"/>
          <w:tab w:val="left" w:pos="993"/>
        </w:tabs>
        <w:spacing w:before="0" w:beforeAutospacing="0" w:after="0" w:afterAutospacing="0"/>
        <w:ind w:left="0" w:firstLine="709"/>
        <w:jc w:val="both"/>
        <w:rPr>
          <w:rFonts w:ascii="Times New Roman" w:hAnsi="Times New Roman"/>
          <w:sz w:val="20"/>
        </w:rPr>
      </w:pPr>
      <w:r w:rsidRPr="00D52134">
        <w:rPr>
          <w:rFonts w:ascii="Times New Roman" w:hAnsi="Times New Roman"/>
          <w:sz w:val="20"/>
        </w:rPr>
        <w:t>Удовлетворение потребности человека в общении в процессе волонтерской деятельности.</w:t>
      </w:r>
    </w:p>
    <w:p w:rsidR="00DB454D" w:rsidRPr="00D52134" w:rsidRDefault="00DB454D" w:rsidP="00DB454D">
      <w:pPr>
        <w:pStyle w:val="affffffffff0"/>
        <w:numPr>
          <w:ilvl w:val="0"/>
          <w:numId w:val="69"/>
        </w:numPr>
        <w:tabs>
          <w:tab w:val="left" w:pos="0"/>
          <w:tab w:val="left" w:pos="993"/>
        </w:tabs>
        <w:spacing w:before="0" w:beforeAutospacing="0" w:after="0" w:afterAutospacing="0"/>
        <w:ind w:left="0" w:firstLine="709"/>
        <w:jc w:val="both"/>
        <w:rPr>
          <w:rFonts w:ascii="Times New Roman" w:hAnsi="Times New Roman"/>
          <w:sz w:val="20"/>
        </w:rPr>
      </w:pPr>
      <w:r w:rsidRPr="00D52134">
        <w:rPr>
          <w:rFonts w:ascii="Times New Roman" w:hAnsi="Times New Roman"/>
          <w:sz w:val="20"/>
        </w:rPr>
        <w:t>Самореализация и саморазвитие личности в волонтерской деятельности.</w:t>
      </w:r>
    </w:p>
    <w:p w:rsidR="00DB454D" w:rsidRPr="00D52134" w:rsidRDefault="00DB454D" w:rsidP="00DB454D">
      <w:pPr>
        <w:pStyle w:val="affffffffff0"/>
        <w:numPr>
          <w:ilvl w:val="0"/>
          <w:numId w:val="69"/>
        </w:numPr>
        <w:tabs>
          <w:tab w:val="left" w:pos="0"/>
          <w:tab w:val="left" w:pos="993"/>
        </w:tabs>
        <w:spacing w:before="0" w:beforeAutospacing="0" w:after="0" w:afterAutospacing="0"/>
        <w:ind w:left="0" w:firstLine="709"/>
        <w:jc w:val="both"/>
        <w:rPr>
          <w:rFonts w:ascii="Times New Roman" w:hAnsi="Times New Roman"/>
          <w:sz w:val="20"/>
        </w:rPr>
      </w:pPr>
      <w:r w:rsidRPr="00D52134">
        <w:rPr>
          <w:rFonts w:ascii="Times New Roman" w:hAnsi="Times New Roman"/>
          <w:sz w:val="20"/>
        </w:rPr>
        <w:t xml:space="preserve">Способы приобретения и накопления социального и профессионального опыта в ходе </w:t>
      </w:r>
      <w:proofErr w:type="spellStart"/>
      <w:r w:rsidRPr="00D52134">
        <w:rPr>
          <w:rFonts w:ascii="Times New Roman" w:hAnsi="Times New Roman"/>
          <w:sz w:val="20"/>
        </w:rPr>
        <w:t>волонтерства</w:t>
      </w:r>
      <w:proofErr w:type="spellEnd"/>
      <w:r w:rsidRPr="00D52134">
        <w:rPr>
          <w:rFonts w:ascii="Times New Roman" w:hAnsi="Times New Roman"/>
          <w:sz w:val="20"/>
        </w:rPr>
        <w:t>.</w:t>
      </w:r>
    </w:p>
    <w:p w:rsidR="00DB454D" w:rsidRPr="00D52134" w:rsidRDefault="00DB454D" w:rsidP="00DB454D">
      <w:pPr>
        <w:pStyle w:val="affffffffff0"/>
        <w:numPr>
          <w:ilvl w:val="0"/>
          <w:numId w:val="69"/>
        </w:numPr>
        <w:tabs>
          <w:tab w:val="left" w:pos="0"/>
          <w:tab w:val="left" w:pos="993"/>
        </w:tabs>
        <w:spacing w:before="0" w:beforeAutospacing="0" w:after="0" w:afterAutospacing="0"/>
        <w:ind w:left="0" w:firstLine="709"/>
        <w:jc w:val="both"/>
        <w:rPr>
          <w:rFonts w:ascii="Times New Roman" w:hAnsi="Times New Roman"/>
          <w:sz w:val="20"/>
        </w:rPr>
      </w:pPr>
      <w:r w:rsidRPr="00D52134">
        <w:rPr>
          <w:rFonts w:ascii="Times New Roman" w:hAnsi="Times New Roman"/>
          <w:sz w:val="20"/>
        </w:rPr>
        <w:t>Проблема оптимального руководства командой (коллективом) волонтёров.</w:t>
      </w:r>
    </w:p>
    <w:p w:rsidR="00DB454D" w:rsidRPr="00D52134" w:rsidRDefault="00DB454D" w:rsidP="00DB454D">
      <w:pPr>
        <w:pStyle w:val="affffffffff0"/>
        <w:numPr>
          <w:ilvl w:val="0"/>
          <w:numId w:val="69"/>
        </w:numPr>
        <w:tabs>
          <w:tab w:val="left" w:pos="0"/>
          <w:tab w:val="left" w:pos="993"/>
        </w:tabs>
        <w:spacing w:before="0" w:beforeAutospacing="0" w:after="0" w:afterAutospacing="0"/>
        <w:ind w:left="0" w:firstLine="709"/>
        <w:jc w:val="both"/>
        <w:rPr>
          <w:rFonts w:ascii="Times New Roman" w:hAnsi="Times New Roman"/>
          <w:sz w:val="20"/>
        </w:rPr>
      </w:pPr>
      <w:r w:rsidRPr="00D52134">
        <w:rPr>
          <w:rFonts w:ascii="Times New Roman" w:hAnsi="Times New Roman"/>
          <w:sz w:val="20"/>
        </w:rPr>
        <w:t>Формирование и развитие командной стратегии для достижения цели и задач волонтёрской деятельности.</w:t>
      </w:r>
    </w:p>
    <w:p w:rsidR="00DB454D" w:rsidRPr="00D52134" w:rsidRDefault="00DB454D" w:rsidP="00DB454D">
      <w:pPr>
        <w:pStyle w:val="affffffffff0"/>
        <w:numPr>
          <w:ilvl w:val="0"/>
          <w:numId w:val="69"/>
        </w:numPr>
        <w:tabs>
          <w:tab w:val="left" w:pos="0"/>
          <w:tab w:val="left" w:pos="993"/>
        </w:tabs>
        <w:spacing w:before="0" w:beforeAutospacing="0" w:after="0" w:afterAutospacing="0"/>
        <w:ind w:left="0" w:firstLine="709"/>
        <w:jc w:val="both"/>
        <w:rPr>
          <w:rFonts w:ascii="Times New Roman" w:hAnsi="Times New Roman"/>
          <w:sz w:val="20"/>
        </w:rPr>
      </w:pPr>
      <w:r w:rsidRPr="00D52134">
        <w:rPr>
          <w:rFonts w:ascii="Times New Roman" w:hAnsi="Times New Roman"/>
          <w:sz w:val="20"/>
        </w:rPr>
        <w:t>Влияние волонтерской деятельности на формирование у человека социально значимых качеств.</w:t>
      </w:r>
    </w:p>
    <w:p w:rsidR="00DB454D" w:rsidRPr="00D52134" w:rsidRDefault="00DB454D" w:rsidP="00DB454D">
      <w:pPr>
        <w:pStyle w:val="affffffffff0"/>
        <w:numPr>
          <w:ilvl w:val="0"/>
          <w:numId w:val="69"/>
        </w:numPr>
        <w:tabs>
          <w:tab w:val="left" w:pos="0"/>
          <w:tab w:val="left" w:pos="993"/>
        </w:tabs>
        <w:spacing w:before="0" w:beforeAutospacing="0" w:after="0" w:afterAutospacing="0"/>
        <w:ind w:left="0" w:firstLine="709"/>
        <w:jc w:val="both"/>
        <w:rPr>
          <w:rFonts w:ascii="Times New Roman" w:hAnsi="Times New Roman"/>
          <w:sz w:val="20"/>
        </w:rPr>
      </w:pPr>
      <w:r w:rsidRPr="00D52134">
        <w:rPr>
          <w:rFonts w:ascii="Times New Roman" w:hAnsi="Times New Roman"/>
          <w:sz w:val="20"/>
        </w:rPr>
        <w:t xml:space="preserve">Правовые основы современной государственной политики России в области </w:t>
      </w:r>
      <w:proofErr w:type="spellStart"/>
      <w:r w:rsidRPr="00D52134">
        <w:rPr>
          <w:rFonts w:ascii="Times New Roman" w:hAnsi="Times New Roman"/>
          <w:sz w:val="20"/>
        </w:rPr>
        <w:t>волонтерства</w:t>
      </w:r>
      <w:proofErr w:type="spellEnd"/>
      <w:r w:rsidRPr="00D52134">
        <w:rPr>
          <w:rFonts w:ascii="Times New Roman" w:hAnsi="Times New Roman"/>
          <w:sz w:val="20"/>
        </w:rPr>
        <w:t>.</w:t>
      </w:r>
    </w:p>
    <w:p w:rsidR="00DB454D" w:rsidRPr="00D52134" w:rsidRDefault="00DB454D" w:rsidP="00DB454D">
      <w:pPr>
        <w:pStyle w:val="affffffffff0"/>
        <w:numPr>
          <w:ilvl w:val="0"/>
          <w:numId w:val="69"/>
        </w:numPr>
        <w:tabs>
          <w:tab w:val="left" w:pos="0"/>
          <w:tab w:val="left" w:pos="993"/>
        </w:tabs>
        <w:spacing w:before="0" w:beforeAutospacing="0" w:after="0" w:afterAutospacing="0"/>
        <w:ind w:left="0" w:firstLine="709"/>
        <w:jc w:val="both"/>
        <w:rPr>
          <w:rFonts w:ascii="Times New Roman" w:hAnsi="Times New Roman"/>
          <w:sz w:val="20"/>
        </w:rPr>
      </w:pPr>
      <w:r w:rsidRPr="00D52134">
        <w:rPr>
          <w:rFonts w:ascii="Times New Roman" w:hAnsi="Times New Roman"/>
          <w:sz w:val="20"/>
        </w:rPr>
        <w:t xml:space="preserve">Возможности </w:t>
      </w:r>
      <w:proofErr w:type="spellStart"/>
      <w:r w:rsidRPr="00D52134">
        <w:rPr>
          <w:rFonts w:ascii="Times New Roman" w:hAnsi="Times New Roman"/>
          <w:sz w:val="20"/>
        </w:rPr>
        <w:t>волонтерства</w:t>
      </w:r>
      <w:proofErr w:type="spellEnd"/>
      <w:r w:rsidRPr="00D52134">
        <w:rPr>
          <w:rFonts w:ascii="Times New Roman" w:hAnsi="Times New Roman"/>
          <w:sz w:val="20"/>
        </w:rPr>
        <w:t xml:space="preserve"> в решении проблем населения сельских территорий.</w:t>
      </w:r>
    </w:p>
    <w:p w:rsidR="00DB454D" w:rsidRPr="00D52134" w:rsidRDefault="00DB454D" w:rsidP="00DB454D">
      <w:pPr>
        <w:pStyle w:val="affffffffff0"/>
        <w:numPr>
          <w:ilvl w:val="0"/>
          <w:numId w:val="69"/>
        </w:numPr>
        <w:tabs>
          <w:tab w:val="left" w:pos="0"/>
          <w:tab w:val="left" w:pos="993"/>
        </w:tabs>
        <w:spacing w:before="0" w:beforeAutospacing="0" w:after="0" w:afterAutospacing="0"/>
        <w:ind w:left="0" w:firstLine="709"/>
        <w:jc w:val="both"/>
        <w:rPr>
          <w:rFonts w:ascii="Times New Roman" w:hAnsi="Times New Roman"/>
          <w:sz w:val="20"/>
        </w:rPr>
      </w:pPr>
      <w:r w:rsidRPr="00D52134">
        <w:rPr>
          <w:rFonts w:ascii="Times New Roman" w:hAnsi="Times New Roman"/>
          <w:sz w:val="20"/>
        </w:rPr>
        <w:t xml:space="preserve">Роль и место </w:t>
      </w:r>
      <w:proofErr w:type="spellStart"/>
      <w:r w:rsidRPr="00D52134">
        <w:rPr>
          <w:rFonts w:ascii="Times New Roman" w:hAnsi="Times New Roman"/>
          <w:sz w:val="20"/>
        </w:rPr>
        <w:t>волонтерства</w:t>
      </w:r>
      <w:proofErr w:type="spellEnd"/>
      <w:r w:rsidRPr="00D52134">
        <w:rPr>
          <w:rFonts w:ascii="Times New Roman" w:hAnsi="Times New Roman"/>
          <w:sz w:val="20"/>
        </w:rPr>
        <w:t xml:space="preserve"> в решении проблем инновационного развития регионов России.</w:t>
      </w:r>
    </w:p>
    <w:p w:rsidR="00DB454D" w:rsidRPr="00D52134" w:rsidRDefault="00DB454D" w:rsidP="00DB454D">
      <w:pPr>
        <w:pStyle w:val="affffffffff0"/>
        <w:numPr>
          <w:ilvl w:val="0"/>
          <w:numId w:val="69"/>
        </w:numPr>
        <w:tabs>
          <w:tab w:val="left" w:pos="0"/>
          <w:tab w:val="left" w:pos="993"/>
        </w:tabs>
        <w:spacing w:before="0" w:beforeAutospacing="0" w:after="0" w:afterAutospacing="0"/>
        <w:ind w:left="0" w:firstLine="709"/>
        <w:jc w:val="both"/>
        <w:rPr>
          <w:rFonts w:ascii="Times New Roman" w:hAnsi="Times New Roman"/>
          <w:sz w:val="20"/>
        </w:rPr>
      </w:pPr>
      <w:r w:rsidRPr="00D52134">
        <w:rPr>
          <w:rFonts w:ascii="Times New Roman" w:hAnsi="Times New Roman"/>
          <w:sz w:val="20"/>
        </w:rPr>
        <w:t>Методология волонтерской деятельности в современных российских условиях.</w:t>
      </w:r>
    </w:p>
    <w:p w:rsidR="00DB454D" w:rsidRPr="00D52134" w:rsidRDefault="00DB454D" w:rsidP="00DB454D">
      <w:pPr>
        <w:pStyle w:val="affffffffff0"/>
        <w:numPr>
          <w:ilvl w:val="0"/>
          <w:numId w:val="69"/>
        </w:numPr>
        <w:tabs>
          <w:tab w:val="left" w:pos="0"/>
          <w:tab w:val="left" w:pos="993"/>
        </w:tabs>
        <w:spacing w:before="0" w:beforeAutospacing="0" w:after="0" w:afterAutospacing="0"/>
        <w:ind w:left="0" w:firstLine="709"/>
        <w:jc w:val="both"/>
        <w:rPr>
          <w:rFonts w:ascii="Times New Roman" w:hAnsi="Times New Roman"/>
          <w:b/>
          <w:sz w:val="20"/>
        </w:rPr>
      </w:pPr>
      <w:r w:rsidRPr="00D52134">
        <w:rPr>
          <w:rFonts w:ascii="Times New Roman" w:hAnsi="Times New Roman"/>
          <w:sz w:val="20"/>
        </w:rPr>
        <w:t>Специфика волонтерского менеджмента.</w:t>
      </w:r>
    </w:p>
    <w:p w:rsidR="00DB454D" w:rsidRPr="00D52134" w:rsidRDefault="00DB454D" w:rsidP="00DB454D">
      <w:pPr>
        <w:pStyle w:val="affffffffff0"/>
        <w:numPr>
          <w:ilvl w:val="0"/>
          <w:numId w:val="69"/>
        </w:numPr>
        <w:tabs>
          <w:tab w:val="left" w:pos="0"/>
          <w:tab w:val="left" w:pos="993"/>
        </w:tabs>
        <w:spacing w:before="0" w:beforeAutospacing="0" w:after="0" w:afterAutospacing="0"/>
        <w:ind w:left="0" w:firstLine="709"/>
        <w:jc w:val="both"/>
        <w:rPr>
          <w:rFonts w:ascii="Times New Roman" w:hAnsi="Times New Roman"/>
          <w:sz w:val="20"/>
        </w:rPr>
      </w:pPr>
      <w:r w:rsidRPr="00D52134">
        <w:rPr>
          <w:rFonts w:ascii="Times New Roman" w:hAnsi="Times New Roman"/>
          <w:sz w:val="20"/>
        </w:rPr>
        <w:t>Основные направления организации волонтерской деятельности и их характеристика.</w:t>
      </w:r>
    </w:p>
    <w:p w:rsidR="00DB454D" w:rsidRPr="00D52134" w:rsidRDefault="00DB454D" w:rsidP="00DB454D">
      <w:pPr>
        <w:pStyle w:val="affffffffff0"/>
        <w:numPr>
          <w:ilvl w:val="0"/>
          <w:numId w:val="69"/>
        </w:numPr>
        <w:tabs>
          <w:tab w:val="left" w:pos="0"/>
          <w:tab w:val="left" w:pos="993"/>
        </w:tabs>
        <w:spacing w:before="0" w:beforeAutospacing="0" w:after="0" w:afterAutospacing="0"/>
        <w:ind w:left="0" w:firstLine="709"/>
        <w:jc w:val="both"/>
        <w:rPr>
          <w:rFonts w:ascii="Times New Roman" w:hAnsi="Times New Roman"/>
          <w:sz w:val="20"/>
        </w:rPr>
      </w:pPr>
      <w:proofErr w:type="spellStart"/>
      <w:r w:rsidRPr="00D52134">
        <w:rPr>
          <w:rFonts w:ascii="Times New Roman" w:hAnsi="Times New Roman"/>
          <w:sz w:val="20"/>
        </w:rPr>
        <w:lastRenderedPageBreak/>
        <w:t>Рекрутинг</w:t>
      </w:r>
      <w:proofErr w:type="spellEnd"/>
      <w:r w:rsidRPr="00D52134">
        <w:rPr>
          <w:rFonts w:ascii="Times New Roman" w:hAnsi="Times New Roman"/>
          <w:sz w:val="20"/>
        </w:rPr>
        <w:t xml:space="preserve"> – одно из основных направлений организации волонтерской деятельности.</w:t>
      </w:r>
    </w:p>
    <w:p w:rsidR="00DB454D" w:rsidRPr="00D52134" w:rsidRDefault="00DB454D" w:rsidP="00DB454D">
      <w:pPr>
        <w:pStyle w:val="affffffffff0"/>
        <w:numPr>
          <w:ilvl w:val="0"/>
          <w:numId w:val="69"/>
        </w:numPr>
        <w:tabs>
          <w:tab w:val="left" w:pos="0"/>
          <w:tab w:val="left" w:pos="993"/>
        </w:tabs>
        <w:spacing w:before="0" w:beforeAutospacing="0" w:after="0" w:afterAutospacing="0"/>
        <w:ind w:left="0" w:firstLine="709"/>
        <w:jc w:val="both"/>
        <w:rPr>
          <w:rFonts w:ascii="Times New Roman" w:hAnsi="Times New Roman"/>
          <w:sz w:val="20"/>
        </w:rPr>
      </w:pPr>
      <w:r w:rsidRPr="00D52134">
        <w:rPr>
          <w:rFonts w:ascii="Times New Roman" w:hAnsi="Times New Roman"/>
          <w:sz w:val="20"/>
        </w:rPr>
        <w:t>Организация обучения волонтеров теории и практике добровольчества.</w:t>
      </w:r>
    </w:p>
    <w:p w:rsidR="00DB454D" w:rsidRPr="00D52134" w:rsidRDefault="00DB454D" w:rsidP="00DB454D">
      <w:pPr>
        <w:pStyle w:val="affffffffff0"/>
        <w:numPr>
          <w:ilvl w:val="0"/>
          <w:numId w:val="69"/>
        </w:numPr>
        <w:tabs>
          <w:tab w:val="left" w:pos="0"/>
          <w:tab w:val="left" w:pos="993"/>
        </w:tabs>
        <w:spacing w:before="0" w:beforeAutospacing="0" w:after="0" w:afterAutospacing="0"/>
        <w:ind w:left="0" w:firstLine="709"/>
        <w:jc w:val="both"/>
        <w:rPr>
          <w:rFonts w:ascii="Times New Roman" w:hAnsi="Times New Roman"/>
          <w:sz w:val="20"/>
        </w:rPr>
      </w:pPr>
      <w:r w:rsidRPr="00D52134">
        <w:rPr>
          <w:rFonts w:ascii="Times New Roman" w:hAnsi="Times New Roman"/>
          <w:sz w:val="20"/>
        </w:rPr>
        <w:t>Стимулирование, контроль и оценка эффективности волонтерской деятельности.</w:t>
      </w:r>
    </w:p>
    <w:p w:rsidR="00DB454D" w:rsidRPr="00D52134" w:rsidRDefault="00DB454D" w:rsidP="00DB454D">
      <w:pPr>
        <w:pStyle w:val="affffffffff0"/>
        <w:numPr>
          <w:ilvl w:val="0"/>
          <w:numId w:val="69"/>
        </w:numPr>
        <w:tabs>
          <w:tab w:val="left" w:pos="0"/>
          <w:tab w:val="left" w:pos="993"/>
        </w:tabs>
        <w:spacing w:before="0" w:beforeAutospacing="0" w:after="0" w:afterAutospacing="0"/>
        <w:ind w:left="0" w:firstLine="709"/>
        <w:jc w:val="both"/>
        <w:rPr>
          <w:rFonts w:ascii="Times New Roman" w:hAnsi="Times New Roman"/>
          <w:sz w:val="20"/>
        </w:rPr>
      </w:pPr>
      <w:r w:rsidRPr="00D52134">
        <w:rPr>
          <w:rFonts w:ascii="Times New Roman" w:hAnsi="Times New Roman"/>
          <w:sz w:val="20"/>
        </w:rPr>
        <w:t xml:space="preserve">Компетенции </w:t>
      </w:r>
      <w:r w:rsidRPr="00D52134">
        <w:rPr>
          <w:rFonts w:ascii="Times New Roman" w:hAnsi="Times New Roman"/>
          <w:bCs/>
          <w:sz w:val="20"/>
        </w:rPr>
        <w:t>волонтеро</w:t>
      </w:r>
      <w:r w:rsidRPr="00D52134">
        <w:rPr>
          <w:rFonts w:ascii="Times New Roman" w:hAnsi="Times New Roman"/>
          <w:sz w:val="20"/>
        </w:rPr>
        <w:t>в и организаторов их деятельности.</w:t>
      </w:r>
    </w:p>
    <w:p w:rsidR="00DB454D" w:rsidRPr="00D52134" w:rsidRDefault="00DB454D" w:rsidP="00DB454D">
      <w:pPr>
        <w:pStyle w:val="affffffffff0"/>
        <w:numPr>
          <w:ilvl w:val="0"/>
          <w:numId w:val="69"/>
        </w:numPr>
        <w:tabs>
          <w:tab w:val="left" w:pos="0"/>
          <w:tab w:val="left" w:pos="993"/>
        </w:tabs>
        <w:spacing w:before="0" w:beforeAutospacing="0" w:after="0" w:afterAutospacing="0"/>
        <w:ind w:left="0" w:firstLine="709"/>
        <w:jc w:val="both"/>
        <w:rPr>
          <w:rFonts w:ascii="Times New Roman" w:hAnsi="Times New Roman"/>
          <w:sz w:val="20"/>
        </w:rPr>
      </w:pPr>
      <w:r w:rsidRPr="00D52134">
        <w:rPr>
          <w:rFonts w:ascii="Times New Roman" w:hAnsi="Times New Roman"/>
          <w:sz w:val="20"/>
        </w:rPr>
        <w:t>Диагностика, способы и средства развития мотивации волонтеров.</w:t>
      </w:r>
    </w:p>
    <w:p w:rsidR="00DB454D" w:rsidRPr="00D52134" w:rsidRDefault="00DB454D" w:rsidP="00DB454D">
      <w:pPr>
        <w:pStyle w:val="affffffffff0"/>
        <w:numPr>
          <w:ilvl w:val="0"/>
          <w:numId w:val="69"/>
        </w:numPr>
        <w:tabs>
          <w:tab w:val="left" w:pos="0"/>
          <w:tab w:val="left" w:pos="993"/>
        </w:tabs>
        <w:spacing w:before="0" w:beforeAutospacing="0" w:after="0" w:afterAutospacing="0"/>
        <w:ind w:left="0" w:firstLine="709"/>
        <w:jc w:val="both"/>
        <w:rPr>
          <w:rFonts w:ascii="Times New Roman" w:hAnsi="Times New Roman"/>
          <w:sz w:val="20"/>
        </w:rPr>
      </w:pPr>
      <w:r w:rsidRPr="00D52134">
        <w:rPr>
          <w:rFonts w:ascii="Times New Roman" w:hAnsi="Times New Roman"/>
          <w:sz w:val="20"/>
        </w:rPr>
        <w:t>Профилактика психоэмоционального выгорания волонтеров.</w:t>
      </w:r>
    </w:p>
    <w:p w:rsidR="00DB454D" w:rsidRPr="00D52134" w:rsidRDefault="00DB454D" w:rsidP="00DB454D">
      <w:pPr>
        <w:pStyle w:val="affffffffff0"/>
        <w:numPr>
          <w:ilvl w:val="0"/>
          <w:numId w:val="69"/>
        </w:numPr>
        <w:tabs>
          <w:tab w:val="left" w:pos="0"/>
          <w:tab w:val="left" w:pos="993"/>
        </w:tabs>
        <w:spacing w:before="0" w:beforeAutospacing="0" w:after="0" w:afterAutospacing="0"/>
        <w:ind w:left="0" w:firstLine="709"/>
        <w:jc w:val="both"/>
        <w:rPr>
          <w:rFonts w:ascii="Times New Roman" w:hAnsi="Times New Roman"/>
          <w:sz w:val="20"/>
        </w:rPr>
      </w:pPr>
      <w:r w:rsidRPr="00D52134">
        <w:rPr>
          <w:rFonts w:ascii="Times New Roman" w:hAnsi="Times New Roman"/>
          <w:bCs/>
          <w:sz w:val="20"/>
        </w:rPr>
        <w:t xml:space="preserve">Правовой статус и особенности деятельности социально ориентированных некоммерческих организаций в </w:t>
      </w:r>
      <w:r w:rsidRPr="00D52134">
        <w:rPr>
          <w:rFonts w:ascii="Times New Roman" w:hAnsi="Times New Roman"/>
          <w:sz w:val="20"/>
        </w:rPr>
        <w:t>Российской Федерации.</w:t>
      </w:r>
    </w:p>
    <w:p w:rsidR="00DB454D" w:rsidRPr="00D52134" w:rsidRDefault="00DB454D" w:rsidP="00DB454D">
      <w:pPr>
        <w:pStyle w:val="affffffffff0"/>
        <w:numPr>
          <w:ilvl w:val="0"/>
          <w:numId w:val="69"/>
        </w:numPr>
        <w:tabs>
          <w:tab w:val="left" w:pos="0"/>
          <w:tab w:val="left" w:pos="993"/>
        </w:tabs>
        <w:spacing w:before="0" w:beforeAutospacing="0" w:after="0" w:afterAutospacing="0"/>
        <w:ind w:left="0" w:firstLine="709"/>
        <w:jc w:val="both"/>
        <w:rPr>
          <w:rFonts w:ascii="Times New Roman" w:hAnsi="Times New Roman"/>
          <w:sz w:val="20"/>
        </w:rPr>
      </w:pPr>
      <w:r w:rsidRPr="00D52134">
        <w:rPr>
          <w:rFonts w:ascii="Times New Roman" w:hAnsi="Times New Roman"/>
          <w:sz w:val="20"/>
        </w:rPr>
        <w:t>Специфика взаимодействия добровольцев с федеральными органами власти, органами власти субъектов Российской Федерации и с органами местного самоуправления.</w:t>
      </w:r>
    </w:p>
    <w:p w:rsidR="00DB454D" w:rsidRPr="00D52134" w:rsidRDefault="00DB454D" w:rsidP="00DB454D">
      <w:pPr>
        <w:pStyle w:val="affffffffff0"/>
        <w:numPr>
          <w:ilvl w:val="0"/>
          <w:numId w:val="69"/>
        </w:numPr>
        <w:tabs>
          <w:tab w:val="left" w:pos="0"/>
          <w:tab w:val="left" w:pos="993"/>
        </w:tabs>
        <w:spacing w:before="0" w:beforeAutospacing="0" w:after="0" w:afterAutospacing="0"/>
        <w:ind w:left="0" w:firstLine="709"/>
        <w:jc w:val="both"/>
        <w:rPr>
          <w:rFonts w:ascii="Times New Roman" w:hAnsi="Times New Roman"/>
          <w:bCs/>
          <w:sz w:val="20"/>
        </w:rPr>
      </w:pPr>
      <w:r w:rsidRPr="00D52134">
        <w:rPr>
          <w:rFonts w:ascii="Times New Roman" w:hAnsi="Times New Roman"/>
          <w:bCs/>
          <w:sz w:val="20"/>
        </w:rPr>
        <w:t>Особенности</w:t>
      </w:r>
      <w:r w:rsidRPr="00D52134">
        <w:rPr>
          <w:rFonts w:ascii="Times New Roman" w:hAnsi="Times New Roman"/>
          <w:sz w:val="20"/>
        </w:rPr>
        <w:t xml:space="preserve"> взаимодействия волонтеров с социально ориентированными</w:t>
      </w:r>
      <w:r w:rsidRPr="00D52134">
        <w:rPr>
          <w:rFonts w:ascii="Times New Roman" w:hAnsi="Times New Roman"/>
          <w:bCs/>
          <w:sz w:val="20"/>
        </w:rPr>
        <w:t xml:space="preserve"> некоммерческими организациями.</w:t>
      </w:r>
    </w:p>
    <w:p w:rsidR="00DB454D" w:rsidRPr="00D52134" w:rsidRDefault="00DB454D" w:rsidP="00DB454D">
      <w:pPr>
        <w:pStyle w:val="affffffffff0"/>
        <w:numPr>
          <w:ilvl w:val="0"/>
          <w:numId w:val="69"/>
        </w:numPr>
        <w:tabs>
          <w:tab w:val="left" w:pos="0"/>
          <w:tab w:val="left" w:pos="993"/>
        </w:tabs>
        <w:spacing w:before="0" w:beforeAutospacing="0" w:after="0" w:afterAutospacing="0"/>
        <w:ind w:left="0" w:firstLine="709"/>
        <w:jc w:val="both"/>
        <w:rPr>
          <w:rFonts w:ascii="Times New Roman" w:hAnsi="Times New Roman"/>
          <w:bCs/>
          <w:sz w:val="20"/>
        </w:rPr>
      </w:pPr>
      <w:r w:rsidRPr="00D52134">
        <w:rPr>
          <w:rFonts w:ascii="Times New Roman" w:hAnsi="Times New Roman"/>
          <w:sz w:val="20"/>
        </w:rPr>
        <w:t>Проблема управления рисками в работе с волонтерами и волонтерскими организациями.</w:t>
      </w:r>
    </w:p>
    <w:p w:rsidR="00DB454D" w:rsidRPr="00D52134" w:rsidRDefault="00DB454D" w:rsidP="00DB454D">
      <w:pPr>
        <w:spacing w:before="0" w:beforeAutospacing="0" w:after="0" w:afterAutospacing="0"/>
        <w:ind w:firstLine="709"/>
        <w:jc w:val="both"/>
        <w:rPr>
          <w:b/>
          <w:sz w:val="20"/>
          <w:szCs w:val="20"/>
        </w:rPr>
      </w:pPr>
    </w:p>
    <w:p w:rsidR="00DB454D" w:rsidRPr="00D52134" w:rsidRDefault="00DB454D" w:rsidP="00DB454D">
      <w:pPr>
        <w:suppressAutoHyphens/>
        <w:spacing w:before="0" w:beforeAutospacing="0" w:after="0" w:afterAutospacing="0"/>
        <w:ind w:firstLine="709"/>
        <w:jc w:val="both"/>
        <w:rPr>
          <w:b/>
          <w:sz w:val="20"/>
          <w:szCs w:val="20"/>
        </w:rPr>
      </w:pPr>
      <w:r w:rsidRPr="00D52134">
        <w:rPr>
          <w:b/>
          <w:sz w:val="20"/>
          <w:szCs w:val="20"/>
        </w:rPr>
        <w:t>5.3 Определение соотношения объема занятий, проведенное путем непосредственного взаимодействия педагогического работника с обучающимися по заочной форме</w:t>
      </w:r>
    </w:p>
    <w:p w:rsidR="00DB454D" w:rsidRPr="00D52134" w:rsidRDefault="00DB454D" w:rsidP="00DB454D">
      <w:pPr>
        <w:spacing w:before="0" w:beforeAutospacing="0" w:after="0" w:afterAutospacing="0"/>
        <w:jc w:val="both"/>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0"/>
        <w:gridCol w:w="3163"/>
        <w:gridCol w:w="2683"/>
        <w:gridCol w:w="2082"/>
      </w:tblGrid>
      <w:tr w:rsidR="00DB454D" w:rsidRPr="00D52134" w:rsidTr="00900057">
        <w:trPr>
          <w:trHeight w:val="190"/>
          <w:tblHeader/>
        </w:trPr>
        <w:tc>
          <w:tcPr>
            <w:tcW w:w="0" w:type="auto"/>
            <w:vMerge w:val="restart"/>
            <w:vAlign w:val="center"/>
          </w:tcPr>
          <w:p w:rsidR="00DB454D" w:rsidRPr="00D52134" w:rsidRDefault="00DB454D" w:rsidP="00DB454D">
            <w:pPr>
              <w:spacing w:before="0" w:beforeAutospacing="0" w:after="0" w:afterAutospacing="0"/>
              <w:jc w:val="center"/>
              <w:rPr>
                <w:b/>
                <w:sz w:val="20"/>
                <w:szCs w:val="20"/>
              </w:rPr>
            </w:pPr>
            <w:r w:rsidRPr="00D52134">
              <w:rPr>
                <w:b/>
                <w:sz w:val="20"/>
                <w:szCs w:val="20"/>
              </w:rPr>
              <w:t>Виды контактной</w:t>
            </w:r>
          </w:p>
          <w:p w:rsidR="00DB454D" w:rsidRPr="00D52134" w:rsidRDefault="00DB454D" w:rsidP="00DB454D">
            <w:pPr>
              <w:spacing w:before="0" w:beforeAutospacing="0" w:after="0" w:afterAutospacing="0"/>
              <w:jc w:val="center"/>
              <w:rPr>
                <w:b/>
                <w:sz w:val="20"/>
                <w:szCs w:val="20"/>
              </w:rPr>
            </w:pPr>
            <w:r w:rsidRPr="00D52134">
              <w:rPr>
                <w:b/>
                <w:sz w:val="20"/>
                <w:szCs w:val="20"/>
              </w:rPr>
              <w:t xml:space="preserve">работы </w:t>
            </w:r>
          </w:p>
        </w:tc>
        <w:tc>
          <w:tcPr>
            <w:tcW w:w="5870" w:type="dxa"/>
            <w:gridSpan w:val="2"/>
          </w:tcPr>
          <w:p w:rsidR="00DB454D" w:rsidRPr="00D52134" w:rsidRDefault="00DB454D" w:rsidP="00DB454D">
            <w:pPr>
              <w:spacing w:before="0" w:beforeAutospacing="0" w:after="0" w:afterAutospacing="0"/>
              <w:jc w:val="center"/>
              <w:rPr>
                <w:b/>
                <w:sz w:val="20"/>
                <w:szCs w:val="20"/>
              </w:rPr>
            </w:pPr>
            <w:r w:rsidRPr="00D52134">
              <w:rPr>
                <w:b/>
                <w:sz w:val="20"/>
                <w:szCs w:val="20"/>
              </w:rPr>
              <w:t xml:space="preserve">Образовательные технологии </w:t>
            </w:r>
          </w:p>
        </w:tc>
        <w:tc>
          <w:tcPr>
            <w:tcW w:w="2091" w:type="dxa"/>
            <w:vMerge w:val="restart"/>
            <w:vAlign w:val="center"/>
          </w:tcPr>
          <w:p w:rsidR="00DB454D" w:rsidRPr="00D52134" w:rsidRDefault="00DB454D" w:rsidP="00DB454D">
            <w:pPr>
              <w:spacing w:before="0" w:beforeAutospacing="0" w:after="0" w:afterAutospacing="0"/>
              <w:jc w:val="center"/>
              <w:rPr>
                <w:b/>
                <w:sz w:val="20"/>
                <w:szCs w:val="20"/>
              </w:rPr>
            </w:pPr>
            <w:r w:rsidRPr="00D52134">
              <w:rPr>
                <w:b/>
                <w:sz w:val="20"/>
                <w:szCs w:val="20"/>
              </w:rPr>
              <w:t xml:space="preserve">Контактная работа </w:t>
            </w:r>
          </w:p>
          <w:p w:rsidR="00DB454D" w:rsidRPr="00D52134" w:rsidRDefault="00DB454D" w:rsidP="00DB454D">
            <w:pPr>
              <w:spacing w:before="0" w:beforeAutospacing="0" w:after="0" w:afterAutospacing="0"/>
              <w:jc w:val="center"/>
              <w:rPr>
                <w:b/>
                <w:sz w:val="20"/>
                <w:szCs w:val="20"/>
              </w:rPr>
            </w:pPr>
            <w:r w:rsidRPr="00D52134">
              <w:rPr>
                <w:b/>
                <w:sz w:val="20"/>
                <w:szCs w:val="20"/>
              </w:rPr>
              <w:t xml:space="preserve"> (всего </w:t>
            </w:r>
            <w:proofErr w:type="spellStart"/>
            <w:r w:rsidRPr="00D52134">
              <w:rPr>
                <w:b/>
                <w:sz w:val="20"/>
                <w:szCs w:val="20"/>
              </w:rPr>
              <w:t>ак.ч</w:t>
            </w:r>
            <w:proofErr w:type="spellEnd"/>
            <w:r w:rsidRPr="00D52134">
              <w:rPr>
                <w:b/>
                <w:sz w:val="20"/>
                <w:szCs w:val="20"/>
              </w:rPr>
              <w:t>.)</w:t>
            </w:r>
          </w:p>
        </w:tc>
      </w:tr>
      <w:tr w:rsidR="00DB454D" w:rsidRPr="00D52134" w:rsidTr="00900057">
        <w:trPr>
          <w:trHeight w:val="577"/>
          <w:tblHeader/>
        </w:trPr>
        <w:tc>
          <w:tcPr>
            <w:tcW w:w="0" w:type="auto"/>
            <w:vMerge/>
          </w:tcPr>
          <w:p w:rsidR="00DB454D" w:rsidRPr="00D52134" w:rsidRDefault="00DB454D" w:rsidP="00DB454D">
            <w:pPr>
              <w:spacing w:before="0" w:beforeAutospacing="0" w:after="0" w:afterAutospacing="0"/>
              <w:jc w:val="center"/>
              <w:rPr>
                <w:sz w:val="20"/>
                <w:szCs w:val="20"/>
              </w:rPr>
            </w:pPr>
          </w:p>
        </w:tc>
        <w:tc>
          <w:tcPr>
            <w:tcW w:w="3177" w:type="dxa"/>
          </w:tcPr>
          <w:p w:rsidR="00DB454D" w:rsidRPr="00D52134" w:rsidRDefault="00DB454D" w:rsidP="00DB454D">
            <w:pPr>
              <w:spacing w:before="0" w:beforeAutospacing="0" w:after="0" w:afterAutospacing="0"/>
              <w:jc w:val="center"/>
              <w:rPr>
                <w:b/>
                <w:sz w:val="20"/>
                <w:szCs w:val="20"/>
              </w:rPr>
            </w:pPr>
            <w:r w:rsidRPr="00D52134">
              <w:rPr>
                <w:b/>
                <w:sz w:val="20"/>
                <w:szCs w:val="20"/>
              </w:rPr>
              <w:t>Объем занятий, проводимых путем непосредственного взаимодействия педагогического работника с обучающимися</w:t>
            </w:r>
          </w:p>
          <w:p w:rsidR="00DB454D" w:rsidRPr="00D52134" w:rsidRDefault="00DB454D" w:rsidP="00DB454D">
            <w:pPr>
              <w:spacing w:before="0" w:beforeAutospacing="0" w:after="0" w:afterAutospacing="0"/>
              <w:jc w:val="center"/>
              <w:rPr>
                <w:b/>
                <w:sz w:val="20"/>
                <w:szCs w:val="20"/>
              </w:rPr>
            </w:pPr>
            <w:r w:rsidRPr="00D52134">
              <w:rPr>
                <w:b/>
                <w:sz w:val="20"/>
                <w:szCs w:val="20"/>
              </w:rPr>
              <w:t>(</w:t>
            </w:r>
            <w:proofErr w:type="spellStart"/>
            <w:r w:rsidRPr="00D52134">
              <w:rPr>
                <w:b/>
                <w:sz w:val="20"/>
                <w:szCs w:val="20"/>
              </w:rPr>
              <w:t>ак.ч</w:t>
            </w:r>
            <w:proofErr w:type="spellEnd"/>
            <w:r w:rsidRPr="00D52134">
              <w:rPr>
                <w:b/>
                <w:sz w:val="20"/>
                <w:szCs w:val="20"/>
              </w:rPr>
              <w:t>)</w:t>
            </w:r>
          </w:p>
        </w:tc>
        <w:tc>
          <w:tcPr>
            <w:tcW w:w="2693" w:type="dxa"/>
          </w:tcPr>
          <w:p w:rsidR="00DB454D" w:rsidRPr="00D52134" w:rsidRDefault="00DB454D" w:rsidP="00DB454D">
            <w:pPr>
              <w:spacing w:before="0" w:beforeAutospacing="0" w:after="0" w:afterAutospacing="0"/>
              <w:jc w:val="center"/>
              <w:rPr>
                <w:b/>
                <w:sz w:val="20"/>
                <w:szCs w:val="20"/>
              </w:rPr>
            </w:pPr>
            <w:r w:rsidRPr="00D52134">
              <w:rPr>
                <w:b/>
                <w:sz w:val="20"/>
                <w:szCs w:val="20"/>
              </w:rPr>
              <w:t>Объем занятий с применением электронного обучения, дистанционных образовательных технологий (</w:t>
            </w:r>
            <w:proofErr w:type="spellStart"/>
            <w:r w:rsidRPr="00D52134">
              <w:rPr>
                <w:b/>
                <w:sz w:val="20"/>
                <w:szCs w:val="20"/>
              </w:rPr>
              <w:t>ак.ч</w:t>
            </w:r>
            <w:proofErr w:type="spellEnd"/>
            <w:r w:rsidRPr="00D52134">
              <w:rPr>
                <w:b/>
                <w:sz w:val="20"/>
                <w:szCs w:val="20"/>
              </w:rPr>
              <w:t>)</w:t>
            </w:r>
          </w:p>
        </w:tc>
        <w:tc>
          <w:tcPr>
            <w:tcW w:w="2091" w:type="dxa"/>
            <w:vMerge/>
            <w:vAlign w:val="center"/>
          </w:tcPr>
          <w:p w:rsidR="00DB454D" w:rsidRPr="00D52134" w:rsidRDefault="00DB454D" w:rsidP="00DB454D">
            <w:pPr>
              <w:spacing w:before="0" w:beforeAutospacing="0" w:after="0" w:afterAutospacing="0"/>
              <w:jc w:val="center"/>
              <w:rPr>
                <w:sz w:val="20"/>
                <w:szCs w:val="20"/>
              </w:rPr>
            </w:pPr>
          </w:p>
        </w:tc>
      </w:tr>
      <w:tr w:rsidR="00DB454D" w:rsidRPr="00D52134" w:rsidTr="00900057">
        <w:trPr>
          <w:trHeight w:val="171"/>
          <w:tblHeader/>
        </w:trPr>
        <w:tc>
          <w:tcPr>
            <w:tcW w:w="0" w:type="auto"/>
          </w:tcPr>
          <w:p w:rsidR="00DB454D" w:rsidRPr="00D52134" w:rsidRDefault="00DB454D" w:rsidP="00DB454D">
            <w:pPr>
              <w:spacing w:before="0" w:beforeAutospacing="0" w:after="0" w:afterAutospacing="0"/>
              <w:jc w:val="center"/>
              <w:rPr>
                <w:sz w:val="20"/>
                <w:szCs w:val="20"/>
              </w:rPr>
            </w:pPr>
            <w:r w:rsidRPr="00D52134">
              <w:rPr>
                <w:sz w:val="20"/>
                <w:szCs w:val="20"/>
              </w:rPr>
              <w:t>1</w:t>
            </w:r>
          </w:p>
        </w:tc>
        <w:tc>
          <w:tcPr>
            <w:tcW w:w="3177" w:type="dxa"/>
          </w:tcPr>
          <w:p w:rsidR="00DB454D" w:rsidRPr="00D52134" w:rsidRDefault="00DB454D" w:rsidP="00DB454D">
            <w:pPr>
              <w:spacing w:before="0" w:beforeAutospacing="0" w:after="0" w:afterAutospacing="0"/>
              <w:jc w:val="center"/>
              <w:rPr>
                <w:sz w:val="20"/>
                <w:szCs w:val="20"/>
              </w:rPr>
            </w:pPr>
            <w:r w:rsidRPr="00D52134">
              <w:rPr>
                <w:sz w:val="20"/>
                <w:szCs w:val="20"/>
              </w:rPr>
              <w:t>2</w:t>
            </w:r>
          </w:p>
        </w:tc>
        <w:tc>
          <w:tcPr>
            <w:tcW w:w="2693" w:type="dxa"/>
          </w:tcPr>
          <w:p w:rsidR="00DB454D" w:rsidRPr="00D52134" w:rsidRDefault="00DB454D" w:rsidP="00DB454D">
            <w:pPr>
              <w:spacing w:before="0" w:beforeAutospacing="0" w:after="0" w:afterAutospacing="0"/>
              <w:jc w:val="center"/>
              <w:rPr>
                <w:sz w:val="20"/>
                <w:szCs w:val="20"/>
              </w:rPr>
            </w:pPr>
            <w:r w:rsidRPr="00D52134">
              <w:rPr>
                <w:sz w:val="20"/>
                <w:szCs w:val="20"/>
              </w:rPr>
              <w:t>3</w:t>
            </w:r>
          </w:p>
        </w:tc>
        <w:tc>
          <w:tcPr>
            <w:tcW w:w="2091" w:type="dxa"/>
          </w:tcPr>
          <w:p w:rsidR="00DB454D" w:rsidRPr="00D52134" w:rsidRDefault="00DB454D" w:rsidP="00DB454D">
            <w:pPr>
              <w:spacing w:before="0" w:beforeAutospacing="0" w:after="0" w:afterAutospacing="0"/>
              <w:jc w:val="center"/>
              <w:rPr>
                <w:sz w:val="20"/>
                <w:szCs w:val="20"/>
              </w:rPr>
            </w:pPr>
            <w:r w:rsidRPr="00D52134">
              <w:rPr>
                <w:sz w:val="20"/>
                <w:szCs w:val="20"/>
              </w:rPr>
              <w:t>4</w:t>
            </w:r>
          </w:p>
        </w:tc>
      </w:tr>
      <w:tr w:rsidR="00DB454D" w:rsidRPr="00D52134" w:rsidTr="00900057">
        <w:tc>
          <w:tcPr>
            <w:tcW w:w="0" w:type="auto"/>
          </w:tcPr>
          <w:p w:rsidR="00DB454D" w:rsidRPr="00D52134" w:rsidRDefault="00DB454D" w:rsidP="00DB454D">
            <w:pPr>
              <w:spacing w:before="0" w:beforeAutospacing="0" w:after="0" w:afterAutospacing="0"/>
              <w:rPr>
                <w:b/>
                <w:sz w:val="20"/>
                <w:szCs w:val="20"/>
              </w:rPr>
            </w:pPr>
            <w:r w:rsidRPr="00D52134">
              <w:rPr>
                <w:b/>
                <w:sz w:val="20"/>
                <w:szCs w:val="20"/>
              </w:rPr>
              <w:t>Лекционного типа (лекции)</w:t>
            </w:r>
          </w:p>
        </w:tc>
        <w:tc>
          <w:tcPr>
            <w:tcW w:w="3177" w:type="dxa"/>
            <w:vAlign w:val="center"/>
          </w:tcPr>
          <w:p w:rsidR="00DB454D" w:rsidRPr="00D52134" w:rsidRDefault="00DB454D" w:rsidP="00DB454D">
            <w:pPr>
              <w:spacing w:before="0" w:beforeAutospacing="0" w:after="0" w:afterAutospacing="0"/>
              <w:jc w:val="center"/>
              <w:rPr>
                <w:sz w:val="20"/>
                <w:szCs w:val="20"/>
              </w:rPr>
            </w:pPr>
            <w:r w:rsidRPr="00D52134">
              <w:rPr>
                <w:sz w:val="20"/>
                <w:szCs w:val="20"/>
              </w:rPr>
              <w:t>2</w:t>
            </w:r>
          </w:p>
        </w:tc>
        <w:tc>
          <w:tcPr>
            <w:tcW w:w="2693" w:type="dxa"/>
            <w:vAlign w:val="center"/>
          </w:tcPr>
          <w:p w:rsidR="00DB454D" w:rsidRPr="00D52134" w:rsidRDefault="00DB454D" w:rsidP="00DB454D">
            <w:pPr>
              <w:spacing w:before="0" w:beforeAutospacing="0" w:after="0" w:afterAutospacing="0"/>
              <w:jc w:val="center"/>
              <w:rPr>
                <w:i/>
                <w:sz w:val="20"/>
                <w:szCs w:val="20"/>
              </w:rPr>
            </w:pPr>
            <w:r w:rsidRPr="00D52134">
              <w:rPr>
                <w:i/>
                <w:sz w:val="20"/>
                <w:szCs w:val="20"/>
              </w:rPr>
              <w:t>-</w:t>
            </w:r>
          </w:p>
        </w:tc>
        <w:tc>
          <w:tcPr>
            <w:tcW w:w="2091" w:type="dxa"/>
            <w:vAlign w:val="center"/>
          </w:tcPr>
          <w:p w:rsidR="00DB454D" w:rsidRPr="00D52134" w:rsidRDefault="00DB454D" w:rsidP="00DB454D">
            <w:pPr>
              <w:spacing w:before="0" w:beforeAutospacing="0" w:after="0" w:afterAutospacing="0"/>
              <w:jc w:val="center"/>
              <w:rPr>
                <w:b/>
                <w:sz w:val="20"/>
                <w:szCs w:val="20"/>
              </w:rPr>
            </w:pPr>
            <w:r w:rsidRPr="00D52134">
              <w:rPr>
                <w:b/>
                <w:sz w:val="20"/>
                <w:szCs w:val="20"/>
              </w:rPr>
              <w:t>2</w:t>
            </w:r>
          </w:p>
          <w:p w:rsidR="00DB454D" w:rsidRPr="00D52134" w:rsidRDefault="00DB454D" w:rsidP="00DB454D">
            <w:pPr>
              <w:spacing w:before="0" w:beforeAutospacing="0" w:after="0" w:afterAutospacing="0"/>
              <w:jc w:val="center"/>
              <w:rPr>
                <w:b/>
                <w:sz w:val="20"/>
                <w:szCs w:val="20"/>
              </w:rPr>
            </w:pPr>
          </w:p>
        </w:tc>
      </w:tr>
      <w:tr w:rsidR="00DB454D" w:rsidRPr="00D52134" w:rsidTr="00900057">
        <w:trPr>
          <w:trHeight w:val="337"/>
        </w:trPr>
        <w:tc>
          <w:tcPr>
            <w:tcW w:w="0" w:type="auto"/>
          </w:tcPr>
          <w:p w:rsidR="00DB454D" w:rsidRPr="00D52134" w:rsidRDefault="00DB454D" w:rsidP="00DB454D">
            <w:pPr>
              <w:spacing w:before="0" w:beforeAutospacing="0" w:after="0" w:afterAutospacing="0"/>
              <w:rPr>
                <w:b/>
                <w:sz w:val="20"/>
                <w:szCs w:val="20"/>
              </w:rPr>
            </w:pPr>
            <w:r w:rsidRPr="00D52134">
              <w:rPr>
                <w:b/>
                <w:sz w:val="20"/>
                <w:szCs w:val="20"/>
              </w:rPr>
              <w:t>Семинарского типа</w:t>
            </w:r>
          </w:p>
          <w:p w:rsidR="00DB454D" w:rsidRPr="00D52134" w:rsidRDefault="00DB454D" w:rsidP="00DB454D">
            <w:pPr>
              <w:spacing w:before="0" w:beforeAutospacing="0" w:after="0" w:afterAutospacing="0"/>
              <w:rPr>
                <w:b/>
                <w:sz w:val="20"/>
                <w:szCs w:val="20"/>
              </w:rPr>
            </w:pPr>
            <w:r w:rsidRPr="00D52134">
              <w:rPr>
                <w:b/>
                <w:sz w:val="20"/>
                <w:szCs w:val="20"/>
              </w:rPr>
              <w:t>(семинар дискуссия)</w:t>
            </w:r>
          </w:p>
          <w:p w:rsidR="00DB454D" w:rsidRPr="00D52134" w:rsidRDefault="00DB454D" w:rsidP="00DB454D">
            <w:pPr>
              <w:spacing w:before="0" w:beforeAutospacing="0" w:after="0" w:afterAutospacing="0"/>
              <w:rPr>
                <w:b/>
                <w:sz w:val="20"/>
                <w:szCs w:val="20"/>
              </w:rPr>
            </w:pPr>
          </w:p>
        </w:tc>
        <w:tc>
          <w:tcPr>
            <w:tcW w:w="3177" w:type="dxa"/>
            <w:vAlign w:val="center"/>
          </w:tcPr>
          <w:p w:rsidR="00DB454D" w:rsidRPr="00D52134" w:rsidRDefault="00DB454D" w:rsidP="00DB454D">
            <w:pPr>
              <w:spacing w:before="0" w:beforeAutospacing="0" w:after="0" w:afterAutospacing="0"/>
              <w:jc w:val="center"/>
              <w:rPr>
                <w:sz w:val="20"/>
                <w:szCs w:val="20"/>
              </w:rPr>
            </w:pPr>
            <w:r w:rsidRPr="00D52134">
              <w:rPr>
                <w:sz w:val="20"/>
                <w:szCs w:val="20"/>
              </w:rPr>
              <w:t>-</w:t>
            </w:r>
          </w:p>
        </w:tc>
        <w:tc>
          <w:tcPr>
            <w:tcW w:w="2693" w:type="dxa"/>
            <w:vAlign w:val="center"/>
          </w:tcPr>
          <w:p w:rsidR="00DB454D" w:rsidRPr="00D52134" w:rsidRDefault="00DB454D" w:rsidP="00DB454D">
            <w:pPr>
              <w:spacing w:before="0" w:beforeAutospacing="0" w:after="0" w:afterAutospacing="0"/>
              <w:jc w:val="center"/>
              <w:rPr>
                <w:sz w:val="20"/>
                <w:szCs w:val="20"/>
              </w:rPr>
            </w:pPr>
            <w:r w:rsidRPr="00D52134">
              <w:rPr>
                <w:sz w:val="20"/>
                <w:szCs w:val="20"/>
              </w:rPr>
              <w:t>-</w:t>
            </w:r>
          </w:p>
        </w:tc>
        <w:tc>
          <w:tcPr>
            <w:tcW w:w="2091" w:type="dxa"/>
            <w:vAlign w:val="center"/>
          </w:tcPr>
          <w:p w:rsidR="00DB454D" w:rsidRPr="00D52134" w:rsidRDefault="00DB454D" w:rsidP="00DB454D">
            <w:pPr>
              <w:spacing w:before="0" w:beforeAutospacing="0" w:after="0" w:afterAutospacing="0"/>
              <w:jc w:val="center"/>
              <w:rPr>
                <w:b/>
                <w:sz w:val="20"/>
                <w:szCs w:val="20"/>
              </w:rPr>
            </w:pPr>
          </w:p>
        </w:tc>
      </w:tr>
      <w:tr w:rsidR="00DB454D" w:rsidRPr="00D52134" w:rsidTr="00900057">
        <w:tc>
          <w:tcPr>
            <w:tcW w:w="0" w:type="auto"/>
          </w:tcPr>
          <w:p w:rsidR="00DB454D" w:rsidRPr="00D52134" w:rsidRDefault="00DB454D" w:rsidP="00DB454D">
            <w:pPr>
              <w:spacing w:before="0" w:beforeAutospacing="0" w:after="0" w:afterAutospacing="0"/>
              <w:rPr>
                <w:b/>
                <w:sz w:val="20"/>
                <w:szCs w:val="20"/>
              </w:rPr>
            </w:pPr>
            <w:r w:rsidRPr="00D52134">
              <w:rPr>
                <w:b/>
                <w:sz w:val="20"/>
                <w:szCs w:val="20"/>
              </w:rPr>
              <w:t>Семинарского типа</w:t>
            </w:r>
          </w:p>
          <w:p w:rsidR="00DB454D" w:rsidRPr="00D52134" w:rsidRDefault="00DB454D" w:rsidP="00DB454D">
            <w:pPr>
              <w:spacing w:before="0" w:beforeAutospacing="0" w:after="0" w:afterAutospacing="0"/>
              <w:rPr>
                <w:b/>
                <w:sz w:val="20"/>
                <w:szCs w:val="20"/>
              </w:rPr>
            </w:pPr>
            <w:r w:rsidRPr="00D52134">
              <w:rPr>
                <w:b/>
                <w:sz w:val="20"/>
                <w:szCs w:val="20"/>
              </w:rPr>
              <w:t>(практические занятия)</w:t>
            </w:r>
          </w:p>
        </w:tc>
        <w:tc>
          <w:tcPr>
            <w:tcW w:w="3177" w:type="dxa"/>
            <w:vAlign w:val="center"/>
          </w:tcPr>
          <w:p w:rsidR="00DB454D" w:rsidRPr="00D52134" w:rsidRDefault="00DB454D" w:rsidP="00DB454D">
            <w:pPr>
              <w:spacing w:before="0" w:beforeAutospacing="0" w:after="0" w:afterAutospacing="0"/>
              <w:jc w:val="center"/>
              <w:rPr>
                <w:sz w:val="20"/>
                <w:szCs w:val="20"/>
              </w:rPr>
            </w:pPr>
            <w:r w:rsidRPr="00D52134">
              <w:rPr>
                <w:sz w:val="20"/>
                <w:szCs w:val="20"/>
              </w:rPr>
              <w:t>-</w:t>
            </w:r>
          </w:p>
        </w:tc>
        <w:tc>
          <w:tcPr>
            <w:tcW w:w="2693" w:type="dxa"/>
            <w:vAlign w:val="center"/>
          </w:tcPr>
          <w:p w:rsidR="00DB454D" w:rsidRPr="00D52134" w:rsidRDefault="00DB454D" w:rsidP="00DB454D">
            <w:pPr>
              <w:spacing w:before="0" w:beforeAutospacing="0" w:after="0" w:afterAutospacing="0"/>
              <w:jc w:val="center"/>
              <w:rPr>
                <w:sz w:val="20"/>
                <w:szCs w:val="20"/>
              </w:rPr>
            </w:pPr>
            <w:r w:rsidRPr="00D52134">
              <w:rPr>
                <w:sz w:val="20"/>
                <w:szCs w:val="20"/>
              </w:rPr>
              <w:t>2</w:t>
            </w:r>
          </w:p>
        </w:tc>
        <w:tc>
          <w:tcPr>
            <w:tcW w:w="2091" w:type="dxa"/>
            <w:vAlign w:val="center"/>
          </w:tcPr>
          <w:p w:rsidR="00DB454D" w:rsidRPr="00D52134" w:rsidRDefault="00DB454D" w:rsidP="00DB454D">
            <w:pPr>
              <w:spacing w:before="0" w:beforeAutospacing="0" w:after="0" w:afterAutospacing="0"/>
              <w:jc w:val="center"/>
              <w:rPr>
                <w:b/>
                <w:sz w:val="20"/>
                <w:szCs w:val="20"/>
              </w:rPr>
            </w:pPr>
            <w:r w:rsidRPr="00D52134">
              <w:rPr>
                <w:b/>
                <w:sz w:val="20"/>
                <w:szCs w:val="20"/>
              </w:rPr>
              <w:t>2</w:t>
            </w:r>
          </w:p>
        </w:tc>
      </w:tr>
      <w:tr w:rsidR="00DB454D" w:rsidRPr="00D52134" w:rsidTr="00900057">
        <w:tc>
          <w:tcPr>
            <w:tcW w:w="0" w:type="auto"/>
          </w:tcPr>
          <w:p w:rsidR="00DB454D" w:rsidRPr="00D52134" w:rsidRDefault="00DB454D" w:rsidP="00DB454D">
            <w:pPr>
              <w:spacing w:before="0" w:beforeAutospacing="0" w:after="0" w:afterAutospacing="0"/>
              <w:rPr>
                <w:b/>
                <w:sz w:val="20"/>
                <w:szCs w:val="20"/>
              </w:rPr>
            </w:pPr>
            <w:r w:rsidRPr="00D52134">
              <w:rPr>
                <w:b/>
                <w:sz w:val="20"/>
                <w:szCs w:val="20"/>
              </w:rPr>
              <w:t>Семинарского типа</w:t>
            </w:r>
          </w:p>
          <w:p w:rsidR="00DB454D" w:rsidRPr="00D52134" w:rsidRDefault="00DB454D" w:rsidP="00DB454D">
            <w:pPr>
              <w:spacing w:before="0" w:beforeAutospacing="0" w:after="0" w:afterAutospacing="0"/>
              <w:rPr>
                <w:b/>
                <w:sz w:val="20"/>
                <w:szCs w:val="20"/>
              </w:rPr>
            </w:pPr>
            <w:r w:rsidRPr="00D52134">
              <w:rPr>
                <w:b/>
                <w:sz w:val="20"/>
                <w:szCs w:val="20"/>
              </w:rPr>
              <w:t>(курсовое проектирование (работа))</w:t>
            </w:r>
          </w:p>
        </w:tc>
        <w:tc>
          <w:tcPr>
            <w:tcW w:w="3177" w:type="dxa"/>
            <w:vAlign w:val="center"/>
          </w:tcPr>
          <w:p w:rsidR="00DB454D" w:rsidRPr="00D52134" w:rsidRDefault="00DB454D" w:rsidP="00DB454D">
            <w:pPr>
              <w:spacing w:before="0" w:beforeAutospacing="0" w:after="0" w:afterAutospacing="0"/>
              <w:jc w:val="center"/>
              <w:rPr>
                <w:sz w:val="20"/>
                <w:szCs w:val="20"/>
              </w:rPr>
            </w:pPr>
            <w:r w:rsidRPr="00D52134">
              <w:rPr>
                <w:sz w:val="20"/>
                <w:szCs w:val="20"/>
              </w:rPr>
              <w:t>-</w:t>
            </w:r>
          </w:p>
        </w:tc>
        <w:tc>
          <w:tcPr>
            <w:tcW w:w="2693" w:type="dxa"/>
            <w:vAlign w:val="center"/>
          </w:tcPr>
          <w:p w:rsidR="00DB454D" w:rsidRPr="00D52134" w:rsidRDefault="00DB454D" w:rsidP="00DB454D">
            <w:pPr>
              <w:spacing w:before="0" w:beforeAutospacing="0" w:after="0" w:afterAutospacing="0"/>
              <w:jc w:val="center"/>
              <w:rPr>
                <w:sz w:val="20"/>
                <w:szCs w:val="20"/>
              </w:rPr>
            </w:pPr>
            <w:r w:rsidRPr="00D52134">
              <w:rPr>
                <w:sz w:val="20"/>
                <w:szCs w:val="20"/>
              </w:rPr>
              <w:t>-</w:t>
            </w:r>
          </w:p>
        </w:tc>
        <w:tc>
          <w:tcPr>
            <w:tcW w:w="2091" w:type="dxa"/>
            <w:vAlign w:val="center"/>
          </w:tcPr>
          <w:p w:rsidR="00DB454D" w:rsidRPr="00D52134" w:rsidRDefault="00DB454D" w:rsidP="00DB454D">
            <w:pPr>
              <w:spacing w:before="0" w:beforeAutospacing="0" w:after="0" w:afterAutospacing="0"/>
              <w:jc w:val="center"/>
              <w:rPr>
                <w:sz w:val="20"/>
                <w:szCs w:val="20"/>
              </w:rPr>
            </w:pPr>
          </w:p>
        </w:tc>
      </w:tr>
      <w:tr w:rsidR="00DB454D" w:rsidRPr="00D52134" w:rsidTr="00900057">
        <w:tc>
          <w:tcPr>
            <w:tcW w:w="0" w:type="auto"/>
          </w:tcPr>
          <w:p w:rsidR="00DB454D" w:rsidRPr="00D52134" w:rsidRDefault="00DB454D" w:rsidP="00DB454D">
            <w:pPr>
              <w:spacing w:before="0" w:beforeAutospacing="0" w:after="0" w:afterAutospacing="0"/>
              <w:rPr>
                <w:b/>
                <w:sz w:val="20"/>
                <w:szCs w:val="20"/>
              </w:rPr>
            </w:pPr>
            <w:r w:rsidRPr="00D52134">
              <w:rPr>
                <w:b/>
                <w:sz w:val="20"/>
                <w:szCs w:val="20"/>
              </w:rPr>
              <w:t>Семинарского типа</w:t>
            </w:r>
          </w:p>
          <w:p w:rsidR="00DB454D" w:rsidRPr="00D52134" w:rsidRDefault="00DB454D" w:rsidP="00DB454D">
            <w:pPr>
              <w:spacing w:before="0" w:beforeAutospacing="0" w:after="0" w:afterAutospacing="0"/>
              <w:rPr>
                <w:b/>
                <w:sz w:val="20"/>
                <w:szCs w:val="20"/>
              </w:rPr>
            </w:pPr>
            <w:r w:rsidRPr="00D52134">
              <w:rPr>
                <w:b/>
                <w:sz w:val="20"/>
                <w:szCs w:val="20"/>
              </w:rPr>
              <w:t>(лабораторные работы)</w:t>
            </w:r>
          </w:p>
        </w:tc>
        <w:tc>
          <w:tcPr>
            <w:tcW w:w="3177" w:type="dxa"/>
            <w:vAlign w:val="center"/>
          </w:tcPr>
          <w:p w:rsidR="00DB454D" w:rsidRPr="00D52134" w:rsidRDefault="00DB454D" w:rsidP="00DB454D">
            <w:pPr>
              <w:spacing w:before="0" w:beforeAutospacing="0" w:after="0" w:afterAutospacing="0"/>
              <w:jc w:val="center"/>
              <w:rPr>
                <w:sz w:val="20"/>
                <w:szCs w:val="20"/>
              </w:rPr>
            </w:pPr>
            <w:r w:rsidRPr="00D52134">
              <w:rPr>
                <w:sz w:val="20"/>
                <w:szCs w:val="20"/>
              </w:rPr>
              <w:t>-</w:t>
            </w:r>
          </w:p>
        </w:tc>
        <w:tc>
          <w:tcPr>
            <w:tcW w:w="2693" w:type="dxa"/>
            <w:vAlign w:val="center"/>
          </w:tcPr>
          <w:p w:rsidR="00DB454D" w:rsidRPr="00D52134" w:rsidRDefault="00DB454D" w:rsidP="00DB454D">
            <w:pPr>
              <w:spacing w:before="0" w:beforeAutospacing="0" w:after="0" w:afterAutospacing="0"/>
              <w:jc w:val="center"/>
              <w:rPr>
                <w:sz w:val="20"/>
                <w:szCs w:val="20"/>
              </w:rPr>
            </w:pPr>
            <w:r w:rsidRPr="00D52134">
              <w:rPr>
                <w:sz w:val="20"/>
                <w:szCs w:val="20"/>
              </w:rPr>
              <w:t>-</w:t>
            </w:r>
          </w:p>
        </w:tc>
        <w:tc>
          <w:tcPr>
            <w:tcW w:w="2091" w:type="dxa"/>
            <w:vAlign w:val="center"/>
          </w:tcPr>
          <w:p w:rsidR="00DB454D" w:rsidRPr="00D52134" w:rsidRDefault="00DB454D" w:rsidP="00DB454D">
            <w:pPr>
              <w:spacing w:before="0" w:beforeAutospacing="0" w:after="0" w:afterAutospacing="0"/>
              <w:jc w:val="center"/>
              <w:rPr>
                <w:sz w:val="20"/>
                <w:szCs w:val="20"/>
              </w:rPr>
            </w:pPr>
          </w:p>
        </w:tc>
      </w:tr>
      <w:tr w:rsidR="00DB454D" w:rsidRPr="00D52134" w:rsidTr="00900057">
        <w:tc>
          <w:tcPr>
            <w:tcW w:w="0" w:type="auto"/>
          </w:tcPr>
          <w:p w:rsidR="00DB454D" w:rsidRPr="00D52134" w:rsidRDefault="00DB454D" w:rsidP="00DB454D">
            <w:pPr>
              <w:spacing w:before="0" w:beforeAutospacing="0" w:after="0" w:afterAutospacing="0"/>
              <w:rPr>
                <w:b/>
                <w:sz w:val="20"/>
                <w:szCs w:val="20"/>
              </w:rPr>
            </w:pPr>
            <w:r w:rsidRPr="00D52134">
              <w:rPr>
                <w:b/>
                <w:sz w:val="20"/>
                <w:szCs w:val="20"/>
              </w:rPr>
              <w:t>Промежуточная аттестация (зачет с оценкой)</w:t>
            </w:r>
          </w:p>
        </w:tc>
        <w:tc>
          <w:tcPr>
            <w:tcW w:w="3177" w:type="dxa"/>
            <w:vAlign w:val="center"/>
          </w:tcPr>
          <w:p w:rsidR="00DB454D" w:rsidRPr="00D52134" w:rsidRDefault="00DB454D" w:rsidP="00DB454D">
            <w:pPr>
              <w:spacing w:before="0" w:beforeAutospacing="0" w:after="0" w:afterAutospacing="0"/>
              <w:jc w:val="center"/>
              <w:rPr>
                <w:sz w:val="20"/>
                <w:szCs w:val="20"/>
              </w:rPr>
            </w:pPr>
            <w:r w:rsidRPr="00D52134">
              <w:rPr>
                <w:sz w:val="20"/>
                <w:szCs w:val="20"/>
              </w:rPr>
              <w:t>2,2</w:t>
            </w:r>
          </w:p>
        </w:tc>
        <w:tc>
          <w:tcPr>
            <w:tcW w:w="2693" w:type="dxa"/>
            <w:vAlign w:val="center"/>
          </w:tcPr>
          <w:p w:rsidR="00DB454D" w:rsidRPr="00D52134" w:rsidRDefault="00DB454D" w:rsidP="00DB454D">
            <w:pPr>
              <w:spacing w:before="0" w:beforeAutospacing="0" w:after="0" w:afterAutospacing="0"/>
              <w:jc w:val="center"/>
              <w:rPr>
                <w:sz w:val="20"/>
                <w:szCs w:val="20"/>
              </w:rPr>
            </w:pPr>
            <w:r w:rsidRPr="00D52134">
              <w:rPr>
                <w:sz w:val="20"/>
                <w:szCs w:val="20"/>
              </w:rPr>
              <w:t>-</w:t>
            </w:r>
          </w:p>
        </w:tc>
        <w:tc>
          <w:tcPr>
            <w:tcW w:w="2091" w:type="dxa"/>
            <w:vAlign w:val="center"/>
          </w:tcPr>
          <w:p w:rsidR="00DB454D" w:rsidRPr="00D52134" w:rsidRDefault="00DB454D" w:rsidP="00DB454D">
            <w:pPr>
              <w:spacing w:before="0" w:beforeAutospacing="0" w:after="0" w:afterAutospacing="0"/>
              <w:jc w:val="center"/>
              <w:rPr>
                <w:b/>
                <w:sz w:val="20"/>
                <w:szCs w:val="20"/>
              </w:rPr>
            </w:pPr>
            <w:r w:rsidRPr="00D52134">
              <w:rPr>
                <w:b/>
                <w:sz w:val="20"/>
                <w:szCs w:val="20"/>
              </w:rPr>
              <w:t>2,2</w:t>
            </w:r>
          </w:p>
        </w:tc>
      </w:tr>
      <w:tr w:rsidR="00DB454D" w:rsidRPr="00D52134" w:rsidTr="00900057">
        <w:trPr>
          <w:trHeight w:val="160"/>
        </w:trPr>
        <w:tc>
          <w:tcPr>
            <w:tcW w:w="0" w:type="auto"/>
            <w:vAlign w:val="center"/>
          </w:tcPr>
          <w:p w:rsidR="00DB454D" w:rsidRPr="00D52134" w:rsidRDefault="00DB454D" w:rsidP="00DB454D">
            <w:pPr>
              <w:spacing w:before="0" w:beforeAutospacing="0" w:after="0" w:afterAutospacing="0"/>
              <w:jc w:val="center"/>
              <w:rPr>
                <w:sz w:val="20"/>
                <w:szCs w:val="20"/>
              </w:rPr>
            </w:pPr>
            <w:r w:rsidRPr="00D52134">
              <w:rPr>
                <w:sz w:val="20"/>
                <w:szCs w:val="20"/>
              </w:rPr>
              <w:t xml:space="preserve">Итого </w:t>
            </w:r>
          </w:p>
        </w:tc>
        <w:tc>
          <w:tcPr>
            <w:tcW w:w="3177" w:type="dxa"/>
            <w:vAlign w:val="center"/>
          </w:tcPr>
          <w:p w:rsidR="00DB454D" w:rsidRPr="00D52134" w:rsidRDefault="00DB454D" w:rsidP="00DB454D">
            <w:pPr>
              <w:spacing w:before="0" w:beforeAutospacing="0" w:after="0" w:afterAutospacing="0"/>
              <w:jc w:val="center"/>
              <w:rPr>
                <w:sz w:val="20"/>
                <w:szCs w:val="20"/>
              </w:rPr>
            </w:pPr>
            <w:r w:rsidRPr="00D52134">
              <w:rPr>
                <w:sz w:val="20"/>
                <w:szCs w:val="20"/>
              </w:rPr>
              <w:t>4,2</w:t>
            </w:r>
          </w:p>
        </w:tc>
        <w:tc>
          <w:tcPr>
            <w:tcW w:w="2693" w:type="dxa"/>
            <w:vAlign w:val="center"/>
          </w:tcPr>
          <w:p w:rsidR="00DB454D" w:rsidRPr="00D52134" w:rsidRDefault="00DB454D" w:rsidP="00DB454D">
            <w:pPr>
              <w:spacing w:before="0" w:beforeAutospacing="0" w:after="0" w:afterAutospacing="0"/>
              <w:jc w:val="center"/>
              <w:rPr>
                <w:sz w:val="20"/>
                <w:szCs w:val="20"/>
              </w:rPr>
            </w:pPr>
            <w:r w:rsidRPr="00D52134">
              <w:rPr>
                <w:sz w:val="20"/>
                <w:szCs w:val="20"/>
              </w:rPr>
              <w:t>2</w:t>
            </w:r>
          </w:p>
        </w:tc>
        <w:tc>
          <w:tcPr>
            <w:tcW w:w="2091" w:type="dxa"/>
            <w:vAlign w:val="center"/>
          </w:tcPr>
          <w:p w:rsidR="00DB454D" w:rsidRPr="00D52134" w:rsidRDefault="00DB454D" w:rsidP="00DB454D">
            <w:pPr>
              <w:spacing w:before="0" w:beforeAutospacing="0" w:after="0" w:afterAutospacing="0"/>
              <w:jc w:val="center"/>
              <w:rPr>
                <w:b/>
                <w:sz w:val="20"/>
                <w:szCs w:val="20"/>
              </w:rPr>
            </w:pPr>
            <w:r w:rsidRPr="00D52134">
              <w:rPr>
                <w:b/>
                <w:sz w:val="20"/>
                <w:szCs w:val="20"/>
              </w:rPr>
              <w:t>6,2</w:t>
            </w:r>
          </w:p>
        </w:tc>
      </w:tr>
    </w:tbl>
    <w:p w:rsidR="00DB454D" w:rsidRPr="00D52134" w:rsidRDefault="00DB454D" w:rsidP="00DB454D">
      <w:pPr>
        <w:spacing w:before="0" w:beforeAutospacing="0" w:after="0" w:afterAutospacing="0"/>
        <w:rPr>
          <w:i/>
          <w:sz w:val="20"/>
          <w:szCs w:val="20"/>
        </w:rPr>
      </w:pPr>
    </w:p>
    <w:p w:rsidR="00DB454D" w:rsidRPr="00D52134" w:rsidRDefault="00DB454D" w:rsidP="00DB454D">
      <w:pPr>
        <w:spacing w:before="0" w:beforeAutospacing="0" w:after="0" w:afterAutospacing="0"/>
        <w:ind w:firstLine="680"/>
        <w:rPr>
          <w:i/>
          <w:sz w:val="20"/>
          <w:szCs w:val="20"/>
        </w:rPr>
      </w:pPr>
      <w:r w:rsidRPr="00D52134">
        <w:rPr>
          <w:i/>
          <w:sz w:val="20"/>
          <w:szCs w:val="20"/>
        </w:rPr>
        <w:t>Соотношение объема занятий, проводимых путем непосредственного взаимодействия педагогического работника с обучающимися по заочной форме – 68 %</w:t>
      </w:r>
    </w:p>
    <w:p w:rsidR="00DB454D" w:rsidRPr="00D52134" w:rsidRDefault="00DB454D" w:rsidP="00DB454D">
      <w:pPr>
        <w:spacing w:before="0" w:beforeAutospacing="0" w:after="0" w:afterAutospacing="0"/>
        <w:rPr>
          <w:b/>
          <w:sz w:val="20"/>
          <w:szCs w:val="20"/>
        </w:rPr>
      </w:pPr>
    </w:p>
    <w:p w:rsidR="00DB454D" w:rsidRPr="008E7497" w:rsidRDefault="00DB454D" w:rsidP="00DB454D">
      <w:pPr>
        <w:pStyle w:val="1c"/>
        <w:tabs>
          <w:tab w:val="right" w:leader="dot" w:pos="9600"/>
        </w:tabs>
        <w:spacing w:before="0" w:beforeAutospacing="0" w:after="0" w:afterAutospacing="0"/>
        <w:ind w:left="0" w:firstLine="709"/>
        <w:jc w:val="both"/>
        <w:rPr>
          <w:b/>
        </w:rPr>
      </w:pPr>
      <w:r w:rsidRPr="008E7497">
        <w:rPr>
          <w:b/>
          <w:sz w:val="20"/>
        </w:rPr>
        <w:t xml:space="preserve">6. Методические указания по освоению дисциплины </w:t>
      </w:r>
    </w:p>
    <w:p w:rsidR="00DB454D" w:rsidRPr="00D52134" w:rsidRDefault="00DB454D" w:rsidP="00DB454D">
      <w:pPr>
        <w:tabs>
          <w:tab w:val="center" w:pos="4677"/>
          <w:tab w:val="right" w:pos="9355"/>
        </w:tabs>
        <w:suppressAutoHyphens/>
        <w:spacing w:before="0" w:beforeAutospacing="0" w:after="0" w:afterAutospacing="0"/>
        <w:ind w:firstLine="709"/>
        <w:jc w:val="both"/>
        <w:rPr>
          <w:b/>
          <w:sz w:val="20"/>
          <w:szCs w:val="20"/>
        </w:rPr>
      </w:pPr>
      <w:r w:rsidRPr="00D52134">
        <w:rPr>
          <w:b/>
          <w:sz w:val="20"/>
          <w:szCs w:val="20"/>
        </w:rPr>
        <w:t>6.1 Учебно-методическое обеспечение дисциплины</w:t>
      </w:r>
    </w:p>
    <w:p w:rsidR="00DB454D" w:rsidRPr="00D52134" w:rsidRDefault="00DB454D" w:rsidP="00DB454D">
      <w:pPr>
        <w:tabs>
          <w:tab w:val="left" w:pos="900"/>
        </w:tabs>
        <w:suppressAutoHyphens/>
        <w:overflowPunct w:val="0"/>
        <w:autoSpaceDE w:val="0"/>
        <w:autoSpaceDN w:val="0"/>
        <w:adjustRightInd w:val="0"/>
        <w:spacing w:before="0" w:beforeAutospacing="0" w:after="0" w:afterAutospacing="0"/>
        <w:ind w:firstLine="709"/>
        <w:jc w:val="both"/>
        <w:rPr>
          <w:i/>
          <w:sz w:val="20"/>
          <w:szCs w:val="20"/>
        </w:rPr>
      </w:pPr>
      <w:r w:rsidRPr="00D52134">
        <w:rPr>
          <w:i/>
          <w:sz w:val="20"/>
          <w:szCs w:val="20"/>
        </w:rPr>
        <w:t>Методические указания для преподавателя</w:t>
      </w:r>
    </w:p>
    <w:p w:rsidR="00DB454D" w:rsidRPr="00D52134" w:rsidRDefault="00DB454D" w:rsidP="00DB454D">
      <w:pPr>
        <w:shd w:val="clear" w:color="auto" w:fill="FFFFFF"/>
        <w:spacing w:before="0" w:beforeAutospacing="0" w:after="0" w:afterAutospacing="0"/>
        <w:ind w:firstLine="709"/>
        <w:jc w:val="both"/>
        <w:rPr>
          <w:sz w:val="20"/>
          <w:szCs w:val="20"/>
        </w:rPr>
      </w:pPr>
      <w:r w:rsidRPr="00D52134">
        <w:rPr>
          <w:sz w:val="20"/>
          <w:szCs w:val="20"/>
        </w:rPr>
        <w:t xml:space="preserve">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к учебной деятельности и конкретной учебной </w:t>
      </w:r>
      <w:r w:rsidRPr="00D52134">
        <w:rPr>
          <w:spacing w:val="-1"/>
          <w:sz w:val="20"/>
          <w:szCs w:val="20"/>
        </w:rPr>
        <w:t>дисциплине, сформировать у студентов ориентиры для самостоятельной работы над курсом.</w:t>
      </w:r>
    </w:p>
    <w:p w:rsidR="00DB454D" w:rsidRPr="00D52134" w:rsidRDefault="00DB454D" w:rsidP="00DB454D">
      <w:pPr>
        <w:shd w:val="clear" w:color="auto" w:fill="FFFFFF"/>
        <w:spacing w:before="0" w:beforeAutospacing="0" w:after="0" w:afterAutospacing="0"/>
        <w:ind w:firstLine="709"/>
        <w:jc w:val="both"/>
        <w:rPr>
          <w:sz w:val="20"/>
          <w:szCs w:val="20"/>
        </w:rPr>
      </w:pPr>
      <w:r w:rsidRPr="00D52134">
        <w:rPr>
          <w:sz w:val="20"/>
          <w:szCs w:val="20"/>
        </w:rPr>
        <w:lastRenderedPageBreak/>
        <w:t>Основной целью практических занятий является обсуждение наиболее сложных теоретических вопросов курса, их методологическая и методическая проработка. Они проводятся в форме опроса, диспута, тестирования, обсуждения докладов и пр.</w:t>
      </w:r>
    </w:p>
    <w:p w:rsidR="00DB454D" w:rsidRPr="00D52134" w:rsidRDefault="00DB454D" w:rsidP="00DB454D">
      <w:pPr>
        <w:shd w:val="clear" w:color="auto" w:fill="FFFFFF"/>
        <w:spacing w:before="0" w:beforeAutospacing="0" w:after="0" w:afterAutospacing="0"/>
        <w:ind w:firstLine="709"/>
        <w:jc w:val="both"/>
        <w:rPr>
          <w:sz w:val="20"/>
          <w:szCs w:val="20"/>
        </w:rPr>
      </w:pPr>
      <w:r w:rsidRPr="00D52134">
        <w:rPr>
          <w:sz w:val="20"/>
          <w:szCs w:val="20"/>
        </w:rPr>
        <w:t xml:space="preserve">Самостоятельная работа с научной и учебной литературой, дополняется работой с тестирующими системами, </w:t>
      </w:r>
      <w:proofErr w:type="spellStart"/>
      <w:r w:rsidRPr="00D52134">
        <w:rPr>
          <w:sz w:val="20"/>
          <w:szCs w:val="20"/>
        </w:rPr>
        <w:t>тренинговыми</w:t>
      </w:r>
      <w:proofErr w:type="spellEnd"/>
      <w:r w:rsidRPr="00D52134">
        <w:rPr>
          <w:sz w:val="20"/>
          <w:szCs w:val="20"/>
        </w:rPr>
        <w:t xml:space="preserve"> программами, с информационными базами, образовательным ресурсов электронной информационно-образовательной среды и сети Интернет.</w:t>
      </w:r>
    </w:p>
    <w:p w:rsidR="00DB454D" w:rsidRPr="00D52134" w:rsidRDefault="00DB454D" w:rsidP="00DB454D">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p>
    <w:p w:rsidR="00DB454D" w:rsidRPr="00D52134" w:rsidRDefault="00DB454D" w:rsidP="00DB454D">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r w:rsidRPr="00D52134">
        <w:rPr>
          <w:b/>
          <w:sz w:val="20"/>
          <w:szCs w:val="20"/>
        </w:rPr>
        <w:t>6.2 Методические материалы обучающимся по дисциплине, определяющие процедуры оценивания знаний, умений, навыков и (или) опыта деятельности</w:t>
      </w:r>
    </w:p>
    <w:p w:rsidR="00DB454D" w:rsidRPr="00D52134" w:rsidRDefault="00DB454D" w:rsidP="00DB454D">
      <w:pPr>
        <w:tabs>
          <w:tab w:val="left" w:pos="900"/>
          <w:tab w:val="left" w:pos="1080"/>
        </w:tabs>
        <w:suppressAutoHyphens/>
        <w:spacing w:before="0" w:beforeAutospacing="0" w:after="0" w:afterAutospacing="0"/>
        <w:ind w:firstLine="709"/>
        <w:jc w:val="both"/>
        <w:rPr>
          <w:sz w:val="20"/>
          <w:szCs w:val="20"/>
        </w:rPr>
      </w:pPr>
      <w:r w:rsidRPr="00D52134">
        <w:rPr>
          <w:sz w:val="20"/>
          <w:szCs w:val="20"/>
        </w:rPr>
        <w:t>Методические материалы доступны на сайте «Личная студия» в разделе «Методические указания и пособия».</w:t>
      </w:r>
    </w:p>
    <w:p w:rsidR="00DB454D" w:rsidRPr="00D52134" w:rsidRDefault="00DB454D" w:rsidP="00DB454D">
      <w:pPr>
        <w:numPr>
          <w:ilvl w:val="0"/>
          <w:numId w:val="70"/>
        </w:numPr>
        <w:tabs>
          <w:tab w:val="left" w:pos="1080"/>
        </w:tabs>
        <w:spacing w:before="0" w:beforeAutospacing="0" w:after="0" w:afterAutospacing="0"/>
        <w:ind w:left="0" w:firstLine="709"/>
        <w:jc w:val="both"/>
        <w:rPr>
          <w:sz w:val="20"/>
          <w:szCs w:val="20"/>
        </w:rPr>
      </w:pPr>
      <w:r w:rsidRPr="00D52134">
        <w:rPr>
          <w:sz w:val="20"/>
          <w:szCs w:val="20"/>
        </w:rPr>
        <w:t>Методические указания «Введение в технологию обучения».</w:t>
      </w:r>
    </w:p>
    <w:p w:rsidR="00DB454D" w:rsidRPr="00D52134" w:rsidRDefault="00DB454D" w:rsidP="00DB454D">
      <w:pPr>
        <w:numPr>
          <w:ilvl w:val="0"/>
          <w:numId w:val="70"/>
        </w:numPr>
        <w:tabs>
          <w:tab w:val="left" w:pos="1080"/>
          <w:tab w:val="left" w:pos="1200"/>
        </w:tabs>
        <w:spacing w:before="0" w:beforeAutospacing="0" w:after="0" w:afterAutospacing="0"/>
        <w:ind w:left="0" w:firstLine="709"/>
        <w:jc w:val="both"/>
        <w:rPr>
          <w:sz w:val="20"/>
          <w:szCs w:val="20"/>
        </w:rPr>
      </w:pPr>
      <w:r w:rsidRPr="00D52134">
        <w:rPr>
          <w:sz w:val="20"/>
          <w:szCs w:val="20"/>
        </w:rPr>
        <w:t>Методические указания по проведению учебного занятия «</w:t>
      </w:r>
      <w:proofErr w:type="spellStart"/>
      <w:r w:rsidRPr="00D52134">
        <w:rPr>
          <w:sz w:val="20"/>
          <w:szCs w:val="20"/>
        </w:rPr>
        <w:t>Вебинар</w:t>
      </w:r>
      <w:proofErr w:type="spellEnd"/>
      <w:r w:rsidRPr="00D52134">
        <w:rPr>
          <w:sz w:val="20"/>
          <w:szCs w:val="20"/>
        </w:rPr>
        <w:t>».</w:t>
      </w:r>
    </w:p>
    <w:p w:rsidR="00DB454D" w:rsidRPr="00D52134" w:rsidRDefault="00DB454D" w:rsidP="00DB454D">
      <w:pPr>
        <w:numPr>
          <w:ilvl w:val="0"/>
          <w:numId w:val="70"/>
        </w:numPr>
        <w:tabs>
          <w:tab w:val="left" w:pos="1080"/>
          <w:tab w:val="left" w:pos="1200"/>
        </w:tabs>
        <w:spacing w:before="0" w:beforeAutospacing="0" w:after="0" w:afterAutospacing="0"/>
        <w:ind w:left="0" w:firstLine="709"/>
        <w:jc w:val="both"/>
        <w:rPr>
          <w:sz w:val="20"/>
          <w:szCs w:val="20"/>
        </w:rPr>
      </w:pPr>
      <w:r w:rsidRPr="00D52134">
        <w:rPr>
          <w:sz w:val="20"/>
          <w:szCs w:val="20"/>
        </w:rPr>
        <w:t>Методические указания по проведению занятия «Семинар - обсуждение устного эссе», «Семинар - обсуждение устного доклада».</w:t>
      </w:r>
    </w:p>
    <w:p w:rsidR="00DB454D" w:rsidRPr="00D52134" w:rsidRDefault="00DB454D" w:rsidP="00DB454D">
      <w:pPr>
        <w:numPr>
          <w:ilvl w:val="0"/>
          <w:numId w:val="70"/>
        </w:numPr>
        <w:tabs>
          <w:tab w:val="left" w:pos="1080"/>
          <w:tab w:val="left" w:pos="1200"/>
        </w:tabs>
        <w:spacing w:before="0" w:beforeAutospacing="0" w:after="0" w:afterAutospacing="0"/>
        <w:ind w:left="0" w:firstLine="709"/>
        <w:jc w:val="both"/>
        <w:rPr>
          <w:sz w:val="20"/>
          <w:szCs w:val="20"/>
        </w:rPr>
      </w:pPr>
      <w:r w:rsidRPr="00D52134">
        <w:rPr>
          <w:sz w:val="20"/>
          <w:szCs w:val="20"/>
        </w:rPr>
        <w:t xml:space="preserve">Методические указания по проведению занятия «Семинар – </w:t>
      </w:r>
      <w:proofErr w:type="spellStart"/>
      <w:r w:rsidRPr="00D52134">
        <w:rPr>
          <w:sz w:val="20"/>
          <w:szCs w:val="20"/>
        </w:rPr>
        <w:t>асессмент</w:t>
      </w:r>
      <w:proofErr w:type="spellEnd"/>
      <w:r w:rsidRPr="00D52134">
        <w:rPr>
          <w:sz w:val="20"/>
          <w:szCs w:val="20"/>
        </w:rPr>
        <w:t xml:space="preserve"> реферата».</w:t>
      </w:r>
    </w:p>
    <w:p w:rsidR="00DB454D" w:rsidRPr="00D52134" w:rsidRDefault="00DB454D" w:rsidP="00DB454D">
      <w:pPr>
        <w:numPr>
          <w:ilvl w:val="0"/>
          <w:numId w:val="70"/>
        </w:numPr>
        <w:tabs>
          <w:tab w:val="left" w:pos="1080"/>
          <w:tab w:val="left" w:pos="1200"/>
        </w:tabs>
        <w:spacing w:before="0" w:beforeAutospacing="0" w:after="0" w:afterAutospacing="0"/>
        <w:ind w:left="0" w:firstLine="709"/>
        <w:jc w:val="both"/>
        <w:rPr>
          <w:sz w:val="20"/>
          <w:szCs w:val="20"/>
        </w:rPr>
      </w:pPr>
      <w:r w:rsidRPr="00D52134">
        <w:rPr>
          <w:sz w:val="20"/>
          <w:szCs w:val="20"/>
        </w:rPr>
        <w:t xml:space="preserve">Методические указания по проведению занятия «Семинар – </w:t>
      </w:r>
      <w:proofErr w:type="spellStart"/>
      <w:r w:rsidRPr="00D52134">
        <w:rPr>
          <w:sz w:val="20"/>
          <w:szCs w:val="20"/>
        </w:rPr>
        <w:t>асессмент</w:t>
      </w:r>
      <w:proofErr w:type="spellEnd"/>
      <w:r w:rsidRPr="00D52134">
        <w:rPr>
          <w:sz w:val="20"/>
          <w:szCs w:val="20"/>
        </w:rPr>
        <w:t xml:space="preserve"> дневника по физкультуре и спорту».</w:t>
      </w:r>
    </w:p>
    <w:p w:rsidR="00DB454D" w:rsidRPr="00D52134" w:rsidRDefault="00DB454D" w:rsidP="00DB454D">
      <w:pPr>
        <w:numPr>
          <w:ilvl w:val="0"/>
          <w:numId w:val="70"/>
        </w:numPr>
        <w:tabs>
          <w:tab w:val="left" w:pos="1080"/>
          <w:tab w:val="left" w:pos="1200"/>
        </w:tabs>
        <w:spacing w:before="0" w:beforeAutospacing="0" w:after="0" w:afterAutospacing="0"/>
        <w:ind w:left="0" w:firstLine="709"/>
        <w:jc w:val="both"/>
        <w:rPr>
          <w:sz w:val="20"/>
          <w:szCs w:val="20"/>
        </w:rPr>
      </w:pPr>
      <w:r w:rsidRPr="00D52134">
        <w:rPr>
          <w:sz w:val="20"/>
          <w:szCs w:val="20"/>
        </w:rPr>
        <w:t>Методические указания по проведению занятия «Семинар – обсуждение реферата».</w:t>
      </w:r>
    </w:p>
    <w:p w:rsidR="00DB454D" w:rsidRPr="00D52134" w:rsidRDefault="00DB454D" w:rsidP="00DB454D">
      <w:pPr>
        <w:numPr>
          <w:ilvl w:val="0"/>
          <w:numId w:val="70"/>
        </w:numPr>
        <w:tabs>
          <w:tab w:val="left" w:pos="1080"/>
          <w:tab w:val="left" w:pos="1200"/>
        </w:tabs>
        <w:spacing w:before="0" w:beforeAutospacing="0" w:after="0" w:afterAutospacing="0"/>
        <w:ind w:left="0" w:firstLine="709"/>
        <w:jc w:val="both"/>
        <w:rPr>
          <w:sz w:val="20"/>
          <w:szCs w:val="20"/>
        </w:rPr>
      </w:pPr>
      <w:r w:rsidRPr="00D52134">
        <w:rPr>
          <w:sz w:val="20"/>
          <w:szCs w:val="20"/>
        </w:rPr>
        <w:t>Методические указания по проведению учебного занятия с компьютерным средством обучения «Практическое занятие - тест-тренинг адаптивный».</w:t>
      </w:r>
    </w:p>
    <w:p w:rsidR="00DB454D" w:rsidRPr="00D52134" w:rsidRDefault="00DB454D" w:rsidP="00DB454D">
      <w:pPr>
        <w:numPr>
          <w:ilvl w:val="0"/>
          <w:numId w:val="70"/>
        </w:numPr>
        <w:tabs>
          <w:tab w:val="left" w:pos="1080"/>
          <w:tab w:val="left" w:pos="1200"/>
        </w:tabs>
        <w:spacing w:before="0" w:beforeAutospacing="0" w:after="0" w:afterAutospacing="0"/>
        <w:ind w:left="0" w:firstLine="709"/>
        <w:jc w:val="both"/>
        <w:rPr>
          <w:sz w:val="20"/>
          <w:szCs w:val="20"/>
        </w:rPr>
      </w:pPr>
      <w:r w:rsidRPr="00D52134">
        <w:rPr>
          <w:sz w:val="20"/>
          <w:szCs w:val="20"/>
        </w:rPr>
        <w:t xml:space="preserve">Методические указания по проведению учебного занятия с компьютерным средством обучения «Практическое занятие - </w:t>
      </w:r>
      <w:proofErr w:type="spellStart"/>
      <w:r w:rsidRPr="00D52134">
        <w:rPr>
          <w:sz w:val="20"/>
          <w:szCs w:val="20"/>
        </w:rPr>
        <w:t>глоссарный</w:t>
      </w:r>
      <w:proofErr w:type="spellEnd"/>
      <w:r w:rsidRPr="00D52134">
        <w:rPr>
          <w:sz w:val="20"/>
          <w:szCs w:val="20"/>
        </w:rPr>
        <w:t xml:space="preserve"> тренинг».</w:t>
      </w:r>
    </w:p>
    <w:p w:rsidR="00DB454D" w:rsidRPr="00D52134" w:rsidRDefault="00DB454D" w:rsidP="00DB454D">
      <w:pPr>
        <w:numPr>
          <w:ilvl w:val="0"/>
          <w:numId w:val="70"/>
        </w:numPr>
        <w:tabs>
          <w:tab w:val="left" w:pos="1080"/>
          <w:tab w:val="left" w:pos="1200"/>
        </w:tabs>
        <w:spacing w:before="0" w:beforeAutospacing="0" w:after="0" w:afterAutospacing="0"/>
        <w:ind w:left="0" w:firstLine="709"/>
        <w:jc w:val="both"/>
        <w:rPr>
          <w:sz w:val="20"/>
          <w:szCs w:val="20"/>
        </w:rPr>
      </w:pPr>
      <w:r w:rsidRPr="00D52134">
        <w:rPr>
          <w:sz w:val="20"/>
          <w:szCs w:val="20"/>
        </w:rPr>
        <w:t xml:space="preserve">Методические указания по проведению занятия «Практическое занятие - </w:t>
      </w:r>
      <w:proofErr w:type="spellStart"/>
      <w:r w:rsidRPr="00D52134">
        <w:rPr>
          <w:sz w:val="20"/>
          <w:szCs w:val="20"/>
        </w:rPr>
        <w:t>позетовое</w:t>
      </w:r>
      <w:proofErr w:type="spellEnd"/>
      <w:r w:rsidRPr="00D52134">
        <w:rPr>
          <w:sz w:val="20"/>
          <w:szCs w:val="20"/>
        </w:rPr>
        <w:t xml:space="preserve"> тестирование».</w:t>
      </w:r>
    </w:p>
    <w:p w:rsidR="00DB454D" w:rsidRPr="00D52134" w:rsidRDefault="00DB454D" w:rsidP="00DB454D">
      <w:pPr>
        <w:numPr>
          <w:ilvl w:val="0"/>
          <w:numId w:val="70"/>
        </w:numPr>
        <w:tabs>
          <w:tab w:val="left" w:pos="1080"/>
          <w:tab w:val="left" w:pos="1200"/>
        </w:tabs>
        <w:spacing w:before="0" w:beforeAutospacing="0" w:after="0" w:afterAutospacing="0"/>
        <w:ind w:left="0" w:firstLine="709"/>
        <w:jc w:val="both"/>
        <w:rPr>
          <w:sz w:val="20"/>
          <w:szCs w:val="20"/>
        </w:rPr>
      </w:pPr>
      <w:r w:rsidRPr="00D52134">
        <w:rPr>
          <w:sz w:val="20"/>
          <w:szCs w:val="20"/>
        </w:rPr>
        <w:t>Положение о реализации электронного обучения, дистанционных образовательных технологий.</w:t>
      </w:r>
    </w:p>
    <w:p w:rsidR="00DB454D" w:rsidRPr="00D52134" w:rsidRDefault="00DB454D" w:rsidP="00DB454D">
      <w:pPr>
        <w:numPr>
          <w:ilvl w:val="0"/>
          <w:numId w:val="70"/>
        </w:numPr>
        <w:tabs>
          <w:tab w:val="left" w:pos="1080"/>
          <w:tab w:val="left" w:pos="1200"/>
        </w:tabs>
        <w:spacing w:before="0" w:beforeAutospacing="0" w:after="0" w:afterAutospacing="0"/>
        <w:ind w:left="0" w:firstLine="709"/>
        <w:jc w:val="both"/>
        <w:rPr>
          <w:sz w:val="20"/>
          <w:szCs w:val="20"/>
        </w:rPr>
      </w:pPr>
      <w:r w:rsidRPr="00D52134">
        <w:rPr>
          <w:sz w:val="20"/>
          <w:szCs w:val="20"/>
        </w:rPr>
        <w:t>Методические указания по проведению занятия «Практическое занятие - алгоритмический тренинг».</w:t>
      </w:r>
    </w:p>
    <w:p w:rsidR="00DB454D" w:rsidRPr="00D52134" w:rsidRDefault="00DB454D" w:rsidP="00DB454D">
      <w:pPr>
        <w:tabs>
          <w:tab w:val="left" w:pos="900"/>
          <w:tab w:val="left" w:pos="1080"/>
        </w:tabs>
        <w:spacing w:before="0" w:beforeAutospacing="0" w:after="0" w:afterAutospacing="0"/>
        <w:ind w:firstLine="709"/>
        <w:jc w:val="both"/>
        <w:rPr>
          <w:sz w:val="20"/>
          <w:szCs w:val="20"/>
        </w:rPr>
      </w:pPr>
      <w:r w:rsidRPr="00D52134">
        <w:rPr>
          <w:sz w:val="20"/>
          <w:szCs w:val="20"/>
        </w:rPr>
        <w:t xml:space="preserve">Указанные методические материалы для обучающихся доступны в Личной студии обучающегося, в разделе ресурсы. </w:t>
      </w:r>
    </w:p>
    <w:p w:rsidR="00DB454D" w:rsidRPr="00D52134" w:rsidRDefault="00DB454D" w:rsidP="00DB454D">
      <w:pPr>
        <w:spacing w:before="0" w:beforeAutospacing="0" w:after="0" w:afterAutospacing="0"/>
        <w:ind w:firstLine="680"/>
        <w:rPr>
          <w:b/>
          <w:sz w:val="20"/>
          <w:szCs w:val="20"/>
        </w:rPr>
      </w:pPr>
    </w:p>
    <w:p w:rsidR="00DB454D" w:rsidRPr="00D52134" w:rsidRDefault="00DB454D" w:rsidP="00DB454D">
      <w:pPr>
        <w:spacing w:before="0" w:beforeAutospacing="0" w:after="0" w:afterAutospacing="0"/>
        <w:ind w:firstLine="709"/>
        <w:rPr>
          <w:b/>
          <w:sz w:val="20"/>
          <w:szCs w:val="20"/>
        </w:rPr>
      </w:pPr>
      <w:r w:rsidRPr="00D52134">
        <w:rPr>
          <w:b/>
          <w:sz w:val="20"/>
          <w:szCs w:val="20"/>
        </w:rPr>
        <w:t>6.3 Особенности реализации дисциплины в отношении лиц из числа инвалидов и лиц с ограниченными возможностями здоровья</w:t>
      </w:r>
    </w:p>
    <w:p w:rsidR="00964C9C" w:rsidRPr="00964C9C" w:rsidRDefault="00964C9C" w:rsidP="00964C9C">
      <w:pPr>
        <w:shd w:val="clear" w:color="auto" w:fill="FFFFFF"/>
        <w:spacing w:before="0" w:beforeAutospacing="0" w:after="0" w:afterAutospacing="0"/>
        <w:ind w:firstLine="709"/>
        <w:jc w:val="both"/>
        <w:rPr>
          <w:sz w:val="20"/>
          <w:szCs w:val="20"/>
        </w:rPr>
      </w:pPr>
      <w:r w:rsidRPr="00964C9C">
        <w:rPr>
          <w:sz w:val="20"/>
          <w:szCs w:val="20"/>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964C9C" w:rsidRPr="00964C9C" w:rsidRDefault="00964C9C" w:rsidP="00964C9C">
      <w:pPr>
        <w:shd w:val="clear" w:color="auto" w:fill="FFFFFF"/>
        <w:spacing w:before="0" w:beforeAutospacing="0" w:after="0" w:afterAutospacing="0"/>
        <w:ind w:firstLine="709"/>
        <w:jc w:val="both"/>
        <w:rPr>
          <w:sz w:val="20"/>
          <w:szCs w:val="20"/>
        </w:rPr>
      </w:pPr>
      <w:r w:rsidRPr="00964C9C">
        <w:rPr>
          <w:sz w:val="20"/>
          <w:szCs w:val="20"/>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sidRPr="00964C9C">
        <w:rPr>
          <w:sz w:val="20"/>
          <w:szCs w:val="20"/>
        </w:rPr>
        <w:t>тифлоинформационных</w:t>
      </w:r>
      <w:proofErr w:type="spellEnd"/>
      <w:r w:rsidRPr="00964C9C">
        <w:rPr>
          <w:sz w:val="20"/>
          <w:szCs w:val="20"/>
        </w:rPr>
        <w:t xml:space="preserve"> устройств.</w:t>
      </w:r>
    </w:p>
    <w:p w:rsidR="00964C9C" w:rsidRPr="00964C9C" w:rsidRDefault="00964C9C" w:rsidP="00964C9C">
      <w:pPr>
        <w:shd w:val="clear" w:color="auto" w:fill="FFFFFF"/>
        <w:spacing w:before="0" w:beforeAutospacing="0" w:after="0" w:afterAutospacing="0"/>
        <w:ind w:firstLine="709"/>
        <w:jc w:val="both"/>
        <w:rPr>
          <w:sz w:val="20"/>
          <w:szCs w:val="20"/>
        </w:rPr>
      </w:pPr>
      <w:r w:rsidRPr="00964C9C">
        <w:rPr>
          <w:sz w:val="20"/>
          <w:szCs w:val="20"/>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964C9C" w:rsidRPr="00964C9C" w:rsidRDefault="00964C9C" w:rsidP="00964C9C">
      <w:pPr>
        <w:shd w:val="clear" w:color="auto" w:fill="FFFFFF"/>
        <w:spacing w:before="0" w:beforeAutospacing="0" w:after="0" w:afterAutospacing="0"/>
        <w:ind w:firstLine="709"/>
        <w:jc w:val="both"/>
        <w:rPr>
          <w:sz w:val="20"/>
          <w:szCs w:val="20"/>
        </w:rPr>
      </w:pPr>
      <w:r w:rsidRPr="00964C9C">
        <w:rPr>
          <w:sz w:val="20"/>
          <w:szCs w:val="20"/>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964C9C" w:rsidRPr="00964C9C" w:rsidRDefault="00964C9C" w:rsidP="00964C9C">
      <w:pPr>
        <w:shd w:val="clear" w:color="auto" w:fill="FFFFFF"/>
        <w:spacing w:before="0" w:beforeAutospacing="0" w:after="0" w:afterAutospacing="0"/>
        <w:ind w:firstLine="709"/>
        <w:jc w:val="both"/>
        <w:rPr>
          <w:sz w:val="20"/>
          <w:szCs w:val="20"/>
        </w:rPr>
      </w:pPr>
      <w:r w:rsidRPr="00964C9C">
        <w:rPr>
          <w:sz w:val="20"/>
          <w:szCs w:val="20"/>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964C9C" w:rsidRPr="00964C9C" w:rsidRDefault="00964C9C" w:rsidP="00964C9C">
      <w:pPr>
        <w:shd w:val="clear" w:color="auto" w:fill="FFFFFF"/>
        <w:spacing w:before="0" w:beforeAutospacing="0" w:after="0" w:afterAutospacing="0"/>
        <w:ind w:firstLine="709"/>
        <w:jc w:val="both"/>
        <w:rPr>
          <w:sz w:val="20"/>
          <w:szCs w:val="20"/>
        </w:rPr>
      </w:pPr>
      <w:r w:rsidRPr="00964C9C">
        <w:rPr>
          <w:sz w:val="20"/>
          <w:szCs w:val="20"/>
        </w:rPr>
        <w:t>При проведении промежуточной аттестации по дисциплине обеспечивается соблюдение следующих общих требований:</w:t>
      </w:r>
    </w:p>
    <w:p w:rsidR="00964C9C" w:rsidRPr="00964C9C" w:rsidRDefault="00964C9C" w:rsidP="00964C9C">
      <w:pPr>
        <w:shd w:val="clear" w:color="auto" w:fill="FFFFFF"/>
        <w:spacing w:before="0" w:beforeAutospacing="0" w:after="0" w:afterAutospacing="0"/>
        <w:ind w:firstLine="709"/>
        <w:jc w:val="both"/>
        <w:rPr>
          <w:sz w:val="20"/>
          <w:szCs w:val="20"/>
        </w:rPr>
      </w:pPr>
      <w:r w:rsidRPr="00964C9C">
        <w:rPr>
          <w:sz w:val="20"/>
          <w:szCs w:val="20"/>
        </w:rPr>
        <w:t>-</w:t>
      </w:r>
      <w:r w:rsidRPr="00964C9C">
        <w:rPr>
          <w:sz w:val="20"/>
          <w:szCs w:val="20"/>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964C9C" w:rsidRPr="00964C9C" w:rsidRDefault="00964C9C" w:rsidP="00964C9C">
      <w:pPr>
        <w:shd w:val="clear" w:color="auto" w:fill="FFFFFF"/>
        <w:spacing w:before="0" w:beforeAutospacing="0" w:after="0" w:afterAutospacing="0"/>
        <w:ind w:firstLine="709"/>
        <w:jc w:val="both"/>
        <w:rPr>
          <w:sz w:val="20"/>
          <w:szCs w:val="20"/>
        </w:rPr>
      </w:pPr>
      <w:r w:rsidRPr="00964C9C">
        <w:rPr>
          <w:sz w:val="20"/>
          <w:szCs w:val="20"/>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964C9C" w:rsidRPr="00964C9C" w:rsidRDefault="00964C9C" w:rsidP="00964C9C">
      <w:pPr>
        <w:shd w:val="clear" w:color="auto" w:fill="FFFFFF"/>
        <w:spacing w:before="0" w:beforeAutospacing="0" w:after="0" w:afterAutospacing="0"/>
        <w:ind w:firstLine="709"/>
        <w:jc w:val="both"/>
        <w:rPr>
          <w:sz w:val="20"/>
          <w:szCs w:val="20"/>
        </w:rPr>
      </w:pPr>
      <w:r w:rsidRPr="00964C9C">
        <w:rPr>
          <w:sz w:val="20"/>
          <w:szCs w:val="20"/>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964C9C" w:rsidRPr="00964C9C" w:rsidRDefault="00964C9C" w:rsidP="00964C9C">
      <w:pPr>
        <w:shd w:val="clear" w:color="auto" w:fill="FFFFFF"/>
        <w:spacing w:before="0" w:beforeAutospacing="0" w:after="0" w:afterAutospacing="0"/>
        <w:ind w:firstLine="709"/>
        <w:jc w:val="both"/>
        <w:rPr>
          <w:sz w:val="20"/>
          <w:szCs w:val="20"/>
        </w:rPr>
      </w:pPr>
      <w:r w:rsidRPr="00964C9C">
        <w:rPr>
          <w:sz w:val="20"/>
          <w:szCs w:val="20"/>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964C9C" w:rsidRPr="00964C9C" w:rsidRDefault="00964C9C" w:rsidP="00964C9C">
      <w:pPr>
        <w:shd w:val="clear" w:color="auto" w:fill="FFFFFF"/>
        <w:spacing w:before="0" w:beforeAutospacing="0" w:after="0" w:afterAutospacing="0"/>
        <w:ind w:firstLine="709"/>
        <w:jc w:val="both"/>
        <w:rPr>
          <w:sz w:val="20"/>
          <w:szCs w:val="20"/>
        </w:rPr>
      </w:pPr>
      <w:r w:rsidRPr="00964C9C">
        <w:rPr>
          <w:sz w:val="20"/>
          <w:szCs w:val="20"/>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964C9C" w:rsidRPr="00964C9C" w:rsidRDefault="00964C9C" w:rsidP="00964C9C">
      <w:pPr>
        <w:shd w:val="clear" w:color="auto" w:fill="FFFFFF"/>
        <w:spacing w:before="0" w:beforeAutospacing="0" w:after="0" w:afterAutospacing="0"/>
        <w:ind w:firstLine="709"/>
        <w:jc w:val="both"/>
        <w:rPr>
          <w:sz w:val="20"/>
          <w:szCs w:val="20"/>
        </w:rPr>
      </w:pPr>
      <w:r w:rsidRPr="00964C9C">
        <w:rPr>
          <w:sz w:val="20"/>
          <w:szCs w:val="20"/>
        </w:rPr>
        <w:lastRenderedPageBreak/>
        <w:t>- продолжительность сдачи экзамена, проводимого в письменной форме, - не более чем на 90 минут;</w:t>
      </w:r>
    </w:p>
    <w:p w:rsidR="00964C9C" w:rsidRPr="00964C9C" w:rsidRDefault="00964C9C" w:rsidP="00964C9C">
      <w:pPr>
        <w:shd w:val="clear" w:color="auto" w:fill="FFFFFF"/>
        <w:spacing w:before="0" w:beforeAutospacing="0" w:after="0" w:afterAutospacing="0"/>
        <w:ind w:firstLine="709"/>
        <w:jc w:val="both"/>
        <w:rPr>
          <w:sz w:val="20"/>
          <w:szCs w:val="20"/>
        </w:rPr>
      </w:pPr>
      <w:r w:rsidRPr="00964C9C">
        <w:rPr>
          <w:sz w:val="20"/>
          <w:szCs w:val="20"/>
        </w:rPr>
        <w:t>- продолжительность подготовки обучающегося к ответу на экзамене, проводимом в устной форме, - не более чем на 20 минут.</w:t>
      </w:r>
    </w:p>
    <w:p w:rsidR="00964C9C" w:rsidRPr="00964C9C" w:rsidRDefault="00964C9C" w:rsidP="00964C9C">
      <w:pPr>
        <w:shd w:val="clear" w:color="auto" w:fill="FFFFFF"/>
        <w:spacing w:before="0" w:beforeAutospacing="0" w:after="0" w:afterAutospacing="0"/>
        <w:ind w:firstLine="709"/>
        <w:jc w:val="both"/>
        <w:rPr>
          <w:sz w:val="20"/>
          <w:szCs w:val="20"/>
        </w:rPr>
      </w:pPr>
      <w:r w:rsidRPr="00964C9C">
        <w:rPr>
          <w:sz w:val="20"/>
          <w:szCs w:val="20"/>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964C9C" w:rsidRPr="00964C9C" w:rsidRDefault="00964C9C" w:rsidP="00964C9C">
      <w:pPr>
        <w:shd w:val="clear" w:color="auto" w:fill="FFFFFF"/>
        <w:spacing w:before="0" w:beforeAutospacing="0" w:after="0" w:afterAutospacing="0"/>
        <w:ind w:firstLine="709"/>
        <w:jc w:val="both"/>
        <w:rPr>
          <w:sz w:val="20"/>
          <w:szCs w:val="20"/>
        </w:rPr>
      </w:pPr>
      <w:r w:rsidRPr="00964C9C">
        <w:rPr>
          <w:sz w:val="20"/>
          <w:szCs w:val="20"/>
        </w:rPr>
        <w:t>а) для слепых:</w:t>
      </w:r>
    </w:p>
    <w:p w:rsidR="00964C9C" w:rsidRPr="00964C9C" w:rsidRDefault="00964C9C" w:rsidP="00964C9C">
      <w:pPr>
        <w:shd w:val="clear" w:color="auto" w:fill="FFFFFF"/>
        <w:spacing w:before="0" w:beforeAutospacing="0" w:after="0" w:afterAutospacing="0"/>
        <w:ind w:firstLine="709"/>
        <w:jc w:val="both"/>
        <w:rPr>
          <w:sz w:val="20"/>
          <w:szCs w:val="20"/>
        </w:rPr>
      </w:pPr>
      <w:r w:rsidRPr="00964C9C">
        <w:rPr>
          <w:sz w:val="20"/>
          <w:szCs w:val="20"/>
        </w:rPr>
        <w:t>-</w:t>
      </w:r>
      <w:r w:rsidRPr="00964C9C">
        <w:rPr>
          <w:sz w:val="20"/>
          <w:szCs w:val="20"/>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964C9C" w:rsidRPr="00964C9C" w:rsidRDefault="00964C9C" w:rsidP="00964C9C">
      <w:pPr>
        <w:shd w:val="clear" w:color="auto" w:fill="FFFFFF"/>
        <w:spacing w:before="0" w:beforeAutospacing="0" w:after="0" w:afterAutospacing="0"/>
        <w:ind w:firstLine="709"/>
        <w:jc w:val="both"/>
        <w:rPr>
          <w:sz w:val="20"/>
          <w:szCs w:val="20"/>
        </w:rPr>
      </w:pPr>
      <w:r w:rsidRPr="00964C9C">
        <w:rPr>
          <w:sz w:val="20"/>
          <w:szCs w:val="20"/>
        </w:rPr>
        <w:t xml:space="preserve">- письменные задания выполняются обучающимися с использованием клавиатуры с азбукой Брайля, либо </w:t>
      </w:r>
      <w:proofErr w:type="spellStart"/>
      <w:r w:rsidRPr="00964C9C">
        <w:rPr>
          <w:sz w:val="20"/>
          <w:szCs w:val="20"/>
        </w:rPr>
        <w:t>надиктовываются</w:t>
      </w:r>
      <w:proofErr w:type="spellEnd"/>
      <w:r w:rsidRPr="00964C9C">
        <w:rPr>
          <w:sz w:val="20"/>
          <w:szCs w:val="20"/>
        </w:rPr>
        <w:t xml:space="preserve"> ассистенту;</w:t>
      </w:r>
    </w:p>
    <w:p w:rsidR="00964C9C" w:rsidRPr="00964C9C" w:rsidRDefault="00964C9C" w:rsidP="00964C9C">
      <w:pPr>
        <w:shd w:val="clear" w:color="auto" w:fill="FFFFFF"/>
        <w:spacing w:before="0" w:beforeAutospacing="0" w:after="0" w:afterAutospacing="0"/>
        <w:ind w:firstLine="709"/>
        <w:jc w:val="both"/>
        <w:rPr>
          <w:sz w:val="20"/>
          <w:szCs w:val="20"/>
        </w:rPr>
      </w:pPr>
      <w:r w:rsidRPr="00964C9C">
        <w:rPr>
          <w:sz w:val="20"/>
          <w:szCs w:val="20"/>
        </w:rPr>
        <w:t>б) для слабовидящих:</w:t>
      </w:r>
    </w:p>
    <w:p w:rsidR="00964C9C" w:rsidRPr="00964C9C" w:rsidRDefault="00964C9C" w:rsidP="00964C9C">
      <w:pPr>
        <w:shd w:val="clear" w:color="auto" w:fill="FFFFFF"/>
        <w:spacing w:before="0" w:beforeAutospacing="0" w:after="0" w:afterAutospacing="0"/>
        <w:ind w:firstLine="709"/>
        <w:jc w:val="both"/>
        <w:rPr>
          <w:sz w:val="20"/>
          <w:szCs w:val="20"/>
        </w:rPr>
      </w:pPr>
      <w:r w:rsidRPr="00964C9C">
        <w:rPr>
          <w:sz w:val="20"/>
          <w:szCs w:val="20"/>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964C9C">
        <w:rPr>
          <w:sz w:val="20"/>
          <w:szCs w:val="20"/>
        </w:rPr>
        <w:t>Jaws</w:t>
      </w:r>
      <w:proofErr w:type="spellEnd"/>
      <w:r w:rsidRPr="00964C9C">
        <w:rPr>
          <w:sz w:val="20"/>
          <w:szCs w:val="20"/>
        </w:rPr>
        <w:t>;</w:t>
      </w:r>
    </w:p>
    <w:p w:rsidR="00964C9C" w:rsidRPr="00964C9C" w:rsidRDefault="00964C9C" w:rsidP="00964C9C">
      <w:pPr>
        <w:shd w:val="clear" w:color="auto" w:fill="FFFFFF"/>
        <w:spacing w:before="0" w:beforeAutospacing="0" w:after="0" w:afterAutospacing="0"/>
        <w:ind w:firstLine="709"/>
        <w:jc w:val="both"/>
        <w:rPr>
          <w:sz w:val="20"/>
          <w:szCs w:val="20"/>
        </w:rPr>
      </w:pPr>
      <w:r w:rsidRPr="00964C9C">
        <w:rPr>
          <w:sz w:val="20"/>
          <w:szCs w:val="20"/>
        </w:rPr>
        <w:t>- обеспечивается индивидуальное равномерное освещение не менее 300 люкс;</w:t>
      </w:r>
    </w:p>
    <w:p w:rsidR="00964C9C" w:rsidRPr="00964C9C" w:rsidRDefault="00964C9C" w:rsidP="00964C9C">
      <w:pPr>
        <w:shd w:val="clear" w:color="auto" w:fill="FFFFFF"/>
        <w:spacing w:before="0" w:beforeAutospacing="0" w:after="0" w:afterAutospacing="0"/>
        <w:ind w:firstLine="709"/>
        <w:jc w:val="both"/>
        <w:rPr>
          <w:sz w:val="20"/>
          <w:szCs w:val="20"/>
        </w:rPr>
      </w:pPr>
      <w:r w:rsidRPr="00964C9C">
        <w:rPr>
          <w:sz w:val="20"/>
          <w:szCs w:val="20"/>
        </w:rPr>
        <w:t xml:space="preserve">- при необходимости обучающимся предоставляется увеличивающее </w:t>
      </w:r>
      <w:proofErr w:type="spellStart"/>
      <w:r w:rsidRPr="00964C9C">
        <w:rPr>
          <w:sz w:val="20"/>
          <w:szCs w:val="20"/>
        </w:rPr>
        <w:t>устройство,допускается</w:t>
      </w:r>
      <w:proofErr w:type="spellEnd"/>
      <w:r w:rsidRPr="00964C9C">
        <w:rPr>
          <w:sz w:val="20"/>
          <w:szCs w:val="20"/>
        </w:rPr>
        <w:t xml:space="preserve"> использование увеличивающих устройств, имеющихся у обучающихся;</w:t>
      </w:r>
    </w:p>
    <w:p w:rsidR="00964C9C" w:rsidRPr="00964C9C" w:rsidRDefault="00964C9C" w:rsidP="00964C9C">
      <w:pPr>
        <w:shd w:val="clear" w:color="auto" w:fill="FFFFFF"/>
        <w:spacing w:before="0" w:beforeAutospacing="0" w:after="0" w:afterAutospacing="0"/>
        <w:ind w:firstLine="709"/>
        <w:jc w:val="both"/>
        <w:rPr>
          <w:sz w:val="20"/>
          <w:szCs w:val="20"/>
        </w:rPr>
      </w:pPr>
      <w:r w:rsidRPr="00964C9C">
        <w:rPr>
          <w:sz w:val="20"/>
          <w:szCs w:val="20"/>
        </w:rPr>
        <w:t>в) для глухих и слабослышащих, с тяжелыми нарушениями речи:</w:t>
      </w:r>
    </w:p>
    <w:p w:rsidR="00964C9C" w:rsidRPr="00964C9C" w:rsidRDefault="00964C9C" w:rsidP="00964C9C">
      <w:pPr>
        <w:shd w:val="clear" w:color="auto" w:fill="FFFFFF"/>
        <w:spacing w:before="0" w:beforeAutospacing="0" w:after="0" w:afterAutospacing="0"/>
        <w:ind w:firstLine="709"/>
        <w:jc w:val="both"/>
        <w:rPr>
          <w:sz w:val="20"/>
          <w:szCs w:val="20"/>
        </w:rPr>
      </w:pPr>
      <w:r w:rsidRPr="00964C9C">
        <w:rPr>
          <w:sz w:val="20"/>
          <w:szCs w:val="20"/>
        </w:rPr>
        <w:t>- имеется в наличии информационная система "Исток" для слабослышащих коллективного пользования;</w:t>
      </w:r>
    </w:p>
    <w:p w:rsidR="00964C9C" w:rsidRPr="00964C9C" w:rsidRDefault="00964C9C" w:rsidP="00964C9C">
      <w:pPr>
        <w:shd w:val="clear" w:color="auto" w:fill="FFFFFF"/>
        <w:spacing w:before="0" w:beforeAutospacing="0" w:after="0" w:afterAutospacing="0"/>
        <w:ind w:firstLine="709"/>
        <w:jc w:val="both"/>
        <w:rPr>
          <w:sz w:val="20"/>
          <w:szCs w:val="20"/>
        </w:rPr>
      </w:pPr>
      <w:r w:rsidRPr="00964C9C">
        <w:rPr>
          <w:sz w:val="20"/>
          <w:szCs w:val="20"/>
        </w:rPr>
        <w:t>- по их желанию испытания проводятся в электронной или письменной форме;</w:t>
      </w:r>
    </w:p>
    <w:p w:rsidR="00964C9C" w:rsidRPr="00964C9C" w:rsidRDefault="00964C9C" w:rsidP="00964C9C">
      <w:pPr>
        <w:shd w:val="clear" w:color="auto" w:fill="FFFFFF"/>
        <w:spacing w:before="0" w:beforeAutospacing="0" w:after="0" w:afterAutospacing="0"/>
        <w:ind w:firstLine="709"/>
        <w:jc w:val="both"/>
        <w:rPr>
          <w:sz w:val="20"/>
          <w:szCs w:val="20"/>
        </w:rPr>
      </w:pPr>
      <w:r w:rsidRPr="00964C9C">
        <w:rPr>
          <w:sz w:val="20"/>
          <w:szCs w:val="20"/>
        </w:rPr>
        <w:t>г) для лиц с нарушениями опорно-двигательного аппарата:</w:t>
      </w:r>
    </w:p>
    <w:p w:rsidR="00964C9C" w:rsidRPr="00964C9C" w:rsidRDefault="00964C9C" w:rsidP="00964C9C">
      <w:pPr>
        <w:shd w:val="clear" w:color="auto" w:fill="FFFFFF"/>
        <w:spacing w:before="0" w:beforeAutospacing="0" w:after="0" w:afterAutospacing="0"/>
        <w:ind w:firstLine="709"/>
        <w:jc w:val="both"/>
        <w:rPr>
          <w:sz w:val="20"/>
          <w:szCs w:val="20"/>
        </w:rPr>
      </w:pPr>
      <w:r w:rsidRPr="00964C9C">
        <w:rPr>
          <w:sz w:val="20"/>
          <w:szCs w:val="20"/>
        </w:rPr>
        <w:t xml:space="preserve">- тестовые и </w:t>
      </w:r>
      <w:proofErr w:type="spellStart"/>
      <w:r w:rsidRPr="00964C9C">
        <w:rPr>
          <w:sz w:val="20"/>
          <w:szCs w:val="20"/>
        </w:rPr>
        <w:t>тренинговые</w:t>
      </w:r>
      <w:proofErr w:type="spellEnd"/>
      <w:r w:rsidRPr="00964C9C">
        <w:rPr>
          <w:sz w:val="20"/>
          <w:szCs w:val="20"/>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964C9C" w:rsidRPr="00964C9C" w:rsidRDefault="00964C9C" w:rsidP="00964C9C">
      <w:pPr>
        <w:shd w:val="clear" w:color="auto" w:fill="FFFFFF"/>
        <w:spacing w:before="0" w:beforeAutospacing="0" w:after="0" w:afterAutospacing="0"/>
        <w:ind w:firstLine="709"/>
        <w:jc w:val="both"/>
        <w:rPr>
          <w:sz w:val="20"/>
          <w:szCs w:val="20"/>
        </w:rPr>
      </w:pPr>
      <w:r w:rsidRPr="00964C9C">
        <w:rPr>
          <w:sz w:val="20"/>
          <w:szCs w:val="20"/>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964C9C" w:rsidRPr="00964C9C" w:rsidRDefault="00964C9C" w:rsidP="00964C9C">
      <w:pPr>
        <w:shd w:val="clear" w:color="auto" w:fill="FFFFFF"/>
        <w:spacing w:before="0" w:beforeAutospacing="0" w:after="0" w:afterAutospacing="0"/>
        <w:ind w:firstLine="709"/>
        <w:jc w:val="both"/>
        <w:rPr>
          <w:sz w:val="20"/>
          <w:szCs w:val="20"/>
        </w:rPr>
      </w:pPr>
      <w:r w:rsidRPr="00964C9C">
        <w:rPr>
          <w:sz w:val="20"/>
          <w:szCs w:val="20"/>
        </w:rPr>
        <w:t>- по их желанию испытания проводятся в устной форме.</w:t>
      </w:r>
    </w:p>
    <w:p w:rsidR="008E7497" w:rsidRDefault="00964C9C" w:rsidP="00964C9C">
      <w:pPr>
        <w:shd w:val="clear" w:color="auto" w:fill="FFFFFF"/>
        <w:spacing w:before="0" w:beforeAutospacing="0" w:after="0" w:afterAutospacing="0"/>
        <w:ind w:firstLine="709"/>
        <w:jc w:val="both"/>
        <w:rPr>
          <w:sz w:val="20"/>
          <w:szCs w:val="20"/>
        </w:rPr>
      </w:pPr>
      <w:r w:rsidRPr="00964C9C">
        <w:rPr>
          <w:sz w:val="20"/>
          <w:szCs w:val="20"/>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964C9C" w:rsidRPr="008E7497" w:rsidRDefault="00964C9C" w:rsidP="00964C9C">
      <w:pPr>
        <w:shd w:val="clear" w:color="auto" w:fill="FFFFFF"/>
        <w:spacing w:before="0" w:beforeAutospacing="0" w:after="0" w:afterAutospacing="0"/>
        <w:ind w:firstLine="709"/>
        <w:jc w:val="both"/>
        <w:rPr>
          <w:sz w:val="20"/>
          <w:szCs w:val="20"/>
        </w:rPr>
      </w:pPr>
    </w:p>
    <w:p w:rsidR="00DB454D" w:rsidRPr="00D52134" w:rsidRDefault="00DB454D" w:rsidP="00DB454D">
      <w:pPr>
        <w:spacing w:before="0" w:beforeAutospacing="0" w:after="0" w:afterAutospacing="0"/>
        <w:ind w:firstLine="709"/>
        <w:rPr>
          <w:b/>
          <w:sz w:val="20"/>
          <w:szCs w:val="20"/>
        </w:rPr>
      </w:pPr>
      <w:r w:rsidRPr="00D52134">
        <w:rPr>
          <w:b/>
          <w:sz w:val="20"/>
          <w:szCs w:val="20"/>
        </w:rPr>
        <w:t xml:space="preserve">6.4 Методические рекомендации по самостоятельной работе студентов </w:t>
      </w:r>
    </w:p>
    <w:p w:rsidR="00DB454D" w:rsidRPr="00D52134" w:rsidRDefault="00DB454D" w:rsidP="00DB454D">
      <w:pPr>
        <w:shd w:val="clear" w:color="auto" w:fill="FFFFFF"/>
        <w:spacing w:before="0" w:beforeAutospacing="0" w:after="0" w:afterAutospacing="0"/>
        <w:ind w:firstLine="709"/>
        <w:jc w:val="both"/>
        <w:rPr>
          <w:sz w:val="20"/>
          <w:szCs w:val="20"/>
        </w:rPr>
      </w:pPr>
      <w:r w:rsidRPr="00D52134">
        <w:rPr>
          <w:sz w:val="20"/>
          <w:szCs w:val="20"/>
        </w:rPr>
        <w:t>Цель самостоятельной работы - подготовка современного компетентного специалиста и формирование у него способностей и навыков к непрерывному самообразованию и профессиональному совершенствованию.</w:t>
      </w:r>
    </w:p>
    <w:p w:rsidR="00DB454D" w:rsidRPr="00D52134" w:rsidRDefault="00DB454D" w:rsidP="00DB454D">
      <w:pPr>
        <w:shd w:val="clear" w:color="auto" w:fill="FFFFFF"/>
        <w:spacing w:before="0" w:beforeAutospacing="0" w:after="0" w:afterAutospacing="0"/>
        <w:ind w:firstLine="709"/>
        <w:jc w:val="both"/>
        <w:rPr>
          <w:sz w:val="20"/>
          <w:szCs w:val="20"/>
        </w:rPr>
      </w:pPr>
      <w:r w:rsidRPr="00D52134">
        <w:rPr>
          <w:sz w:val="20"/>
          <w:szCs w:val="20"/>
        </w:rPr>
        <w:t>Реализация поставленной цели предполагает решение следующих задач:</w:t>
      </w:r>
    </w:p>
    <w:p w:rsidR="00DB454D" w:rsidRPr="00D52134" w:rsidRDefault="00DB454D" w:rsidP="00DB454D">
      <w:pPr>
        <w:shd w:val="clear" w:color="auto" w:fill="FFFFFF"/>
        <w:tabs>
          <w:tab w:val="left" w:pos="893"/>
        </w:tabs>
        <w:spacing w:before="0" w:beforeAutospacing="0" w:after="0" w:afterAutospacing="0"/>
        <w:ind w:firstLine="709"/>
        <w:jc w:val="both"/>
        <w:rPr>
          <w:sz w:val="20"/>
          <w:szCs w:val="20"/>
        </w:rPr>
      </w:pPr>
      <w:r w:rsidRPr="00D52134">
        <w:rPr>
          <w:sz w:val="20"/>
          <w:szCs w:val="20"/>
        </w:rPr>
        <w:t>-</w:t>
      </w:r>
      <w:r w:rsidRPr="00D52134">
        <w:rPr>
          <w:sz w:val="20"/>
          <w:szCs w:val="20"/>
        </w:rPr>
        <w:tab/>
        <w:t>качественное освоение теоретического материала по изучаемой дисциплине, углубление</w:t>
      </w:r>
      <w:r w:rsidRPr="00D52134">
        <w:rPr>
          <w:sz w:val="20"/>
          <w:szCs w:val="20"/>
        </w:rPr>
        <w:br/>
        <w:t xml:space="preserve">и расширение теоретических знаний с целью их применения на уровне </w:t>
      </w:r>
      <w:proofErr w:type="spellStart"/>
      <w:r w:rsidRPr="00D52134">
        <w:rPr>
          <w:sz w:val="20"/>
          <w:szCs w:val="20"/>
        </w:rPr>
        <w:t>межпредметных</w:t>
      </w:r>
      <w:proofErr w:type="spellEnd"/>
      <w:r w:rsidRPr="00D52134">
        <w:rPr>
          <w:sz w:val="20"/>
          <w:szCs w:val="20"/>
        </w:rPr>
        <w:t xml:space="preserve"> связей;</w:t>
      </w:r>
    </w:p>
    <w:p w:rsidR="00DB454D" w:rsidRPr="00D52134" w:rsidRDefault="00DB454D" w:rsidP="00DB454D">
      <w:pPr>
        <w:shd w:val="clear" w:color="auto" w:fill="FFFFFF"/>
        <w:tabs>
          <w:tab w:val="left" w:pos="984"/>
        </w:tabs>
        <w:spacing w:before="0" w:beforeAutospacing="0" w:after="0" w:afterAutospacing="0"/>
        <w:ind w:firstLine="709"/>
        <w:jc w:val="both"/>
        <w:rPr>
          <w:sz w:val="20"/>
          <w:szCs w:val="20"/>
        </w:rPr>
      </w:pPr>
      <w:r w:rsidRPr="00D52134">
        <w:rPr>
          <w:sz w:val="20"/>
          <w:szCs w:val="20"/>
        </w:rPr>
        <w:t>-</w:t>
      </w:r>
      <w:r w:rsidRPr="00D52134">
        <w:rPr>
          <w:sz w:val="20"/>
          <w:szCs w:val="20"/>
        </w:rPr>
        <w:tab/>
        <w:t>систематизация и закрепление полученных теоретических знаний и практических навыков;</w:t>
      </w:r>
    </w:p>
    <w:p w:rsidR="00DB454D" w:rsidRPr="00D52134" w:rsidRDefault="00DB454D" w:rsidP="00DB454D">
      <w:pPr>
        <w:shd w:val="clear" w:color="auto" w:fill="FFFFFF"/>
        <w:tabs>
          <w:tab w:val="left" w:pos="907"/>
        </w:tabs>
        <w:spacing w:before="0" w:beforeAutospacing="0" w:after="0" w:afterAutospacing="0"/>
        <w:ind w:firstLine="709"/>
        <w:jc w:val="both"/>
        <w:rPr>
          <w:sz w:val="20"/>
          <w:szCs w:val="20"/>
        </w:rPr>
      </w:pPr>
      <w:r w:rsidRPr="00D52134">
        <w:rPr>
          <w:sz w:val="20"/>
          <w:szCs w:val="20"/>
        </w:rPr>
        <w:t>-</w:t>
      </w:r>
      <w:r w:rsidRPr="00D52134">
        <w:rPr>
          <w:sz w:val="20"/>
          <w:szCs w:val="20"/>
        </w:rPr>
        <w:tab/>
        <w:t>формирование умений по поиску и использованию нормативной, правовой, справочной и специальной литературы, а также других источников информации;</w:t>
      </w:r>
    </w:p>
    <w:p w:rsidR="00DB454D" w:rsidRPr="00D52134" w:rsidRDefault="00DB454D" w:rsidP="00DB454D">
      <w:pPr>
        <w:shd w:val="clear" w:color="auto" w:fill="FFFFFF"/>
        <w:tabs>
          <w:tab w:val="left" w:pos="1037"/>
        </w:tabs>
        <w:spacing w:before="0" w:beforeAutospacing="0" w:after="0" w:afterAutospacing="0"/>
        <w:ind w:firstLine="709"/>
        <w:jc w:val="both"/>
        <w:rPr>
          <w:sz w:val="20"/>
          <w:szCs w:val="20"/>
        </w:rPr>
      </w:pPr>
      <w:r w:rsidRPr="00D52134">
        <w:rPr>
          <w:sz w:val="20"/>
          <w:szCs w:val="20"/>
        </w:rPr>
        <w:t>-</w:t>
      </w:r>
      <w:r w:rsidRPr="00D52134">
        <w:rPr>
          <w:sz w:val="20"/>
          <w:szCs w:val="20"/>
        </w:rPr>
        <w:tab/>
        <w:t>развитие познавательных способностей и активности, творческой инициативы, самостоятельности, ответственности и организованности;</w:t>
      </w:r>
    </w:p>
    <w:p w:rsidR="00DB454D" w:rsidRPr="00D52134" w:rsidRDefault="00DB454D" w:rsidP="00DB454D">
      <w:pPr>
        <w:shd w:val="clear" w:color="auto" w:fill="FFFFFF"/>
        <w:tabs>
          <w:tab w:val="left" w:pos="1090"/>
        </w:tabs>
        <w:spacing w:before="0" w:beforeAutospacing="0" w:after="0" w:afterAutospacing="0"/>
        <w:ind w:firstLine="709"/>
        <w:jc w:val="both"/>
        <w:rPr>
          <w:sz w:val="20"/>
          <w:szCs w:val="20"/>
        </w:rPr>
      </w:pPr>
      <w:r w:rsidRPr="00D52134">
        <w:rPr>
          <w:sz w:val="20"/>
          <w:szCs w:val="20"/>
        </w:rPr>
        <w:t>-</w:t>
      </w:r>
      <w:r w:rsidRPr="00D52134">
        <w:rPr>
          <w:sz w:val="20"/>
          <w:szCs w:val="20"/>
        </w:rPr>
        <w:tab/>
        <w:t>формирование самостоятельности мышления, способностей к саморазвитию, самообразованию, самосовершенствованию и самореализации;</w:t>
      </w:r>
    </w:p>
    <w:p w:rsidR="00DB454D" w:rsidRPr="00D52134" w:rsidRDefault="00DB454D" w:rsidP="00DB454D">
      <w:pPr>
        <w:widowControl w:val="0"/>
        <w:numPr>
          <w:ilvl w:val="0"/>
          <w:numId w:val="13"/>
        </w:numPr>
        <w:shd w:val="clear" w:color="auto" w:fill="FFFFFF"/>
        <w:tabs>
          <w:tab w:val="left" w:pos="888"/>
        </w:tabs>
        <w:autoSpaceDE w:val="0"/>
        <w:autoSpaceDN w:val="0"/>
        <w:adjustRightInd w:val="0"/>
        <w:spacing w:before="0" w:beforeAutospacing="0" w:after="0" w:afterAutospacing="0"/>
        <w:jc w:val="both"/>
        <w:rPr>
          <w:sz w:val="20"/>
          <w:szCs w:val="20"/>
        </w:rPr>
      </w:pPr>
      <w:r w:rsidRPr="00D52134">
        <w:rPr>
          <w:sz w:val="20"/>
          <w:szCs w:val="20"/>
        </w:rPr>
        <w:t>развитие научно-исследовательских навыков;</w:t>
      </w:r>
    </w:p>
    <w:p w:rsidR="00DB454D" w:rsidRPr="00D52134" w:rsidRDefault="00DB454D" w:rsidP="00DB454D">
      <w:pPr>
        <w:widowControl w:val="0"/>
        <w:numPr>
          <w:ilvl w:val="0"/>
          <w:numId w:val="13"/>
        </w:numPr>
        <w:shd w:val="clear" w:color="auto" w:fill="FFFFFF"/>
        <w:tabs>
          <w:tab w:val="left" w:pos="888"/>
        </w:tabs>
        <w:autoSpaceDE w:val="0"/>
        <w:autoSpaceDN w:val="0"/>
        <w:adjustRightInd w:val="0"/>
        <w:spacing w:before="0" w:beforeAutospacing="0" w:after="0" w:afterAutospacing="0"/>
        <w:jc w:val="both"/>
        <w:rPr>
          <w:sz w:val="20"/>
          <w:szCs w:val="20"/>
        </w:rPr>
      </w:pPr>
      <w:r w:rsidRPr="00D52134">
        <w:rPr>
          <w:sz w:val="20"/>
          <w:szCs w:val="20"/>
        </w:rPr>
        <w:t>формирование умения решать практические задачи профессиональной деятельности, используя приобретенные знания, способности и навыки.</w:t>
      </w:r>
    </w:p>
    <w:p w:rsidR="00DB454D" w:rsidRPr="00D52134" w:rsidRDefault="00DB454D" w:rsidP="00DB454D">
      <w:pPr>
        <w:shd w:val="clear" w:color="auto" w:fill="FFFFFF"/>
        <w:spacing w:before="0" w:beforeAutospacing="0" w:after="0" w:afterAutospacing="0"/>
        <w:ind w:firstLine="709"/>
        <w:jc w:val="both"/>
        <w:rPr>
          <w:sz w:val="20"/>
          <w:szCs w:val="20"/>
        </w:rPr>
      </w:pPr>
      <w:r w:rsidRPr="00D52134">
        <w:rPr>
          <w:sz w:val="20"/>
          <w:szCs w:val="20"/>
        </w:rPr>
        <w:t>Самостоятельная работа является неотъемлемой частью образовательного процесса.</w:t>
      </w:r>
    </w:p>
    <w:p w:rsidR="00DB454D" w:rsidRPr="00D52134" w:rsidRDefault="00DB454D" w:rsidP="00DB454D">
      <w:pPr>
        <w:shd w:val="clear" w:color="auto" w:fill="FFFFFF"/>
        <w:spacing w:before="0" w:beforeAutospacing="0" w:after="0" w:afterAutospacing="0"/>
        <w:ind w:firstLine="709"/>
        <w:jc w:val="both"/>
        <w:rPr>
          <w:sz w:val="20"/>
          <w:szCs w:val="20"/>
        </w:rPr>
      </w:pPr>
      <w:r w:rsidRPr="00D52134">
        <w:rPr>
          <w:sz w:val="20"/>
          <w:szCs w:val="20"/>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его ответственность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DB454D" w:rsidRPr="00D52134" w:rsidRDefault="00DB454D" w:rsidP="00DB454D">
      <w:pPr>
        <w:shd w:val="clear" w:color="auto" w:fill="FFFFFF"/>
        <w:spacing w:before="0" w:beforeAutospacing="0" w:after="0" w:afterAutospacing="0"/>
        <w:ind w:firstLine="709"/>
        <w:jc w:val="both"/>
        <w:rPr>
          <w:sz w:val="20"/>
          <w:szCs w:val="20"/>
        </w:rPr>
      </w:pPr>
      <w:r w:rsidRPr="00D52134">
        <w:rPr>
          <w:sz w:val="20"/>
          <w:szCs w:val="20"/>
        </w:rPr>
        <w:t>Самостоятельная работа должна:</w:t>
      </w:r>
    </w:p>
    <w:p w:rsidR="00DB454D" w:rsidRPr="00D52134" w:rsidRDefault="00DB454D" w:rsidP="00DB454D">
      <w:pPr>
        <w:shd w:val="clear" w:color="auto" w:fill="FFFFFF"/>
        <w:tabs>
          <w:tab w:val="left" w:pos="907"/>
        </w:tabs>
        <w:spacing w:before="0" w:beforeAutospacing="0" w:after="0" w:afterAutospacing="0"/>
        <w:ind w:firstLine="709"/>
        <w:jc w:val="both"/>
        <w:rPr>
          <w:sz w:val="20"/>
          <w:szCs w:val="20"/>
        </w:rPr>
      </w:pPr>
      <w:r w:rsidRPr="00D52134">
        <w:rPr>
          <w:sz w:val="20"/>
          <w:szCs w:val="20"/>
        </w:rPr>
        <w:t>-</w:t>
      </w:r>
      <w:r w:rsidRPr="00D52134">
        <w:rPr>
          <w:sz w:val="20"/>
          <w:szCs w:val="20"/>
        </w:rPr>
        <w:tab/>
        <w:t>быть выполнена индивидуально (или являться частью коллективной работы). В случае, когда самостоятельная работа подготовлена в порядке выполнения группового задания, в работе делается соответствующая оговорка;</w:t>
      </w:r>
    </w:p>
    <w:p w:rsidR="00DB454D" w:rsidRPr="00D52134" w:rsidRDefault="00DB454D" w:rsidP="00DB454D">
      <w:pPr>
        <w:shd w:val="clear" w:color="auto" w:fill="FFFFFF"/>
        <w:tabs>
          <w:tab w:val="left" w:pos="1085"/>
        </w:tabs>
        <w:spacing w:before="0" w:beforeAutospacing="0" w:after="0" w:afterAutospacing="0"/>
        <w:ind w:firstLine="709"/>
        <w:jc w:val="both"/>
        <w:rPr>
          <w:sz w:val="20"/>
          <w:szCs w:val="20"/>
        </w:rPr>
      </w:pPr>
      <w:r w:rsidRPr="00D52134">
        <w:rPr>
          <w:sz w:val="20"/>
          <w:szCs w:val="20"/>
        </w:rPr>
        <w:t>-</w:t>
      </w:r>
      <w:r w:rsidRPr="00D52134">
        <w:rPr>
          <w:sz w:val="20"/>
          <w:szCs w:val="20"/>
        </w:rPr>
        <w:tab/>
        <w:t>представлять собой законченную разработку (этап разработки), в которой анализируются актуальные проблемы по определенной теме и ее отдельных аспектов;</w:t>
      </w:r>
    </w:p>
    <w:p w:rsidR="00DB454D" w:rsidRPr="00D52134" w:rsidRDefault="00DB454D" w:rsidP="00DB454D">
      <w:pPr>
        <w:widowControl w:val="0"/>
        <w:numPr>
          <w:ilvl w:val="0"/>
          <w:numId w:val="13"/>
        </w:numPr>
        <w:shd w:val="clear" w:color="auto" w:fill="FFFFFF"/>
        <w:tabs>
          <w:tab w:val="left" w:pos="888"/>
        </w:tabs>
        <w:autoSpaceDE w:val="0"/>
        <w:autoSpaceDN w:val="0"/>
        <w:adjustRightInd w:val="0"/>
        <w:spacing w:before="0" w:beforeAutospacing="0" w:after="0" w:afterAutospacing="0"/>
        <w:jc w:val="both"/>
        <w:rPr>
          <w:sz w:val="20"/>
          <w:szCs w:val="20"/>
        </w:rPr>
      </w:pPr>
      <w:r w:rsidRPr="00D52134">
        <w:rPr>
          <w:sz w:val="20"/>
          <w:szCs w:val="20"/>
        </w:rPr>
        <w:t>отражать необходимую и достаточную компетентность автора;</w:t>
      </w:r>
    </w:p>
    <w:p w:rsidR="00DB454D" w:rsidRPr="00D52134" w:rsidRDefault="00DB454D" w:rsidP="00DB454D">
      <w:pPr>
        <w:widowControl w:val="0"/>
        <w:numPr>
          <w:ilvl w:val="0"/>
          <w:numId w:val="13"/>
        </w:numPr>
        <w:shd w:val="clear" w:color="auto" w:fill="FFFFFF"/>
        <w:tabs>
          <w:tab w:val="left" w:pos="888"/>
        </w:tabs>
        <w:autoSpaceDE w:val="0"/>
        <w:autoSpaceDN w:val="0"/>
        <w:adjustRightInd w:val="0"/>
        <w:spacing w:before="0" w:beforeAutospacing="0" w:after="0" w:afterAutospacing="0"/>
        <w:jc w:val="both"/>
        <w:rPr>
          <w:sz w:val="20"/>
          <w:szCs w:val="20"/>
        </w:rPr>
      </w:pPr>
      <w:r w:rsidRPr="00D52134">
        <w:rPr>
          <w:sz w:val="20"/>
          <w:szCs w:val="20"/>
        </w:rPr>
        <w:t>иметь учебную, научную и/или практическую направленность;</w:t>
      </w:r>
    </w:p>
    <w:p w:rsidR="00DB454D" w:rsidRPr="00D52134" w:rsidRDefault="00DB454D" w:rsidP="00DB454D">
      <w:pPr>
        <w:shd w:val="clear" w:color="auto" w:fill="FFFFFF"/>
        <w:tabs>
          <w:tab w:val="left" w:pos="970"/>
        </w:tabs>
        <w:spacing w:before="0" w:beforeAutospacing="0" w:after="0" w:afterAutospacing="0"/>
        <w:ind w:firstLine="709"/>
        <w:jc w:val="both"/>
        <w:rPr>
          <w:sz w:val="20"/>
          <w:szCs w:val="20"/>
        </w:rPr>
      </w:pPr>
      <w:r w:rsidRPr="00D52134">
        <w:rPr>
          <w:sz w:val="20"/>
          <w:szCs w:val="20"/>
        </w:rPr>
        <w:t>-</w:t>
      </w:r>
      <w:r w:rsidRPr="00D52134">
        <w:rPr>
          <w:sz w:val="20"/>
          <w:szCs w:val="20"/>
        </w:rPr>
        <w:tab/>
        <w:t>быть оформлена структурно и в логической последовательности: титульный лист, оглавление, основная часть, заключение, выводы, список литературы, приложения,</w:t>
      </w:r>
    </w:p>
    <w:p w:rsidR="00DB454D" w:rsidRPr="00D52134" w:rsidRDefault="00DB454D" w:rsidP="00DB454D">
      <w:pPr>
        <w:shd w:val="clear" w:color="auto" w:fill="FFFFFF"/>
        <w:tabs>
          <w:tab w:val="left" w:pos="1109"/>
        </w:tabs>
        <w:spacing w:before="0" w:beforeAutospacing="0" w:after="0" w:afterAutospacing="0"/>
        <w:ind w:firstLine="709"/>
        <w:jc w:val="both"/>
        <w:rPr>
          <w:sz w:val="20"/>
          <w:szCs w:val="20"/>
        </w:rPr>
      </w:pPr>
      <w:r w:rsidRPr="00D52134">
        <w:rPr>
          <w:sz w:val="20"/>
          <w:szCs w:val="20"/>
        </w:rPr>
        <w:lastRenderedPageBreak/>
        <w:t>-</w:t>
      </w:r>
      <w:r w:rsidRPr="00D52134">
        <w:rPr>
          <w:sz w:val="20"/>
          <w:szCs w:val="20"/>
        </w:rPr>
        <w:tab/>
        <w:t>содержать краткие и четкие формулировки, убедительную аргументацию, доказательность и обоснованность выводов;</w:t>
      </w:r>
    </w:p>
    <w:p w:rsidR="00DB454D" w:rsidRPr="00D52134" w:rsidRDefault="00DB454D" w:rsidP="00DB454D">
      <w:pPr>
        <w:shd w:val="clear" w:color="auto" w:fill="FFFFFF"/>
        <w:tabs>
          <w:tab w:val="left" w:pos="1134"/>
          <w:tab w:val="left" w:pos="5770"/>
        </w:tabs>
        <w:spacing w:before="0" w:beforeAutospacing="0" w:after="0" w:afterAutospacing="0"/>
        <w:ind w:firstLine="709"/>
        <w:jc w:val="both"/>
        <w:rPr>
          <w:sz w:val="20"/>
          <w:szCs w:val="20"/>
        </w:rPr>
      </w:pPr>
      <w:r w:rsidRPr="00D52134">
        <w:rPr>
          <w:sz w:val="20"/>
          <w:szCs w:val="20"/>
        </w:rPr>
        <w:t>-</w:t>
      </w:r>
      <w:r w:rsidRPr="00D52134">
        <w:rPr>
          <w:sz w:val="20"/>
          <w:szCs w:val="20"/>
        </w:rPr>
        <w:tab/>
        <w:t>соответствовать этическим нормам (правила цитирования и парафраз; ссылки на использованные библиографические источники; исключение плагиата, дублирования собственного текста и использования чужих работ).</w:t>
      </w:r>
    </w:p>
    <w:p w:rsidR="00DB454D" w:rsidRPr="00D52134" w:rsidRDefault="00DB454D" w:rsidP="00DB454D">
      <w:pPr>
        <w:pStyle w:val="1c"/>
        <w:tabs>
          <w:tab w:val="left" w:pos="1134"/>
          <w:tab w:val="right" w:leader="dot" w:pos="9600"/>
        </w:tabs>
        <w:spacing w:before="0" w:beforeAutospacing="0" w:after="0" w:afterAutospacing="0"/>
        <w:ind w:left="0" w:firstLine="709"/>
        <w:jc w:val="both"/>
      </w:pPr>
    </w:p>
    <w:p w:rsidR="00DB454D" w:rsidRPr="008E7497" w:rsidRDefault="00DB454D" w:rsidP="00DB454D">
      <w:pPr>
        <w:pStyle w:val="1c"/>
        <w:tabs>
          <w:tab w:val="left" w:pos="1134"/>
          <w:tab w:val="right" w:leader="dot" w:pos="9600"/>
        </w:tabs>
        <w:spacing w:before="0" w:beforeAutospacing="0" w:after="0" w:afterAutospacing="0"/>
        <w:ind w:left="0" w:firstLine="709"/>
        <w:jc w:val="both"/>
        <w:rPr>
          <w:b/>
          <w:sz w:val="20"/>
        </w:rPr>
      </w:pPr>
      <w:r w:rsidRPr="008E7497">
        <w:rPr>
          <w:b/>
          <w:sz w:val="20"/>
        </w:rPr>
        <w:t xml:space="preserve">6.4.1 Формы самостоятельной работы обучающихся по разделам дисциплины </w:t>
      </w:r>
    </w:p>
    <w:p w:rsidR="00DB454D" w:rsidRPr="00D52134" w:rsidRDefault="00DB454D" w:rsidP="00DB454D">
      <w:pPr>
        <w:pStyle w:val="1c"/>
        <w:tabs>
          <w:tab w:val="left" w:pos="1134"/>
          <w:tab w:val="right" w:leader="dot" w:pos="9600"/>
        </w:tabs>
        <w:spacing w:before="0" w:beforeAutospacing="0" w:after="0" w:afterAutospacing="0"/>
        <w:ind w:left="0" w:firstLine="709"/>
        <w:jc w:val="both"/>
        <w:rPr>
          <w:sz w:val="20"/>
        </w:rPr>
      </w:pPr>
      <w:r w:rsidRPr="00D52134">
        <w:rPr>
          <w:sz w:val="20"/>
        </w:rPr>
        <w:t>Раздел 1 «Содержание волонтерской деятельности в Российской Федерации. Организация и осуществление волонтерской деятельности»</w:t>
      </w:r>
    </w:p>
    <w:p w:rsidR="00DB454D" w:rsidRPr="00D52134" w:rsidRDefault="00DB454D" w:rsidP="00DB454D">
      <w:pPr>
        <w:tabs>
          <w:tab w:val="left" w:pos="1080"/>
          <w:tab w:val="left" w:pos="1134"/>
        </w:tabs>
        <w:spacing w:before="0" w:beforeAutospacing="0" w:after="0" w:afterAutospacing="0"/>
        <w:ind w:firstLine="709"/>
        <w:jc w:val="both"/>
        <w:rPr>
          <w:b/>
          <w:bCs/>
          <w:sz w:val="20"/>
          <w:szCs w:val="20"/>
        </w:rPr>
      </w:pPr>
      <w:r w:rsidRPr="00D52134">
        <w:rPr>
          <w:b/>
          <w:bCs/>
          <w:sz w:val="20"/>
          <w:szCs w:val="20"/>
        </w:rPr>
        <w:t>Практические задания</w:t>
      </w:r>
    </w:p>
    <w:p w:rsidR="00DB454D" w:rsidRPr="00D52134" w:rsidRDefault="00DB454D" w:rsidP="00DB454D">
      <w:pPr>
        <w:tabs>
          <w:tab w:val="left" w:pos="1080"/>
          <w:tab w:val="left" w:pos="1134"/>
        </w:tabs>
        <w:spacing w:before="0" w:beforeAutospacing="0" w:after="0" w:afterAutospacing="0"/>
        <w:ind w:firstLine="709"/>
        <w:jc w:val="both"/>
        <w:rPr>
          <w:b/>
          <w:bCs/>
          <w:sz w:val="20"/>
          <w:szCs w:val="20"/>
        </w:rPr>
      </w:pPr>
      <w:r w:rsidRPr="00D52134">
        <w:rPr>
          <w:b/>
          <w:sz w:val="20"/>
          <w:szCs w:val="20"/>
        </w:rPr>
        <w:t xml:space="preserve">Тема 1 </w:t>
      </w:r>
      <w:proofErr w:type="spellStart"/>
      <w:r w:rsidRPr="00D52134">
        <w:rPr>
          <w:b/>
          <w:bCs/>
          <w:sz w:val="20"/>
          <w:szCs w:val="20"/>
        </w:rPr>
        <w:t>Волонтерство</w:t>
      </w:r>
      <w:proofErr w:type="spellEnd"/>
      <w:r w:rsidRPr="00D52134">
        <w:rPr>
          <w:b/>
          <w:bCs/>
          <w:sz w:val="20"/>
          <w:szCs w:val="20"/>
        </w:rPr>
        <w:t xml:space="preserve"> как ресурс личностного роста и общественного развития</w:t>
      </w:r>
    </w:p>
    <w:p w:rsidR="00DB454D" w:rsidRPr="00D52134" w:rsidRDefault="00DB454D" w:rsidP="00DB454D">
      <w:pPr>
        <w:pStyle w:val="affffffffff0"/>
        <w:numPr>
          <w:ilvl w:val="0"/>
          <w:numId w:val="71"/>
        </w:numPr>
        <w:tabs>
          <w:tab w:val="left" w:pos="1080"/>
        </w:tabs>
        <w:autoSpaceDE w:val="0"/>
        <w:autoSpaceDN w:val="0"/>
        <w:adjustRightInd w:val="0"/>
        <w:spacing w:before="0" w:beforeAutospacing="0" w:after="0" w:afterAutospacing="0"/>
        <w:ind w:left="0" w:firstLine="709"/>
        <w:jc w:val="both"/>
        <w:rPr>
          <w:rFonts w:ascii="Times New Roman" w:hAnsi="Times New Roman"/>
          <w:bCs/>
          <w:sz w:val="20"/>
        </w:rPr>
      </w:pPr>
      <w:r w:rsidRPr="00D52134">
        <w:rPr>
          <w:rFonts w:ascii="Times New Roman" w:hAnsi="Times New Roman"/>
          <w:bCs/>
          <w:sz w:val="20"/>
        </w:rPr>
        <w:t xml:space="preserve">Приведите несколько аргументов, убеждающих в том, что </w:t>
      </w:r>
      <w:r w:rsidRPr="00D52134">
        <w:rPr>
          <w:rFonts w:ascii="Times New Roman" w:hAnsi="Times New Roman"/>
          <w:sz w:val="20"/>
        </w:rPr>
        <w:t>волонтерская деятельность является одним из важных условий формирования социально значимых личностных и профессиональных качеств выпускника по программе подготовки в магистратуре.</w:t>
      </w:r>
    </w:p>
    <w:p w:rsidR="00DB454D" w:rsidRPr="00D52134" w:rsidRDefault="00DB454D" w:rsidP="00DB454D">
      <w:pPr>
        <w:pStyle w:val="affffffffff0"/>
        <w:numPr>
          <w:ilvl w:val="0"/>
          <w:numId w:val="71"/>
        </w:numPr>
        <w:tabs>
          <w:tab w:val="left" w:pos="1080"/>
        </w:tabs>
        <w:autoSpaceDE w:val="0"/>
        <w:autoSpaceDN w:val="0"/>
        <w:adjustRightInd w:val="0"/>
        <w:spacing w:before="0" w:beforeAutospacing="0" w:after="0" w:afterAutospacing="0"/>
        <w:ind w:left="0" w:firstLine="709"/>
        <w:jc w:val="both"/>
        <w:rPr>
          <w:rFonts w:ascii="Times New Roman" w:hAnsi="Times New Roman"/>
          <w:bCs/>
          <w:sz w:val="20"/>
        </w:rPr>
      </w:pPr>
      <w:r w:rsidRPr="00D52134">
        <w:rPr>
          <w:rFonts w:ascii="Times New Roman" w:hAnsi="Times New Roman"/>
          <w:bCs/>
          <w:sz w:val="20"/>
        </w:rPr>
        <w:t xml:space="preserve">Сформулируйте </w:t>
      </w:r>
      <w:r w:rsidRPr="00D52134">
        <w:rPr>
          <w:rFonts w:ascii="Times New Roman" w:hAnsi="Times New Roman"/>
          <w:sz w:val="20"/>
        </w:rPr>
        <w:t xml:space="preserve">цель волонтёрской деятельности в условиях командой работы </w:t>
      </w:r>
      <w:r w:rsidRPr="00D52134">
        <w:rPr>
          <w:rFonts w:ascii="Times New Roman" w:hAnsi="Times New Roman"/>
          <w:sz w:val="20"/>
          <w:shd w:val="clear" w:color="auto" w:fill="FFFFFF"/>
        </w:rPr>
        <w:t>добровольцев из числа юристов – специалистов в области г</w:t>
      </w:r>
      <w:r w:rsidRPr="00D52134">
        <w:rPr>
          <w:rFonts w:ascii="Times New Roman" w:hAnsi="Times New Roman"/>
          <w:sz w:val="20"/>
        </w:rPr>
        <w:t>ражданского права и семейного права</w:t>
      </w:r>
      <w:r w:rsidRPr="00D52134">
        <w:rPr>
          <w:rFonts w:ascii="Times New Roman" w:hAnsi="Times New Roman"/>
          <w:sz w:val="20"/>
          <w:shd w:val="clear" w:color="auto" w:fill="FFFFFF"/>
        </w:rPr>
        <w:t>, направленной на помощь остронуждающимся людям пожилого возраста и инвалидам для решения возникающих у них сложных правовых ситуаций.</w:t>
      </w:r>
    </w:p>
    <w:p w:rsidR="00DB454D" w:rsidRPr="00D52134" w:rsidRDefault="00DB454D" w:rsidP="00DB454D">
      <w:pPr>
        <w:pStyle w:val="affffffffff0"/>
        <w:numPr>
          <w:ilvl w:val="0"/>
          <w:numId w:val="71"/>
        </w:numPr>
        <w:tabs>
          <w:tab w:val="left" w:pos="1080"/>
        </w:tabs>
        <w:autoSpaceDE w:val="0"/>
        <w:autoSpaceDN w:val="0"/>
        <w:adjustRightInd w:val="0"/>
        <w:spacing w:before="0" w:beforeAutospacing="0" w:after="0" w:afterAutospacing="0"/>
        <w:ind w:left="0" w:firstLine="709"/>
        <w:jc w:val="both"/>
        <w:rPr>
          <w:rFonts w:ascii="Times New Roman" w:hAnsi="Times New Roman"/>
          <w:bCs/>
          <w:sz w:val="20"/>
        </w:rPr>
      </w:pPr>
      <w:r w:rsidRPr="00D52134">
        <w:rPr>
          <w:rFonts w:ascii="Times New Roman" w:hAnsi="Times New Roman"/>
          <w:bCs/>
          <w:sz w:val="20"/>
        </w:rPr>
        <w:t xml:space="preserve">Обоснуйте наиболее рациональные </w:t>
      </w:r>
      <w:r w:rsidRPr="00D52134">
        <w:rPr>
          <w:rFonts w:ascii="Times New Roman" w:hAnsi="Times New Roman"/>
          <w:sz w:val="20"/>
        </w:rPr>
        <w:t>способы управления командной работой волонтеров – юристов при решении правовых проблем у граждан, не имеющих</w:t>
      </w:r>
      <w:r w:rsidRPr="00D52134">
        <w:rPr>
          <w:rFonts w:ascii="Times New Roman" w:hAnsi="Times New Roman"/>
          <w:sz w:val="20"/>
          <w:shd w:val="clear" w:color="auto" w:fill="FFFFFF"/>
        </w:rPr>
        <w:t> </w:t>
      </w:r>
      <w:r w:rsidRPr="00D52134">
        <w:rPr>
          <w:rStyle w:val="w"/>
          <w:rFonts w:ascii="Times New Roman" w:hAnsi="Times New Roman"/>
          <w:sz w:val="20"/>
          <w:shd w:val="clear" w:color="auto" w:fill="FFFFFF"/>
        </w:rPr>
        <w:t>определённого</w:t>
      </w:r>
      <w:r w:rsidRPr="00D52134">
        <w:rPr>
          <w:rFonts w:ascii="Times New Roman" w:hAnsi="Times New Roman"/>
          <w:sz w:val="20"/>
          <w:shd w:val="clear" w:color="auto" w:fill="FFFFFF"/>
        </w:rPr>
        <w:t> </w:t>
      </w:r>
      <w:r w:rsidRPr="00D52134">
        <w:rPr>
          <w:rStyle w:val="w"/>
          <w:rFonts w:ascii="Times New Roman" w:hAnsi="Times New Roman"/>
          <w:sz w:val="20"/>
          <w:shd w:val="clear" w:color="auto" w:fill="FFFFFF"/>
        </w:rPr>
        <w:t>места</w:t>
      </w:r>
      <w:r w:rsidRPr="00D52134">
        <w:rPr>
          <w:rFonts w:ascii="Times New Roman" w:hAnsi="Times New Roman"/>
          <w:sz w:val="20"/>
          <w:shd w:val="clear" w:color="auto" w:fill="FFFFFF"/>
        </w:rPr>
        <w:t> </w:t>
      </w:r>
      <w:r w:rsidRPr="00D52134">
        <w:rPr>
          <w:rStyle w:val="w"/>
          <w:rFonts w:ascii="Times New Roman" w:hAnsi="Times New Roman"/>
          <w:sz w:val="20"/>
          <w:shd w:val="clear" w:color="auto" w:fill="FFFFFF"/>
        </w:rPr>
        <w:t>жительства</w:t>
      </w:r>
      <w:r w:rsidRPr="00D52134">
        <w:rPr>
          <w:rFonts w:ascii="Times New Roman" w:hAnsi="Times New Roman"/>
          <w:sz w:val="20"/>
          <w:shd w:val="clear" w:color="auto" w:fill="FFFFFF"/>
        </w:rPr>
        <w:t>.</w:t>
      </w:r>
    </w:p>
    <w:p w:rsidR="00DB454D" w:rsidRPr="00D52134" w:rsidRDefault="00DB454D" w:rsidP="00DB454D">
      <w:pPr>
        <w:pStyle w:val="affffffffff0"/>
        <w:numPr>
          <w:ilvl w:val="0"/>
          <w:numId w:val="71"/>
        </w:numPr>
        <w:tabs>
          <w:tab w:val="left" w:pos="1080"/>
        </w:tabs>
        <w:autoSpaceDE w:val="0"/>
        <w:autoSpaceDN w:val="0"/>
        <w:adjustRightInd w:val="0"/>
        <w:spacing w:before="0" w:beforeAutospacing="0" w:after="0" w:afterAutospacing="0"/>
        <w:ind w:left="0" w:firstLine="709"/>
        <w:jc w:val="both"/>
        <w:rPr>
          <w:rFonts w:ascii="Times New Roman" w:hAnsi="Times New Roman"/>
          <w:bCs/>
          <w:sz w:val="20"/>
        </w:rPr>
      </w:pPr>
      <w:r w:rsidRPr="00D52134">
        <w:rPr>
          <w:rFonts w:ascii="Times New Roman" w:hAnsi="Times New Roman"/>
          <w:sz w:val="20"/>
          <w:shd w:val="clear" w:color="auto" w:fill="FFFFFF"/>
        </w:rPr>
        <w:t xml:space="preserve">Раскройте алгоритм разрешения конфликта, возникшего в </w:t>
      </w:r>
      <w:r w:rsidRPr="00D52134">
        <w:rPr>
          <w:rFonts w:ascii="Times New Roman" w:hAnsi="Times New Roman"/>
          <w:sz w:val="20"/>
        </w:rPr>
        <w:t>коллективе волонтеров, базируясь на положениях психологии межличностных отношений и учете интересов всех вовлеченных в него сторон.</w:t>
      </w:r>
    </w:p>
    <w:p w:rsidR="00DB454D" w:rsidRPr="00D52134" w:rsidRDefault="00DB454D" w:rsidP="00DB454D">
      <w:pPr>
        <w:pStyle w:val="affffffffff0"/>
        <w:numPr>
          <w:ilvl w:val="0"/>
          <w:numId w:val="71"/>
        </w:numPr>
        <w:tabs>
          <w:tab w:val="left" w:pos="1080"/>
        </w:tabs>
        <w:autoSpaceDE w:val="0"/>
        <w:autoSpaceDN w:val="0"/>
        <w:adjustRightInd w:val="0"/>
        <w:spacing w:before="0" w:beforeAutospacing="0" w:after="0" w:afterAutospacing="0"/>
        <w:ind w:left="0" w:firstLine="709"/>
        <w:jc w:val="both"/>
        <w:rPr>
          <w:rFonts w:ascii="Times New Roman" w:hAnsi="Times New Roman"/>
          <w:bCs/>
          <w:sz w:val="20"/>
        </w:rPr>
      </w:pPr>
      <w:r w:rsidRPr="00D52134">
        <w:rPr>
          <w:rFonts w:ascii="Times New Roman" w:hAnsi="Times New Roman"/>
          <w:bCs/>
          <w:sz w:val="20"/>
        </w:rPr>
        <w:t xml:space="preserve">Покажите прикладную роль, социальную значимость и перспективы </w:t>
      </w:r>
      <w:r w:rsidRPr="00D52134">
        <w:rPr>
          <w:rFonts w:ascii="Times New Roman" w:hAnsi="Times New Roman"/>
          <w:sz w:val="20"/>
        </w:rPr>
        <w:t xml:space="preserve">волонтерской деятельности по сохранению в сознании российской молодежи памяти о Великой Отечественной войне 1941-1945 гг. </w:t>
      </w:r>
      <w:r w:rsidRPr="00D52134">
        <w:rPr>
          <w:rFonts w:ascii="Times New Roman" w:hAnsi="Times New Roman"/>
          <w:bCs/>
          <w:sz w:val="20"/>
        </w:rPr>
        <w:t xml:space="preserve"> </w:t>
      </w:r>
    </w:p>
    <w:p w:rsidR="00DB454D" w:rsidRPr="00D52134" w:rsidRDefault="00DB454D" w:rsidP="00DB454D">
      <w:pPr>
        <w:autoSpaceDE w:val="0"/>
        <w:autoSpaceDN w:val="0"/>
        <w:adjustRightInd w:val="0"/>
        <w:spacing w:before="0" w:beforeAutospacing="0" w:after="0" w:afterAutospacing="0"/>
        <w:ind w:firstLine="709"/>
        <w:jc w:val="both"/>
        <w:rPr>
          <w:b/>
          <w:sz w:val="20"/>
          <w:szCs w:val="20"/>
        </w:rPr>
      </w:pPr>
    </w:p>
    <w:p w:rsidR="00DB454D" w:rsidRPr="00D52134" w:rsidRDefault="00DB454D" w:rsidP="00DB454D">
      <w:pPr>
        <w:autoSpaceDE w:val="0"/>
        <w:autoSpaceDN w:val="0"/>
        <w:adjustRightInd w:val="0"/>
        <w:spacing w:before="0" w:beforeAutospacing="0" w:after="0" w:afterAutospacing="0"/>
        <w:ind w:firstLine="709"/>
        <w:jc w:val="both"/>
        <w:rPr>
          <w:b/>
          <w:bCs/>
          <w:sz w:val="20"/>
          <w:szCs w:val="20"/>
        </w:rPr>
      </w:pPr>
      <w:r w:rsidRPr="00D52134">
        <w:rPr>
          <w:b/>
          <w:sz w:val="20"/>
          <w:szCs w:val="20"/>
        </w:rPr>
        <w:t xml:space="preserve">Тема 2  </w:t>
      </w:r>
      <w:r w:rsidRPr="00D52134">
        <w:rPr>
          <w:b/>
          <w:bCs/>
          <w:sz w:val="20"/>
          <w:szCs w:val="20"/>
        </w:rPr>
        <w:t>Содержание и формы волонтерской деятельности</w:t>
      </w:r>
    </w:p>
    <w:p w:rsidR="00DB454D" w:rsidRPr="00D52134" w:rsidRDefault="00DB454D" w:rsidP="00DB454D">
      <w:pPr>
        <w:autoSpaceDE w:val="0"/>
        <w:autoSpaceDN w:val="0"/>
        <w:adjustRightInd w:val="0"/>
        <w:spacing w:before="0" w:beforeAutospacing="0" w:after="0" w:afterAutospacing="0"/>
        <w:ind w:firstLine="709"/>
        <w:jc w:val="both"/>
        <w:rPr>
          <w:sz w:val="20"/>
          <w:szCs w:val="20"/>
        </w:rPr>
      </w:pPr>
      <w:r w:rsidRPr="00D52134">
        <w:rPr>
          <w:bCs/>
          <w:sz w:val="20"/>
          <w:szCs w:val="20"/>
        </w:rPr>
        <w:t>1.</w:t>
      </w:r>
      <w:r w:rsidRPr="00D52134">
        <w:rPr>
          <w:sz w:val="20"/>
          <w:szCs w:val="20"/>
        </w:rPr>
        <w:t xml:space="preserve"> Назовите и охарактеризуйте практические методы и приемы создания в коллективе волонтеров из числа юристов психологически безопасной и доброжелательной среды для профессиональной деятельности специалистов</w:t>
      </w:r>
      <w:r w:rsidRPr="00D52134">
        <w:rPr>
          <w:sz w:val="20"/>
          <w:szCs w:val="20"/>
          <w:shd w:val="clear" w:color="auto" w:fill="FFFFFF"/>
        </w:rPr>
        <w:t xml:space="preserve"> в области г</w:t>
      </w:r>
      <w:r w:rsidRPr="00D52134">
        <w:rPr>
          <w:sz w:val="20"/>
          <w:szCs w:val="20"/>
        </w:rPr>
        <w:t>ражданского права и семейного права.</w:t>
      </w:r>
    </w:p>
    <w:p w:rsidR="00DB454D" w:rsidRPr="00D52134" w:rsidRDefault="00DB454D" w:rsidP="00DB454D">
      <w:pPr>
        <w:autoSpaceDE w:val="0"/>
        <w:autoSpaceDN w:val="0"/>
        <w:adjustRightInd w:val="0"/>
        <w:spacing w:before="0" w:beforeAutospacing="0" w:after="0" w:afterAutospacing="0"/>
        <w:ind w:firstLine="709"/>
        <w:jc w:val="both"/>
        <w:rPr>
          <w:sz w:val="20"/>
          <w:szCs w:val="20"/>
        </w:rPr>
      </w:pPr>
      <w:r w:rsidRPr="00D52134">
        <w:rPr>
          <w:sz w:val="20"/>
          <w:szCs w:val="20"/>
        </w:rPr>
        <w:t>2. В качестве руководителя волонтерской организации (группы)</w:t>
      </w:r>
      <w:r w:rsidRPr="00D52134">
        <w:rPr>
          <w:sz w:val="20"/>
          <w:szCs w:val="20"/>
          <w:shd w:val="clear" w:color="auto" w:fill="FFFFFF"/>
        </w:rPr>
        <w:t xml:space="preserve"> раскройте</w:t>
      </w:r>
      <w:r w:rsidRPr="00D52134">
        <w:rPr>
          <w:sz w:val="20"/>
          <w:szCs w:val="20"/>
        </w:rPr>
        <w:t xml:space="preserve"> стимулы, которые целесообразно использовать для </w:t>
      </w:r>
      <w:proofErr w:type="spellStart"/>
      <w:r w:rsidRPr="00D52134">
        <w:rPr>
          <w:sz w:val="20"/>
          <w:szCs w:val="20"/>
        </w:rPr>
        <w:t>рекрутинга</w:t>
      </w:r>
      <w:proofErr w:type="spellEnd"/>
      <w:r w:rsidRPr="00D52134">
        <w:rPr>
          <w:sz w:val="20"/>
          <w:szCs w:val="20"/>
        </w:rPr>
        <w:t xml:space="preserve"> добровольцев и совершенствования </w:t>
      </w:r>
      <w:r w:rsidRPr="00D52134">
        <w:rPr>
          <w:bCs/>
          <w:sz w:val="20"/>
          <w:szCs w:val="20"/>
        </w:rPr>
        <w:t>волонтерской</w:t>
      </w:r>
      <w:r w:rsidRPr="00D52134">
        <w:rPr>
          <w:sz w:val="20"/>
          <w:szCs w:val="20"/>
        </w:rPr>
        <w:t xml:space="preserve"> деятельности по одному из её направлений.</w:t>
      </w:r>
    </w:p>
    <w:p w:rsidR="00DB454D" w:rsidRPr="00D52134" w:rsidRDefault="00DB454D" w:rsidP="00DB454D">
      <w:pPr>
        <w:autoSpaceDE w:val="0"/>
        <w:autoSpaceDN w:val="0"/>
        <w:adjustRightInd w:val="0"/>
        <w:spacing w:before="0" w:beforeAutospacing="0" w:after="0" w:afterAutospacing="0"/>
        <w:ind w:firstLine="709"/>
        <w:jc w:val="both"/>
        <w:rPr>
          <w:sz w:val="20"/>
          <w:szCs w:val="20"/>
        </w:rPr>
      </w:pPr>
      <w:r w:rsidRPr="00D52134">
        <w:rPr>
          <w:sz w:val="20"/>
          <w:szCs w:val="20"/>
        </w:rPr>
        <w:t>3. Обоснуйте способы обеспечения на практике законности и правопорядка при организации волонтерской деятельности с учащимися общеобразовательных школ в период летнего отдыха детей.</w:t>
      </w:r>
    </w:p>
    <w:p w:rsidR="00DB454D" w:rsidRPr="00D52134" w:rsidRDefault="00DB454D" w:rsidP="00DB454D">
      <w:pPr>
        <w:autoSpaceDE w:val="0"/>
        <w:autoSpaceDN w:val="0"/>
        <w:adjustRightInd w:val="0"/>
        <w:spacing w:before="0" w:beforeAutospacing="0" w:after="0" w:afterAutospacing="0"/>
        <w:ind w:firstLine="709"/>
        <w:jc w:val="both"/>
        <w:rPr>
          <w:sz w:val="20"/>
          <w:szCs w:val="20"/>
        </w:rPr>
      </w:pPr>
      <w:r w:rsidRPr="00D52134">
        <w:rPr>
          <w:sz w:val="20"/>
          <w:szCs w:val="20"/>
        </w:rPr>
        <w:t xml:space="preserve">4. </w:t>
      </w:r>
      <w:r w:rsidRPr="00D52134">
        <w:rPr>
          <w:bCs/>
          <w:sz w:val="20"/>
          <w:szCs w:val="20"/>
        </w:rPr>
        <w:t>Сформулируйте</w:t>
      </w:r>
      <w:r w:rsidRPr="00D52134">
        <w:rPr>
          <w:sz w:val="20"/>
          <w:szCs w:val="20"/>
        </w:rPr>
        <w:t xml:space="preserve"> цель и задачи организации слаженной командной работы волонтеров – специалистов различных направлений юридической деятельности. </w:t>
      </w:r>
    </w:p>
    <w:p w:rsidR="00DB454D" w:rsidRPr="00D52134" w:rsidRDefault="00DB454D" w:rsidP="00DB454D">
      <w:pPr>
        <w:autoSpaceDE w:val="0"/>
        <w:autoSpaceDN w:val="0"/>
        <w:adjustRightInd w:val="0"/>
        <w:spacing w:before="0" w:beforeAutospacing="0" w:after="0" w:afterAutospacing="0"/>
        <w:ind w:firstLine="709"/>
        <w:jc w:val="both"/>
        <w:rPr>
          <w:sz w:val="20"/>
          <w:szCs w:val="20"/>
        </w:rPr>
      </w:pPr>
      <w:r w:rsidRPr="00D52134">
        <w:rPr>
          <w:sz w:val="20"/>
          <w:szCs w:val="20"/>
        </w:rPr>
        <w:t xml:space="preserve">5. Раскройте прикладное значение умелой организации работы с добровольцами разных возрастов из различных сфер деятельности в контексте обеспечения эффективности волонтерской деятельности. </w:t>
      </w:r>
    </w:p>
    <w:p w:rsidR="00DB454D" w:rsidRPr="00D52134" w:rsidRDefault="00DB454D" w:rsidP="00DB454D">
      <w:pPr>
        <w:spacing w:before="0" w:beforeAutospacing="0" w:after="0" w:afterAutospacing="0"/>
        <w:jc w:val="both"/>
        <w:rPr>
          <w:b/>
          <w:sz w:val="20"/>
          <w:szCs w:val="20"/>
        </w:rPr>
      </w:pPr>
    </w:p>
    <w:p w:rsidR="00DB454D" w:rsidRPr="008E7497" w:rsidRDefault="00AB13BE" w:rsidP="00DB454D">
      <w:pPr>
        <w:pStyle w:val="1c"/>
        <w:tabs>
          <w:tab w:val="right" w:leader="dot" w:pos="9600"/>
        </w:tabs>
        <w:spacing w:before="0" w:beforeAutospacing="0" w:after="0" w:afterAutospacing="0"/>
        <w:ind w:left="0" w:firstLine="709"/>
        <w:jc w:val="both"/>
        <w:rPr>
          <w:b/>
          <w:sz w:val="20"/>
        </w:rPr>
      </w:pPr>
      <w:r>
        <w:rPr>
          <w:b/>
          <w:sz w:val="20"/>
        </w:rPr>
        <w:t>7</w:t>
      </w:r>
      <w:r w:rsidR="00DB454D" w:rsidRPr="008E7497">
        <w:rPr>
          <w:b/>
          <w:sz w:val="20"/>
        </w:rPr>
        <w:t>. Учебно-методическое и информационное обеспечение дисциплины</w:t>
      </w:r>
    </w:p>
    <w:p w:rsidR="00DB454D" w:rsidRPr="00D52134" w:rsidRDefault="00AB13BE" w:rsidP="00DB454D">
      <w:pPr>
        <w:spacing w:before="0" w:beforeAutospacing="0" w:after="0" w:afterAutospacing="0"/>
        <w:ind w:firstLine="709"/>
        <w:jc w:val="both"/>
        <w:rPr>
          <w:b/>
          <w:sz w:val="20"/>
          <w:szCs w:val="20"/>
        </w:rPr>
      </w:pPr>
      <w:r>
        <w:rPr>
          <w:b/>
          <w:sz w:val="20"/>
          <w:szCs w:val="20"/>
        </w:rPr>
        <w:t>7</w:t>
      </w:r>
      <w:r w:rsidR="00DB454D" w:rsidRPr="00D52134">
        <w:rPr>
          <w:b/>
          <w:sz w:val="20"/>
          <w:szCs w:val="20"/>
        </w:rPr>
        <w:t xml:space="preserve">.1 Рекомендуемая литература </w:t>
      </w:r>
    </w:p>
    <w:p w:rsidR="00DB454D" w:rsidRPr="00D52134" w:rsidRDefault="00DB454D" w:rsidP="00DB454D">
      <w:pPr>
        <w:pStyle w:val="aff7"/>
        <w:tabs>
          <w:tab w:val="left" w:pos="1660"/>
          <w:tab w:val="left" w:pos="3520"/>
          <w:tab w:val="left" w:pos="4413"/>
          <w:tab w:val="left" w:pos="4907"/>
          <w:tab w:val="left" w:pos="5420"/>
          <w:tab w:val="left" w:pos="6086"/>
          <w:tab w:val="left" w:pos="6883"/>
          <w:tab w:val="left" w:pos="7304"/>
          <w:tab w:val="left" w:pos="7803"/>
          <w:tab w:val="left" w:pos="8777"/>
          <w:tab w:val="left" w:pos="9582"/>
        </w:tabs>
        <w:spacing w:after="0"/>
        <w:ind w:firstLine="709"/>
        <w:jc w:val="both"/>
        <w:rPr>
          <w:b/>
          <w:sz w:val="20"/>
        </w:rPr>
      </w:pPr>
      <w:r w:rsidRPr="00D52134">
        <w:rPr>
          <w:b/>
          <w:sz w:val="20"/>
        </w:rPr>
        <w:t>Нормативно-правовые акты</w:t>
      </w:r>
    </w:p>
    <w:p w:rsidR="00DB454D" w:rsidRPr="00D52134" w:rsidRDefault="00DB454D" w:rsidP="00DB454D">
      <w:pPr>
        <w:pStyle w:val="aff7"/>
        <w:tabs>
          <w:tab w:val="left" w:pos="1660"/>
          <w:tab w:val="left" w:pos="3520"/>
          <w:tab w:val="left" w:pos="4413"/>
          <w:tab w:val="left" w:pos="4907"/>
          <w:tab w:val="left" w:pos="5420"/>
          <w:tab w:val="left" w:pos="6086"/>
          <w:tab w:val="left" w:pos="6883"/>
          <w:tab w:val="left" w:pos="7304"/>
          <w:tab w:val="left" w:pos="7803"/>
          <w:tab w:val="left" w:pos="8777"/>
          <w:tab w:val="left" w:pos="9582"/>
        </w:tabs>
        <w:spacing w:after="0"/>
        <w:ind w:firstLine="709"/>
        <w:jc w:val="both"/>
        <w:rPr>
          <w:sz w:val="20"/>
        </w:rPr>
      </w:pPr>
      <w:r w:rsidRPr="00D52134">
        <w:rPr>
          <w:sz w:val="20"/>
        </w:rPr>
        <w:t>1. Федеральный закон от 19 мая</w:t>
      </w:r>
      <w:r w:rsidRPr="00D52134">
        <w:rPr>
          <w:sz w:val="20"/>
        </w:rPr>
        <w:tab/>
      </w:r>
      <w:smartTag w:uri="urn:schemas-microsoft-com:office:smarttags" w:element="metricconverter">
        <w:smartTagPr>
          <w:attr w:name="ProductID" w:val="1995 г"/>
        </w:smartTagPr>
        <w:r w:rsidRPr="00D52134">
          <w:rPr>
            <w:sz w:val="20"/>
          </w:rPr>
          <w:t>1995 г</w:t>
        </w:r>
      </w:smartTag>
      <w:r w:rsidRPr="00D52134">
        <w:rPr>
          <w:sz w:val="20"/>
        </w:rPr>
        <w:t>. №</w:t>
      </w:r>
      <w:r w:rsidRPr="00D52134">
        <w:rPr>
          <w:sz w:val="20"/>
        </w:rPr>
        <w:tab/>
        <w:t>82-ФЗ (ред.</w:t>
      </w:r>
      <w:r w:rsidRPr="00D52134">
        <w:rPr>
          <w:sz w:val="20"/>
        </w:rPr>
        <w:tab/>
      </w:r>
      <w:r w:rsidRPr="00D52134">
        <w:rPr>
          <w:spacing w:val="-9"/>
          <w:sz w:val="20"/>
        </w:rPr>
        <w:t xml:space="preserve">от </w:t>
      </w:r>
      <w:r w:rsidRPr="00D52134">
        <w:rPr>
          <w:sz w:val="20"/>
        </w:rPr>
        <w:t xml:space="preserve">02.12.2019 </w:t>
      </w:r>
      <w:hyperlink r:id="rId7" w:anchor="dst100009">
        <w:r w:rsidRPr="00D52134">
          <w:rPr>
            <w:sz w:val="20"/>
          </w:rPr>
          <w:t>№ 407-ФЗ</w:t>
        </w:r>
      </w:hyperlink>
      <w:r w:rsidRPr="00D52134">
        <w:rPr>
          <w:sz w:val="20"/>
        </w:rPr>
        <w:t>) «Об общественных</w:t>
      </w:r>
      <w:r w:rsidRPr="00D52134">
        <w:rPr>
          <w:spacing w:val="3"/>
          <w:sz w:val="20"/>
        </w:rPr>
        <w:t xml:space="preserve"> </w:t>
      </w:r>
      <w:r w:rsidRPr="00D52134">
        <w:rPr>
          <w:sz w:val="20"/>
        </w:rPr>
        <w:t>объединениях».</w:t>
      </w:r>
    </w:p>
    <w:p w:rsidR="00DB454D" w:rsidRPr="00D52134" w:rsidRDefault="00DB454D" w:rsidP="00DB454D">
      <w:pPr>
        <w:pStyle w:val="aff7"/>
        <w:tabs>
          <w:tab w:val="left" w:pos="1660"/>
          <w:tab w:val="left" w:pos="3520"/>
          <w:tab w:val="left" w:pos="4413"/>
          <w:tab w:val="left" w:pos="4907"/>
          <w:tab w:val="left" w:pos="5420"/>
          <w:tab w:val="left" w:pos="6086"/>
          <w:tab w:val="left" w:pos="6883"/>
          <w:tab w:val="left" w:pos="7304"/>
          <w:tab w:val="left" w:pos="7803"/>
          <w:tab w:val="left" w:pos="8777"/>
          <w:tab w:val="left" w:pos="9582"/>
        </w:tabs>
        <w:spacing w:after="0"/>
        <w:ind w:firstLine="709"/>
        <w:jc w:val="both"/>
        <w:rPr>
          <w:sz w:val="20"/>
        </w:rPr>
      </w:pPr>
      <w:r w:rsidRPr="00D52134">
        <w:rPr>
          <w:sz w:val="20"/>
        </w:rPr>
        <w:t>2. Федеральный закон от 11.08.1995 № 135-ФЗ (ред. от 18.12.2018 № 469-ФЗ) «О благотворительной деятельности и добровольчестве (</w:t>
      </w:r>
      <w:proofErr w:type="spellStart"/>
      <w:r w:rsidRPr="00D52134">
        <w:rPr>
          <w:sz w:val="20"/>
        </w:rPr>
        <w:t>волонтерстве</w:t>
      </w:r>
      <w:proofErr w:type="spellEnd"/>
      <w:r w:rsidRPr="00D52134">
        <w:rPr>
          <w:sz w:val="20"/>
        </w:rPr>
        <w:t>)».</w:t>
      </w:r>
    </w:p>
    <w:p w:rsidR="00DB454D" w:rsidRPr="00D52134" w:rsidRDefault="00DB454D" w:rsidP="00DB454D">
      <w:pPr>
        <w:pStyle w:val="aff7"/>
        <w:tabs>
          <w:tab w:val="left" w:pos="1660"/>
          <w:tab w:val="left" w:pos="3520"/>
          <w:tab w:val="left" w:pos="4413"/>
          <w:tab w:val="left" w:pos="4907"/>
          <w:tab w:val="left" w:pos="5420"/>
          <w:tab w:val="left" w:pos="6086"/>
          <w:tab w:val="left" w:pos="6883"/>
          <w:tab w:val="left" w:pos="7304"/>
          <w:tab w:val="left" w:pos="7803"/>
          <w:tab w:val="left" w:pos="8777"/>
          <w:tab w:val="left" w:pos="9582"/>
        </w:tabs>
        <w:spacing w:after="0"/>
        <w:ind w:firstLine="709"/>
        <w:jc w:val="both"/>
        <w:rPr>
          <w:sz w:val="20"/>
        </w:rPr>
      </w:pPr>
      <w:r w:rsidRPr="00D52134">
        <w:rPr>
          <w:sz w:val="20"/>
        </w:rPr>
        <w:t xml:space="preserve">3. Федеральный закон от 12 января </w:t>
      </w:r>
      <w:smartTag w:uri="urn:schemas-microsoft-com:office:smarttags" w:element="metricconverter">
        <w:smartTagPr>
          <w:attr w:name="ProductID" w:val="1996 г"/>
        </w:smartTagPr>
        <w:r w:rsidRPr="00D52134">
          <w:rPr>
            <w:sz w:val="20"/>
          </w:rPr>
          <w:t>1996 г</w:t>
        </w:r>
      </w:smartTag>
      <w:r w:rsidRPr="00D52134">
        <w:rPr>
          <w:sz w:val="20"/>
        </w:rPr>
        <w:t xml:space="preserve">. №7-ФЗ (ред. от 03.08.2018 </w:t>
      </w:r>
      <w:hyperlink r:id="rId8" w:anchor="dst9">
        <w:r w:rsidRPr="00D52134">
          <w:rPr>
            <w:sz w:val="20"/>
          </w:rPr>
          <w:t>N 290-ФЗ</w:t>
        </w:r>
      </w:hyperlink>
      <w:r w:rsidRPr="00D52134">
        <w:rPr>
          <w:sz w:val="20"/>
        </w:rPr>
        <w:t xml:space="preserve">) </w:t>
      </w:r>
      <w:r w:rsidRPr="00D52134">
        <w:rPr>
          <w:spacing w:val="-3"/>
          <w:sz w:val="20"/>
        </w:rPr>
        <w:t xml:space="preserve">«О </w:t>
      </w:r>
      <w:r w:rsidRPr="00D52134">
        <w:rPr>
          <w:sz w:val="20"/>
        </w:rPr>
        <w:t>некоммерческих</w:t>
      </w:r>
      <w:r w:rsidRPr="00D52134">
        <w:rPr>
          <w:spacing w:val="8"/>
          <w:sz w:val="20"/>
        </w:rPr>
        <w:t xml:space="preserve"> </w:t>
      </w:r>
      <w:r w:rsidRPr="00D52134">
        <w:rPr>
          <w:sz w:val="20"/>
        </w:rPr>
        <w:t>организациях».</w:t>
      </w:r>
    </w:p>
    <w:p w:rsidR="00DB454D" w:rsidRPr="00D52134" w:rsidRDefault="00DB454D" w:rsidP="00DB454D">
      <w:pPr>
        <w:pStyle w:val="aff7"/>
        <w:tabs>
          <w:tab w:val="left" w:pos="1660"/>
          <w:tab w:val="left" w:pos="3520"/>
          <w:tab w:val="left" w:pos="4413"/>
          <w:tab w:val="left" w:pos="4907"/>
          <w:tab w:val="left" w:pos="5420"/>
          <w:tab w:val="left" w:pos="6086"/>
          <w:tab w:val="left" w:pos="6883"/>
          <w:tab w:val="left" w:pos="7304"/>
          <w:tab w:val="left" w:pos="7803"/>
          <w:tab w:val="left" w:pos="8777"/>
          <w:tab w:val="left" w:pos="9582"/>
        </w:tabs>
        <w:spacing w:after="0"/>
        <w:ind w:firstLine="709"/>
        <w:jc w:val="both"/>
        <w:rPr>
          <w:sz w:val="20"/>
        </w:rPr>
      </w:pPr>
      <w:r w:rsidRPr="00D52134">
        <w:rPr>
          <w:sz w:val="20"/>
        </w:rPr>
        <w:t xml:space="preserve">4. Распоряжение Правительства Российской Федерации от 27 декабря </w:t>
      </w:r>
      <w:smartTag w:uri="urn:schemas-microsoft-com:office:smarttags" w:element="metricconverter">
        <w:smartTagPr>
          <w:attr w:name="ProductID" w:val="2018 г"/>
        </w:smartTagPr>
        <w:r w:rsidRPr="00D52134">
          <w:rPr>
            <w:sz w:val="20"/>
          </w:rPr>
          <w:t>2018 г</w:t>
        </w:r>
      </w:smartTag>
      <w:r w:rsidRPr="00D52134">
        <w:rPr>
          <w:sz w:val="20"/>
        </w:rPr>
        <w:t>. № 2950-р «Концепция содействия развитию добровольчества (</w:t>
      </w:r>
      <w:proofErr w:type="spellStart"/>
      <w:r w:rsidRPr="00D52134">
        <w:rPr>
          <w:sz w:val="20"/>
        </w:rPr>
        <w:t>волонтерства</w:t>
      </w:r>
      <w:proofErr w:type="spellEnd"/>
      <w:r w:rsidRPr="00D52134">
        <w:rPr>
          <w:sz w:val="20"/>
        </w:rPr>
        <w:t>) в Российской Федерации до 2025</w:t>
      </w:r>
      <w:r w:rsidRPr="00D52134">
        <w:rPr>
          <w:spacing w:val="6"/>
          <w:sz w:val="20"/>
        </w:rPr>
        <w:t xml:space="preserve"> </w:t>
      </w:r>
      <w:r w:rsidRPr="00D52134">
        <w:rPr>
          <w:sz w:val="20"/>
        </w:rPr>
        <w:t>года».</w:t>
      </w:r>
    </w:p>
    <w:p w:rsidR="00DB454D" w:rsidRPr="00D52134" w:rsidRDefault="00DB454D" w:rsidP="00DB454D">
      <w:pPr>
        <w:pStyle w:val="aff7"/>
        <w:tabs>
          <w:tab w:val="left" w:pos="1660"/>
          <w:tab w:val="left" w:pos="3520"/>
          <w:tab w:val="left" w:pos="4413"/>
          <w:tab w:val="left" w:pos="4907"/>
          <w:tab w:val="left" w:pos="5420"/>
          <w:tab w:val="left" w:pos="6086"/>
          <w:tab w:val="left" w:pos="6883"/>
          <w:tab w:val="left" w:pos="7304"/>
          <w:tab w:val="left" w:pos="7803"/>
          <w:tab w:val="left" w:pos="8777"/>
          <w:tab w:val="left" w:pos="9582"/>
        </w:tabs>
        <w:spacing w:after="0"/>
        <w:ind w:firstLine="709"/>
        <w:jc w:val="both"/>
      </w:pPr>
    </w:p>
    <w:p w:rsidR="004B11FE" w:rsidRPr="004B11FE" w:rsidRDefault="004B11FE" w:rsidP="004B11FE">
      <w:pPr>
        <w:spacing w:before="0" w:beforeAutospacing="0" w:after="0" w:afterAutospacing="0"/>
        <w:ind w:left="360" w:firstLine="349"/>
        <w:rPr>
          <w:rFonts w:eastAsia="Times New Roman"/>
          <w:color w:val="000000"/>
          <w:sz w:val="20"/>
          <w:szCs w:val="20"/>
        </w:rPr>
      </w:pPr>
      <w:r w:rsidRPr="004B11FE">
        <w:rPr>
          <w:b/>
          <w:sz w:val="20"/>
          <w:szCs w:val="20"/>
        </w:rPr>
        <w:t>Основная учебная и научная литература</w:t>
      </w:r>
    </w:p>
    <w:p w:rsidR="003A3B29" w:rsidRPr="003A3B29" w:rsidRDefault="003A3B29" w:rsidP="003A3B29">
      <w:pPr>
        <w:pStyle w:val="affffffffff0"/>
        <w:numPr>
          <w:ilvl w:val="0"/>
          <w:numId w:val="74"/>
        </w:numPr>
        <w:spacing w:before="0" w:beforeAutospacing="0" w:after="0" w:afterAutospacing="0"/>
        <w:rPr>
          <w:rFonts w:ascii="Times New Roman" w:eastAsia="Times New Roman" w:hAnsi="Times New Roman" w:cs="Times New Roman"/>
          <w:color w:val="000000"/>
          <w:sz w:val="20"/>
          <w:szCs w:val="20"/>
        </w:rPr>
      </w:pPr>
      <w:r w:rsidRPr="003A3B29">
        <w:rPr>
          <w:rFonts w:ascii="Times New Roman" w:eastAsia="Times New Roman" w:hAnsi="Times New Roman" w:cs="Times New Roman"/>
          <w:color w:val="000000"/>
          <w:sz w:val="20"/>
          <w:szCs w:val="20"/>
        </w:rPr>
        <w:t>Бокова, О. А. Психология решения жизненных задач в процессе волонтерской деятельности / О.А. Бокова, Ю. А. Мельникова. — Барнаул : Алтайский государственный педагогический университет, 2018. — 88 c. — ISBN 2227-8397. — Текст : электронный // Электронно-библиотечная система IPR BOOKS : [сайт]. — URL: http://www.iprbookshop.ru/102765.html</w:t>
      </w:r>
    </w:p>
    <w:p w:rsidR="00DB454D" w:rsidRPr="00D52134" w:rsidRDefault="00DB454D" w:rsidP="00DB454D">
      <w:pPr>
        <w:tabs>
          <w:tab w:val="left" w:pos="1080"/>
          <w:tab w:val="left" w:pos="1134"/>
        </w:tabs>
        <w:suppressAutoHyphens/>
        <w:spacing w:before="0" w:beforeAutospacing="0" w:after="0" w:afterAutospacing="0"/>
        <w:ind w:firstLine="709"/>
        <w:jc w:val="both"/>
        <w:rPr>
          <w:b/>
          <w:sz w:val="20"/>
          <w:szCs w:val="20"/>
        </w:rPr>
      </w:pPr>
    </w:p>
    <w:p w:rsidR="00DB454D" w:rsidRPr="00D52134" w:rsidRDefault="00DB454D" w:rsidP="00DB454D">
      <w:pPr>
        <w:tabs>
          <w:tab w:val="left" w:pos="1080"/>
        </w:tabs>
        <w:suppressAutoHyphens/>
        <w:spacing w:before="0" w:beforeAutospacing="0" w:after="0" w:afterAutospacing="0"/>
        <w:ind w:firstLine="709"/>
        <w:jc w:val="both"/>
        <w:rPr>
          <w:b/>
          <w:sz w:val="20"/>
          <w:szCs w:val="20"/>
        </w:rPr>
      </w:pPr>
      <w:r w:rsidRPr="00D52134">
        <w:rPr>
          <w:b/>
          <w:sz w:val="20"/>
          <w:szCs w:val="20"/>
        </w:rPr>
        <w:t>Дополнительная литература</w:t>
      </w:r>
    </w:p>
    <w:p w:rsidR="003A3B29" w:rsidRPr="003A3B29" w:rsidRDefault="003A3B29" w:rsidP="003A3B29">
      <w:pPr>
        <w:pStyle w:val="affffffffff0"/>
        <w:numPr>
          <w:ilvl w:val="0"/>
          <w:numId w:val="75"/>
        </w:numPr>
        <w:spacing w:before="0" w:beforeAutospacing="0" w:after="0" w:afterAutospacing="0"/>
        <w:rPr>
          <w:rFonts w:ascii="Times New Roman" w:eastAsia="Times New Roman" w:hAnsi="Times New Roman" w:cs="Times New Roman"/>
          <w:color w:val="000000"/>
          <w:sz w:val="20"/>
          <w:szCs w:val="20"/>
        </w:rPr>
      </w:pPr>
      <w:proofErr w:type="spellStart"/>
      <w:r w:rsidRPr="003A3B29">
        <w:rPr>
          <w:rFonts w:ascii="Times New Roman" w:eastAsia="Times New Roman" w:hAnsi="Times New Roman" w:cs="Times New Roman"/>
          <w:color w:val="000000"/>
          <w:sz w:val="20"/>
          <w:szCs w:val="20"/>
        </w:rPr>
        <w:t>Тимец</w:t>
      </w:r>
      <w:proofErr w:type="spellEnd"/>
      <w:r w:rsidRPr="003A3B29">
        <w:rPr>
          <w:rFonts w:ascii="Times New Roman" w:eastAsia="Times New Roman" w:hAnsi="Times New Roman" w:cs="Times New Roman"/>
          <w:color w:val="000000"/>
          <w:sz w:val="20"/>
          <w:szCs w:val="20"/>
        </w:rPr>
        <w:t xml:space="preserve">, М. В. Правовое регулирование волонтерской деятельности : монография / М. В. </w:t>
      </w:r>
      <w:proofErr w:type="spellStart"/>
      <w:r w:rsidRPr="003A3B29">
        <w:rPr>
          <w:rFonts w:ascii="Times New Roman" w:eastAsia="Times New Roman" w:hAnsi="Times New Roman" w:cs="Times New Roman"/>
          <w:color w:val="000000"/>
          <w:sz w:val="20"/>
          <w:szCs w:val="20"/>
        </w:rPr>
        <w:t>Тимец</w:t>
      </w:r>
      <w:proofErr w:type="spellEnd"/>
      <w:r w:rsidRPr="003A3B29">
        <w:rPr>
          <w:rFonts w:ascii="Times New Roman" w:eastAsia="Times New Roman" w:hAnsi="Times New Roman" w:cs="Times New Roman"/>
          <w:color w:val="000000"/>
          <w:sz w:val="20"/>
          <w:szCs w:val="20"/>
        </w:rPr>
        <w:t>. — Москва, Саратов : Всероссийский государственный университет юстиции (РПА Минюста России), Ай Пи Эр Медиа, 2016. — 128 c. — ISBN 978-5-00094-344-1. — Текст : электронный // Электронно-библиотечная система IPR BOOKS : [сайт]. — URL: http://www.iprbookshop.ru/68907.html</w:t>
      </w:r>
    </w:p>
    <w:p w:rsidR="003A3B29" w:rsidRPr="003A3B29" w:rsidRDefault="003A3B29" w:rsidP="003A3B29">
      <w:pPr>
        <w:pStyle w:val="affffffffff0"/>
        <w:numPr>
          <w:ilvl w:val="0"/>
          <w:numId w:val="75"/>
        </w:numPr>
        <w:spacing w:before="0" w:beforeAutospacing="0" w:after="0" w:afterAutospacing="0"/>
        <w:rPr>
          <w:rFonts w:ascii="Times New Roman" w:eastAsia="Times New Roman" w:hAnsi="Times New Roman" w:cs="Times New Roman"/>
          <w:color w:val="000000"/>
          <w:sz w:val="20"/>
          <w:szCs w:val="20"/>
        </w:rPr>
      </w:pPr>
      <w:r w:rsidRPr="003A3B29">
        <w:rPr>
          <w:rFonts w:ascii="Times New Roman" w:eastAsia="Times New Roman" w:hAnsi="Times New Roman" w:cs="Times New Roman"/>
          <w:color w:val="000000"/>
          <w:sz w:val="20"/>
          <w:szCs w:val="20"/>
        </w:rPr>
        <w:lastRenderedPageBreak/>
        <w:t xml:space="preserve">Васильковская, М. И. Социально-культурное творчество участников молодежных объединений в формировании института </w:t>
      </w:r>
      <w:proofErr w:type="spellStart"/>
      <w:r w:rsidRPr="003A3B29">
        <w:rPr>
          <w:rFonts w:ascii="Times New Roman" w:eastAsia="Times New Roman" w:hAnsi="Times New Roman" w:cs="Times New Roman"/>
          <w:color w:val="000000"/>
          <w:sz w:val="20"/>
          <w:szCs w:val="20"/>
        </w:rPr>
        <w:t>волонтерства</w:t>
      </w:r>
      <w:proofErr w:type="spellEnd"/>
      <w:r w:rsidRPr="003A3B29">
        <w:rPr>
          <w:rFonts w:ascii="Times New Roman" w:eastAsia="Times New Roman" w:hAnsi="Times New Roman" w:cs="Times New Roman"/>
          <w:color w:val="000000"/>
          <w:sz w:val="20"/>
          <w:szCs w:val="20"/>
        </w:rPr>
        <w:t xml:space="preserve"> : монография / М. И. Васильковская, В. Д. Пономарёв. — Кемерово : Кемеровский государственный институт культуры, 2017. — 192 c. — ISBN 978-5-8154-0361-1. — Текст : электронный // Цифровой образовательный ресурс IPR SMART : [сайт]. — URL: https://www.iprbookshop.ru/66366.html</w:t>
      </w:r>
    </w:p>
    <w:p w:rsidR="003A3B29" w:rsidRPr="003A3B29" w:rsidRDefault="003A3B29" w:rsidP="003A3B29">
      <w:pPr>
        <w:pStyle w:val="affffffffff0"/>
        <w:numPr>
          <w:ilvl w:val="0"/>
          <w:numId w:val="75"/>
        </w:numPr>
        <w:spacing w:before="0" w:beforeAutospacing="0" w:after="0" w:afterAutospacing="0"/>
        <w:rPr>
          <w:rFonts w:ascii="Times New Roman" w:eastAsia="Times New Roman" w:hAnsi="Times New Roman" w:cs="Times New Roman"/>
          <w:color w:val="000000"/>
          <w:sz w:val="20"/>
          <w:szCs w:val="20"/>
        </w:rPr>
      </w:pPr>
      <w:r w:rsidRPr="003A3B29">
        <w:rPr>
          <w:rFonts w:ascii="Times New Roman" w:eastAsia="Times New Roman" w:hAnsi="Times New Roman" w:cs="Times New Roman"/>
          <w:color w:val="000000"/>
          <w:sz w:val="20"/>
          <w:szCs w:val="20"/>
        </w:rPr>
        <w:t>Митрофаненко, В. В. Технологии организации волонтерского движения : учебное пособие / В. В. Митрофаненко. — Ставрополь : Северо-Кавказский федеральный университет, 2015. — 130 c. — Текст : электронный // Цифровой образовательный ресурс IPR SMART : [сайт]. — URL: https://www.iprbookshop.ru/63025.html</w:t>
      </w:r>
    </w:p>
    <w:p w:rsidR="00DB454D" w:rsidRPr="00D52134" w:rsidRDefault="00DB454D" w:rsidP="00DB454D">
      <w:pPr>
        <w:tabs>
          <w:tab w:val="left" w:pos="1080"/>
        </w:tabs>
        <w:spacing w:before="0" w:beforeAutospacing="0" w:after="0" w:afterAutospacing="0"/>
        <w:ind w:firstLine="709"/>
        <w:jc w:val="both"/>
        <w:rPr>
          <w:sz w:val="20"/>
          <w:szCs w:val="20"/>
        </w:rPr>
      </w:pPr>
    </w:p>
    <w:p w:rsidR="00DB454D" w:rsidRPr="00D52134" w:rsidRDefault="00AB13BE" w:rsidP="00DB454D">
      <w:pPr>
        <w:tabs>
          <w:tab w:val="left" w:pos="1080"/>
        </w:tabs>
        <w:suppressAutoHyphens/>
        <w:spacing w:before="0" w:beforeAutospacing="0" w:after="0" w:afterAutospacing="0"/>
        <w:ind w:firstLine="709"/>
        <w:jc w:val="both"/>
        <w:rPr>
          <w:b/>
          <w:sz w:val="20"/>
          <w:szCs w:val="20"/>
        </w:rPr>
      </w:pPr>
      <w:r>
        <w:rPr>
          <w:b/>
          <w:sz w:val="20"/>
          <w:szCs w:val="20"/>
        </w:rPr>
        <w:t>7</w:t>
      </w:r>
      <w:r w:rsidR="00DB454D" w:rsidRPr="00D52134">
        <w:rPr>
          <w:b/>
          <w:sz w:val="20"/>
          <w:szCs w:val="20"/>
        </w:rPr>
        <w:t>.2  Ресурсы информационно-телекоммуникационной сети «Интернет»</w:t>
      </w:r>
    </w:p>
    <w:p w:rsidR="00DB454D" w:rsidRPr="00D52134" w:rsidRDefault="00DB454D" w:rsidP="00646421">
      <w:pPr>
        <w:tabs>
          <w:tab w:val="left" w:pos="900"/>
        </w:tabs>
        <w:suppressAutoHyphens/>
        <w:spacing w:before="0" w:beforeAutospacing="0" w:after="0" w:afterAutospacing="0"/>
        <w:ind w:firstLine="709"/>
        <w:jc w:val="both"/>
        <w:rPr>
          <w:w w:val="95"/>
          <w:sz w:val="20"/>
          <w:szCs w:val="20"/>
        </w:rPr>
      </w:pPr>
      <w:r w:rsidRPr="00D52134">
        <w:rPr>
          <w:sz w:val="20"/>
          <w:szCs w:val="20"/>
        </w:rPr>
        <w:t xml:space="preserve">- </w:t>
      </w:r>
      <w:hyperlink r:id="rId9" w:history="1">
        <w:r w:rsidRPr="00D52134">
          <w:rPr>
            <w:rStyle w:val="af1"/>
            <w:sz w:val="20"/>
            <w:szCs w:val="20"/>
          </w:rPr>
          <w:t>http://avcrf.ru</w:t>
        </w:r>
      </w:hyperlink>
      <w:r w:rsidRPr="00D52134">
        <w:rPr>
          <w:sz w:val="20"/>
          <w:szCs w:val="20"/>
        </w:rPr>
        <w:t xml:space="preserve">: Сайт Ассоциации волонтерских </w:t>
      </w:r>
      <w:r w:rsidRPr="00D52134">
        <w:rPr>
          <w:w w:val="95"/>
          <w:sz w:val="20"/>
          <w:szCs w:val="20"/>
        </w:rPr>
        <w:t>центров.</w:t>
      </w:r>
    </w:p>
    <w:p w:rsidR="00DB454D" w:rsidRPr="00D52134" w:rsidRDefault="00DB454D" w:rsidP="00646421">
      <w:pPr>
        <w:tabs>
          <w:tab w:val="left" w:pos="900"/>
        </w:tabs>
        <w:suppressAutoHyphens/>
        <w:spacing w:before="0" w:beforeAutospacing="0" w:after="0" w:afterAutospacing="0"/>
        <w:ind w:firstLine="709"/>
        <w:jc w:val="both"/>
        <w:rPr>
          <w:sz w:val="20"/>
          <w:szCs w:val="20"/>
        </w:rPr>
      </w:pPr>
      <w:r w:rsidRPr="00D52134">
        <w:rPr>
          <w:w w:val="95"/>
          <w:sz w:val="20"/>
          <w:szCs w:val="20"/>
        </w:rPr>
        <w:t xml:space="preserve">- </w:t>
      </w:r>
      <w:r w:rsidRPr="00D52134">
        <w:rPr>
          <w:sz w:val="20"/>
          <w:szCs w:val="20"/>
          <w:u w:color="0000FF"/>
          <w:lang w:val="en-US"/>
        </w:rPr>
        <w:t>https</w:t>
      </w:r>
      <w:r w:rsidRPr="00D52134">
        <w:rPr>
          <w:sz w:val="20"/>
          <w:szCs w:val="20"/>
          <w:u w:color="0000FF"/>
        </w:rPr>
        <w:t>://</w:t>
      </w:r>
      <w:proofErr w:type="spellStart"/>
      <w:r w:rsidRPr="00D52134">
        <w:rPr>
          <w:sz w:val="20"/>
          <w:szCs w:val="20"/>
          <w:u w:color="0000FF"/>
        </w:rPr>
        <w:t>добровольцыроссии.рф</w:t>
      </w:r>
      <w:proofErr w:type="spellEnd"/>
      <w:r w:rsidRPr="00D52134">
        <w:rPr>
          <w:sz w:val="20"/>
          <w:szCs w:val="20"/>
        </w:rPr>
        <w:t xml:space="preserve"> / </w:t>
      </w:r>
      <w:r w:rsidRPr="00D52134">
        <w:rPr>
          <w:sz w:val="20"/>
          <w:szCs w:val="20"/>
          <w:lang w:val="en-US"/>
        </w:rPr>
        <w:t>volunteers</w:t>
      </w:r>
      <w:r w:rsidRPr="00D52134">
        <w:rPr>
          <w:sz w:val="20"/>
          <w:szCs w:val="20"/>
        </w:rPr>
        <w:t>.</w:t>
      </w:r>
      <w:proofErr w:type="spellStart"/>
      <w:r w:rsidRPr="00D52134">
        <w:rPr>
          <w:sz w:val="20"/>
          <w:szCs w:val="20"/>
          <w:lang w:val="en-US"/>
        </w:rPr>
        <w:t>ru</w:t>
      </w:r>
      <w:proofErr w:type="spellEnd"/>
      <w:r w:rsidRPr="00D52134">
        <w:rPr>
          <w:sz w:val="20"/>
          <w:szCs w:val="20"/>
        </w:rPr>
        <w:t>: Единая информационная система в сфере развития добровольчества (</w:t>
      </w:r>
      <w:proofErr w:type="spellStart"/>
      <w:r w:rsidRPr="00D52134">
        <w:rPr>
          <w:sz w:val="20"/>
          <w:szCs w:val="20"/>
        </w:rPr>
        <w:t>волонтерства</w:t>
      </w:r>
      <w:proofErr w:type="spellEnd"/>
      <w:r w:rsidRPr="00D52134">
        <w:rPr>
          <w:sz w:val="20"/>
          <w:szCs w:val="20"/>
        </w:rPr>
        <w:t>).</w:t>
      </w:r>
    </w:p>
    <w:p w:rsidR="00DB454D" w:rsidRPr="00D52134" w:rsidRDefault="00DB454D" w:rsidP="00646421">
      <w:pPr>
        <w:pStyle w:val="TableParagraph"/>
        <w:ind w:firstLine="709"/>
        <w:jc w:val="both"/>
        <w:rPr>
          <w:rFonts w:ascii="Times New Roman" w:hAnsi="Times New Roman"/>
          <w:sz w:val="20"/>
          <w:szCs w:val="20"/>
          <w:lang w:val="ru-RU"/>
        </w:rPr>
      </w:pPr>
      <w:r w:rsidRPr="00D52134">
        <w:rPr>
          <w:rFonts w:ascii="Times New Roman" w:hAnsi="Times New Roman"/>
          <w:sz w:val="20"/>
          <w:szCs w:val="20"/>
          <w:lang w:val="ru-RU"/>
        </w:rPr>
        <w:t xml:space="preserve">- </w:t>
      </w:r>
      <w:hyperlink r:id="rId10">
        <w:r w:rsidRPr="00D52134">
          <w:rPr>
            <w:rFonts w:ascii="Times New Roman" w:hAnsi="Times New Roman"/>
            <w:sz w:val="20"/>
            <w:szCs w:val="20"/>
          </w:rPr>
          <w:t>http</w:t>
        </w:r>
        <w:r w:rsidRPr="00D52134">
          <w:rPr>
            <w:rFonts w:ascii="Times New Roman" w:hAnsi="Times New Roman"/>
            <w:sz w:val="20"/>
            <w:szCs w:val="20"/>
            <w:lang w:val="ru-RU"/>
          </w:rPr>
          <w:t>://</w:t>
        </w:r>
        <w:proofErr w:type="spellStart"/>
        <w:r w:rsidRPr="00D52134">
          <w:rPr>
            <w:rFonts w:ascii="Times New Roman" w:hAnsi="Times New Roman"/>
            <w:sz w:val="20"/>
            <w:szCs w:val="20"/>
          </w:rPr>
          <w:t>lawcs</w:t>
        </w:r>
        <w:proofErr w:type="spellEnd"/>
        <w:r w:rsidRPr="00D52134">
          <w:rPr>
            <w:rFonts w:ascii="Times New Roman" w:hAnsi="Times New Roman"/>
            <w:sz w:val="20"/>
            <w:szCs w:val="20"/>
            <w:lang w:val="ru-RU"/>
          </w:rPr>
          <w:t>.</w:t>
        </w:r>
        <w:proofErr w:type="spellStart"/>
        <w:r w:rsidRPr="00D52134">
          <w:rPr>
            <w:rFonts w:ascii="Times New Roman" w:hAnsi="Times New Roman"/>
            <w:sz w:val="20"/>
            <w:szCs w:val="20"/>
          </w:rPr>
          <w:t>ru</w:t>
        </w:r>
        <w:proofErr w:type="spellEnd"/>
      </w:hyperlink>
      <w:r w:rsidRPr="00D52134">
        <w:rPr>
          <w:rFonts w:ascii="Times New Roman" w:hAnsi="Times New Roman"/>
          <w:sz w:val="20"/>
          <w:szCs w:val="20"/>
          <w:lang w:val="ru-RU"/>
        </w:rPr>
        <w:t>: Материалы Ассоциации «Юристы за гражданское общество».</w:t>
      </w:r>
    </w:p>
    <w:p w:rsidR="00DB454D" w:rsidRPr="00D52134" w:rsidRDefault="00DB454D" w:rsidP="00646421">
      <w:pPr>
        <w:pStyle w:val="affffffffff0"/>
        <w:widowControl w:val="0"/>
        <w:tabs>
          <w:tab w:val="left" w:pos="1661"/>
        </w:tabs>
        <w:autoSpaceDE w:val="0"/>
        <w:autoSpaceDN w:val="0"/>
        <w:spacing w:before="0" w:beforeAutospacing="0" w:after="0" w:afterAutospacing="0"/>
        <w:ind w:left="0" w:firstLine="709"/>
        <w:jc w:val="both"/>
        <w:rPr>
          <w:rFonts w:ascii="Times New Roman" w:hAnsi="Times New Roman"/>
          <w:sz w:val="20"/>
        </w:rPr>
      </w:pPr>
      <w:r w:rsidRPr="00D52134">
        <w:rPr>
          <w:rFonts w:ascii="Times New Roman" w:hAnsi="Times New Roman"/>
          <w:sz w:val="20"/>
        </w:rPr>
        <w:t xml:space="preserve">- Особенности волонтёрской деятельности в сфере культуры [Электронный ресурс]. URL: </w:t>
      </w:r>
      <w:hyperlink r:id="rId11">
        <w:r w:rsidRPr="00D52134">
          <w:rPr>
            <w:rFonts w:ascii="Times New Roman" w:hAnsi="Times New Roman"/>
            <w:sz w:val="20"/>
            <w:u w:color="0000FF"/>
          </w:rPr>
          <w:t>http://xn--b1aedacfkrjqgbzj3aoc9lpa.xn--</w:t>
        </w:r>
      </w:hyperlink>
      <w:r w:rsidRPr="00D52134">
        <w:rPr>
          <w:rFonts w:ascii="Times New Roman" w:hAnsi="Times New Roman"/>
          <w:sz w:val="20"/>
          <w:u w:color="0000FF"/>
        </w:rPr>
        <w:t xml:space="preserve"> p1ai/</w:t>
      </w:r>
      <w:proofErr w:type="spellStart"/>
      <w:r w:rsidRPr="00D52134">
        <w:rPr>
          <w:rFonts w:ascii="Times New Roman" w:hAnsi="Times New Roman"/>
          <w:sz w:val="20"/>
          <w:u w:color="0000FF"/>
        </w:rPr>
        <w:t>news</w:t>
      </w:r>
      <w:proofErr w:type="spellEnd"/>
      <w:r w:rsidRPr="00D52134">
        <w:rPr>
          <w:rFonts w:ascii="Times New Roman" w:hAnsi="Times New Roman"/>
          <w:sz w:val="20"/>
          <w:u w:color="0000FF"/>
        </w:rPr>
        <w:t>/2016-06-01-81</w:t>
      </w:r>
      <w:r w:rsidRPr="00D52134">
        <w:rPr>
          <w:rFonts w:ascii="Times New Roman" w:hAnsi="Times New Roman"/>
          <w:sz w:val="20"/>
        </w:rPr>
        <w:t>.</w:t>
      </w:r>
    </w:p>
    <w:p w:rsidR="00DB454D" w:rsidRPr="00D52134" w:rsidRDefault="00DB454D" w:rsidP="00646421">
      <w:pPr>
        <w:pStyle w:val="affffffffff0"/>
        <w:widowControl w:val="0"/>
        <w:tabs>
          <w:tab w:val="left" w:pos="1661"/>
        </w:tabs>
        <w:autoSpaceDE w:val="0"/>
        <w:autoSpaceDN w:val="0"/>
        <w:spacing w:before="0" w:beforeAutospacing="0" w:after="0" w:afterAutospacing="0"/>
        <w:ind w:left="0" w:firstLine="709"/>
        <w:jc w:val="both"/>
        <w:rPr>
          <w:rFonts w:ascii="Times New Roman" w:hAnsi="Times New Roman"/>
          <w:sz w:val="20"/>
        </w:rPr>
      </w:pPr>
      <w:r w:rsidRPr="00D52134">
        <w:rPr>
          <w:rFonts w:ascii="Times New Roman" w:hAnsi="Times New Roman"/>
          <w:sz w:val="20"/>
        </w:rPr>
        <w:t xml:space="preserve">- Материалы о Всероссийском добровольном пожарном обществе [Сайт]. </w:t>
      </w:r>
      <w:r w:rsidRPr="00D52134">
        <w:rPr>
          <w:rFonts w:ascii="Times New Roman" w:hAnsi="Times New Roman"/>
          <w:sz w:val="20"/>
          <w:lang w:val="en-US"/>
        </w:rPr>
        <w:t>URL</w:t>
      </w:r>
      <w:r w:rsidRPr="00D52134">
        <w:t xml:space="preserve"> </w:t>
      </w:r>
      <w:r w:rsidRPr="00D52134">
        <w:rPr>
          <w:rFonts w:ascii="Times New Roman" w:hAnsi="Times New Roman"/>
          <w:sz w:val="20"/>
          <w:lang w:val="en-US"/>
        </w:rPr>
        <w:t>https</w:t>
      </w:r>
      <w:r w:rsidRPr="00D52134">
        <w:rPr>
          <w:rFonts w:ascii="Times New Roman" w:hAnsi="Times New Roman"/>
          <w:sz w:val="20"/>
        </w:rPr>
        <w:t>://</w:t>
      </w:r>
      <w:r w:rsidRPr="00D52134">
        <w:rPr>
          <w:rFonts w:ascii="Times New Roman" w:hAnsi="Times New Roman"/>
          <w:sz w:val="20"/>
          <w:lang w:val="en-US"/>
        </w:rPr>
        <w:t>www</w:t>
      </w:r>
      <w:r w:rsidRPr="00D52134">
        <w:rPr>
          <w:rFonts w:ascii="Times New Roman" w:hAnsi="Times New Roman"/>
          <w:sz w:val="20"/>
        </w:rPr>
        <w:t>.</w:t>
      </w:r>
      <w:proofErr w:type="spellStart"/>
      <w:r w:rsidRPr="00D52134">
        <w:rPr>
          <w:rFonts w:ascii="Times New Roman" w:hAnsi="Times New Roman"/>
          <w:sz w:val="20"/>
          <w:lang w:val="en-US"/>
        </w:rPr>
        <w:t>vdpo</w:t>
      </w:r>
      <w:proofErr w:type="spellEnd"/>
      <w:r w:rsidRPr="00D52134">
        <w:rPr>
          <w:rFonts w:ascii="Times New Roman" w:hAnsi="Times New Roman"/>
          <w:sz w:val="20"/>
        </w:rPr>
        <w:t>.</w:t>
      </w:r>
      <w:proofErr w:type="spellStart"/>
      <w:r w:rsidRPr="00D52134">
        <w:rPr>
          <w:rFonts w:ascii="Times New Roman" w:hAnsi="Times New Roman"/>
          <w:sz w:val="20"/>
          <w:lang w:val="en-US"/>
        </w:rPr>
        <w:t>ru</w:t>
      </w:r>
      <w:proofErr w:type="spellEnd"/>
    </w:p>
    <w:p w:rsidR="00DB454D" w:rsidRPr="00D52134" w:rsidRDefault="00DB454D" w:rsidP="00646421">
      <w:pPr>
        <w:pStyle w:val="affffffffff0"/>
        <w:widowControl w:val="0"/>
        <w:tabs>
          <w:tab w:val="left" w:pos="1661"/>
        </w:tabs>
        <w:autoSpaceDE w:val="0"/>
        <w:autoSpaceDN w:val="0"/>
        <w:spacing w:before="0" w:beforeAutospacing="0" w:after="0" w:afterAutospacing="0"/>
        <w:ind w:left="0" w:firstLine="709"/>
        <w:jc w:val="both"/>
        <w:rPr>
          <w:rFonts w:ascii="Times New Roman" w:hAnsi="Times New Roman"/>
          <w:sz w:val="20"/>
          <w:lang w:val="en-US"/>
        </w:rPr>
      </w:pPr>
      <w:r w:rsidRPr="00D52134">
        <w:rPr>
          <w:rFonts w:ascii="Times New Roman" w:hAnsi="Times New Roman"/>
          <w:sz w:val="20"/>
        </w:rPr>
        <w:t xml:space="preserve">- Материалы об Обществе добровольных лесных пожарных [Сайт]. </w:t>
      </w:r>
      <w:r w:rsidRPr="00D52134">
        <w:rPr>
          <w:rFonts w:ascii="Times New Roman" w:hAnsi="Times New Roman"/>
          <w:sz w:val="20"/>
          <w:lang w:val="en-US"/>
        </w:rPr>
        <w:t xml:space="preserve">URL: </w:t>
      </w:r>
      <w:hyperlink r:id="rId12" w:history="1">
        <w:r w:rsidRPr="00D52134">
          <w:rPr>
            <w:rStyle w:val="af1"/>
            <w:sz w:val="20"/>
            <w:u w:color="0000FF"/>
            <w:lang w:val="en-US"/>
          </w:rPr>
          <w:t>https://www.forestfire.ru</w:t>
        </w:r>
      </w:hyperlink>
      <w:r w:rsidRPr="00D52134">
        <w:rPr>
          <w:rFonts w:ascii="Times New Roman" w:hAnsi="Times New Roman"/>
          <w:sz w:val="20"/>
          <w:lang w:val="en-US"/>
        </w:rPr>
        <w:t>.</w:t>
      </w:r>
    </w:p>
    <w:p w:rsidR="00DB454D" w:rsidRPr="004F4392" w:rsidRDefault="00DB454D" w:rsidP="003F696D">
      <w:pPr>
        <w:pStyle w:val="affffffffff0"/>
        <w:widowControl w:val="0"/>
        <w:tabs>
          <w:tab w:val="left" w:pos="1661"/>
        </w:tabs>
        <w:autoSpaceDE w:val="0"/>
        <w:autoSpaceDN w:val="0"/>
        <w:spacing w:before="0" w:beforeAutospacing="0" w:after="0" w:afterAutospacing="0"/>
        <w:ind w:left="0" w:firstLine="709"/>
        <w:rPr>
          <w:rFonts w:ascii="Times New Roman" w:hAnsi="Times New Roman" w:cs="Times New Roman"/>
          <w:sz w:val="20"/>
          <w:szCs w:val="20"/>
        </w:rPr>
      </w:pPr>
      <w:r w:rsidRPr="00D52134">
        <w:rPr>
          <w:rFonts w:ascii="Times New Roman" w:hAnsi="Times New Roman"/>
          <w:sz w:val="20"/>
        </w:rPr>
        <w:t>- Паспорт федерального проекта «Социальная активность» национального проекта «Образование», утвержденный президиумом Совета при Президенте Российской Федерации по стратегическому развитию и национальным проектам (протокол от 24.12.2018</w:t>
      </w:r>
      <w:r w:rsidRPr="00D52134">
        <w:rPr>
          <w:rFonts w:ascii="Times New Roman" w:hAnsi="Times New Roman"/>
          <w:sz w:val="20"/>
        </w:rPr>
        <w:tab/>
        <w:t xml:space="preserve">№ 16). </w:t>
      </w:r>
      <w:r w:rsidRPr="00D52134">
        <w:rPr>
          <w:rFonts w:ascii="Times New Roman" w:hAnsi="Times New Roman"/>
          <w:spacing w:val="-5"/>
          <w:sz w:val="20"/>
          <w:lang w:val="en-US"/>
        </w:rPr>
        <w:t>URL:</w:t>
      </w:r>
      <w:hyperlink r:id="rId13" w:history="1">
        <w:r w:rsidRPr="004F4392">
          <w:rPr>
            <w:rStyle w:val="af1"/>
            <w:rFonts w:ascii="Times New Roman" w:hAnsi="Times New Roman" w:cs="Times New Roman"/>
            <w:spacing w:val="-5"/>
            <w:sz w:val="20"/>
            <w:szCs w:val="20"/>
            <w:lang w:val="en-US"/>
          </w:rPr>
          <w:t xml:space="preserve"> </w:t>
        </w:r>
        <w:r w:rsidRPr="004F4392">
          <w:rPr>
            <w:rStyle w:val="af1"/>
            <w:rFonts w:ascii="Times New Roman" w:hAnsi="Times New Roman" w:cs="Times New Roman"/>
            <w:sz w:val="20"/>
            <w:szCs w:val="20"/>
            <w:lang w:val="en-US"/>
          </w:rPr>
          <w:t>http://</w:t>
        </w:r>
        <w:proofErr w:type="spellStart"/>
        <w:r w:rsidRPr="004F4392">
          <w:rPr>
            <w:rStyle w:val="af1"/>
            <w:rFonts w:ascii="Times New Roman" w:hAnsi="Times New Roman" w:cs="Times New Roman"/>
            <w:sz w:val="20"/>
            <w:szCs w:val="20"/>
          </w:rPr>
          <w:t>майскийуказ</w:t>
        </w:r>
        <w:proofErr w:type="spellEnd"/>
        <w:r w:rsidRPr="004F4392">
          <w:rPr>
            <w:rStyle w:val="af1"/>
            <w:rFonts w:ascii="Times New Roman" w:hAnsi="Times New Roman" w:cs="Times New Roman"/>
            <w:sz w:val="20"/>
            <w:szCs w:val="20"/>
            <w:lang w:val="en-US"/>
          </w:rPr>
          <w:t>.</w:t>
        </w:r>
        <w:proofErr w:type="spellStart"/>
        <w:r w:rsidRPr="004F4392">
          <w:rPr>
            <w:rStyle w:val="af1"/>
            <w:rFonts w:ascii="Times New Roman" w:hAnsi="Times New Roman" w:cs="Times New Roman"/>
            <w:sz w:val="20"/>
            <w:szCs w:val="20"/>
          </w:rPr>
          <w:t>рф</w:t>
        </w:r>
        <w:proofErr w:type="spellEnd"/>
        <w:r w:rsidRPr="004F4392">
          <w:rPr>
            <w:rStyle w:val="af1"/>
            <w:rFonts w:ascii="Times New Roman" w:hAnsi="Times New Roman" w:cs="Times New Roman"/>
            <w:sz w:val="20"/>
            <w:szCs w:val="20"/>
            <w:lang w:val="en-US"/>
          </w:rPr>
          <w:t>/upload/</w:t>
        </w:r>
        <w:proofErr w:type="spellStart"/>
        <w:r w:rsidRPr="004F4392">
          <w:rPr>
            <w:rStyle w:val="af1"/>
            <w:rFonts w:ascii="Times New Roman" w:hAnsi="Times New Roman" w:cs="Times New Roman"/>
            <w:sz w:val="20"/>
            <w:szCs w:val="20"/>
            <w:lang w:val="en-US"/>
          </w:rPr>
          <w:t>iblock</w:t>
        </w:r>
        <w:proofErr w:type="spellEnd"/>
        <w:r w:rsidRPr="004F4392">
          <w:rPr>
            <w:rStyle w:val="af1"/>
            <w:rFonts w:ascii="Times New Roman" w:hAnsi="Times New Roman" w:cs="Times New Roman"/>
            <w:sz w:val="20"/>
            <w:szCs w:val="20"/>
            <w:lang w:val="en-US"/>
          </w:rPr>
          <w:t>/a66/</w:t>
        </w:r>
        <w:proofErr w:type="spellStart"/>
        <w:r w:rsidRPr="004F4392">
          <w:rPr>
            <w:rStyle w:val="af1"/>
            <w:rFonts w:ascii="Times New Roman" w:hAnsi="Times New Roman" w:cs="Times New Roman"/>
            <w:sz w:val="20"/>
            <w:szCs w:val="20"/>
            <w:lang w:val="en-US"/>
          </w:rPr>
          <w:t>Sotsialnaya-aktivnost</w:t>
        </w:r>
        <w:proofErr w:type="spellEnd"/>
        <w:r w:rsidRPr="004F4392">
          <w:rPr>
            <w:rStyle w:val="af1"/>
            <w:rFonts w:ascii="Times New Roman" w:hAnsi="Times New Roman" w:cs="Times New Roman"/>
            <w:sz w:val="20"/>
            <w:szCs w:val="20"/>
            <w:lang w:val="en-US"/>
          </w:rPr>
          <w:t>-_</w:t>
        </w:r>
        <w:proofErr w:type="spellStart"/>
        <w:r w:rsidRPr="004F4392">
          <w:rPr>
            <w:rStyle w:val="af1"/>
            <w:rFonts w:ascii="Times New Roman" w:hAnsi="Times New Roman" w:cs="Times New Roman"/>
            <w:sz w:val="20"/>
            <w:szCs w:val="20"/>
            <w:lang w:val="en-US"/>
          </w:rPr>
          <w:t>obnov</w:t>
        </w:r>
        <w:proofErr w:type="spellEnd"/>
        <w:r w:rsidRPr="004F4392">
          <w:rPr>
            <w:rStyle w:val="af1"/>
            <w:rFonts w:ascii="Times New Roman" w:hAnsi="Times New Roman" w:cs="Times New Roman"/>
            <w:sz w:val="20"/>
            <w:szCs w:val="20"/>
            <w:lang w:val="en-US"/>
          </w:rPr>
          <w:t>.-</w:t>
        </w:r>
      </w:hyperlink>
      <w:r w:rsidRPr="004F4392">
        <w:rPr>
          <w:rFonts w:ascii="Times New Roman" w:hAnsi="Times New Roman" w:cs="Times New Roman"/>
          <w:sz w:val="20"/>
          <w:szCs w:val="20"/>
          <w:lang w:val="en-US"/>
        </w:rPr>
        <w:t xml:space="preserve"> </w:t>
      </w:r>
      <w:r w:rsidRPr="004F4392">
        <w:rPr>
          <w:rFonts w:ascii="Times New Roman" w:hAnsi="Times New Roman" w:cs="Times New Roman"/>
          <w:sz w:val="20"/>
          <w:szCs w:val="20"/>
        </w:rPr>
        <w:t>red_.pdf.</w:t>
      </w:r>
    </w:p>
    <w:p w:rsidR="00DB454D" w:rsidRPr="00D52134" w:rsidRDefault="00DB454D" w:rsidP="00646421">
      <w:pPr>
        <w:pStyle w:val="TableParagraph"/>
        <w:ind w:firstLine="709"/>
        <w:jc w:val="both"/>
        <w:rPr>
          <w:rFonts w:ascii="Times New Roman" w:hAnsi="Times New Roman"/>
          <w:sz w:val="20"/>
          <w:szCs w:val="20"/>
          <w:lang w:val="ru-RU"/>
        </w:rPr>
      </w:pPr>
    </w:p>
    <w:p w:rsidR="001D2EB3" w:rsidRDefault="00AB13BE" w:rsidP="001D2EB3">
      <w:pPr>
        <w:spacing w:before="0" w:beforeAutospacing="0" w:after="0" w:afterAutospacing="0"/>
        <w:ind w:firstLine="567"/>
        <w:jc w:val="both"/>
        <w:rPr>
          <w:rFonts w:eastAsia="Times New Roman"/>
          <w:b/>
          <w:sz w:val="20"/>
          <w:szCs w:val="20"/>
        </w:rPr>
      </w:pPr>
      <w:r>
        <w:rPr>
          <w:b/>
          <w:sz w:val="20"/>
          <w:szCs w:val="20"/>
        </w:rPr>
        <w:t>8</w:t>
      </w:r>
      <w:r w:rsidR="001D2EB3">
        <w:rPr>
          <w:b/>
          <w:sz w:val="20"/>
          <w:szCs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1D2EB3" w:rsidRDefault="001D2EB3" w:rsidP="001D2EB3">
      <w:pPr>
        <w:spacing w:before="0" w:beforeAutospacing="0" w:after="0" w:afterAutospacing="0"/>
        <w:ind w:firstLine="567"/>
        <w:jc w:val="both"/>
        <w:rPr>
          <w:sz w:val="20"/>
          <w:szCs w:val="20"/>
        </w:rPr>
      </w:pPr>
      <w:r>
        <w:rPr>
          <w:sz w:val="20"/>
          <w:szCs w:val="20"/>
        </w:rPr>
        <w:t xml:space="preserve">Для проведения занятий по дисциплине имеется следующее материально-техническое обеспечение: </w:t>
      </w:r>
    </w:p>
    <w:p w:rsidR="0062069E" w:rsidRDefault="0062069E" w:rsidP="001D2EB3">
      <w:pPr>
        <w:spacing w:before="0" w:beforeAutospacing="0" w:after="0" w:afterAutospacing="0"/>
        <w:ind w:firstLine="567"/>
        <w:jc w:val="both"/>
        <w:rPr>
          <w:sz w:val="20"/>
          <w:szCs w:val="20"/>
        </w:rPr>
      </w:pPr>
      <w:r w:rsidRPr="0062069E">
        <w:rPr>
          <w:sz w:val="20"/>
          <w:szCs w:val="20"/>
        </w:rPr>
        <w:t>- 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1D2EB3" w:rsidRDefault="001D2EB3" w:rsidP="001D2EB3">
      <w:pPr>
        <w:spacing w:before="0" w:beforeAutospacing="0" w:after="0" w:afterAutospacing="0"/>
        <w:ind w:firstLine="567"/>
        <w:jc w:val="both"/>
        <w:rPr>
          <w:sz w:val="20"/>
          <w:szCs w:val="20"/>
        </w:rPr>
      </w:pPr>
      <w:r>
        <w:rPr>
          <w:sz w:val="20"/>
          <w:szCs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1D2EB3" w:rsidRDefault="001D2EB3" w:rsidP="001D2EB3">
      <w:pPr>
        <w:tabs>
          <w:tab w:val="left" w:pos="360"/>
          <w:tab w:val="left" w:pos="900"/>
          <w:tab w:val="left" w:pos="993"/>
          <w:tab w:val="left" w:pos="1134"/>
        </w:tabs>
        <w:suppressAutoHyphens/>
        <w:spacing w:before="0" w:beforeAutospacing="0" w:after="0" w:afterAutospacing="0"/>
        <w:ind w:firstLine="709"/>
        <w:jc w:val="both"/>
        <w:rPr>
          <w:sz w:val="20"/>
          <w:szCs w:val="20"/>
        </w:rPr>
      </w:pPr>
      <w:r>
        <w:rPr>
          <w:sz w:val="20"/>
          <w:szCs w:val="20"/>
        </w:rPr>
        <w:t>Программное обеспечение:</w:t>
      </w:r>
    </w:p>
    <w:p w:rsidR="00DB454D" w:rsidRPr="00D52134" w:rsidRDefault="00DB454D" w:rsidP="00DB454D">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D52134">
        <w:rPr>
          <w:i/>
          <w:sz w:val="20"/>
          <w:szCs w:val="20"/>
        </w:rPr>
        <w:t>Лицензионное программное обеспечение (в том числе, отечественного производства):</w:t>
      </w:r>
    </w:p>
    <w:p w:rsidR="00DB454D" w:rsidRPr="00D52134" w:rsidRDefault="00DB454D" w:rsidP="00DB454D">
      <w:pPr>
        <w:spacing w:before="0" w:beforeAutospacing="0" w:after="0" w:afterAutospacing="0"/>
        <w:ind w:firstLine="709"/>
        <w:jc w:val="both"/>
        <w:rPr>
          <w:sz w:val="20"/>
          <w:szCs w:val="20"/>
        </w:rPr>
      </w:pPr>
      <w:r w:rsidRPr="00D52134">
        <w:rPr>
          <w:sz w:val="20"/>
          <w:szCs w:val="20"/>
        </w:rPr>
        <w:t xml:space="preserve">Операционная система </w:t>
      </w:r>
      <w:r w:rsidRPr="00D52134">
        <w:rPr>
          <w:sz w:val="20"/>
          <w:szCs w:val="20"/>
          <w:lang w:val="en-US"/>
        </w:rPr>
        <w:t>Windows</w:t>
      </w:r>
      <w:r w:rsidRPr="00D52134">
        <w:rPr>
          <w:sz w:val="20"/>
          <w:szCs w:val="20"/>
        </w:rPr>
        <w:t xml:space="preserve"> </w:t>
      </w:r>
      <w:r w:rsidRPr="00D52134">
        <w:rPr>
          <w:sz w:val="20"/>
          <w:szCs w:val="20"/>
          <w:lang w:val="en-US"/>
        </w:rPr>
        <w:t>Professional</w:t>
      </w:r>
      <w:r w:rsidRPr="00D52134">
        <w:rPr>
          <w:sz w:val="20"/>
          <w:szCs w:val="20"/>
        </w:rPr>
        <w:t xml:space="preserve"> 10</w:t>
      </w:r>
    </w:p>
    <w:p w:rsidR="00DB454D" w:rsidRPr="00D52134" w:rsidRDefault="00DB454D" w:rsidP="00DB454D">
      <w:pPr>
        <w:spacing w:before="0" w:beforeAutospacing="0" w:after="0" w:afterAutospacing="0"/>
        <w:ind w:firstLine="709"/>
        <w:jc w:val="both"/>
        <w:rPr>
          <w:sz w:val="20"/>
          <w:szCs w:val="20"/>
        </w:rPr>
      </w:pPr>
      <w:r w:rsidRPr="00D52134">
        <w:rPr>
          <w:sz w:val="20"/>
          <w:szCs w:val="20"/>
        </w:rPr>
        <w:t>ПО браузер – приложение операционной системы, предназначенное для просмотра Web-страниц</w:t>
      </w:r>
    </w:p>
    <w:p w:rsidR="00DB454D" w:rsidRPr="00D52134" w:rsidRDefault="00DB454D" w:rsidP="00DB454D">
      <w:pPr>
        <w:spacing w:before="0" w:beforeAutospacing="0" w:after="0" w:afterAutospacing="0"/>
        <w:ind w:firstLine="709"/>
        <w:jc w:val="both"/>
        <w:rPr>
          <w:sz w:val="20"/>
          <w:szCs w:val="20"/>
        </w:rPr>
      </w:pPr>
      <w:r w:rsidRPr="00D52134">
        <w:rPr>
          <w:sz w:val="20"/>
          <w:szCs w:val="20"/>
        </w:rPr>
        <w:t>Платформа проведения аттестационных процедур с использованием каналов связи (отечественное ПО)</w:t>
      </w:r>
    </w:p>
    <w:p w:rsidR="00DB454D" w:rsidRPr="00D52134" w:rsidRDefault="00DB454D" w:rsidP="00DB454D">
      <w:pPr>
        <w:spacing w:before="0" w:beforeAutospacing="0" w:after="0" w:afterAutospacing="0"/>
        <w:ind w:firstLine="709"/>
        <w:jc w:val="both"/>
        <w:rPr>
          <w:sz w:val="20"/>
          <w:szCs w:val="20"/>
        </w:rPr>
      </w:pPr>
      <w:r w:rsidRPr="00D52134">
        <w:rPr>
          <w:sz w:val="20"/>
          <w:szCs w:val="20"/>
        </w:rPr>
        <w:t xml:space="preserve">Платформа проведения </w:t>
      </w:r>
      <w:proofErr w:type="spellStart"/>
      <w:r w:rsidRPr="00D52134">
        <w:rPr>
          <w:sz w:val="20"/>
          <w:szCs w:val="20"/>
        </w:rPr>
        <w:t>вебинаров</w:t>
      </w:r>
      <w:proofErr w:type="spellEnd"/>
      <w:r w:rsidRPr="00D52134">
        <w:rPr>
          <w:sz w:val="20"/>
          <w:szCs w:val="20"/>
        </w:rPr>
        <w:t xml:space="preserve"> (отечественное ПО)</w:t>
      </w:r>
    </w:p>
    <w:p w:rsidR="00DB454D" w:rsidRPr="00D52134" w:rsidRDefault="00DB454D" w:rsidP="00DB454D">
      <w:pPr>
        <w:spacing w:before="0" w:beforeAutospacing="0" w:after="0" w:afterAutospacing="0"/>
        <w:ind w:firstLine="709"/>
        <w:jc w:val="both"/>
        <w:rPr>
          <w:sz w:val="20"/>
          <w:szCs w:val="20"/>
        </w:rPr>
      </w:pPr>
      <w:r w:rsidRPr="00D52134">
        <w:rPr>
          <w:sz w:val="20"/>
          <w:szCs w:val="20"/>
        </w:rPr>
        <w:t>Информационная технология. Он-</w:t>
      </w:r>
      <w:proofErr w:type="spellStart"/>
      <w:r w:rsidRPr="00D52134">
        <w:rPr>
          <w:sz w:val="20"/>
          <w:szCs w:val="20"/>
        </w:rPr>
        <w:t>лайн</w:t>
      </w:r>
      <w:proofErr w:type="spellEnd"/>
      <w:r w:rsidRPr="00D52134">
        <w:rPr>
          <w:sz w:val="20"/>
          <w:szCs w:val="20"/>
        </w:rPr>
        <w:t xml:space="preserve"> тестирование цифровой платформы </w:t>
      </w:r>
      <w:proofErr w:type="spellStart"/>
      <w:r w:rsidRPr="00D52134">
        <w:rPr>
          <w:sz w:val="20"/>
          <w:szCs w:val="20"/>
        </w:rPr>
        <w:t>Ровеб</w:t>
      </w:r>
      <w:proofErr w:type="spellEnd"/>
      <w:r w:rsidRPr="00D52134">
        <w:rPr>
          <w:sz w:val="20"/>
          <w:szCs w:val="20"/>
        </w:rPr>
        <w:t xml:space="preserve"> (отечественное ПО)</w:t>
      </w:r>
    </w:p>
    <w:p w:rsidR="00DB454D" w:rsidRPr="00D52134" w:rsidRDefault="00DB454D" w:rsidP="00DB454D">
      <w:pPr>
        <w:spacing w:before="0" w:beforeAutospacing="0" w:after="0" w:afterAutospacing="0"/>
        <w:ind w:firstLine="709"/>
        <w:jc w:val="both"/>
        <w:rPr>
          <w:sz w:val="20"/>
          <w:szCs w:val="20"/>
        </w:rPr>
      </w:pPr>
      <w:r w:rsidRPr="00D52134">
        <w:rPr>
          <w:sz w:val="20"/>
          <w:szCs w:val="20"/>
        </w:rPr>
        <w:t>Электронный информационный ресурс. Экспертный интеллектуальный информационный робот Аттестация асессоров (отечественное ПО)</w:t>
      </w:r>
    </w:p>
    <w:p w:rsidR="00DB454D" w:rsidRPr="00D52134" w:rsidRDefault="00DB454D" w:rsidP="00DB454D">
      <w:pPr>
        <w:spacing w:before="0" w:beforeAutospacing="0" w:after="0" w:afterAutospacing="0"/>
        <w:ind w:firstLine="709"/>
        <w:jc w:val="both"/>
        <w:rPr>
          <w:sz w:val="20"/>
          <w:szCs w:val="20"/>
        </w:rPr>
      </w:pPr>
      <w:r w:rsidRPr="00D52134">
        <w:rPr>
          <w:sz w:val="20"/>
          <w:szCs w:val="20"/>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DB454D" w:rsidRPr="00D52134" w:rsidRDefault="00DB454D" w:rsidP="00DB454D">
      <w:pPr>
        <w:spacing w:before="0" w:beforeAutospacing="0" w:after="0" w:afterAutospacing="0"/>
        <w:ind w:firstLine="709"/>
        <w:jc w:val="both"/>
        <w:rPr>
          <w:sz w:val="20"/>
          <w:szCs w:val="20"/>
        </w:rPr>
      </w:pPr>
      <w:r w:rsidRPr="00D52134">
        <w:rPr>
          <w:sz w:val="20"/>
          <w:szCs w:val="20"/>
        </w:rPr>
        <w:t>Электронный информационный ресурс «Личная студия обучающегося» (отечественное ПО)</w:t>
      </w:r>
    </w:p>
    <w:p w:rsidR="00DB454D" w:rsidRPr="00D52134" w:rsidRDefault="00DB454D" w:rsidP="00DB454D">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D52134">
        <w:rPr>
          <w:i/>
          <w:sz w:val="20"/>
          <w:szCs w:val="20"/>
        </w:rPr>
        <w:t>Свободно распространяемое программное обеспечение (в том числе отечественного производства):</w:t>
      </w:r>
    </w:p>
    <w:p w:rsidR="00DB454D" w:rsidRPr="00D52134" w:rsidRDefault="00DB454D" w:rsidP="00DB454D">
      <w:pPr>
        <w:spacing w:before="0" w:beforeAutospacing="0" w:after="0" w:afterAutospacing="0"/>
        <w:ind w:firstLine="709"/>
        <w:jc w:val="both"/>
        <w:rPr>
          <w:sz w:val="20"/>
          <w:szCs w:val="20"/>
        </w:rPr>
      </w:pPr>
      <w:r w:rsidRPr="00D52134">
        <w:rPr>
          <w:sz w:val="20"/>
          <w:szCs w:val="20"/>
        </w:rPr>
        <w:t>Мой Офис Веб-редакторы https://edit.myoffice.ru (отечественное ПО)</w:t>
      </w:r>
    </w:p>
    <w:p w:rsidR="00DB454D" w:rsidRPr="00D52134" w:rsidRDefault="00DB454D" w:rsidP="00DB454D">
      <w:pPr>
        <w:spacing w:before="0" w:beforeAutospacing="0" w:after="0" w:afterAutospacing="0"/>
        <w:ind w:firstLine="709"/>
        <w:jc w:val="both"/>
        <w:rPr>
          <w:sz w:val="20"/>
          <w:szCs w:val="20"/>
          <w:lang w:val="en-US"/>
        </w:rPr>
      </w:pPr>
      <w:r w:rsidRPr="00D52134">
        <w:rPr>
          <w:sz w:val="20"/>
          <w:szCs w:val="20"/>
        </w:rPr>
        <w:t>ПО</w:t>
      </w:r>
      <w:r w:rsidRPr="00D52134">
        <w:rPr>
          <w:sz w:val="20"/>
          <w:szCs w:val="20"/>
          <w:lang w:val="en-US"/>
        </w:rPr>
        <w:t xml:space="preserve"> OpenOffice.Org Calc. </w:t>
      </w:r>
    </w:p>
    <w:p w:rsidR="00DB454D" w:rsidRPr="00D52134" w:rsidRDefault="00500AB5" w:rsidP="00DB454D">
      <w:pPr>
        <w:spacing w:before="0" w:beforeAutospacing="0" w:after="0" w:afterAutospacing="0"/>
        <w:ind w:firstLine="709"/>
        <w:jc w:val="both"/>
        <w:rPr>
          <w:sz w:val="20"/>
          <w:szCs w:val="20"/>
          <w:lang w:val="en-US"/>
        </w:rPr>
      </w:pPr>
      <w:hyperlink r:id="rId14" w:history="1">
        <w:r w:rsidR="00DB454D" w:rsidRPr="00D52134">
          <w:rPr>
            <w:sz w:val="20"/>
            <w:szCs w:val="20"/>
            <w:lang w:val="en-US"/>
          </w:rPr>
          <w:t>http://qsp.su/tools/onlinehelp/about_license_gpl_russian.html</w:t>
        </w:r>
      </w:hyperlink>
      <w:r w:rsidR="00DB454D" w:rsidRPr="00D52134">
        <w:rPr>
          <w:sz w:val="20"/>
          <w:szCs w:val="20"/>
          <w:lang w:val="en-US"/>
        </w:rPr>
        <w:t xml:space="preserve"> </w:t>
      </w:r>
    </w:p>
    <w:p w:rsidR="00DB454D" w:rsidRPr="00D52134" w:rsidRDefault="00DB454D" w:rsidP="00DB454D">
      <w:pPr>
        <w:spacing w:before="0" w:beforeAutospacing="0" w:after="0" w:afterAutospacing="0"/>
        <w:ind w:firstLine="709"/>
        <w:jc w:val="both"/>
        <w:rPr>
          <w:sz w:val="20"/>
          <w:szCs w:val="20"/>
        </w:rPr>
      </w:pPr>
      <w:r w:rsidRPr="00D52134">
        <w:rPr>
          <w:sz w:val="20"/>
          <w:szCs w:val="20"/>
        </w:rPr>
        <w:t xml:space="preserve">ПО </w:t>
      </w:r>
      <w:proofErr w:type="spellStart"/>
      <w:r w:rsidRPr="00D52134">
        <w:rPr>
          <w:sz w:val="20"/>
          <w:szCs w:val="20"/>
        </w:rPr>
        <w:t>OpenOffice.Org.Base</w:t>
      </w:r>
      <w:proofErr w:type="spellEnd"/>
    </w:p>
    <w:p w:rsidR="00DB454D" w:rsidRPr="00D52134" w:rsidRDefault="00500AB5" w:rsidP="00DB454D">
      <w:pPr>
        <w:spacing w:before="0" w:beforeAutospacing="0" w:after="0" w:afterAutospacing="0"/>
        <w:ind w:firstLine="709"/>
        <w:jc w:val="both"/>
        <w:rPr>
          <w:sz w:val="20"/>
          <w:szCs w:val="20"/>
        </w:rPr>
      </w:pPr>
      <w:hyperlink r:id="rId15" w:history="1">
        <w:r w:rsidR="00DB454D" w:rsidRPr="00D52134">
          <w:rPr>
            <w:sz w:val="20"/>
            <w:szCs w:val="20"/>
          </w:rPr>
          <w:t>http://qsp.su/tools/onlinehelp/about_license_gpl_russian.html</w:t>
        </w:r>
      </w:hyperlink>
    </w:p>
    <w:p w:rsidR="00DB454D" w:rsidRPr="00D52134" w:rsidRDefault="00DB454D" w:rsidP="00DB454D">
      <w:pPr>
        <w:spacing w:before="0" w:beforeAutospacing="0" w:after="0" w:afterAutospacing="0"/>
        <w:ind w:firstLine="709"/>
        <w:jc w:val="both"/>
        <w:rPr>
          <w:sz w:val="20"/>
          <w:szCs w:val="20"/>
          <w:lang w:val="en-US"/>
        </w:rPr>
      </w:pPr>
      <w:r w:rsidRPr="00D52134">
        <w:rPr>
          <w:sz w:val="20"/>
          <w:szCs w:val="20"/>
        </w:rPr>
        <w:t>ПО</w:t>
      </w:r>
      <w:r w:rsidRPr="00D52134">
        <w:rPr>
          <w:sz w:val="20"/>
          <w:szCs w:val="20"/>
          <w:lang w:val="en-US"/>
        </w:rPr>
        <w:t xml:space="preserve"> </w:t>
      </w:r>
      <w:proofErr w:type="spellStart"/>
      <w:r w:rsidRPr="00D52134">
        <w:rPr>
          <w:sz w:val="20"/>
          <w:szCs w:val="20"/>
          <w:lang w:val="en-US"/>
        </w:rPr>
        <w:t>OpenOffice.org.Impress</w:t>
      </w:r>
      <w:proofErr w:type="spellEnd"/>
      <w:r w:rsidRPr="00D52134">
        <w:rPr>
          <w:sz w:val="20"/>
          <w:szCs w:val="20"/>
          <w:lang w:val="en-US"/>
        </w:rPr>
        <w:t xml:space="preserve"> </w:t>
      </w:r>
    </w:p>
    <w:p w:rsidR="00DB454D" w:rsidRPr="00D52134" w:rsidRDefault="00500AB5" w:rsidP="00DB454D">
      <w:pPr>
        <w:spacing w:before="0" w:beforeAutospacing="0" w:after="0" w:afterAutospacing="0"/>
        <w:ind w:firstLine="709"/>
        <w:jc w:val="both"/>
        <w:rPr>
          <w:sz w:val="20"/>
          <w:szCs w:val="20"/>
          <w:lang w:val="en-US"/>
        </w:rPr>
      </w:pPr>
      <w:hyperlink r:id="rId16" w:history="1">
        <w:r w:rsidR="00DB454D" w:rsidRPr="00D52134">
          <w:rPr>
            <w:sz w:val="20"/>
            <w:szCs w:val="20"/>
            <w:lang w:val="en-US"/>
          </w:rPr>
          <w:t>http://qsp.su/tools/onlinehelp/about_license_gpl_russian.html</w:t>
        </w:r>
      </w:hyperlink>
      <w:r w:rsidR="00DB454D" w:rsidRPr="00D52134">
        <w:rPr>
          <w:sz w:val="20"/>
          <w:szCs w:val="20"/>
          <w:lang w:val="en-US"/>
        </w:rPr>
        <w:t xml:space="preserve"> </w:t>
      </w:r>
    </w:p>
    <w:p w:rsidR="00DB454D" w:rsidRPr="00D52134" w:rsidRDefault="00DB454D" w:rsidP="00DB454D">
      <w:pPr>
        <w:spacing w:before="0" w:beforeAutospacing="0" w:after="0" w:afterAutospacing="0"/>
        <w:ind w:firstLine="709"/>
        <w:jc w:val="both"/>
        <w:rPr>
          <w:sz w:val="20"/>
          <w:szCs w:val="20"/>
          <w:lang w:val="en-US"/>
        </w:rPr>
      </w:pPr>
      <w:r w:rsidRPr="00D52134">
        <w:rPr>
          <w:sz w:val="20"/>
          <w:szCs w:val="20"/>
        </w:rPr>
        <w:t>ПО</w:t>
      </w:r>
      <w:r w:rsidRPr="00D52134">
        <w:rPr>
          <w:sz w:val="20"/>
          <w:szCs w:val="20"/>
          <w:lang w:val="en-US"/>
        </w:rPr>
        <w:t xml:space="preserve"> OpenOffice.Org Writer </w:t>
      </w:r>
    </w:p>
    <w:p w:rsidR="00DB454D" w:rsidRPr="00D52134" w:rsidRDefault="00500AB5" w:rsidP="00DB454D">
      <w:pPr>
        <w:spacing w:before="0" w:beforeAutospacing="0" w:after="0" w:afterAutospacing="0"/>
        <w:ind w:firstLine="709"/>
        <w:jc w:val="both"/>
        <w:rPr>
          <w:sz w:val="20"/>
          <w:szCs w:val="20"/>
          <w:lang w:val="en-US"/>
        </w:rPr>
      </w:pPr>
      <w:hyperlink r:id="rId17" w:history="1">
        <w:r w:rsidR="00DB454D" w:rsidRPr="00D52134">
          <w:rPr>
            <w:sz w:val="20"/>
            <w:szCs w:val="20"/>
            <w:lang w:val="en-US"/>
          </w:rPr>
          <w:t>http://qsp.su/tools/onlinehelp/about_license_gpl_russian.html</w:t>
        </w:r>
      </w:hyperlink>
    </w:p>
    <w:p w:rsidR="00DB454D" w:rsidRPr="00D52134" w:rsidRDefault="00DB454D" w:rsidP="00DB454D">
      <w:pPr>
        <w:spacing w:before="0" w:beforeAutospacing="0" w:after="0" w:afterAutospacing="0"/>
        <w:ind w:firstLine="709"/>
        <w:jc w:val="both"/>
        <w:rPr>
          <w:sz w:val="20"/>
          <w:szCs w:val="20"/>
          <w:lang w:val="en-US"/>
        </w:rPr>
      </w:pPr>
      <w:r w:rsidRPr="00D52134">
        <w:rPr>
          <w:sz w:val="20"/>
          <w:szCs w:val="20"/>
        </w:rPr>
        <w:t>ПО</w:t>
      </w:r>
      <w:r w:rsidRPr="00D52134">
        <w:rPr>
          <w:sz w:val="20"/>
          <w:szCs w:val="20"/>
          <w:lang w:val="en-US"/>
        </w:rPr>
        <w:t xml:space="preserve"> Open Office.org Draw</w:t>
      </w:r>
    </w:p>
    <w:p w:rsidR="00DB454D" w:rsidRPr="00D52134" w:rsidRDefault="00500AB5" w:rsidP="00DB454D">
      <w:pPr>
        <w:spacing w:before="0" w:beforeAutospacing="0" w:after="0" w:afterAutospacing="0"/>
        <w:ind w:firstLine="709"/>
        <w:jc w:val="both"/>
        <w:rPr>
          <w:sz w:val="20"/>
          <w:szCs w:val="20"/>
          <w:lang w:val="en-US"/>
        </w:rPr>
      </w:pPr>
      <w:hyperlink r:id="rId18" w:history="1">
        <w:r w:rsidR="00DB454D" w:rsidRPr="00D52134">
          <w:rPr>
            <w:sz w:val="20"/>
            <w:szCs w:val="20"/>
            <w:lang w:val="en-US"/>
          </w:rPr>
          <w:t>http://qsp.su/tools/onlinehelp/about_license_gpl_russian.html</w:t>
        </w:r>
      </w:hyperlink>
    </w:p>
    <w:p w:rsidR="00DB454D" w:rsidRPr="00D52134" w:rsidRDefault="00DB454D" w:rsidP="00DB454D">
      <w:pPr>
        <w:spacing w:before="0" w:beforeAutospacing="0" w:after="0" w:afterAutospacing="0"/>
        <w:ind w:firstLine="709"/>
        <w:jc w:val="both"/>
        <w:rPr>
          <w:sz w:val="20"/>
          <w:szCs w:val="20"/>
        </w:rPr>
      </w:pPr>
      <w:r w:rsidRPr="00D52134">
        <w:rPr>
          <w:sz w:val="20"/>
          <w:szCs w:val="20"/>
        </w:rPr>
        <w:t xml:space="preserve">ПО «Блокнот» - стандартное приложение операционной системы (MS </w:t>
      </w:r>
      <w:proofErr w:type="spellStart"/>
      <w:r w:rsidRPr="00D52134">
        <w:rPr>
          <w:sz w:val="20"/>
          <w:szCs w:val="20"/>
        </w:rPr>
        <w:t>Windows</w:t>
      </w:r>
      <w:proofErr w:type="spellEnd"/>
      <w:r w:rsidRPr="00D52134">
        <w:rPr>
          <w:sz w:val="20"/>
          <w:szCs w:val="20"/>
        </w:rPr>
        <w:t xml:space="preserve">, </w:t>
      </w:r>
      <w:proofErr w:type="spellStart"/>
      <w:r w:rsidRPr="00D52134">
        <w:rPr>
          <w:sz w:val="20"/>
          <w:szCs w:val="20"/>
        </w:rPr>
        <w:t>Android</w:t>
      </w:r>
      <w:proofErr w:type="spellEnd"/>
      <w:r w:rsidRPr="00D52134">
        <w:rPr>
          <w:sz w:val="20"/>
          <w:szCs w:val="20"/>
        </w:rPr>
        <w:t xml:space="preserve"> и т.д.), </w:t>
      </w:r>
    </w:p>
    <w:p w:rsidR="00DB454D" w:rsidRPr="00D52134" w:rsidRDefault="00DB454D" w:rsidP="00DB454D">
      <w:pPr>
        <w:spacing w:before="0" w:beforeAutospacing="0" w:after="0" w:afterAutospacing="0"/>
        <w:ind w:firstLine="709"/>
        <w:jc w:val="both"/>
        <w:rPr>
          <w:sz w:val="20"/>
          <w:szCs w:val="20"/>
        </w:rPr>
      </w:pPr>
      <w:r w:rsidRPr="00D52134">
        <w:rPr>
          <w:sz w:val="20"/>
          <w:szCs w:val="20"/>
        </w:rPr>
        <w:t xml:space="preserve">предназначенное для работы с текстами;  </w:t>
      </w:r>
    </w:p>
    <w:p w:rsidR="00DB454D" w:rsidRPr="00D52134" w:rsidRDefault="00DB454D" w:rsidP="00DB454D">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D52134">
        <w:rPr>
          <w:i/>
          <w:sz w:val="20"/>
          <w:szCs w:val="20"/>
        </w:rPr>
        <w:t>Современные профессиональные базы данных:</w:t>
      </w:r>
    </w:p>
    <w:p w:rsidR="00DB454D" w:rsidRPr="00D52134" w:rsidRDefault="00DB454D" w:rsidP="00DB454D">
      <w:pPr>
        <w:spacing w:before="0" w:beforeAutospacing="0" w:after="0" w:afterAutospacing="0"/>
        <w:ind w:firstLine="709"/>
        <w:jc w:val="both"/>
        <w:rPr>
          <w:sz w:val="20"/>
          <w:szCs w:val="20"/>
        </w:rPr>
      </w:pPr>
      <w:r w:rsidRPr="00D52134">
        <w:rPr>
          <w:sz w:val="20"/>
          <w:szCs w:val="20"/>
        </w:rPr>
        <w:t>Электронные каталоги и базы данных https://catalog.unatlib.org.ru/</w:t>
      </w:r>
    </w:p>
    <w:p w:rsidR="00DB454D" w:rsidRPr="00D52134" w:rsidRDefault="00DB454D" w:rsidP="00DB454D">
      <w:pPr>
        <w:spacing w:before="0" w:beforeAutospacing="0" w:after="0" w:afterAutospacing="0"/>
        <w:ind w:firstLine="709"/>
        <w:jc w:val="both"/>
        <w:rPr>
          <w:sz w:val="20"/>
          <w:szCs w:val="20"/>
        </w:rPr>
      </w:pPr>
      <w:proofErr w:type="spellStart"/>
      <w:r w:rsidRPr="00D52134">
        <w:rPr>
          <w:sz w:val="20"/>
          <w:szCs w:val="20"/>
        </w:rPr>
        <w:t>Инфоурок</w:t>
      </w:r>
      <w:proofErr w:type="spellEnd"/>
      <w:r w:rsidRPr="00D52134">
        <w:rPr>
          <w:sz w:val="20"/>
          <w:szCs w:val="20"/>
        </w:rPr>
        <w:t>. Ведущий образовательный портал https://infourok.ru/metodicheskie-rekomendacii-organizaciya-volonterskoy-deyatelnosti-2376356.html</w:t>
      </w:r>
    </w:p>
    <w:p w:rsidR="00DB454D" w:rsidRPr="00D52134" w:rsidRDefault="00DB454D" w:rsidP="00DB454D">
      <w:pPr>
        <w:spacing w:before="0" w:beforeAutospacing="0" w:after="0" w:afterAutospacing="0"/>
        <w:ind w:firstLine="709"/>
        <w:jc w:val="both"/>
        <w:rPr>
          <w:sz w:val="20"/>
          <w:szCs w:val="20"/>
        </w:rPr>
      </w:pPr>
      <w:r w:rsidRPr="00D52134">
        <w:rPr>
          <w:sz w:val="20"/>
          <w:szCs w:val="20"/>
        </w:rPr>
        <w:t>Научная электронная библиотека http://elibrary.ru</w:t>
      </w:r>
    </w:p>
    <w:p w:rsidR="00DB454D" w:rsidRPr="00D52134" w:rsidRDefault="00DB454D" w:rsidP="00DB454D">
      <w:pPr>
        <w:spacing w:before="0" w:beforeAutospacing="0" w:after="0" w:afterAutospacing="0"/>
        <w:ind w:firstLine="709"/>
        <w:jc w:val="both"/>
        <w:rPr>
          <w:sz w:val="20"/>
          <w:szCs w:val="20"/>
        </w:rPr>
      </w:pPr>
      <w:r w:rsidRPr="00D52134">
        <w:rPr>
          <w:sz w:val="20"/>
          <w:szCs w:val="20"/>
        </w:rPr>
        <w:lastRenderedPageBreak/>
        <w:t xml:space="preserve">Электронно-библиотечная система </w:t>
      </w:r>
      <w:proofErr w:type="spellStart"/>
      <w:r w:rsidRPr="00D52134">
        <w:rPr>
          <w:sz w:val="20"/>
          <w:szCs w:val="20"/>
        </w:rPr>
        <w:t>IPRbooks</w:t>
      </w:r>
      <w:proofErr w:type="spellEnd"/>
      <w:r w:rsidRPr="00D52134">
        <w:rPr>
          <w:sz w:val="20"/>
          <w:szCs w:val="20"/>
        </w:rPr>
        <w:t xml:space="preserve"> (ЭБС </w:t>
      </w:r>
      <w:proofErr w:type="spellStart"/>
      <w:r w:rsidRPr="00D52134">
        <w:rPr>
          <w:sz w:val="20"/>
          <w:szCs w:val="20"/>
        </w:rPr>
        <w:t>IPRbooks</w:t>
      </w:r>
      <w:proofErr w:type="spellEnd"/>
      <w:r w:rsidRPr="00D52134">
        <w:rPr>
          <w:sz w:val="20"/>
          <w:szCs w:val="20"/>
        </w:rPr>
        <w:t>) – электронная библиотека по всем отраслям знаний http://www.iprbookshop.ru</w:t>
      </w:r>
    </w:p>
    <w:p w:rsidR="00AF0D24" w:rsidRPr="00D52134" w:rsidRDefault="00AF0D24" w:rsidP="00AF0D24">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D52134">
        <w:rPr>
          <w:i/>
          <w:sz w:val="20"/>
          <w:szCs w:val="20"/>
        </w:rPr>
        <w:t>Информационно-справочные системы:</w:t>
      </w:r>
    </w:p>
    <w:p w:rsidR="00AF0D24" w:rsidRPr="0048691E" w:rsidRDefault="00AF0D24" w:rsidP="00AF0D24">
      <w:pPr>
        <w:pStyle w:val="affffffffff0"/>
        <w:numPr>
          <w:ilvl w:val="0"/>
          <w:numId w:val="62"/>
        </w:numPr>
        <w:tabs>
          <w:tab w:val="left" w:pos="360"/>
          <w:tab w:val="left" w:pos="900"/>
          <w:tab w:val="left" w:pos="993"/>
          <w:tab w:val="left" w:pos="1134"/>
        </w:tabs>
        <w:suppressAutoHyphens/>
        <w:spacing w:before="0" w:beforeAutospacing="0" w:after="0" w:afterAutospacing="0"/>
        <w:ind w:hanging="720"/>
        <w:jc w:val="both"/>
        <w:rPr>
          <w:rFonts w:ascii="Times New Roman" w:hAnsi="Times New Roman"/>
          <w:sz w:val="20"/>
          <w:szCs w:val="20"/>
        </w:rPr>
      </w:pPr>
      <w:r w:rsidRPr="0048691E">
        <w:rPr>
          <w:rFonts w:ascii="Times New Roman" w:hAnsi="Times New Roman"/>
          <w:sz w:val="20"/>
          <w:szCs w:val="20"/>
        </w:rPr>
        <w:t xml:space="preserve">Справочно-правовая система «Гарант»; </w:t>
      </w:r>
    </w:p>
    <w:p w:rsidR="00AF0D24" w:rsidRPr="00D52134" w:rsidRDefault="00AF0D24" w:rsidP="00AF0D24">
      <w:pPr>
        <w:pStyle w:val="affffffffff0"/>
        <w:numPr>
          <w:ilvl w:val="0"/>
          <w:numId w:val="62"/>
        </w:numPr>
        <w:tabs>
          <w:tab w:val="left" w:pos="360"/>
          <w:tab w:val="left" w:pos="900"/>
          <w:tab w:val="left" w:pos="993"/>
          <w:tab w:val="left" w:pos="1134"/>
        </w:tabs>
        <w:suppressAutoHyphens/>
        <w:spacing w:before="0" w:beforeAutospacing="0" w:after="0" w:afterAutospacing="0"/>
        <w:ind w:hanging="720"/>
        <w:jc w:val="both"/>
        <w:rPr>
          <w:rFonts w:ascii="Times New Roman" w:hAnsi="Times New Roman"/>
          <w:sz w:val="20"/>
          <w:szCs w:val="20"/>
        </w:rPr>
      </w:pPr>
      <w:r w:rsidRPr="0048691E">
        <w:rPr>
          <w:rFonts w:ascii="Times New Roman" w:hAnsi="Times New Roman"/>
          <w:sz w:val="20"/>
          <w:szCs w:val="20"/>
        </w:rPr>
        <w:t>Справочно-правовая система «Консультант Плюс».</w:t>
      </w:r>
    </w:p>
    <w:p w:rsidR="00841522" w:rsidRPr="00DB454D" w:rsidRDefault="00841522" w:rsidP="00DB454D">
      <w:pPr>
        <w:spacing w:before="0" w:beforeAutospacing="0" w:after="0" w:afterAutospacing="0"/>
      </w:pPr>
    </w:p>
    <w:sectPr w:rsidR="00841522" w:rsidRPr="00DB454D" w:rsidSect="00986055">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altName w:val="Malgun Gothic Semilight"/>
    <w:panose1 w:val="020B0604020202020204"/>
    <w:charset w:val="00"/>
    <w:family w:val="roman"/>
    <w:notTrueType/>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ragmaticaCTT">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MS Sans Serif">
    <w:altName w:val="Arial"/>
    <w:panose1 w:val="00000000000000000000"/>
    <w:charset w:val="00"/>
    <w:family w:val="swiss"/>
    <w:notTrueType/>
    <w:pitch w:val="variable"/>
    <w:sig w:usb0="00000003" w:usb1="00000000" w:usb2="00000000" w:usb3="00000000" w:csb0="00000001" w:csb1="00000000"/>
  </w:font>
  <w:font w:name="MS Mincho">
    <w:altName w:val="Yu Gothic UI"/>
    <w:panose1 w:val="02020609040205080304"/>
    <w:charset w:val="80"/>
    <w:family w:val="roman"/>
    <w:notTrueType/>
    <w:pitch w:val="fixed"/>
    <w:sig w:usb0="00000001" w:usb1="08070000" w:usb2="00000010" w:usb3="00000000" w:csb0="00020000" w:csb1="00000000"/>
  </w:font>
  <w:font w:name="TimesET">
    <w:altName w:val="Times New Roman"/>
    <w:charset w:val="00"/>
    <w:family w:val="auto"/>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Garamond">
    <w:panose1 w:val="02020404030301010803"/>
    <w:charset w:val="CC"/>
    <w:family w:val="roman"/>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Mangal">
    <w:panose1 w:val="00000400000000000000"/>
    <w:charset w:val="01"/>
    <w:family w:val="roman"/>
    <w:notTrueType/>
    <w:pitch w:val="variable"/>
    <w:sig w:usb0="00002000" w:usb1="00000000" w:usb2="00000000" w:usb3="00000000" w:csb0="00000000" w:csb1="00000000"/>
  </w:font>
  <w:font w:name="Palatino Linotype">
    <w:panose1 w:val="02040502050505030304"/>
    <w:charset w:val="CC"/>
    <w:family w:val="roman"/>
    <w:pitch w:val="variable"/>
    <w:sig w:usb0="E0000287" w:usb1="40000013" w:usb2="00000000" w:usb3="00000000" w:csb0="0000019F" w:csb1="00000000"/>
  </w:font>
  <w:font w:name="BodoniCTT">
    <w:altName w:val="Times New Roman"/>
    <w:panose1 w:val="00000000000000000000"/>
    <w:charset w:val="00"/>
    <w:family w:val="auto"/>
    <w:notTrueType/>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CC"/>
    <w:family w:val="script"/>
    <w:pitch w:val="variable"/>
    <w:sig w:usb0="00000287" w:usb1="00000013"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Candara">
    <w:panose1 w:val="020E0502030303020204"/>
    <w:charset w:val="CC"/>
    <w:family w:val="swiss"/>
    <w:pitch w:val="variable"/>
    <w:sig w:usb0="A00002EF" w:usb1="4000A44B"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Myriad Pro">
    <w:altName w:val="Arial Unicode MS"/>
    <w:panose1 w:val="00000000000000000000"/>
    <w:charset w:val="00"/>
    <w:family w:val="swiss"/>
    <w:notTrueType/>
    <w:pitch w:val="variable"/>
    <w:sig w:usb0="00000003" w:usb1="00000000" w:usb2="00000000" w:usb3="00000000" w:csb0="00000001" w:csb1="00000000"/>
  </w:font>
  <w:font w:name="MS Reference Sans Serif">
    <w:panose1 w:val="020B0604030504040204"/>
    <w:charset w:val="CC"/>
    <w:family w:val="swiss"/>
    <w:pitch w:val="variable"/>
    <w:sig w:usb0="20000287" w:usb1="00000000" w:usb2="00000000" w:usb3="00000000" w:csb0="0000019F" w:csb1="00000000"/>
  </w:font>
  <w:font w:name="MS PMincho">
    <w:charset w:val="80"/>
    <w:family w:val="roman"/>
    <w:pitch w:val="variable"/>
    <w:sig w:usb0="E00002FF" w:usb1="6AC7FDFB" w:usb2="00000012" w:usb3="00000000" w:csb0="0002009F"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FreeSans">
    <w:altName w:val="Arial"/>
    <w:panose1 w:val="00000000000000000000"/>
    <w:charset w:val="CC"/>
    <w:family w:val="swiss"/>
    <w:notTrueType/>
    <w:pitch w:val="default"/>
    <w:sig w:usb0="00000201" w:usb1="00000000" w:usb2="00000000" w:usb3="00000000" w:csb0="00000004" w:csb1="00000000"/>
  </w:font>
  <w:font w:name="Times">
    <w:panose1 w:val="02020603050405020304"/>
    <w:charset w:val="CC"/>
    <w:family w:val="roman"/>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OpenSymbol">
    <w:altName w:val="Courier New"/>
    <w:charset w:val="00"/>
    <w:family w:val="auto"/>
    <w:pitch w:val="variable"/>
    <w:sig w:usb0="800000AF" w:usb1="1001ECEA" w:usb2="00000000" w:usb3="00000000" w:csb0="00000001" w:csb1="00000000"/>
  </w:font>
  <w:font w:name="Helvetica Neue">
    <w:altName w:val="Times New Roman"/>
    <w:panose1 w:val="00000000000000000000"/>
    <w:charset w:val="00"/>
    <w:family w:val="roman"/>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FFFF7C"/>
    <w:lvl w:ilvl="0">
      <w:start w:val="1"/>
      <w:numFmt w:val="decimal"/>
      <w:pStyle w:val="a"/>
      <w:lvlText w:val="%1."/>
      <w:lvlJc w:val="left"/>
      <w:pPr>
        <w:tabs>
          <w:tab w:val="num" w:pos="1492"/>
        </w:tabs>
        <w:ind w:left="1492" w:hanging="360"/>
      </w:pPr>
      <w:rPr>
        <w:rFonts w:cs="Times New Roman"/>
      </w:rPr>
    </w:lvl>
  </w:abstractNum>
  <w:abstractNum w:abstractNumId="1" w15:restartNumberingAfterBreak="0">
    <w:nsid w:val="FFFFFF7E"/>
    <w:multiLevelType w:val="singleLevel"/>
    <w:tmpl w:val="FFFFFF7E"/>
    <w:lvl w:ilvl="0">
      <w:start w:val="1"/>
      <w:numFmt w:val="decimal"/>
      <w:pStyle w:val="3"/>
      <w:lvlText w:val="%1."/>
      <w:lvlJc w:val="left"/>
      <w:pPr>
        <w:tabs>
          <w:tab w:val="num" w:pos="926"/>
        </w:tabs>
        <w:ind w:left="926" w:hanging="360"/>
      </w:pPr>
      <w:rPr>
        <w:rFonts w:cs="Times New Roman"/>
      </w:rPr>
    </w:lvl>
  </w:abstractNum>
  <w:abstractNum w:abstractNumId="2" w15:restartNumberingAfterBreak="0">
    <w:nsid w:val="FFFFFF7F"/>
    <w:multiLevelType w:val="singleLevel"/>
    <w:tmpl w:val="FFFFFF7F"/>
    <w:lvl w:ilvl="0">
      <w:start w:val="1"/>
      <w:numFmt w:val="decimal"/>
      <w:pStyle w:val="2"/>
      <w:lvlText w:val="%1."/>
      <w:lvlJc w:val="left"/>
      <w:pPr>
        <w:tabs>
          <w:tab w:val="num" w:pos="643"/>
        </w:tabs>
        <w:ind w:left="643" w:hanging="360"/>
      </w:pPr>
      <w:rPr>
        <w:rFonts w:cs="Times New Roman"/>
      </w:rPr>
    </w:lvl>
  </w:abstractNum>
  <w:abstractNum w:abstractNumId="3" w15:restartNumberingAfterBreak="0">
    <w:nsid w:val="FFFFFF83"/>
    <w:multiLevelType w:val="singleLevel"/>
    <w:tmpl w:val="FFFFFF83"/>
    <w:lvl w:ilvl="0">
      <w:start w:val="1"/>
      <w:numFmt w:val="bullet"/>
      <w:pStyle w:val="5"/>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FFFFFF88"/>
    <w:styleLink w:val="41"/>
    <w:lvl w:ilvl="0">
      <w:start w:val="1"/>
      <w:numFmt w:val="decimal"/>
      <w:pStyle w:val="131"/>
      <w:lvlText w:val="%1."/>
      <w:lvlJc w:val="left"/>
      <w:pPr>
        <w:tabs>
          <w:tab w:val="num" w:pos="360"/>
        </w:tabs>
        <w:ind w:left="360" w:hanging="360"/>
      </w:pPr>
      <w:rPr>
        <w:rFonts w:cs="Times New Roman"/>
      </w:rPr>
    </w:lvl>
  </w:abstractNum>
  <w:abstractNum w:abstractNumId="5" w15:restartNumberingAfterBreak="0">
    <w:nsid w:val="FFFFFF89"/>
    <w:multiLevelType w:val="singleLevel"/>
    <w:tmpl w:val="FFFFFF89"/>
    <w:lvl w:ilvl="0">
      <w:start w:val="1"/>
      <w:numFmt w:val="bullet"/>
      <w:pStyle w:val="4"/>
      <w:lvlText w:val=""/>
      <w:lvlJc w:val="left"/>
      <w:pPr>
        <w:tabs>
          <w:tab w:val="num" w:pos="360"/>
        </w:tabs>
        <w:ind w:left="360" w:hanging="360"/>
      </w:pPr>
      <w:rPr>
        <w:rFonts w:ascii="Symbol" w:hAnsi="Symbol" w:hint="default"/>
      </w:rPr>
    </w:lvl>
  </w:abstractNum>
  <w:abstractNum w:abstractNumId="6" w15:restartNumberingAfterBreak="0">
    <w:nsid w:val="FFFFFFFE"/>
    <w:multiLevelType w:val="singleLevel"/>
    <w:tmpl w:val="FFFFFFFE"/>
    <w:styleLink w:val="30"/>
    <w:lvl w:ilvl="0">
      <w:numFmt w:val="bullet"/>
      <w:lvlText w:val="*"/>
      <w:lvlJc w:val="left"/>
    </w:lvl>
  </w:abstractNum>
  <w:abstractNum w:abstractNumId="7" w15:restartNumberingAfterBreak="0">
    <w:nsid w:val="00000002"/>
    <w:multiLevelType w:val="singleLevel"/>
    <w:tmpl w:val="00000002"/>
    <w:name w:val="WW8Num1"/>
    <w:lvl w:ilvl="0">
      <w:start w:val="1"/>
      <w:numFmt w:val="decimal"/>
      <w:lvlText w:val="%1"/>
      <w:lvlJc w:val="left"/>
      <w:pPr>
        <w:tabs>
          <w:tab w:val="num" w:pos="720"/>
        </w:tabs>
        <w:ind w:left="0" w:firstLine="0"/>
      </w:pPr>
    </w:lvl>
  </w:abstractNum>
  <w:abstractNum w:abstractNumId="8" w15:restartNumberingAfterBreak="0">
    <w:nsid w:val="013861AA"/>
    <w:multiLevelType w:val="multilevel"/>
    <w:tmpl w:val="013861AA"/>
    <w:lvl w:ilvl="0">
      <w:start w:val="1"/>
      <w:numFmt w:val="none"/>
      <w:lvlText w:val=""/>
      <w:lvlJc w:val="left"/>
      <w:pPr>
        <w:ind w:left="740" w:hanging="360"/>
      </w:pPr>
      <w:rPr>
        <w:rFonts w:ascii="Symbol" w:hAnsi="Symbol" w:cs="Times New Roman" w:hint="default"/>
      </w:rPr>
    </w:lvl>
    <w:lvl w:ilvl="1">
      <w:start w:val="1"/>
      <w:numFmt w:val="lowerLetter"/>
      <w:lvlText w:val="%2."/>
      <w:lvlJc w:val="left"/>
      <w:pPr>
        <w:ind w:left="1460" w:hanging="360"/>
      </w:pPr>
      <w:rPr>
        <w:rFonts w:cs="Times New Roman"/>
      </w:rPr>
    </w:lvl>
    <w:lvl w:ilvl="2">
      <w:start w:val="1"/>
      <w:numFmt w:val="lowerRoman"/>
      <w:lvlText w:val="%3."/>
      <w:lvlJc w:val="right"/>
      <w:pPr>
        <w:ind w:left="2180" w:hanging="180"/>
      </w:pPr>
      <w:rPr>
        <w:rFonts w:cs="Times New Roman"/>
      </w:rPr>
    </w:lvl>
    <w:lvl w:ilvl="3">
      <w:start w:val="1"/>
      <w:numFmt w:val="decimal"/>
      <w:lvlText w:val="%4."/>
      <w:lvlJc w:val="left"/>
      <w:pPr>
        <w:ind w:left="2900" w:hanging="360"/>
      </w:pPr>
      <w:rPr>
        <w:rFonts w:cs="Times New Roman"/>
      </w:rPr>
    </w:lvl>
    <w:lvl w:ilvl="4">
      <w:start w:val="1"/>
      <w:numFmt w:val="lowerLetter"/>
      <w:lvlText w:val="%5."/>
      <w:lvlJc w:val="left"/>
      <w:pPr>
        <w:ind w:left="3620" w:hanging="360"/>
      </w:pPr>
      <w:rPr>
        <w:rFonts w:cs="Times New Roman"/>
      </w:rPr>
    </w:lvl>
    <w:lvl w:ilvl="5">
      <w:start w:val="1"/>
      <w:numFmt w:val="lowerRoman"/>
      <w:lvlText w:val="%6."/>
      <w:lvlJc w:val="right"/>
      <w:pPr>
        <w:ind w:left="4340" w:hanging="180"/>
      </w:pPr>
      <w:rPr>
        <w:rFonts w:cs="Times New Roman"/>
      </w:rPr>
    </w:lvl>
    <w:lvl w:ilvl="6">
      <w:start w:val="1"/>
      <w:numFmt w:val="decimal"/>
      <w:lvlText w:val="%7."/>
      <w:lvlJc w:val="left"/>
      <w:pPr>
        <w:ind w:left="5060" w:hanging="360"/>
      </w:pPr>
      <w:rPr>
        <w:rFonts w:cs="Times New Roman"/>
      </w:rPr>
    </w:lvl>
    <w:lvl w:ilvl="7">
      <w:start w:val="1"/>
      <w:numFmt w:val="lowerLetter"/>
      <w:lvlText w:val="%8."/>
      <w:lvlJc w:val="left"/>
      <w:pPr>
        <w:ind w:left="5780" w:hanging="360"/>
      </w:pPr>
      <w:rPr>
        <w:rFonts w:cs="Times New Roman"/>
      </w:rPr>
    </w:lvl>
    <w:lvl w:ilvl="8">
      <w:start w:val="1"/>
      <w:numFmt w:val="lowerRoman"/>
      <w:lvlText w:val="%9."/>
      <w:lvlJc w:val="right"/>
      <w:pPr>
        <w:ind w:left="6500" w:hanging="180"/>
      </w:pPr>
      <w:rPr>
        <w:rFonts w:cs="Times New Roman"/>
      </w:rPr>
    </w:lvl>
  </w:abstractNum>
  <w:abstractNum w:abstractNumId="9" w15:restartNumberingAfterBreak="0">
    <w:nsid w:val="026B77DB"/>
    <w:multiLevelType w:val="hybridMultilevel"/>
    <w:tmpl w:val="9BFECF20"/>
    <w:styleLink w:val="19"/>
    <w:lvl w:ilvl="0" w:tplc="FFFFFFFF">
      <w:start w:val="1"/>
      <w:numFmt w:val="decimal"/>
      <w:lvlText w:val="%1."/>
      <w:lvlJc w:val="left"/>
      <w:pPr>
        <w:tabs>
          <w:tab w:val="left" w:pos="72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FFFFFFFF">
      <w:start w:val="1"/>
      <w:numFmt w:val="lowerLetter"/>
      <w:lvlText w:val="%2."/>
      <w:lvlJc w:val="left"/>
      <w:pPr>
        <w:tabs>
          <w:tab w:val="left" w:pos="720"/>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FFFFFFFF">
      <w:start w:val="1"/>
      <w:numFmt w:val="lowerRoman"/>
      <w:lvlText w:val="%3."/>
      <w:lvlJc w:val="left"/>
      <w:pPr>
        <w:tabs>
          <w:tab w:val="left" w:pos="720"/>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FFFFFFFF">
      <w:start w:val="1"/>
      <w:numFmt w:val="decimal"/>
      <w:lvlText w:val="%4."/>
      <w:lvlJc w:val="left"/>
      <w:pPr>
        <w:tabs>
          <w:tab w:val="left" w:pos="720"/>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FFFFFFFF">
      <w:start w:val="1"/>
      <w:numFmt w:val="lowerLetter"/>
      <w:lvlText w:val="%5."/>
      <w:lvlJc w:val="left"/>
      <w:pPr>
        <w:tabs>
          <w:tab w:val="left" w:pos="720"/>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FFFFFFFF">
      <w:start w:val="1"/>
      <w:numFmt w:val="lowerRoman"/>
      <w:lvlText w:val="%6."/>
      <w:lvlJc w:val="left"/>
      <w:pPr>
        <w:tabs>
          <w:tab w:val="left" w:pos="720"/>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FFFFFFFF">
      <w:start w:val="1"/>
      <w:numFmt w:val="decimal"/>
      <w:lvlText w:val="%7."/>
      <w:lvlJc w:val="left"/>
      <w:pPr>
        <w:tabs>
          <w:tab w:val="left" w:pos="720"/>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FFFFFFFF">
      <w:start w:val="1"/>
      <w:numFmt w:val="lowerLetter"/>
      <w:lvlText w:val="%8."/>
      <w:lvlJc w:val="left"/>
      <w:pPr>
        <w:tabs>
          <w:tab w:val="left" w:pos="720"/>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FFFFFFFF">
      <w:start w:val="1"/>
      <w:numFmt w:val="lowerRoman"/>
      <w:lvlText w:val="%9."/>
      <w:lvlJc w:val="left"/>
      <w:pPr>
        <w:tabs>
          <w:tab w:val="left" w:pos="720"/>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10" w15:restartNumberingAfterBreak="0">
    <w:nsid w:val="04CA56AC"/>
    <w:multiLevelType w:val="multilevel"/>
    <w:tmpl w:val="EFD206DC"/>
    <w:styleLink w:val="a0"/>
    <w:lvl w:ilvl="0">
      <w:start w:val="1"/>
      <w:numFmt w:val="decimal"/>
      <w:lvlText w:val="%1."/>
      <w:lvlJc w:val="left"/>
      <w:pPr>
        <w:tabs>
          <w:tab w:val="num" w:pos="851"/>
        </w:tabs>
        <w:ind w:left="851" w:hanging="284"/>
      </w:pPr>
      <w:rPr>
        <w:rFonts w:cs="Times New Roman"/>
        <w:bCs/>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1" w15:restartNumberingAfterBreak="0">
    <w:nsid w:val="055C4866"/>
    <w:multiLevelType w:val="hybridMultilevel"/>
    <w:tmpl w:val="7BD8940E"/>
    <w:name w:val="WW8Num29"/>
    <w:styleLink w:val="16"/>
    <w:lvl w:ilvl="0" w:tplc="A58EA5A6">
      <w:start w:val="1"/>
      <w:numFmt w:val="decimal"/>
      <w:lvlText w:val="%1."/>
      <w:lvlJc w:val="left"/>
      <w:pPr>
        <w:tabs>
          <w:tab w:val="left" w:pos="454"/>
          <w:tab w:val="left" w:pos="502"/>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6DF61A14">
      <w:start w:val="1"/>
      <w:numFmt w:val="decimal"/>
      <w:lvlText w:val="%2."/>
      <w:lvlJc w:val="left"/>
      <w:pPr>
        <w:tabs>
          <w:tab w:val="left" w:pos="454"/>
          <w:tab w:val="left" w:pos="502"/>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B17678A8">
      <w:start w:val="1"/>
      <w:numFmt w:val="lowerRoman"/>
      <w:lvlText w:val="%3."/>
      <w:lvlJc w:val="left"/>
      <w:pPr>
        <w:tabs>
          <w:tab w:val="left" w:pos="454"/>
          <w:tab w:val="left" w:pos="502"/>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4112E44C">
      <w:start w:val="1"/>
      <w:numFmt w:val="decimal"/>
      <w:lvlText w:val="%4."/>
      <w:lvlJc w:val="left"/>
      <w:pPr>
        <w:tabs>
          <w:tab w:val="left" w:pos="454"/>
          <w:tab w:val="left" w:pos="502"/>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BA4C9D4C">
      <w:start w:val="1"/>
      <w:numFmt w:val="lowerLetter"/>
      <w:lvlText w:val="%5."/>
      <w:lvlJc w:val="left"/>
      <w:pPr>
        <w:tabs>
          <w:tab w:val="left" w:pos="454"/>
          <w:tab w:val="left" w:pos="502"/>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15D4B164">
      <w:start w:val="1"/>
      <w:numFmt w:val="lowerRoman"/>
      <w:lvlText w:val="%6."/>
      <w:lvlJc w:val="left"/>
      <w:pPr>
        <w:tabs>
          <w:tab w:val="left" w:pos="454"/>
          <w:tab w:val="left" w:pos="502"/>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B688EE1E">
      <w:start w:val="1"/>
      <w:numFmt w:val="decimal"/>
      <w:lvlText w:val="%7."/>
      <w:lvlJc w:val="left"/>
      <w:pPr>
        <w:tabs>
          <w:tab w:val="left" w:pos="454"/>
          <w:tab w:val="left" w:pos="502"/>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B2BC58E8">
      <w:start w:val="1"/>
      <w:numFmt w:val="lowerLetter"/>
      <w:lvlText w:val="%8."/>
      <w:lvlJc w:val="left"/>
      <w:pPr>
        <w:tabs>
          <w:tab w:val="left" w:pos="454"/>
          <w:tab w:val="left" w:pos="502"/>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44D4DC12">
      <w:start w:val="1"/>
      <w:numFmt w:val="lowerRoman"/>
      <w:lvlText w:val="%9."/>
      <w:lvlJc w:val="left"/>
      <w:pPr>
        <w:tabs>
          <w:tab w:val="left" w:pos="454"/>
          <w:tab w:val="left" w:pos="502"/>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12" w15:restartNumberingAfterBreak="0">
    <w:nsid w:val="0AFE5C92"/>
    <w:multiLevelType w:val="hybridMultilevel"/>
    <w:tmpl w:val="300EF0C4"/>
    <w:styleLink w:val="121"/>
    <w:lvl w:ilvl="0" w:tplc="91D2A668">
      <w:start w:val="1"/>
      <w:numFmt w:val="decimal"/>
      <w:lvlText w:val="%1"/>
      <w:lvlJc w:val="left"/>
      <w:pPr>
        <w:tabs>
          <w:tab w:val="num" w:pos="360"/>
        </w:tabs>
        <w:ind w:left="36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3" w15:restartNumberingAfterBreak="0">
    <w:nsid w:val="0C69429E"/>
    <w:multiLevelType w:val="hybridMultilevel"/>
    <w:tmpl w:val="D0C24608"/>
    <w:styleLink w:val="11"/>
    <w:lvl w:ilvl="0" w:tplc="01D24484">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D0CA53E0">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41FE4148">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E8DA7210">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6F08E85A">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4F0E1C80">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C35C3BB0">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5ED68ECA">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43DA5B66">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14" w15:restartNumberingAfterBreak="0">
    <w:nsid w:val="0E9D3F1C"/>
    <w:multiLevelType w:val="multilevel"/>
    <w:tmpl w:val="0E9D3F1C"/>
    <w:lvl w:ilvl="0">
      <w:start w:val="1"/>
      <w:numFmt w:val="none"/>
      <w:lvlText w:val=""/>
      <w:lvlJc w:val="left"/>
      <w:pPr>
        <w:ind w:left="1429" w:hanging="360"/>
      </w:pPr>
      <w:rPr>
        <w:rFonts w:ascii="Symbol" w:hAnsi="Symbol" w:cs="Times New Roman" w:hint="default"/>
      </w:rPr>
    </w:lvl>
    <w:lvl w:ilvl="1">
      <w:start w:val="1"/>
      <w:numFmt w:val="lowerLetter"/>
      <w:lvlText w:val="%2."/>
      <w:lvlJc w:val="left"/>
      <w:pPr>
        <w:ind w:left="2149" w:hanging="360"/>
      </w:pPr>
      <w:rPr>
        <w:rFonts w:cs="Times New Roman"/>
      </w:rPr>
    </w:lvl>
    <w:lvl w:ilvl="2">
      <w:start w:val="1"/>
      <w:numFmt w:val="lowerRoman"/>
      <w:lvlText w:val="%3."/>
      <w:lvlJc w:val="right"/>
      <w:pPr>
        <w:ind w:left="2869" w:hanging="180"/>
      </w:pPr>
      <w:rPr>
        <w:rFonts w:cs="Times New Roman"/>
      </w:rPr>
    </w:lvl>
    <w:lvl w:ilvl="3">
      <w:start w:val="1"/>
      <w:numFmt w:val="decimal"/>
      <w:lvlText w:val="%4."/>
      <w:lvlJc w:val="left"/>
      <w:pPr>
        <w:ind w:left="3589" w:hanging="360"/>
      </w:pPr>
      <w:rPr>
        <w:rFonts w:cs="Times New Roman"/>
      </w:rPr>
    </w:lvl>
    <w:lvl w:ilvl="4">
      <w:start w:val="1"/>
      <w:numFmt w:val="lowerLetter"/>
      <w:lvlText w:val="%5."/>
      <w:lvlJc w:val="left"/>
      <w:pPr>
        <w:ind w:left="4309" w:hanging="360"/>
      </w:pPr>
      <w:rPr>
        <w:rFonts w:cs="Times New Roman"/>
      </w:rPr>
    </w:lvl>
    <w:lvl w:ilvl="5">
      <w:start w:val="1"/>
      <w:numFmt w:val="lowerRoman"/>
      <w:lvlText w:val="%6."/>
      <w:lvlJc w:val="right"/>
      <w:pPr>
        <w:ind w:left="5029" w:hanging="180"/>
      </w:pPr>
      <w:rPr>
        <w:rFonts w:cs="Times New Roman"/>
      </w:rPr>
    </w:lvl>
    <w:lvl w:ilvl="6">
      <w:start w:val="1"/>
      <w:numFmt w:val="decimal"/>
      <w:lvlText w:val="%7."/>
      <w:lvlJc w:val="left"/>
      <w:pPr>
        <w:ind w:left="5749" w:hanging="360"/>
      </w:pPr>
      <w:rPr>
        <w:rFonts w:cs="Times New Roman"/>
      </w:rPr>
    </w:lvl>
    <w:lvl w:ilvl="7">
      <w:start w:val="1"/>
      <w:numFmt w:val="lowerLetter"/>
      <w:lvlText w:val="%8."/>
      <w:lvlJc w:val="left"/>
      <w:pPr>
        <w:ind w:left="6469" w:hanging="360"/>
      </w:pPr>
      <w:rPr>
        <w:rFonts w:cs="Times New Roman"/>
      </w:rPr>
    </w:lvl>
    <w:lvl w:ilvl="8">
      <w:start w:val="1"/>
      <w:numFmt w:val="lowerRoman"/>
      <w:lvlText w:val="%9."/>
      <w:lvlJc w:val="right"/>
      <w:pPr>
        <w:ind w:left="7189" w:hanging="180"/>
      </w:pPr>
      <w:rPr>
        <w:rFonts w:cs="Times New Roman"/>
      </w:rPr>
    </w:lvl>
  </w:abstractNum>
  <w:abstractNum w:abstractNumId="15" w15:restartNumberingAfterBreak="0">
    <w:nsid w:val="11284F11"/>
    <w:multiLevelType w:val="hybridMultilevel"/>
    <w:tmpl w:val="195E6960"/>
    <w:styleLink w:val="18"/>
    <w:lvl w:ilvl="0" w:tplc="406841DC">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1" w:tplc="F08856C4">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2" w:tplc="FA8C950A">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3" w:tplc="1BF4AA7A">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4" w:tplc="7FEE51A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5" w:tplc="E93C2FCC">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6" w:tplc="240EA4B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7" w:tplc="739C9E1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8" w:tplc="5F688238">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abstractNum>
  <w:abstractNum w:abstractNumId="16" w15:restartNumberingAfterBreak="0">
    <w:nsid w:val="12A32B38"/>
    <w:multiLevelType w:val="multilevel"/>
    <w:tmpl w:val="9D066328"/>
    <w:styleLink w:val="a1"/>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7" w15:restartNumberingAfterBreak="0">
    <w:nsid w:val="13450138"/>
    <w:multiLevelType w:val="multilevel"/>
    <w:tmpl w:val="13450138"/>
    <w:lvl w:ilvl="0">
      <w:start w:val="1"/>
      <w:numFmt w:val="decimal"/>
      <w:pStyle w:val="a2"/>
      <w:lvlText w:val="%1."/>
      <w:lvlJc w:val="left"/>
      <w:pPr>
        <w:tabs>
          <w:tab w:val="num" w:pos="1440"/>
        </w:tabs>
        <w:ind w:left="1440" w:hanging="360"/>
      </w:pPr>
      <w:rPr>
        <w:rFonts w:cs="Times New Roman"/>
      </w:rPr>
    </w:lvl>
    <w:lvl w:ilvl="1">
      <w:start w:val="1"/>
      <w:numFmt w:val="lowerLetter"/>
      <w:lvlText w:val="%2."/>
      <w:lvlJc w:val="left"/>
      <w:pPr>
        <w:tabs>
          <w:tab w:val="num" w:pos="2160"/>
        </w:tabs>
        <w:ind w:left="2160" w:hanging="360"/>
      </w:pPr>
      <w:rPr>
        <w:rFonts w:cs="Times New Roman"/>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18" w15:restartNumberingAfterBreak="0">
    <w:nsid w:val="149D7949"/>
    <w:multiLevelType w:val="multilevel"/>
    <w:tmpl w:val="149D7949"/>
    <w:styleLink w:val="40"/>
    <w:lvl w:ilvl="0">
      <w:start w:val="1"/>
      <w:numFmt w:val="bullet"/>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19" w15:restartNumberingAfterBreak="0">
    <w:nsid w:val="14F70A44"/>
    <w:multiLevelType w:val="multilevel"/>
    <w:tmpl w:val="3ECA2242"/>
    <w:styleLink w:val="111"/>
    <w:lvl w:ilvl="0">
      <w:start w:val="1"/>
      <w:numFmt w:val="decimal"/>
      <w:lvlText w:val="%1."/>
      <w:lvlJc w:val="left"/>
      <w:pPr>
        <w:tabs>
          <w:tab w:val="num" w:pos="0"/>
        </w:tabs>
        <w:ind w:left="720" w:hanging="360"/>
      </w:pPr>
      <w:rPr>
        <w:rFonts w:cs="Times New Roman"/>
      </w:rPr>
    </w:lvl>
    <w:lvl w:ilvl="1">
      <w:start w:val="2"/>
      <w:numFmt w:val="decimal"/>
      <w:isLgl/>
      <w:lvlText w:val="%1.%2"/>
      <w:lvlJc w:val="left"/>
      <w:pPr>
        <w:tabs>
          <w:tab w:val="num" w:pos="720"/>
        </w:tabs>
        <w:ind w:left="720" w:hanging="360"/>
      </w:pPr>
      <w:rPr>
        <w:rFonts w:cs="Times New Roman"/>
      </w:rPr>
    </w:lvl>
    <w:lvl w:ilvl="2">
      <w:start w:val="1"/>
      <w:numFmt w:val="decimal"/>
      <w:isLgl/>
      <w:lvlText w:val="%1.%2.%3"/>
      <w:lvlJc w:val="left"/>
      <w:pPr>
        <w:tabs>
          <w:tab w:val="num" w:pos="1080"/>
        </w:tabs>
        <w:ind w:left="1080" w:hanging="720"/>
      </w:pPr>
      <w:rPr>
        <w:rFonts w:cs="Times New Roman"/>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20" w15:restartNumberingAfterBreak="0">
    <w:nsid w:val="169920BE"/>
    <w:multiLevelType w:val="multilevel"/>
    <w:tmpl w:val="169920BE"/>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1" w15:restartNumberingAfterBreak="0">
    <w:nsid w:val="17AA16EB"/>
    <w:multiLevelType w:val="multilevel"/>
    <w:tmpl w:val="17AA16EB"/>
    <w:styleLink w:val="31"/>
    <w:lvl w:ilvl="0">
      <w:start w:val="1"/>
      <w:numFmt w:val="decimal"/>
      <w:pStyle w:val="a3"/>
      <w:lvlText w:val="%1."/>
      <w:lvlJc w:val="left"/>
      <w:pPr>
        <w:tabs>
          <w:tab w:val="num" w:pos="0"/>
        </w:tabs>
        <w:ind w:left="113" w:hanging="113"/>
      </w:pPr>
      <w:rPr>
        <w:rFonts w:ascii="Times New Roman" w:hAnsi="Times New Roman" w:cs="Times New Roman" w:hint="default"/>
        <w:b w:val="0"/>
        <w:i w:val="0"/>
        <w:caps w:val="0"/>
        <w:strike w:val="0"/>
        <w:dstrike w:val="0"/>
        <w:vanish w:val="0"/>
        <w:color w:val="00000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Text w:val="%2)"/>
      <w:lvlJc w:val="left"/>
      <w:pPr>
        <w:tabs>
          <w:tab w:val="num" w:pos="0"/>
        </w:tabs>
        <w:ind w:left="454" w:hanging="114"/>
      </w:pPr>
      <w:rPr>
        <w:rFonts w:ascii="Times New Roman" w:hAnsi="Times New Roman" w:cs="Times New Roman" w:hint="default"/>
        <w:b w:val="0"/>
        <w:i w:val="0"/>
        <w:caps w:val="0"/>
        <w:strike w:val="0"/>
        <w:dstrike w:val="0"/>
        <w:vanish w:val="0"/>
        <w:color w:val="00000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2" w15:restartNumberingAfterBreak="0">
    <w:nsid w:val="187154C1"/>
    <w:multiLevelType w:val="singleLevel"/>
    <w:tmpl w:val="187154C1"/>
    <w:styleLink w:val="1"/>
    <w:lvl w:ilvl="0">
      <w:start w:val="1"/>
      <w:numFmt w:val="upperLetter"/>
      <w:pStyle w:val="Tst-question"/>
      <w:lvlText w:val="%1."/>
      <w:lvlJc w:val="left"/>
      <w:pPr>
        <w:tabs>
          <w:tab w:val="num" w:pos="357"/>
        </w:tabs>
      </w:pPr>
      <w:rPr>
        <w:rFonts w:cs="Times New Roman"/>
        <w:caps w:val="0"/>
        <w:smallCaps w:val="0"/>
        <w:strike w:val="0"/>
        <w:dstrike w:val="0"/>
        <w:vanish w:val="0"/>
        <w:color w:val="auto"/>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1B7B6BDC"/>
    <w:multiLevelType w:val="hybridMultilevel"/>
    <w:tmpl w:val="571C23CE"/>
    <w:styleLink w:val="21"/>
    <w:lvl w:ilvl="0" w:tplc="6D5CEEB2">
      <w:start w:val="1"/>
      <w:numFmt w:val="decimal"/>
      <w:lvlText w:val="%1"/>
      <w:lvlJc w:val="left"/>
      <w:pPr>
        <w:tabs>
          <w:tab w:val="num" w:pos="360"/>
        </w:tabs>
        <w:ind w:left="360" w:hanging="360"/>
      </w:pPr>
      <w:rPr>
        <w:rFonts w:cs="Times New Roman"/>
      </w:rPr>
    </w:lvl>
    <w:lvl w:ilvl="1" w:tplc="4B9E4262">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4" w15:restartNumberingAfterBreak="0">
    <w:nsid w:val="1BC62CB5"/>
    <w:multiLevelType w:val="hybridMultilevel"/>
    <w:tmpl w:val="AAB43FF4"/>
    <w:name w:val="WW8Num22"/>
    <w:lvl w:ilvl="0" w:tplc="42B23964">
      <w:start w:val="1"/>
      <w:numFmt w:val="decimal"/>
      <w:lvlText w:val="%1"/>
      <w:lvlJc w:val="left"/>
      <w:pPr>
        <w:tabs>
          <w:tab w:val="num" w:pos="720"/>
        </w:tabs>
        <w:ind w:left="0" w:firstLine="0"/>
      </w:pPr>
      <w:rPr>
        <w:rFonts w:hint="default"/>
      </w:rPr>
    </w:lvl>
    <w:lvl w:ilvl="1" w:tplc="04190019" w:tentative="1">
      <w:start w:val="1"/>
      <w:numFmt w:val="lowerLetter"/>
      <w:lvlText w:val="%2."/>
      <w:lvlJc w:val="left"/>
      <w:pPr>
        <w:tabs>
          <w:tab w:val="num" w:pos="-349"/>
        </w:tabs>
        <w:ind w:left="-349" w:hanging="360"/>
      </w:pPr>
    </w:lvl>
    <w:lvl w:ilvl="2" w:tplc="0419001B" w:tentative="1">
      <w:start w:val="1"/>
      <w:numFmt w:val="lowerRoman"/>
      <w:lvlText w:val="%3."/>
      <w:lvlJc w:val="right"/>
      <w:pPr>
        <w:tabs>
          <w:tab w:val="num" w:pos="371"/>
        </w:tabs>
        <w:ind w:left="371" w:hanging="180"/>
      </w:pPr>
    </w:lvl>
    <w:lvl w:ilvl="3" w:tplc="0419000F" w:tentative="1">
      <w:start w:val="1"/>
      <w:numFmt w:val="decimal"/>
      <w:lvlText w:val="%4."/>
      <w:lvlJc w:val="left"/>
      <w:pPr>
        <w:tabs>
          <w:tab w:val="num" w:pos="1091"/>
        </w:tabs>
        <w:ind w:left="1091" w:hanging="360"/>
      </w:pPr>
    </w:lvl>
    <w:lvl w:ilvl="4" w:tplc="04190019" w:tentative="1">
      <w:start w:val="1"/>
      <w:numFmt w:val="lowerLetter"/>
      <w:lvlText w:val="%5."/>
      <w:lvlJc w:val="left"/>
      <w:pPr>
        <w:tabs>
          <w:tab w:val="num" w:pos="1811"/>
        </w:tabs>
        <w:ind w:left="1811" w:hanging="360"/>
      </w:pPr>
    </w:lvl>
    <w:lvl w:ilvl="5" w:tplc="0419001B" w:tentative="1">
      <w:start w:val="1"/>
      <w:numFmt w:val="lowerRoman"/>
      <w:lvlText w:val="%6."/>
      <w:lvlJc w:val="right"/>
      <w:pPr>
        <w:tabs>
          <w:tab w:val="num" w:pos="2531"/>
        </w:tabs>
        <w:ind w:left="2531" w:hanging="180"/>
      </w:pPr>
    </w:lvl>
    <w:lvl w:ilvl="6" w:tplc="0419000F" w:tentative="1">
      <w:start w:val="1"/>
      <w:numFmt w:val="decimal"/>
      <w:lvlText w:val="%7."/>
      <w:lvlJc w:val="left"/>
      <w:pPr>
        <w:tabs>
          <w:tab w:val="num" w:pos="3251"/>
        </w:tabs>
        <w:ind w:left="3251" w:hanging="360"/>
      </w:pPr>
    </w:lvl>
    <w:lvl w:ilvl="7" w:tplc="04190019" w:tentative="1">
      <w:start w:val="1"/>
      <w:numFmt w:val="lowerLetter"/>
      <w:lvlText w:val="%8."/>
      <w:lvlJc w:val="left"/>
      <w:pPr>
        <w:tabs>
          <w:tab w:val="num" w:pos="3971"/>
        </w:tabs>
        <w:ind w:left="3971" w:hanging="360"/>
      </w:pPr>
    </w:lvl>
    <w:lvl w:ilvl="8" w:tplc="0419001B" w:tentative="1">
      <w:start w:val="1"/>
      <w:numFmt w:val="lowerRoman"/>
      <w:lvlText w:val="%9."/>
      <w:lvlJc w:val="right"/>
      <w:pPr>
        <w:tabs>
          <w:tab w:val="num" w:pos="4691"/>
        </w:tabs>
        <w:ind w:left="4691" w:hanging="180"/>
      </w:pPr>
    </w:lvl>
  </w:abstractNum>
  <w:abstractNum w:abstractNumId="25" w15:restartNumberingAfterBreak="0">
    <w:nsid w:val="1D034241"/>
    <w:multiLevelType w:val="multilevel"/>
    <w:tmpl w:val="767AC068"/>
    <w:styleLink w:val="a4"/>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6" w15:restartNumberingAfterBreak="0">
    <w:nsid w:val="1D3C347F"/>
    <w:multiLevelType w:val="hybridMultilevel"/>
    <w:tmpl w:val="4A4004D6"/>
    <w:styleLink w:val="12"/>
    <w:lvl w:ilvl="0" w:tplc="04190001">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392" w:hanging="28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1112"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1832"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2552"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3272"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3992"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4712"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5432" w:hanging="204"/>
      </w:pPr>
      <w:rPr>
        <w:rFonts w:hAnsi="Arial Unicode MS" w:cs="Times New Roman"/>
        <w:caps w:val="0"/>
        <w:smallCaps w:val="0"/>
        <w:strike w:val="0"/>
        <w:dstrike w:val="0"/>
        <w:color w:val="000000"/>
        <w:spacing w:val="0"/>
        <w:w w:val="100"/>
        <w:kern w:val="0"/>
        <w:position w:val="0"/>
        <w:vertAlign w:val="baseline"/>
      </w:rPr>
    </w:lvl>
  </w:abstractNum>
  <w:abstractNum w:abstractNumId="27"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20C26E01"/>
    <w:multiLevelType w:val="multilevel"/>
    <w:tmpl w:val="20C26E01"/>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9" w15:restartNumberingAfterBreak="0">
    <w:nsid w:val="24EA5986"/>
    <w:multiLevelType w:val="multilevel"/>
    <w:tmpl w:val="24EA5986"/>
    <w:styleLink w:val="13"/>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0" w15:restartNumberingAfterBreak="0">
    <w:nsid w:val="24F62E7F"/>
    <w:multiLevelType w:val="hybridMultilevel"/>
    <w:tmpl w:val="E4F29C0A"/>
    <w:styleLink w:val="22"/>
    <w:lvl w:ilvl="0" w:tplc="FFFFFFFF">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FFFFFFFF">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FFFFFFFF">
      <w:start w:val="1"/>
      <w:numFmt w:val="lowerRoman"/>
      <w:lvlText w:val="%3."/>
      <w:lvlJc w:val="left"/>
      <w:pPr>
        <w:ind w:left="2160" w:hanging="280"/>
      </w:pPr>
      <w:rPr>
        <w:rFonts w:hAnsi="Arial Unicode MS" w:cs="Times New Roman"/>
        <w:caps w:val="0"/>
        <w:smallCaps w:val="0"/>
        <w:strike w:val="0"/>
        <w:dstrike w:val="0"/>
        <w:color w:val="000000"/>
        <w:spacing w:val="0"/>
        <w:w w:val="100"/>
        <w:kern w:val="0"/>
        <w:position w:val="0"/>
        <w:vertAlign w:val="baseline"/>
      </w:rPr>
    </w:lvl>
    <w:lvl w:ilvl="3" w:tplc="FFFFFFFF">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FFFFFFFF">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FFFFFFFF">
      <w:start w:val="1"/>
      <w:numFmt w:val="lowerRoman"/>
      <w:lvlText w:val="%6."/>
      <w:lvlJc w:val="left"/>
      <w:pPr>
        <w:ind w:left="4320" w:hanging="280"/>
      </w:pPr>
      <w:rPr>
        <w:rFonts w:hAnsi="Arial Unicode MS" w:cs="Times New Roman"/>
        <w:caps w:val="0"/>
        <w:smallCaps w:val="0"/>
        <w:strike w:val="0"/>
        <w:dstrike w:val="0"/>
        <w:color w:val="000000"/>
        <w:spacing w:val="0"/>
        <w:w w:val="100"/>
        <w:kern w:val="0"/>
        <w:position w:val="0"/>
        <w:vertAlign w:val="baseline"/>
      </w:rPr>
    </w:lvl>
    <w:lvl w:ilvl="6" w:tplc="FFFFFFFF">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FFFFFFFF">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FFFFFFFF">
      <w:start w:val="1"/>
      <w:numFmt w:val="lowerRoman"/>
      <w:lvlText w:val="%9."/>
      <w:lvlJc w:val="left"/>
      <w:pPr>
        <w:ind w:left="6480" w:hanging="280"/>
      </w:pPr>
      <w:rPr>
        <w:rFonts w:hAnsi="Arial Unicode MS" w:cs="Times New Roman"/>
        <w:caps w:val="0"/>
        <w:smallCaps w:val="0"/>
        <w:strike w:val="0"/>
        <w:dstrike w:val="0"/>
        <w:color w:val="000000"/>
        <w:spacing w:val="0"/>
        <w:w w:val="100"/>
        <w:kern w:val="0"/>
        <w:position w:val="0"/>
        <w:vertAlign w:val="baseline"/>
      </w:rPr>
    </w:lvl>
  </w:abstractNum>
  <w:abstractNum w:abstractNumId="31" w15:restartNumberingAfterBreak="0">
    <w:nsid w:val="29376BC3"/>
    <w:multiLevelType w:val="hybridMultilevel"/>
    <w:tmpl w:val="DB025E6E"/>
    <w:styleLink w:val="23"/>
    <w:lvl w:ilvl="0" w:tplc="FC700014">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2160" w:hanging="280"/>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320" w:hanging="28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480" w:hanging="280"/>
      </w:pPr>
      <w:rPr>
        <w:rFonts w:hAnsi="Arial Unicode MS" w:cs="Times New Roman"/>
        <w:caps w:val="0"/>
        <w:smallCaps w:val="0"/>
        <w:strike w:val="0"/>
        <w:dstrike w:val="0"/>
        <w:color w:val="000000"/>
        <w:spacing w:val="0"/>
        <w:w w:val="100"/>
        <w:kern w:val="0"/>
        <w:position w:val="0"/>
        <w:vertAlign w:val="baseline"/>
      </w:rPr>
    </w:lvl>
  </w:abstractNum>
  <w:abstractNum w:abstractNumId="32" w15:restartNumberingAfterBreak="0">
    <w:nsid w:val="306E2009"/>
    <w:multiLevelType w:val="hybridMultilevel"/>
    <w:tmpl w:val="515EFA1E"/>
    <w:styleLink w:val="32"/>
    <w:lvl w:ilvl="0" w:tplc="0419000F">
      <w:start w:val="1"/>
      <w:numFmt w:val="decimal"/>
      <w:lvlText w:val="%1."/>
      <w:lvlJc w:val="left"/>
      <w:pPr>
        <w:tabs>
          <w:tab w:val="num" w:pos="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3" w15:restartNumberingAfterBreak="0">
    <w:nsid w:val="311F27E2"/>
    <w:multiLevelType w:val="hybridMultilevel"/>
    <w:tmpl w:val="979250D8"/>
    <w:styleLink w:val="8"/>
    <w:lvl w:ilvl="0" w:tplc="FFFFFFFF">
      <w:start w:val="1"/>
      <w:numFmt w:val="bullet"/>
      <w:lvlText w:val="·"/>
      <w:lvlJc w:val="left"/>
      <w:pPr>
        <w:tabs>
          <w:tab w:val="left" w:pos="720"/>
          <w:tab w:val="left" w:pos="900"/>
          <w:tab w:val="num" w:pos="1319"/>
        </w:tabs>
        <w:ind w:left="610" w:firstLine="459"/>
      </w:pPr>
      <w:rPr>
        <w:rFonts w:ascii="Symbol" w:eastAsia="Times New Roman" w:hAnsi="Symbol"/>
        <w:b w:val="0"/>
        <w:i w:val="0"/>
        <w:caps w:val="0"/>
        <w:smallCaps w:val="0"/>
        <w:strike w:val="0"/>
        <w:dstrike w:val="0"/>
        <w:color w:val="000000"/>
        <w:spacing w:val="0"/>
        <w:w w:val="100"/>
        <w:kern w:val="0"/>
        <w:position w:val="0"/>
        <w:vertAlign w:val="baseline"/>
      </w:rPr>
    </w:lvl>
    <w:lvl w:ilvl="1"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2" w:tplc="FFFFFFFF">
      <w:start w:val="1"/>
      <w:numFmt w:val="bullet"/>
      <w:lvlText w:val="▪"/>
      <w:lvlJc w:val="left"/>
      <w:pPr>
        <w:tabs>
          <w:tab w:val="left" w:pos="720"/>
          <w:tab w:val="num" w:pos="1440"/>
        </w:tabs>
        <w:ind w:left="731"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FFFFFFFF">
      <w:start w:val="1"/>
      <w:numFmt w:val="bullet"/>
      <w:lvlText w:val="·"/>
      <w:lvlJc w:val="left"/>
      <w:pPr>
        <w:tabs>
          <w:tab w:val="left" w:pos="720"/>
          <w:tab w:val="left" w:pos="900"/>
          <w:tab w:val="num" w:pos="2149"/>
        </w:tabs>
        <w:ind w:left="1440" w:hanging="22"/>
      </w:pPr>
      <w:rPr>
        <w:rFonts w:ascii="Symbol" w:eastAsia="Times New Roman" w:hAnsi="Symbol"/>
        <w:b w:val="0"/>
        <w:i w:val="0"/>
        <w:caps w:val="0"/>
        <w:smallCaps w:val="0"/>
        <w:strike w:val="0"/>
        <w:dstrike w:val="0"/>
        <w:color w:val="000000"/>
        <w:spacing w:val="0"/>
        <w:w w:val="100"/>
        <w:kern w:val="0"/>
        <w:position w:val="0"/>
        <w:vertAlign w:val="baseline"/>
      </w:rPr>
    </w:lvl>
    <w:lvl w:ilvl="4" w:tplc="FFFFFFFF">
      <w:start w:val="1"/>
      <w:numFmt w:val="bullet"/>
      <w:lvlText w:val="o"/>
      <w:lvlJc w:val="left"/>
      <w:pPr>
        <w:tabs>
          <w:tab w:val="left" w:pos="720"/>
          <w:tab w:val="left" w:pos="900"/>
          <w:tab w:val="num" w:pos="2869"/>
        </w:tabs>
        <w:ind w:left="216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FFFFFFFF">
      <w:start w:val="1"/>
      <w:numFmt w:val="bullet"/>
      <w:lvlText w:val="▪"/>
      <w:lvlJc w:val="left"/>
      <w:pPr>
        <w:tabs>
          <w:tab w:val="left" w:pos="720"/>
          <w:tab w:val="left" w:pos="900"/>
          <w:tab w:val="num" w:pos="3589"/>
        </w:tabs>
        <w:ind w:left="288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FFFFFFFF">
      <w:start w:val="1"/>
      <w:numFmt w:val="bullet"/>
      <w:lvlText w:val="·"/>
      <w:lvlJc w:val="left"/>
      <w:pPr>
        <w:tabs>
          <w:tab w:val="left" w:pos="720"/>
          <w:tab w:val="left" w:pos="900"/>
          <w:tab w:val="num" w:pos="4309"/>
        </w:tabs>
        <w:ind w:left="3600" w:hanging="22"/>
      </w:pPr>
      <w:rPr>
        <w:rFonts w:ascii="Symbol" w:eastAsia="Times New Roman" w:hAnsi="Symbol"/>
        <w:b w:val="0"/>
        <w:i w:val="0"/>
        <w:caps w:val="0"/>
        <w:smallCaps w:val="0"/>
        <w:strike w:val="0"/>
        <w:dstrike w:val="0"/>
        <w:color w:val="000000"/>
        <w:spacing w:val="0"/>
        <w:w w:val="100"/>
        <w:kern w:val="0"/>
        <w:position w:val="0"/>
        <w:vertAlign w:val="baseline"/>
      </w:rPr>
    </w:lvl>
    <w:lvl w:ilvl="7" w:tplc="FFFFFFFF">
      <w:start w:val="1"/>
      <w:numFmt w:val="bullet"/>
      <w:lvlText w:val="o"/>
      <w:lvlJc w:val="left"/>
      <w:pPr>
        <w:tabs>
          <w:tab w:val="left" w:pos="720"/>
          <w:tab w:val="left" w:pos="900"/>
          <w:tab w:val="num" w:pos="5029"/>
        </w:tabs>
        <w:ind w:left="432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FFFFFFFF">
      <w:start w:val="1"/>
      <w:numFmt w:val="bullet"/>
      <w:lvlText w:val="▪"/>
      <w:lvlJc w:val="left"/>
      <w:pPr>
        <w:tabs>
          <w:tab w:val="left" w:pos="720"/>
          <w:tab w:val="left" w:pos="900"/>
          <w:tab w:val="num" w:pos="5749"/>
        </w:tabs>
        <w:ind w:left="504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34" w15:restartNumberingAfterBreak="0">
    <w:nsid w:val="367D2546"/>
    <w:multiLevelType w:val="multilevel"/>
    <w:tmpl w:val="367D2546"/>
    <w:styleLink w:val="20"/>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35" w15:restartNumberingAfterBreak="0">
    <w:nsid w:val="36842432"/>
    <w:multiLevelType w:val="multilevel"/>
    <w:tmpl w:val="36842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36AB0F16"/>
    <w:multiLevelType w:val="hybridMultilevel"/>
    <w:tmpl w:val="EA9864E8"/>
    <w:styleLink w:val="a5"/>
    <w:lvl w:ilvl="0" w:tplc="A3D6BF30">
      <w:start w:val="1"/>
      <w:numFmt w:val="decimal"/>
      <w:lvlText w:val="%1."/>
      <w:lvlJc w:val="left"/>
      <w:pPr>
        <w:ind w:left="253" w:hanging="253"/>
      </w:pPr>
      <w:rPr>
        <w:rFonts w:hAnsi="Arial Unicode MS" w:cs="Times New Roman"/>
        <w:caps w:val="0"/>
        <w:smallCaps w:val="0"/>
        <w:strike w:val="0"/>
        <w:dstrike w:val="0"/>
        <w:color w:val="000000"/>
        <w:spacing w:val="0"/>
        <w:w w:val="100"/>
        <w:kern w:val="0"/>
        <w:position w:val="0"/>
        <w:vertAlign w:val="baseline"/>
      </w:rPr>
    </w:lvl>
    <w:lvl w:ilvl="1" w:tplc="04190019">
      <w:start w:val="1"/>
      <w:numFmt w:val="decimal"/>
      <w:lvlText w:val="%2."/>
      <w:lvlJc w:val="left"/>
      <w:pPr>
        <w:ind w:left="1053" w:hanging="253"/>
      </w:pPr>
      <w:rPr>
        <w:rFonts w:hAnsi="Arial Unicode MS" w:cs="Times New Roman"/>
        <w:caps w:val="0"/>
        <w:smallCaps w:val="0"/>
        <w:strike w:val="0"/>
        <w:dstrike w:val="0"/>
        <w:color w:val="000000"/>
        <w:spacing w:val="0"/>
        <w:w w:val="100"/>
        <w:kern w:val="0"/>
        <w:position w:val="0"/>
        <w:vertAlign w:val="baseline"/>
      </w:rPr>
    </w:lvl>
    <w:lvl w:ilvl="2" w:tplc="0419001B">
      <w:start w:val="1"/>
      <w:numFmt w:val="decimal"/>
      <w:lvlText w:val="%3."/>
      <w:lvlJc w:val="left"/>
      <w:pPr>
        <w:ind w:left="1853" w:hanging="253"/>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2653" w:hanging="253"/>
      </w:pPr>
      <w:rPr>
        <w:rFonts w:hAnsi="Arial Unicode MS" w:cs="Times New Roman"/>
        <w:caps w:val="0"/>
        <w:smallCaps w:val="0"/>
        <w:strike w:val="0"/>
        <w:dstrike w:val="0"/>
        <w:color w:val="000000"/>
        <w:spacing w:val="0"/>
        <w:w w:val="100"/>
        <w:kern w:val="0"/>
        <w:position w:val="0"/>
        <w:vertAlign w:val="baseline"/>
      </w:rPr>
    </w:lvl>
    <w:lvl w:ilvl="4" w:tplc="04190019">
      <w:start w:val="1"/>
      <w:numFmt w:val="decimal"/>
      <w:lvlText w:val="%5."/>
      <w:lvlJc w:val="left"/>
      <w:pPr>
        <w:ind w:left="3453" w:hanging="253"/>
      </w:pPr>
      <w:rPr>
        <w:rFonts w:hAnsi="Arial Unicode MS" w:cs="Times New Roman"/>
        <w:caps w:val="0"/>
        <w:smallCaps w:val="0"/>
        <w:strike w:val="0"/>
        <w:dstrike w:val="0"/>
        <w:color w:val="000000"/>
        <w:spacing w:val="0"/>
        <w:w w:val="100"/>
        <w:kern w:val="0"/>
        <w:position w:val="0"/>
        <w:vertAlign w:val="baseline"/>
      </w:rPr>
    </w:lvl>
    <w:lvl w:ilvl="5" w:tplc="0419001B">
      <w:start w:val="1"/>
      <w:numFmt w:val="decimal"/>
      <w:lvlText w:val="%6."/>
      <w:lvlJc w:val="left"/>
      <w:pPr>
        <w:ind w:left="4253" w:hanging="253"/>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053" w:hanging="253"/>
      </w:pPr>
      <w:rPr>
        <w:rFonts w:hAnsi="Arial Unicode MS" w:cs="Times New Roman"/>
        <w:caps w:val="0"/>
        <w:smallCaps w:val="0"/>
        <w:strike w:val="0"/>
        <w:dstrike w:val="0"/>
        <w:color w:val="000000"/>
        <w:spacing w:val="0"/>
        <w:w w:val="100"/>
        <w:kern w:val="0"/>
        <w:position w:val="0"/>
        <w:vertAlign w:val="baseline"/>
      </w:rPr>
    </w:lvl>
    <w:lvl w:ilvl="7" w:tplc="04190019">
      <w:start w:val="1"/>
      <w:numFmt w:val="decimal"/>
      <w:lvlText w:val="%8."/>
      <w:lvlJc w:val="left"/>
      <w:pPr>
        <w:ind w:left="5853" w:hanging="253"/>
      </w:pPr>
      <w:rPr>
        <w:rFonts w:hAnsi="Arial Unicode MS" w:cs="Times New Roman"/>
        <w:caps w:val="0"/>
        <w:smallCaps w:val="0"/>
        <w:strike w:val="0"/>
        <w:dstrike w:val="0"/>
        <w:color w:val="000000"/>
        <w:spacing w:val="0"/>
        <w:w w:val="100"/>
        <w:kern w:val="0"/>
        <w:position w:val="0"/>
        <w:vertAlign w:val="baseline"/>
      </w:rPr>
    </w:lvl>
    <w:lvl w:ilvl="8" w:tplc="0419001B">
      <w:start w:val="1"/>
      <w:numFmt w:val="decimal"/>
      <w:lvlText w:val="%9."/>
      <w:lvlJc w:val="left"/>
      <w:pPr>
        <w:ind w:left="6653" w:hanging="253"/>
      </w:pPr>
      <w:rPr>
        <w:rFonts w:hAnsi="Arial Unicode MS" w:cs="Times New Roman"/>
        <w:caps w:val="0"/>
        <w:smallCaps w:val="0"/>
        <w:strike w:val="0"/>
        <w:dstrike w:val="0"/>
        <w:color w:val="000000"/>
        <w:spacing w:val="0"/>
        <w:w w:val="100"/>
        <w:kern w:val="0"/>
        <w:position w:val="0"/>
        <w:vertAlign w:val="baseline"/>
      </w:rPr>
    </w:lvl>
  </w:abstractNum>
  <w:abstractNum w:abstractNumId="37" w15:restartNumberingAfterBreak="0">
    <w:nsid w:val="376F6A0A"/>
    <w:multiLevelType w:val="hybridMultilevel"/>
    <w:tmpl w:val="556C7AF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15:restartNumberingAfterBreak="0">
    <w:nsid w:val="38815EF0"/>
    <w:multiLevelType w:val="multilevel"/>
    <w:tmpl w:val="38815EF0"/>
    <w:lvl w:ilvl="0">
      <w:start w:val="1"/>
      <w:numFmt w:val="decimal"/>
      <w:lvlText w:val="%1."/>
      <w:lvlJc w:val="left"/>
      <w:pPr>
        <w:ind w:left="2061" w:hanging="360"/>
      </w:pPr>
      <w:rPr>
        <w:rFonts w:cs="Times New Roman" w:hint="default"/>
      </w:rPr>
    </w:lvl>
    <w:lvl w:ilvl="1">
      <w:start w:val="1"/>
      <w:numFmt w:val="lowerLetter"/>
      <w:lvlText w:val="%2."/>
      <w:lvlJc w:val="left"/>
      <w:pPr>
        <w:ind w:left="2781" w:hanging="360"/>
      </w:pPr>
      <w:rPr>
        <w:rFonts w:cs="Times New Roman"/>
      </w:rPr>
    </w:lvl>
    <w:lvl w:ilvl="2">
      <w:start w:val="1"/>
      <w:numFmt w:val="lowerRoman"/>
      <w:lvlText w:val="%3."/>
      <w:lvlJc w:val="right"/>
      <w:pPr>
        <w:ind w:left="3501" w:hanging="180"/>
      </w:pPr>
      <w:rPr>
        <w:rFonts w:cs="Times New Roman"/>
      </w:rPr>
    </w:lvl>
    <w:lvl w:ilvl="3">
      <w:start w:val="1"/>
      <w:numFmt w:val="decimal"/>
      <w:lvlText w:val="%4."/>
      <w:lvlJc w:val="left"/>
      <w:pPr>
        <w:ind w:left="4221" w:hanging="360"/>
      </w:pPr>
      <w:rPr>
        <w:rFonts w:cs="Times New Roman"/>
      </w:rPr>
    </w:lvl>
    <w:lvl w:ilvl="4">
      <w:start w:val="1"/>
      <w:numFmt w:val="lowerLetter"/>
      <w:lvlText w:val="%5."/>
      <w:lvlJc w:val="left"/>
      <w:pPr>
        <w:ind w:left="4941" w:hanging="360"/>
      </w:pPr>
      <w:rPr>
        <w:rFonts w:cs="Times New Roman"/>
      </w:rPr>
    </w:lvl>
    <w:lvl w:ilvl="5">
      <w:start w:val="1"/>
      <w:numFmt w:val="lowerRoman"/>
      <w:lvlText w:val="%6."/>
      <w:lvlJc w:val="right"/>
      <w:pPr>
        <w:ind w:left="5661" w:hanging="180"/>
      </w:pPr>
      <w:rPr>
        <w:rFonts w:cs="Times New Roman"/>
      </w:rPr>
    </w:lvl>
    <w:lvl w:ilvl="6">
      <w:start w:val="1"/>
      <w:numFmt w:val="decimal"/>
      <w:lvlText w:val="%7."/>
      <w:lvlJc w:val="left"/>
      <w:pPr>
        <w:ind w:left="6381" w:hanging="360"/>
      </w:pPr>
      <w:rPr>
        <w:rFonts w:cs="Times New Roman"/>
      </w:rPr>
    </w:lvl>
    <w:lvl w:ilvl="7">
      <w:start w:val="1"/>
      <w:numFmt w:val="lowerLetter"/>
      <w:lvlText w:val="%8."/>
      <w:lvlJc w:val="left"/>
      <w:pPr>
        <w:ind w:left="7101" w:hanging="360"/>
      </w:pPr>
      <w:rPr>
        <w:rFonts w:cs="Times New Roman"/>
      </w:rPr>
    </w:lvl>
    <w:lvl w:ilvl="8">
      <w:start w:val="1"/>
      <w:numFmt w:val="lowerRoman"/>
      <w:lvlText w:val="%9."/>
      <w:lvlJc w:val="right"/>
      <w:pPr>
        <w:ind w:left="7821" w:hanging="180"/>
      </w:pPr>
      <w:rPr>
        <w:rFonts w:cs="Times New Roman"/>
      </w:rPr>
    </w:lvl>
  </w:abstractNum>
  <w:abstractNum w:abstractNumId="39" w15:restartNumberingAfterBreak="0">
    <w:nsid w:val="38BB2F2B"/>
    <w:multiLevelType w:val="hybridMultilevel"/>
    <w:tmpl w:val="8D902F50"/>
    <w:styleLink w:val="210"/>
    <w:lvl w:ilvl="0" w:tplc="A090205E">
      <w:start w:val="1"/>
      <w:numFmt w:val="decimal"/>
      <w:lvlText w:val="%1."/>
      <w:lvlJc w:val="left"/>
      <w:pPr>
        <w:tabs>
          <w:tab w:val="left" w:pos="72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720"/>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720"/>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720"/>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720"/>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720"/>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720"/>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720"/>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720"/>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40" w15:restartNumberingAfterBreak="0">
    <w:nsid w:val="39D26D8E"/>
    <w:multiLevelType w:val="hybridMultilevel"/>
    <w:tmpl w:val="804E944C"/>
    <w:styleLink w:val="10"/>
    <w:lvl w:ilvl="0" w:tplc="72F22376">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01">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04190019">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41" w15:restartNumberingAfterBreak="0">
    <w:nsid w:val="3ABD2666"/>
    <w:multiLevelType w:val="hybridMultilevel"/>
    <w:tmpl w:val="8200B7D4"/>
    <w:styleLink w:val="14"/>
    <w:lvl w:ilvl="0" w:tplc="FFFFFFFF">
      <w:start w:val="1"/>
      <w:numFmt w:val="decimal"/>
      <w:lvlText w:val="%1."/>
      <w:lvlJc w:val="left"/>
      <w:pPr>
        <w:tabs>
          <w:tab w:val="num" w:pos="0"/>
        </w:tabs>
        <w:ind w:left="720" w:hanging="360"/>
      </w:pPr>
      <w:rPr>
        <w:rFonts w:cs="Times New Roman"/>
      </w:rPr>
    </w:lvl>
    <w:lvl w:ilvl="1" w:tplc="9DECF5C2">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42" w15:restartNumberingAfterBreak="0">
    <w:nsid w:val="3BC710B7"/>
    <w:multiLevelType w:val="hybridMultilevel"/>
    <w:tmpl w:val="04487FE2"/>
    <w:styleLink w:val="110"/>
    <w:lvl w:ilvl="0" w:tplc="4C42EB20">
      <w:start w:val="1"/>
      <w:numFmt w:val="decimal"/>
      <w:lvlText w:val="%1."/>
      <w:lvlJc w:val="left"/>
      <w:pPr>
        <w:tabs>
          <w:tab w:val="num" w:pos="1174"/>
        </w:tabs>
        <w:ind w:left="1174" w:hanging="360"/>
      </w:pPr>
      <w:rPr>
        <w:rFonts w:cs="Times New Roman"/>
      </w:rPr>
    </w:lvl>
    <w:lvl w:ilvl="1" w:tplc="ED487E58">
      <w:start w:val="1"/>
      <w:numFmt w:val="decimal"/>
      <w:lvlText w:val="%2."/>
      <w:lvlJc w:val="left"/>
      <w:pPr>
        <w:tabs>
          <w:tab w:val="num" w:pos="1440"/>
        </w:tabs>
        <w:ind w:left="1440" w:hanging="360"/>
      </w:pPr>
      <w:rPr>
        <w:rFonts w:cs="Times New Roman"/>
      </w:rPr>
    </w:lvl>
    <w:lvl w:ilvl="2" w:tplc="9BDE3896">
      <w:start w:val="1"/>
      <w:numFmt w:val="decimal"/>
      <w:lvlText w:val="%3."/>
      <w:lvlJc w:val="left"/>
      <w:pPr>
        <w:tabs>
          <w:tab w:val="num" w:pos="2160"/>
        </w:tabs>
        <w:ind w:left="2160" w:hanging="360"/>
      </w:pPr>
      <w:rPr>
        <w:rFonts w:cs="Times New Roman"/>
      </w:rPr>
    </w:lvl>
    <w:lvl w:ilvl="3" w:tplc="38A804DC">
      <w:start w:val="1"/>
      <w:numFmt w:val="decimal"/>
      <w:lvlText w:val="%4."/>
      <w:lvlJc w:val="left"/>
      <w:pPr>
        <w:tabs>
          <w:tab w:val="num" w:pos="2880"/>
        </w:tabs>
        <w:ind w:left="2880" w:hanging="360"/>
      </w:pPr>
      <w:rPr>
        <w:rFonts w:cs="Times New Roman"/>
      </w:rPr>
    </w:lvl>
    <w:lvl w:ilvl="4" w:tplc="E59C4DFE">
      <w:start w:val="1"/>
      <w:numFmt w:val="decimal"/>
      <w:lvlText w:val="%5."/>
      <w:lvlJc w:val="left"/>
      <w:pPr>
        <w:tabs>
          <w:tab w:val="num" w:pos="3600"/>
        </w:tabs>
        <w:ind w:left="3600" w:hanging="360"/>
      </w:pPr>
      <w:rPr>
        <w:rFonts w:cs="Times New Roman"/>
      </w:rPr>
    </w:lvl>
    <w:lvl w:ilvl="5" w:tplc="8CB4575A">
      <w:start w:val="1"/>
      <w:numFmt w:val="decimal"/>
      <w:lvlText w:val="%6."/>
      <w:lvlJc w:val="left"/>
      <w:pPr>
        <w:tabs>
          <w:tab w:val="num" w:pos="4320"/>
        </w:tabs>
        <w:ind w:left="4320" w:hanging="360"/>
      </w:pPr>
      <w:rPr>
        <w:rFonts w:cs="Times New Roman"/>
      </w:rPr>
    </w:lvl>
    <w:lvl w:ilvl="6" w:tplc="AE0C7E20">
      <w:start w:val="1"/>
      <w:numFmt w:val="decimal"/>
      <w:lvlText w:val="%7."/>
      <w:lvlJc w:val="left"/>
      <w:pPr>
        <w:tabs>
          <w:tab w:val="num" w:pos="5040"/>
        </w:tabs>
        <w:ind w:left="5040" w:hanging="360"/>
      </w:pPr>
      <w:rPr>
        <w:rFonts w:cs="Times New Roman"/>
      </w:rPr>
    </w:lvl>
    <w:lvl w:ilvl="7" w:tplc="03D4205A">
      <w:start w:val="1"/>
      <w:numFmt w:val="decimal"/>
      <w:lvlText w:val="%8."/>
      <w:lvlJc w:val="left"/>
      <w:pPr>
        <w:tabs>
          <w:tab w:val="num" w:pos="5760"/>
        </w:tabs>
        <w:ind w:left="5760" w:hanging="360"/>
      </w:pPr>
      <w:rPr>
        <w:rFonts w:cs="Times New Roman"/>
      </w:rPr>
    </w:lvl>
    <w:lvl w:ilvl="8" w:tplc="9C7CEF54">
      <w:start w:val="1"/>
      <w:numFmt w:val="decimal"/>
      <w:lvlText w:val="%9."/>
      <w:lvlJc w:val="left"/>
      <w:pPr>
        <w:tabs>
          <w:tab w:val="num" w:pos="6480"/>
        </w:tabs>
        <w:ind w:left="6480" w:hanging="360"/>
      </w:pPr>
      <w:rPr>
        <w:rFonts w:cs="Times New Roman"/>
      </w:rPr>
    </w:lvl>
  </w:abstractNum>
  <w:abstractNum w:abstractNumId="43" w15:restartNumberingAfterBreak="0">
    <w:nsid w:val="3FD57FD7"/>
    <w:multiLevelType w:val="hybridMultilevel"/>
    <w:tmpl w:val="81C4C5F8"/>
    <w:styleLink w:val="50"/>
    <w:lvl w:ilvl="0" w:tplc="FFFFFFFF">
      <w:start w:val="1"/>
      <w:numFmt w:val="bullet"/>
      <w:lvlText w:val="•"/>
      <w:lvlJc w:val="left"/>
      <w:pPr>
        <w:tabs>
          <w:tab w:val="left" w:pos="720"/>
          <w:tab w:val="num" w:pos="1103"/>
        </w:tabs>
        <w:ind w:left="394" w:firstLine="31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1"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2"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3"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4"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5"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6"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7"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8"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abstractNum>
  <w:abstractNum w:abstractNumId="44" w15:restartNumberingAfterBreak="0">
    <w:nsid w:val="40257F46"/>
    <w:multiLevelType w:val="hybridMultilevel"/>
    <w:tmpl w:val="FA02D748"/>
    <w:styleLink w:val="9"/>
    <w:lvl w:ilvl="0" w:tplc="C68A19F6">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45" w15:restartNumberingAfterBreak="0">
    <w:nsid w:val="424876C6"/>
    <w:multiLevelType w:val="hybridMultilevel"/>
    <w:tmpl w:val="C4E63B38"/>
    <w:styleLink w:val="140"/>
    <w:lvl w:ilvl="0" w:tplc="FF4E1FDA">
      <w:start w:val="1"/>
      <w:numFmt w:val="decimal"/>
      <w:lvlText w:val="%1."/>
      <w:lvlJc w:val="left"/>
      <w:pPr>
        <w:tabs>
          <w:tab w:val="left" w:pos="360"/>
          <w:tab w:val="left" w:pos="502"/>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360"/>
          <w:tab w:val="left" w:pos="502"/>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360"/>
          <w:tab w:val="left" w:pos="502"/>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360"/>
          <w:tab w:val="left" w:pos="502"/>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360"/>
          <w:tab w:val="left" w:pos="502"/>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360"/>
          <w:tab w:val="left" w:pos="502"/>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360"/>
          <w:tab w:val="left" w:pos="502"/>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360"/>
          <w:tab w:val="left" w:pos="502"/>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360"/>
          <w:tab w:val="left" w:pos="502"/>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46" w15:restartNumberingAfterBreak="0">
    <w:nsid w:val="42947A46"/>
    <w:multiLevelType w:val="multilevel"/>
    <w:tmpl w:val="9D066328"/>
    <w:styleLink w:val="a6"/>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47" w15:restartNumberingAfterBreak="0">
    <w:nsid w:val="435D1953"/>
    <w:multiLevelType w:val="hybridMultilevel"/>
    <w:tmpl w:val="65A615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44123114"/>
    <w:multiLevelType w:val="multilevel"/>
    <w:tmpl w:val="52D425C2"/>
    <w:styleLink w:val="120"/>
    <w:lvl w:ilvl="0">
      <w:start w:val="1"/>
      <w:numFmt w:val="decimal"/>
      <w:lvlText w:val="%1"/>
      <w:lvlJc w:val="left"/>
      <w:pPr>
        <w:tabs>
          <w:tab w:val="num" w:pos="720"/>
        </w:tabs>
      </w:pPr>
      <w:rPr>
        <w:rFonts w:cs="Times New Roman"/>
        <w:sz w:val="24"/>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49" w15:restartNumberingAfterBreak="0">
    <w:nsid w:val="44263753"/>
    <w:multiLevelType w:val="hybridMultilevel"/>
    <w:tmpl w:val="65A615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44541C07"/>
    <w:multiLevelType w:val="multilevel"/>
    <w:tmpl w:val="44541C07"/>
    <w:lvl w:ilvl="0">
      <w:start w:val="1"/>
      <w:numFmt w:val="decimal"/>
      <w:lvlText w:val="%1."/>
      <w:lvlJc w:val="left"/>
      <w:pPr>
        <w:ind w:left="1352" w:hanging="360"/>
      </w:pPr>
      <w:rPr>
        <w:rFonts w:eastAsia="Times New Roman" w:cs="Times New Roman" w:hint="default"/>
        <w:b w:val="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51" w15:restartNumberingAfterBreak="0">
    <w:nsid w:val="44C56FD1"/>
    <w:multiLevelType w:val="hybridMultilevel"/>
    <w:tmpl w:val="047A2462"/>
    <w:styleLink w:val="17"/>
    <w:lvl w:ilvl="0" w:tplc="7644AA8A">
      <w:start w:val="1"/>
      <w:numFmt w:val="decimal"/>
      <w:lvlText w:val="%1."/>
      <w:lvlJc w:val="left"/>
      <w:pPr>
        <w:tabs>
          <w:tab w:val="left" w:pos="900"/>
          <w:tab w:val="num" w:pos="1080"/>
          <w:tab w:val="left" w:pos="1260"/>
        </w:tabs>
        <w:ind w:left="1260" w:hanging="360"/>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900"/>
          <w:tab w:val="left" w:pos="1080"/>
          <w:tab w:val="num" w:pos="1440"/>
        </w:tabs>
        <w:ind w:left="1620" w:hanging="540"/>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900"/>
          <w:tab w:val="left" w:pos="1080"/>
          <w:tab w:val="left" w:pos="1260"/>
          <w:tab w:val="num" w:pos="2160"/>
        </w:tabs>
        <w:ind w:left="2340" w:hanging="460"/>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900"/>
          <w:tab w:val="left" w:pos="1080"/>
          <w:tab w:val="left" w:pos="1260"/>
          <w:tab w:val="num" w:pos="2880"/>
        </w:tabs>
        <w:ind w:left="3060" w:hanging="540"/>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900"/>
          <w:tab w:val="left" w:pos="1080"/>
          <w:tab w:val="left" w:pos="1260"/>
          <w:tab w:val="num" w:pos="3600"/>
        </w:tabs>
        <w:ind w:left="3780" w:hanging="54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900"/>
          <w:tab w:val="left" w:pos="1080"/>
          <w:tab w:val="left" w:pos="1260"/>
          <w:tab w:val="num" w:pos="4320"/>
        </w:tabs>
        <w:ind w:left="4500" w:hanging="46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900"/>
          <w:tab w:val="left" w:pos="1080"/>
          <w:tab w:val="left" w:pos="1260"/>
          <w:tab w:val="num" w:pos="5040"/>
        </w:tabs>
        <w:ind w:left="5220" w:hanging="540"/>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900"/>
          <w:tab w:val="left" w:pos="1080"/>
          <w:tab w:val="left" w:pos="1260"/>
          <w:tab w:val="num" w:pos="5760"/>
        </w:tabs>
        <w:ind w:left="5940" w:hanging="540"/>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900"/>
          <w:tab w:val="left" w:pos="1080"/>
          <w:tab w:val="left" w:pos="1260"/>
          <w:tab w:val="num" w:pos="6480"/>
        </w:tabs>
        <w:ind w:left="6660" w:hanging="460"/>
      </w:pPr>
      <w:rPr>
        <w:rFonts w:hAnsi="Arial Unicode MS" w:cs="Times New Roman"/>
        <w:caps w:val="0"/>
        <w:smallCaps w:val="0"/>
        <w:strike w:val="0"/>
        <w:dstrike w:val="0"/>
        <w:color w:val="000000"/>
        <w:spacing w:val="0"/>
        <w:w w:val="100"/>
        <w:kern w:val="0"/>
        <w:position w:val="0"/>
        <w:vertAlign w:val="baseline"/>
      </w:rPr>
    </w:lvl>
  </w:abstractNum>
  <w:abstractNum w:abstractNumId="52"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3" w15:restartNumberingAfterBreak="0">
    <w:nsid w:val="45A105E8"/>
    <w:multiLevelType w:val="multilevel"/>
    <w:tmpl w:val="45A105E8"/>
    <w:styleLink w:val="141"/>
    <w:lvl w:ilvl="0">
      <w:start w:val="1"/>
      <w:numFmt w:val="decimal"/>
      <w:lvlText w:val="%1."/>
      <w:lvlJc w:val="left"/>
      <w:pPr>
        <w:tabs>
          <w:tab w:val="num" w:pos="717"/>
        </w:tabs>
        <w:ind w:left="717" w:hanging="360"/>
      </w:pPr>
      <w:rPr>
        <w:rFonts w:cs="Times New Roman"/>
        <w:b w:val="0"/>
        <w:color w:val="auto"/>
      </w:rPr>
    </w:lvl>
    <w:lvl w:ilvl="1">
      <w:start w:val="1"/>
      <w:numFmt w:val="decimal"/>
      <w:lvlText w:val="%2."/>
      <w:lvlJc w:val="left"/>
      <w:pPr>
        <w:tabs>
          <w:tab w:val="num" w:pos="1437"/>
        </w:tabs>
        <w:ind w:left="1437" w:hanging="360"/>
      </w:pPr>
      <w:rPr>
        <w:rFonts w:cs="Times New Roman"/>
        <w:b w:val="0"/>
        <w:color w:val="auto"/>
      </w:rPr>
    </w:lvl>
    <w:lvl w:ilvl="2">
      <w:start w:val="1"/>
      <w:numFmt w:val="decimal"/>
      <w:lvlText w:val="%3."/>
      <w:lvlJc w:val="left"/>
      <w:pPr>
        <w:tabs>
          <w:tab w:val="num" w:pos="1069"/>
        </w:tabs>
        <w:ind w:left="1069"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4" w15:restartNumberingAfterBreak="0">
    <w:nsid w:val="496E4E31"/>
    <w:multiLevelType w:val="multilevel"/>
    <w:tmpl w:val="496E4E31"/>
    <w:lvl w:ilvl="0">
      <w:start w:val="1"/>
      <w:numFmt w:val="none"/>
      <w:lvlText w:val=""/>
      <w:lvlJc w:val="left"/>
      <w:pPr>
        <w:ind w:left="740" w:hanging="360"/>
      </w:pPr>
      <w:rPr>
        <w:rFonts w:ascii="Symbol" w:hAnsi="Symbol" w:cs="Times New Roman" w:hint="default"/>
      </w:rPr>
    </w:lvl>
    <w:lvl w:ilvl="1">
      <w:start w:val="1"/>
      <w:numFmt w:val="lowerLetter"/>
      <w:lvlText w:val="%2."/>
      <w:lvlJc w:val="left"/>
      <w:pPr>
        <w:ind w:left="1460" w:hanging="360"/>
      </w:pPr>
      <w:rPr>
        <w:rFonts w:cs="Times New Roman"/>
      </w:rPr>
    </w:lvl>
    <w:lvl w:ilvl="2">
      <w:start w:val="1"/>
      <w:numFmt w:val="lowerRoman"/>
      <w:lvlText w:val="%3."/>
      <w:lvlJc w:val="right"/>
      <w:pPr>
        <w:ind w:left="2180" w:hanging="180"/>
      </w:pPr>
      <w:rPr>
        <w:rFonts w:cs="Times New Roman"/>
      </w:rPr>
    </w:lvl>
    <w:lvl w:ilvl="3">
      <w:start w:val="1"/>
      <w:numFmt w:val="decimal"/>
      <w:lvlText w:val="%4."/>
      <w:lvlJc w:val="left"/>
      <w:pPr>
        <w:ind w:left="2900" w:hanging="360"/>
      </w:pPr>
      <w:rPr>
        <w:rFonts w:cs="Times New Roman"/>
      </w:rPr>
    </w:lvl>
    <w:lvl w:ilvl="4">
      <w:start w:val="1"/>
      <w:numFmt w:val="lowerLetter"/>
      <w:lvlText w:val="%5."/>
      <w:lvlJc w:val="left"/>
      <w:pPr>
        <w:ind w:left="3620" w:hanging="360"/>
      </w:pPr>
      <w:rPr>
        <w:rFonts w:cs="Times New Roman"/>
      </w:rPr>
    </w:lvl>
    <w:lvl w:ilvl="5">
      <w:start w:val="1"/>
      <w:numFmt w:val="lowerRoman"/>
      <w:lvlText w:val="%6."/>
      <w:lvlJc w:val="right"/>
      <w:pPr>
        <w:ind w:left="4340" w:hanging="180"/>
      </w:pPr>
      <w:rPr>
        <w:rFonts w:cs="Times New Roman"/>
      </w:rPr>
    </w:lvl>
    <w:lvl w:ilvl="6">
      <w:start w:val="1"/>
      <w:numFmt w:val="decimal"/>
      <w:lvlText w:val="%7."/>
      <w:lvlJc w:val="left"/>
      <w:pPr>
        <w:ind w:left="5060" w:hanging="360"/>
      </w:pPr>
      <w:rPr>
        <w:rFonts w:cs="Times New Roman"/>
      </w:rPr>
    </w:lvl>
    <w:lvl w:ilvl="7">
      <w:start w:val="1"/>
      <w:numFmt w:val="lowerLetter"/>
      <w:lvlText w:val="%8."/>
      <w:lvlJc w:val="left"/>
      <w:pPr>
        <w:ind w:left="5780" w:hanging="360"/>
      </w:pPr>
      <w:rPr>
        <w:rFonts w:cs="Times New Roman"/>
      </w:rPr>
    </w:lvl>
    <w:lvl w:ilvl="8">
      <w:start w:val="1"/>
      <w:numFmt w:val="lowerRoman"/>
      <w:lvlText w:val="%9."/>
      <w:lvlJc w:val="right"/>
      <w:pPr>
        <w:ind w:left="6500" w:hanging="180"/>
      </w:pPr>
      <w:rPr>
        <w:rFonts w:cs="Times New Roman"/>
      </w:rPr>
    </w:lvl>
  </w:abstractNum>
  <w:abstractNum w:abstractNumId="55" w15:restartNumberingAfterBreak="0">
    <w:nsid w:val="4BB51533"/>
    <w:multiLevelType w:val="multilevel"/>
    <w:tmpl w:val="4BB51533"/>
    <w:lvl w:ilvl="0">
      <w:start w:val="1"/>
      <w:numFmt w:val="bullet"/>
      <w:pStyle w:val="15"/>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56" w15:restartNumberingAfterBreak="0">
    <w:nsid w:val="554344F6"/>
    <w:multiLevelType w:val="hybridMultilevel"/>
    <w:tmpl w:val="8F46D806"/>
    <w:styleLink w:val="130"/>
    <w:lvl w:ilvl="0" w:tplc="E3525C4E">
      <w:start w:val="1"/>
      <w:numFmt w:val="decimal"/>
      <w:lvlText w:val="%1."/>
      <w:lvlJc w:val="left"/>
      <w:pPr>
        <w:tabs>
          <w:tab w:val="left" w:pos="36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360"/>
          <w:tab w:val="left" w:pos="1080"/>
          <w:tab w:val="num" w:pos="1647"/>
        </w:tabs>
        <w:ind w:left="938" w:firstLine="232"/>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360"/>
          <w:tab w:val="left" w:pos="1080"/>
          <w:tab w:val="num" w:pos="2367"/>
        </w:tabs>
        <w:ind w:left="1658" w:firstLine="32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360"/>
          <w:tab w:val="left" w:pos="1080"/>
          <w:tab w:val="num" w:pos="3087"/>
        </w:tabs>
        <w:ind w:left="2378" w:firstLine="256"/>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360"/>
          <w:tab w:val="left" w:pos="1080"/>
          <w:tab w:val="num" w:pos="3807"/>
        </w:tabs>
        <w:ind w:left="3098" w:firstLine="268"/>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360"/>
          <w:tab w:val="left" w:pos="1080"/>
          <w:tab w:val="num" w:pos="4527"/>
        </w:tabs>
        <w:ind w:left="3818" w:firstLine="36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360"/>
          <w:tab w:val="left" w:pos="1080"/>
          <w:tab w:val="num" w:pos="5247"/>
        </w:tabs>
        <w:ind w:left="4538" w:firstLine="292"/>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360"/>
          <w:tab w:val="left" w:pos="1080"/>
          <w:tab w:val="num" w:pos="5967"/>
        </w:tabs>
        <w:ind w:left="5258" w:firstLine="30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360"/>
          <w:tab w:val="left" w:pos="1080"/>
          <w:tab w:val="num" w:pos="6687"/>
        </w:tabs>
        <w:ind w:left="5978" w:firstLine="396"/>
      </w:pPr>
      <w:rPr>
        <w:rFonts w:hAnsi="Arial Unicode MS" w:cs="Times New Roman"/>
        <w:caps w:val="0"/>
        <w:smallCaps w:val="0"/>
        <w:strike w:val="0"/>
        <w:dstrike w:val="0"/>
        <w:color w:val="000000"/>
        <w:spacing w:val="0"/>
        <w:w w:val="100"/>
        <w:kern w:val="0"/>
        <w:position w:val="0"/>
        <w:vertAlign w:val="baseline"/>
      </w:rPr>
    </w:lvl>
  </w:abstractNum>
  <w:abstractNum w:abstractNumId="57" w15:restartNumberingAfterBreak="0">
    <w:nsid w:val="56F66C88"/>
    <w:multiLevelType w:val="multilevel"/>
    <w:tmpl w:val="FFFFFFFF"/>
    <w:styleLink w:val="1a"/>
    <w:lvl w:ilvl="0">
      <w:start w:val="1"/>
      <w:numFmt w:val="decimal"/>
      <w:lvlText w:val="%1"/>
      <w:lvlJc w:val="left"/>
      <w:pPr>
        <w:tabs>
          <w:tab w:val="num" w:pos="720"/>
        </w:tabs>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8" w15:restartNumberingAfterBreak="0">
    <w:nsid w:val="57EF3651"/>
    <w:multiLevelType w:val="multilevel"/>
    <w:tmpl w:val="57EF36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5BF33367"/>
    <w:multiLevelType w:val="hybridMultilevel"/>
    <w:tmpl w:val="81CA838C"/>
    <w:styleLink w:val="24"/>
    <w:lvl w:ilvl="0" w:tplc="86CA7D68">
      <w:start w:val="1"/>
      <w:numFmt w:val="decimal"/>
      <w:lvlText w:val="%1."/>
      <w:lvlJc w:val="left"/>
      <w:pPr>
        <w:tabs>
          <w:tab w:val="num" w:pos="360"/>
        </w:tabs>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0" w15:restartNumberingAfterBreak="0">
    <w:nsid w:val="5D1D6645"/>
    <w:multiLevelType w:val="multilevel"/>
    <w:tmpl w:val="5D1D6645"/>
    <w:styleLink w:val="42"/>
    <w:lvl w:ilvl="0">
      <w:start w:val="1"/>
      <w:numFmt w:val="decimal"/>
      <w:lvlText w:val="%1."/>
      <w:lvlJc w:val="left"/>
      <w:pPr>
        <w:ind w:left="1080" w:hanging="360"/>
      </w:pPr>
      <w:rPr>
        <w:rFonts w:cs="Times New Roman"/>
        <w:sz w:val="20"/>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abstractNum w:abstractNumId="61" w15:restartNumberingAfterBreak="0">
    <w:nsid w:val="5F0A4F80"/>
    <w:multiLevelType w:val="multilevel"/>
    <w:tmpl w:val="5F0A4F80"/>
    <w:lvl w:ilvl="0">
      <w:start w:val="1"/>
      <w:numFmt w:val="decimal"/>
      <w:lvlText w:val="%1."/>
      <w:lvlJc w:val="left"/>
      <w:pPr>
        <w:ind w:left="1069" w:hanging="36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62" w15:restartNumberingAfterBreak="0">
    <w:nsid w:val="63CA796F"/>
    <w:multiLevelType w:val="multilevel"/>
    <w:tmpl w:val="63CA796F"/>
    <w:styleLink w:val="112"/>
    <w:lvl w:ilvl="0">
      <w:start w:val="1"/>
      <w:numFmt w:val="bullet"/>
      <w:lvlText w:val=""/>
      <w:lvlJc w:val="left"/>
      <w:pPr>
        <w:tabs>
          <w:tab w:val="num" w:pos="1080"/>
        </w:tabs>
        <w:ind w:left="1080" w:hanging="360"/>
      </w:pPr>
      <w:rPr>
        <w:rFonts w:ascii="Symbol" w:hAnsi="Symbol" w:hint="default"/>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63" w15:restartNumberingAfterBreak="0">
    <w:nsid w:val="644E3F1A"/>
    <w:multiLevelType w:val="multilevel"/>
    <w:tmpl w:val="644E3F1A"/>
    <w:styleLink w:val="142"/>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64" w15:restartNumberingAfterBreak="0">
    <w:nsid w:val="6887430B"/>
    <w:multiLevelType w:val="hybridMultilevel"/>
    <w:tmpl w:val="44A4AD44"/>
    <w:styleLink w:val="2100"/>
    <w:lvl w:ilvl="0" w:tplc="04190001">
      <w:start w:val="1"/>
      <w:numFmt w:val="decimal"/>
      <w:lvlText w:val="%1."/>
      <w:lvlJc w:val="left"/>
      <w:pPr>
        <w:tabs>
          <w:tab w:val="num" w:pos="1429"/>
        </w:tabs>
        <w:ind w:left="1429" w:hanging="360"/>
      </w:pPr>
      <w:rPr>
        <w:i w:val="0"/>
      </w:rPr>
    </w:lvl>
    <w:lvl w:ilvl="1" w:tplc="04190019">
      <w:start w:val="1"/>
      <w:numFmt w:val="decimal"/>
      <w:lvlText w:val="%2."/>
      <w:lvlJc w:val="left"/>
      <w:pPr>
        <w:tabs>
          <w:tab w:val="num" w:pos="2149"/>
        </w:tabs>
        <w:ind w:left="2149" w:hanging="360"/>
      </w:pPr>
      <w:rPr>
        <w:i w:val="0"/>
      </w:r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65" w15:restartNumberingAfterBreak="0">
    <w:nsid w:val="6CB81905"/>
    <w:multiLevelType w:val="multilevel"/>
    <w:tmpl w:val="6CB81905"/>
    <w:lvl w:ilvl="0">
      <w:start w:val="1"/>
      <w:numFmt w:val="decimal"/>
      <w:pStyle w:val="a7"/>
      <w:lvlText w:val="%1."/>
      <w:lvlJc w:val="left"/>
      <w:pPr>
        <w:tabs>
          <w:tab w:val="num" w:pos="720"/>
        </w:tabs>
        <w:ind w:left="720"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6" w15:restartNumberingAfterBreak="0">
    <w:nsid w:val="6E551144"/>
    <w:multiLevelType w:val="hybridMultilevel"/>
    <w:tmpl w:val="2410CC72"/>
    <w:styleLink w:val="122"/>
    <w:lvl w:ilvl="0" w:tplc="4C28F2A8">
      <w:start w:val="1"/>
      <w:numFmt w:val="decimal"/>
      <w:lvlText w:val="%1."/>
      <w:lvlJc w:val="left"/>
      <w:pPr>
        <w:ind w:left="1429" w:hanging="360"/>
      </w:pPr>
      <w:rPr>
        <w:rFonts w:ascii="Times New Roman" w:hAnsi="Times New Roman" w:cs="Times New Roman" w:hint="default"/>
        <w:b w:val="0"/>
        <w:sz w:val="20"/>
        <w:szCs w:val="20"/>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67" w15:restartNumberingAfterBreak="0">
    <w:nsid w:val="70914D78"/>
    <w:multiLevelType w:val="multilevel"/>
    <w:tmpl w:val="70914D78"/>
    <w:styleLink w:val="1b"/>
    <w:lvl w:ilvl="0">
      <w:start w:val="1"/>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8" w15:restartNumberingAfterBreak="0">
    <w:nsid w:val="714D5789"/>
    <w:multiLevelType w:val="hybridMultilevel"/>
    <w:tmpl w:val="E256ABC6"/>
    <w:styleLink w:val="51"/>
    <w:lvl w:ilvl="0" w:tplc="7E7A7D26">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69" w15:restartNumberingAfterBreak="0">
    <w:nsid w:val="734D113E"/>
    <w:multiLevelType w:val="multilevel"/>
    <w:tmpl w:val="734D113E"/>
    <w:lvl w:ilvl="0">
      <w:start w:val="1"/>
      <w:numFmt w:val="decimal"/>
      <w:lvlText w:val="%1."/>
      <w:lvlJc w:val="left"/>
      <w:pPr>
        <w:tabs>
          <w:tab w:val="num" w:pos="1080"/>
        </w:tabs>
        <w:ind w:left="1080" w:hanging="360"/>
      </w:pPr>
      <w:rPr>
        <w:rFonts w:cs="Times New Roman"/>
      </w:rPr>
    </w:lvl>
    <w:lvl w:ilvl="1">
      <w:start w:val="1"/>
      <w:numFmt w:val="lowerLetter"/>
      <w:lvlText w:val="%2."/>
      <w:lvlJc w:val="left"/>
      <w:pPr>
        <w:tabs>
          <w:tab w:val="num" w:pos="1620"/>
        </w:tabs>
        <w:ind w:left="1620" w:hanging="360"/>
      </w:pPr>
      <w:rPr>
        <w:rFonts w:cs="Times New Roman"/>
      </w:rPr>
    </w:lvl>
    <w:lvl w:ilvl="2">
      <w:start w:val="1"/>
      <w:numFmt w:val="lowerRoman"/>
      <w:lvlText w:val="%3."/>
      <w:lvlJc w:val="right"/>
      <w:pPr>
        <w:tabs>
          <w:tab w:val="num" w:pos="2340"/>
        </w:tabs>
        <w:ind w:left="2340" w:hanging="180"/>
      </w:pPr>
      <w:rPr>
        <w:rFonts w:cs="Times New Roman"/>
      </w:rPr>
    </w:lvl>
    <w:lvl w:ilvl="3">
      <w:start w:val="1"/>
      <w:numFmt w:val="decimal"/>
      <w:lvlText w:val="%4."/>
      <w:lvlJc w:val="left"/>
      <w:pPr>
        <w:tabs>
          <w:tab w:val="num" w:pos="3060"/>
        </w:tabs>
        <w:ind w:left="3060" w:hanging="360"/>
      </w:pPr>
      <w:rPr>
        <w:rFonts w:cs="Times New Roman"/>
      </w:rPr>
    </w:lvl>
    <w:lvl w:ilvl="4">
      <w:start w:val="1"/>
      <w:numFmt w:val="lowerLetter"/>
      <w:lvlText w:val="%5."/>
      <w:lvlJc w:val="left"/>
      <w:pPr>
        <w:tabs>
          <w:tab w:val="num" w:pos="3780"/>
        </w:tabs>
        <w:ind w:left="3780" w:hanging="360"/>
      </w:pPr>
      <w:rPr>
        <w:rFonts w:cs="Times New Roman"/>
      </w:rPr>
    </w:lvl>
    <w:lvl w:ilvl="5">
      <w:start w:val="1"/>
      <w:numFmt w:val="lowerRoman"/>
      <w:lvlText w:val="%6."/>
      <w:lvlJc w:val="right"/>
      <w:pPr>
        <w:tabs>
          <w:tab w:val="num" w:pos="4500"/>
        </w:tabs>
        <w:ind w:left="4500" w:hanging="180"/>
      </w:pPr>
      <w:rPr>
        <w:rFonts w:cs="Times New Roman"/>
      </w:rPr>
    </w:lvl>
    <w:lvl w:ilvl="6">
      <w:start w:val="1"/>
      <w:numFmt w:val="decimal"/>
      <w:lvlText w:val="%7."/>
      <w:lvlJc w:val="left"/>
      <w:pPr>
        <w:tabs>
          <w:tab w:val="num" w:pos="5220"/>
        </w:tabs>
        <w:ind w:left="5220" w:hanging="360"/>
      </w:pPr>
      <w:rPr>
        <w:rFonts w:cs="Times New Roman"/>
      </w:rPr>
    </w:lvl>
    <w:lvl w:ilvl="7">
      <w:start w:val="1"/>
      <w:numFmt w:val="lowerLetter"/>
      <w:lvlText w:val="%8."/>
      <w:lvlJc w:val="left"/>
      <w:pPr>
        <w:tabs>
          <w:tab w:val="num" w:pos="5940"/>
        </w:tabs>
        <w:ind w:left="5940" w:hanging="360"/>
      </w:pPr>
      <w:rPr>
        <w:rFonts w:cs="Times New Roman"/>
      </w:rPr>
    </w:lvl>
    <w:lvl w:ilvl="8">
      <w:start w:val="1"/>
      <w:numFmt w:val="lowerRoman"/>
      <w:lvlText w:val="%9."/>
      <w:lvlJc w:val="right"/>
      <w:pPr>
        <w:tabs>
          <w:tab w:val="num" w:pos="6660"/>
        </w:tabs>
        <w:ind w:left="6660" w:hanging="180"/>
      </w:pPr>
      <w:rPr>
        <w:rFonts w:cs="Times New Roman"/>
      </w:rPr>
    </w:lvl>
  </w:abstractNum>
  <w:abstractNum w:abstractNumId="70" w15:restartNumberingAfterBreak="0">
    <w:nsid w:val="74D71FF8"/>
    <w:multiLevelType w:val="multilevel"/>
    <w:tmpl w:val="74D71FF8"/>
    <w:styleLink w:val="33"/>
    <w:lvl w:ilvl="0">
      <w:start w:val="1"/>
      <w:numFmt w:val="bullet"/>
      <w:lvlText w:val=""/>
      <w:lvlJc w:val="left"/>
      <w:pPr>
        <w:tabs>
          <w:tab w:val="num" w:pos="1789"/>
        </w:tabs>
        <w:ind w:left="178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71" w15:restartNumberingAfterBreak="0">
    <w:nsid w:val="7C86031B"/>
    <w:multiLevelType w:val="multilevel"/>
    <w:tmpl w:val="7C86031B"/>
    <w:styleLink w:val="211"/>
    <w:lvl w:ilvl="0">
      <w:start w:val="1"/>
      <w:numFmt w:val="bullet"/>
      <w:lvlText w:val=""/>
      <w:lvlJc w:val="left"/>
      <w:pPr>
        <w:tabs>
          <w:tab w:val="num" w:pos="900"/>
        </w:tabs>
        <w:ind w:left="900" w:hanging="360"/>
      </w:pPr>
      <w:rPr>
        <w:rFonts w:ascii="Symbol" w:hAnsi="Symbol" w:hint="default"/>
      </w:rPr>
    </w:lvl>
    <w:lvl w:ilvl="1">
      <w:start w:val="1"/>
      <w:numFmt w:val="bullet"/>
      <w:lvlText w:val="o"/>
      <w:lvlJc w:val="left"/>
      <w:pPr>
        <w:tabs>
          <w:tab w:val="num" w:pos="1260"/>
        </w:tabs>
        <w:ind w:left="1260" w:hanging="360"/>
      </w:pPr>
      <w:rPr>
        <w:rFonts w:ascii="Courier New" w:hAnsi="Courier New" w:hint="default"/>
      </w:rPr>
    </w:lvl>
    <w:lvl w:ilvl="2">
      <w:start w:val="1"/>
      <w:numFmt w:val="bullet"/>
      <w:lvlText w:val=""/>
      <w:lvlJc w:val="left"/>
      <w:pPr>
        <w:tabs>
          <w:tab w:val="num" w:pos="1980"/>
        </w:tabs>
        <w:ind w:left="1980" w:hanging="360"/>
      </w:pPr>
      <w:rPr>
        <w:rFonts w:ascii="Wingdings" w:hAnsi="Wingdings" w:hint="default"/>
      </w:rPr>
    </w:lvl>
    <w:lvl w:ilvl="3">
      <w:start w:val="1"/>
      <w:numFmt w:val="bullet"/>
      <w:lvlText w:val=""/>
      <w:lvlJc w:val="left"/>
      <w:pPr>
        <w:tabs>
          <w:tab w:val="num" w:pos="2700"/>
        </w:tabs>
        <w:ind w:left="2700" w:hanging="360"/>
      </w:pPr>
      <w:rPr>
        <w:rFonts w:ascii="Symbol" w:hAnsi="Symbol" w:hint="default"/>
      </w:rPr>
    </w:lvl>
    <w:lvl w:ilvl="4">
      <w:start w:val="1"/>
      <w:numFmt w:val="bullet"/>
      <w:lvlText w:val="o"/>
      <w:lvlJc w:val="left"/>
      <w:pPr>
        <w:tabs>
          <w:tab w:val="num" w:pos="3420"/>
        </w:tabs>
        <w:ind w:left="3420" w:hanging="360"/>
      </w:pPr>
      <w:rPr>
        <w:rFonts w:ascii="Courier New" w:hAnsi="Courier New" w:hint="default"/>
      </w:rPr>
    </w:lvl>
    <w:lvl w:ilvl="5">
      <w:start w:val="1"/>
      <w:numFmt w:val="bullet"/>
      <w:lvlText w:val=""/>
      <w:lvlJc w:val="left"/>
      <w:pPr>
        <w:tabs>
          <w:tab w:val="num" w:pos="4140"/>
        </w:tabs>
        <w:ind w:left="4140" w:hanging="360"/>
      </w:pPr>
      <w:rPr>
        <w:rFonts w:ascii="Wingdings" w:hAnsi="Wingdings" w:hint="default"/>
      </w:rPr>
    </w:lvl>
    <w:lvl w:ilvl="6">
      <w:start w:val="1"/>
      <w:numFmt w:val="bullet"/>
      <w:lvlText w:val=""/>
      <w:lvlJc w:val="left"/>
      <w:pPr>
        <w:tabs>
          <w:tab w:val="num" w:pos="4860"/>
        </w:tabs>
        <w:ind w:left="4860" w:hanging="360"/>
      </w:pPr>
      <w:rPr>
        <w:rFonts w:ascii="Symbol" w:hAnsi="Symbol" w:hint="default"/>
      </w:rPr>
    </w:lvl>
    <w:lvl w:ilvl="7">
      <w:start w:val="1"/>
      <w:numFmt w:val="bullet"/>
      <w:lvlText w:val="o"/>
      <w:lvlJc w:val="left"/>
      <w:pPr>
        <w:tabs>
          <w:tab w:val="num" w:pos="5580"/>
        </w:tabs>
        <w:ind w:left="5580" w:hanging="360"/>
      </w:pPr>
      <w:rPr>
        <w:rFonts w:ascii="Courier New" w:hAnsi="Courier New" w:hint="default"/>
      </w:rPr>
    </w:lvl>
    <w:lvl w:ilvl="8">
      <w:start w:val="1"/>
      <w:numFmt w:val="bullet"/>
      <w:lvlText w:val=""/>
      <w:lvlJc w:val="left"/>
      <w:pPr>
        <w:tabs>
          <w:tab w:val="num" w:pos="6300"/>
        </w:tabs>
        <w:ind w:left="6300" w:hanging="360"/>
      </w:pPr>
      <w:rPr>
        <w:rFonts w:ascii="Wingdings" w:hAnsi="Wingdings" w:hint="default"/>
      </w:rPr>
    </w:lvl>
  </w:abstractNum>
  <w:abstractNum w:abstractNumId="72" w15:restartNumberingAfterBreak="0">
    <w:nsid w:val="7EC6586C"/>
    <w:multiLevelType w:val="hybridMultilevel"/>
    <w:tmpl w:val="C06A24DE"/>
    <w:styleLink w:val="43"/>
    <w:lvl w:ilvl="0" w:tplc="69A2CF8C">
      <w:start w:val="1"/>
      <w:numFmt w:val="decimal"/>
      <w:lvlText w:val="%1."/>
      <w:lvlJc w:val="left"/>
      <w:pPr>
        <w:tabs>
          <w:tab w:val="num" w:pos="1174"/>
        </w:tabs>
        <w:ind w:left="1174" w:hanging="360"/>
      </w:pPr>
      <w:rPr>
        <w:rFonts w:cs="Times New Roman"/>
      </w:rPr>
    </w:lvl>
    <w:lvl w:ilvl="1" w:tplc="04190019">
      <w:start w:val="1"/>
      <w:numFmt w:val="bullet"/>
      <w:lvlText w:val="o"/>
      <w:lvlJc w:val="left"/>
      <w:pPr>
        <w:tabs>
          <w:tab w:val="num" w:pos="1894"/>
        </w:tabs>
        <w:ind w:left="1894" w:hanging="360"/>
      </w:pPr>
      <w:rPr>
        <w:rFonts w:ascii="Courier New" w:hAnsi="Courier New" w:hint="default"/>
      </w:rPr>
    </w:lvl>
    <w:lvl w:ilvl="2" w:tplc="0419001B">
      <w:start w:val="1"/>
      <w:numFmt w:val="bullet"/>
      <w:lvlText w:val=""/>
      <w:lvlJc w:val="left"/>
      <w:pPr>
        <w:tabs>
          <w:tab w:val="num" w:pos="2614"/>
        </w:tabs>
        <w:ind w:left="2614" w:hanging="360"/>
      </w:pPr>
      <w:rPr>
        <w:rFonts w:ascii="Wingdings" w:hAnsi="Wingdings" w:hint="default"/>
      </w:rPr>
    </w:lvl>
    <w:lvl w:ilvl="3" w:tplc="0419000F">
      <w:start w:val="1"/>
      <w:numFmt w:val="bullet"/>
      <w:lvlText w:val=""/>
      <w:lvlJc w:val="left"/>
      <w:pPr>
        <w:tabs>
          <w:tab w:val="num" w:pos="3334"/>
        </w:tabs>
        <w:ind w:left="3334" w:hanging="360"/>
      </w:pPr>
      <w:rPr>
        <w:rFonts w:ascii="Symbol" w:hAnsi="Symbol" w:hint="default"/>
      </w:rPr>
    </w:lvl>
    <w:lvl w:ilvl="4" w:tplc="04190019">
      <w:start w:val="1"/>
      <w:numFmt w:val="bullet"/>
      <w:lvlText w:val="o"/>
      <w:lvlJc w:val="left"/>
      <w:pPr>
        <w:tabs>
          <w:tab w:val="num" w:pos="4054"/>
        </w:tabs>
        <w:ind w:left="4054" w:hanging="360"/>
      </w:pPr>
      <w:rPr>
        <w:rFonts w:ascii="Courier New" w:hAnsi="Courier New" w:hint="default"/>
      </w:rPr>
    </w:lvl>
    <w:lvl w:ilvl="5" w:tplc="0419001B">
      <w:start w:val="1"/>
      <w:numFmt w:val="bullet"/>
      <w:lvlText w:val=""/>
      <w:lvlJc w:val="left"/>
      <w:pPr>
        <w:tabs>
          <w:tab w:val="num" w:pos="4774"/>
        </w:tabs>
        <w:ind w:left="4774" w:hanging="360"/>
      </w:pPr>
      <w:rPr>
        <w:rFonts w:ascii="Wingdings" w:hAnsi="Wingdings" w:hint="default"/>
      </w:rPr>
    </w:lvl>
    <w:lvl w:ilvl="6" w:tplc="0419000F">
      <w:start w:val="1"/>
      <w:numFmt w:val="bullet"/>
      <w:lvlText w:val=""/>
      <w:lvlJc w:val="left"/>
      <w:pPr>
        <w:tabs>
          <w:tab w:val="num" w:pos="5494"/>
        </w:tabs>
        <w:ind w:left="5494" w:hanging="360"/>
      </w:pPr>
      <w:rPr>
        <w:rFonts w:ascii="Symbol" w:hAnsi="Symbol" w:hint="default"/>
      </w:rPr>
    </w:lvl>
    <w:lvl w:ilvl="7" w:tplc="04190019">
      <w:start w:val="1"/>
      <w:numFmt w:val="bullet"/>
      <w:lvlText w:val="o"/>
      <w:lvlJc w:val="left"/>
      <w:pPr>
        <w:tabs>
          <w:tab w:val="num" w:pos="6214"/>
        </w:tabs>
        <w:ind w:left="6214" w:hanging="360"/>
      </w:pPr>
      <w:rPr>
        <w:rFonts w:ascii="Courier New" w:hAnsi="Courier New" w:hint="default"/>
      </w:rPr>
    </w:lvl>
    <w:lvl w:ilvl="8" w:tplc="0419001B">
      <w:start w:val="1"/>
      <w:numFmt w:val="bullet"/>
      <w:lvlText w:val=""/>
      <w:lvlJc w:val="left"/>
      <w:pPr>
        <w:tabs>
          <w:tab w:val="num" w:pos="6934"/>
        </w:tabs>
        <w:ind w:left="6934" w:hanging="360"/>
      </w:pPr>
      <w:rPr>
        <w:rFonts w:ascii="Wingdings" w:hAnsi="Wingdings" w:hint="default"/>
      </w:rPr>
    </w:lvl>
  </w:abstractNum>
  <w:abstractNum w:abstractNumId="73" w15:restartNumberingAfterBreak="0">
    <w:nsid w:val="7F523164"/>
    <w:multiLevelType w:val="hybridMultilevel"/>
    <w:tmpl w:val="0324B32A"/>
    <w:styleLink w:val="25"/>
    <w:lvl w:ilvl="0" w:tplc="C68A19F6">
      <w:start w:val="1"/>
      <w:numFmt w:val="decimal"/>
      <w:lvlText w:val="%1."/>
      <w:lvlJc w:val="left"/>
      <w:pPr>
        <w:tabs>
          <w:tab w:val="num" w:pos="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num w:numId="1">
    <w:abstractNumId w:val="3"/>
  </w:num>
  <w:num w:numId="2">
    <w:abstractNumId w:val="1"/>
  </w:num>
  <w:num w:numId="3">
    <w:abstractNumId w:val="5"/>
  </w:num>
  <w:num w:numId="4">
    <w:abstractNumId w:val="0"/>
  </w:num>
  <w:num w:numId="5">
    <w:abstractNumId w:val="2"/>
  </w:num>
  <w:num w:numId="6">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5"/>
  </w:num>
  <w:num w:numId="9">
    <w:abstractNumId w:val="22"/>
    <w:lvlOverride w:ilvl="0">
      <w:startOverride w:val="1"/>
    </w:lvlOverride>
  </w:num>
  <w:num w:numId="1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70"/>
  </w:num>
  <w:num w:numId="13">
    <w:abstractNumId w:val="6"/>
    <w:lvlOverride w:ilvl="0">
      <w:lvl w:ilvl="0">
        <w:numFmt w:val="bullet"/>
        <w:lvlText w:val="-"/>
        <w:legacy w:legacy="1" w:legacySpace="0" w:legacyIndent="130"/>
        <w:lvlJc w:val="left"/>
        <w:rPr>
          <w:rFonts w:ascii="Times New Roman" w:hAnsi="Times New Roman" w:hint="default"/>
        </w:rPr>
      </w:lvl>
    </w:lvlOverride>
  </w:num>
  <w:num w:numId="14">
    <w:abstractNumId w:val="29"/>
  </w:num>
  <w:num w:numId="15">
    <w:abstractNumId w:val="60"/>
  </w:num>
  <w:num w:numId="16">
    <w:abstractNumId w:val="34"/>
  </w:num>
  <w:num w:numId="17">
    <w:abstractNumId w:val="63"/>
  </w:num>
  <w:num w:numId="18">
    <w:abstractNumId w:val="67"/>
  </w:num>
  <w:num w:numId="19">
    <w:abstractNumId w:val="64"/>
  </w:num>
  <w:num w:numId="20">
    <w:abstractNumId w:val="10"/>
  </w:num>
  <w:num w:numId="21">
    <w:abstractNumId w:val="12"/>
  </w:num>
  <w:num w:numId="22">
    <w:abstractNumId w:val="16"/>
  </w:num>
  <w:num w:numId="23">
    <w:abstractNumId w:val="19"/>
  </w:num>
  <w:num w:numId="24">
    <w:abstractNumId w:val="23"/>
  </w:num>
  <w:num w:numId="25">
    <w:abstractNumId w:val="25"/>
  </w:num>
  <w:num w:numId="26">
    <w:abstractNumId w:val="32"/>
  </w:num>
  <w:num w:numId="27">
    <w:abstractNumId w:val="41"/>
  </w:num>
  <w:num w:numId="28">
    <w:abstractNumId w:val="42"/>
  </w:num>
  <w:num w:numId="29">
    <w:abstractNumId w:val="46"/>
  </w:num>
  <w:num w:numId="30">
    <w:abstractNumId w:val="48"/>
  </w:num>
  <w:num w:numId="31">
    <w:abstractNumId w:val="57"/>
  </w:num>
  <w:num w:numId="32">
    <w:abstractNumId w:val="59"/>
  </w:num>
  <w:num w:numId="33">
    <w:abstractNumId w:val="66"/>
  </w:num>
  <w:num w:numId="34">
    <w:abstractNumId w:val="68"/>
  </w:num>
  <w:num w:numId="35">
    <w:abstractNumId w:val="72"/>
  </w:num>
  <w:num w:numId="36">
    <w:abstractNumId w:val="73"/>
  </w:num>
  <w:num w:numId="37">
    <w:abstractNumId w:val="56"/>
  </w:num>
  <w:num w:numId="38">
    <w:abstractNumId w:val="45"/>
  </w:num>
  <w:num w:numId="39">
    <w:abstractNumId w:val="11"/>
  </w:num>
  <w:num w:numId="40">
    <w:abstractNumId w:val="9"/>
  </w:num>
  <w:num w:numId="41">
    <w:abstractNumId w:val="43"/>
  </w:num>
  <w:num w:numId="42">
    <w:abstractNumId w:val="33"/>
  </w:num>
  <w:num w:numId="43">
    <w:abstractNumId w:val="44"/>
  </w:num>
  <w:num w:numId="44">
    <w:abstractNumId w:val="40"/>
  </w:num>
  <w:num w:numId="45">
    <w:abstractNumId w:val="13"/>
  </w:num>
  <w:num w:numId="46">
    <w:abstractNumId w:val="26"/>
  </w:num>
  <w:num w:numId="47">
    <w:abstractNumId w:val="51"/>
  </w:num>
  <w:num w:numId="48">
    <w:abstractNumId w:val="15"/>
  </w:num>
  <w:num w:numId="49">
    <w:abstractNumId w:val="39"/>
  </w:num>
  <w:num w:numId="50">
    <w:abstractNumId w:val="36"/>
  </w:num>
  <w:num w:numId="51">
    <w:abstractNumId w:val="30"/>
  </w:num>
  <w:num w:numId="52">
    <w:abstractNumId w:val="31"/>
  </w:num>
  <w:num w:numId="53">
    <w:abstractNumId w:val="27"/>
  </w:num>
  <w:num w:numId="54">
    <w:abstractNumId w:val="52"/>
  </w:num>
  <w:num w:numId="55">
    <w:abstractNumId w:val="6"/>
  </w:num>
  <w:num w:numId="56">
    <w:abstractNumId w:val="18"/>
  </w:num>
  <w:num w:numId="57">
    <w:abstractNumId w:val="21"/>
  </w:num>
  <w:num w:numId="58">
    <w:abstractNumId w:val="22"/>
  </w:num>
  <w:num w:numId="59">
    <w:abstractNumId w:val="53"/>
  </w:num>
  <w:num w:numId="60">
    <w:abstractNumId w:val="62"/>
  </w:num>
  <w:num w:numId="61">
    <w:abstractNumId w:val="71"/>
  </w:num>
  <w:num w:numId="62">
    <w:abstractNumId w:val="37"/>
  </w:num>
  <w:num w:numId="63">
    <w:abstractNumId w:val="38"/>
  </w:num>
  <w:num w:numId="64">
    <w:abstractNumId w:val="14"/>
  </w:num>
  <w:num w:numId="65">
    <w:abstractNumId w:val="35"/>
  </w:num>
  <w:num w:numId="66">
    <w:abstractNumId w:val="58"/>
  </w:num>
  <w:num w:numId="67">
    <w:abstractNumId w:val="8"/>
  </w:num>
  <w:num w:numId="68">
    <w:abstractNumId w:val="54"/>
  </w:num>
  <w:num w:numId="69">
    <w:abstractNumId w:val="50"/>
  </w:num>
  <w:num w:numId="70">
    <w:abstractNumId w:val="69"/>
  </w:num>
  <w:num w:numId="71">
    <w:abstractNumId w:val="61"/>
  </w:num>
  <w:num w:numId="72">
    <w:abstractNumId w:val="20"/>
  </w:num>
  <w:num w:numId="73">
    <w:abstractNumId w:val="28"/>
  </w:num>
  <w:num w:numId="74">
    <w:abstractNumId w:val="47"/>
  </w:num>
  <w:num w:numId="75">
    <w:abstractNumId w:val="49"/>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5998"/>
    <w:rsid w:val="00037D29"/>
    <w:rsid w:val="0004371A"/>
    <w:rsid w:val="00043BFD"/>
    <w:rsid w:val="00063455"/>
    <w:rsid w:val="00077FC3"/>
    <w:rsid w:val="000C3DB2"/>
    <w:rsid w:val="000D57DB"/>
    <w:rsid w:val="00127C71"/>
    <w:rsid w:val="00133728"/>
    <w:rsid w:val="00145DC5"/>
    <w:rsid w:val="001D2EB3"/>
    <w:rsid w:val="001E775D"/>
    <w:rsid w:val="001F5317"/>
    <w:rsid w:val="0022409B"/>
    <w:rsid w:val="002466FE"/>
    <w:rsid w:val="002908BA"/>
    <w:rsid w:val="00297BC5"/>
    <w:rsid w:val="00297FE0"/>
    <w:rsid w:val="002E0721"/>
    <w:rsid w:val="002E660F"/>
    <w:rsid w:val="002F215C"/>
    <w:rsid w:val="00311943"/>
    <w:rsid w:val="00347A2C"/>
    <w:rsid w:val="003A3B29"/>
    <w:rsid w:val="003F0C35"/>
    <w:rsid w:val="003F696D"/>
    <w:rsid w:val="00406437"/>
    <w:rsid w:val="0043448A"/>
    <w:rsid w:val="00435998"/>
    <w:rsid w:val="00444A1E"/>
    <w:rsid w:val="004B11FE"/>
    <w:rsid w:val="004C5D7C"/>
    <w:rsid w:val="004E4FF8"/>
    <w:rsid w:val="004F4392"/>
    <w:rsid w:val="00500AB5"/>
    <w:rsid w:val="005101C0"/>
    <w:rsid w:val="005114D7"/>
    <w:rsid w:val="005260DA"/>
    <w:rsid w:val="005B69D2"/>
    <w:rsid w:val="00606FB0"/>
    <w:rsid w:val="0061043F"/>
    <w:rsid w:val="0062069E"/>
    <w:rsid w:val="00646421"/>
    <w:rsid w:val="006639C2"/>
    <w:rsid w:val="00702859"/>
    <w:rsid w:val="00741091"/>
    <w:rsid w:val="0074613A"/>
    <w:rsid w:val="007652A0"/>
    <w:rsid w:val="007663B6"/>
    <w:rsid w:val="007E0563"/>
    <w:rsid w:val="007F1255"/>
    <w:rsid w:val="0081138E"/>
    <w:rsid w:val="00841522"/>
    <w:rsid w:val="00844BE8"/>
    <w:rsid w:val="00851BE6"/>
    <w:rsid w:val="00857814"/>
    <w:rsid w:val="00896E3C"/>
    <w:rsid w:val="008C0CE8"/>
    <w:rsid w:val="008C5BB4"/>
    <w:rsid w:val="008E7497"/>
    <w:rsid w:val="00923FFC"/>
    <w:rsid w:val="009334D9"/>
    <w:rsid w:val="00964C9C"/>
    <w:rsid w:val="00970959"/>
    <w:rsid w:val="00986055"/>
    <w:rsid w:val="00A11F68"/>
    <w:rsid w:val="00A1380F"/>
    <w:rsid w:val="00A37989"/>
    <w:rsid w:val="00A62A7C"/>
    <w:rsid w:val="00A709DA"/>
    <w:rsid w:val="00A76440"/>
    <w:rsid w:val="00AB13BE"/>
    <w:rsid w:val="00AC296B"/>
    <w:rsid w:val="00AF0D24"/>
    <w:rsid w:val="00B811EE"/>
    <w:rsid w:val="00BB5B1B"/>
    <w:rsid w:val="00BC75CD"/>
    <w:rsid w:val="00C416FF"/>
    <w:rsid w:val="00C65BB4"/>
    <w:rsid w:val="00C70737"/>
    <w:rsid w:val="00CA6F83"/>
    <w:rsid w:val="00CB468F"/>
    <w:rsid w:val="00CB6A3E"/>
    <w:rsid w:val="00CF27E1"/>
    <w:rsid w:val="00D02ACF"/>
    <w:rsid w:val="00D53C0A"/>
    <w:rsid w:val="00DB454D"/>
    <w:rsid w:val="00DC01BD"/>
    <w:rsid w:val="00DD2987"/>
    <w:rsid w:val="00E2663E"/>
    <w:rsid w:val="00E507EF"/>
    <w:rsid w:val="00E670ED"/>
    <w:rsid w:val="00E70D4B"/>
    <w:rsid w:val="00E771D6"/>
    <w:rsid w:val="00F231D8"/>
    <w:rsid w:val="00F25FD5"/>
    <w:rsid w:val="00F3023E"/>
    <w:rsid w:val="00FC4534"/>
    <w:rsid w:val="00FD74FD"/>
    <w:rsid w:val="00FE0E7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6BA68BFE"/>
  <w15:docId w15:val="{47DCC73D-DB31-49EF-8C8B-1251461F26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qFormat="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qFormat="1"/>
    <w:lsdException w:name="HTML Bottom of Form" w:semiHidden="1" w:unhideWhenUsed="1" w:qFormat="1"/>
    <w:lsdException w:name="Normal (Web)" w:semiHidden="1" w:uiPriority="0"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8">
    <w:name w:val="Normal"/>
    <w:qFormat/>
    <w:rsid w:val="00986055"/>
    <w:pPr>
      <w:spacing w:before="100" w:beforeAutospacing="1" w:after="100" w:afterAutospacing="1" w:line="240" w:lineRule="auto"/>
    </w:pPr>
    <w:rPr>
      <w:rFonts w:ascii="Times New Roman" w:eastAsia="Calibri" w:hAnsi="Times New Roman" w:cs="Times New Roman"/>
      <w:sz w:val="24"/>
      <w:szCs w:val="24"/>
      <w:lang w:eastAsia="ru-RU"/>
    </w:rPr>
  </w:style>
  <w:style w:type="paragraph" w:styleId="1c">
    <w:name w:val="heading 1"/>
    <w:aliases w:val="Основной текст с отступом1,Заголовок 1 Знак Знак,Знак Заголовок 1,Знак,Знак6,Знак7 Знак Знак Знак,Знак7 Знак1 Знак,Знак7 Знак,текст,Основной текст 1,Основной текст с отступом Знак1 Знак,Основной текст с отступом Знак Знак Знак,Знак4, Знак,З"/>
    <w:basedOn w:val="a8"/>
    <w:link w:val="1d"/>
    <w:qFormat/>
    <w:rsid w:val="00986055"/>
    <w:pPr>
      <w:spacing w:after="120"/>
      <w:ind w:left="283"/>
      <w:outlineLvl w:val="0"/>
    </w:pPr>
    <w:rPr>
      <w:szCs w:val="20"/>
    </w:rPr>
  </w:style>
  <w:style w:type="paragraph" w:styleId="26">
    <w:name w:val="heading 2"/>
    <w:aliases w:val="Знак3 Знак, Знак3 Знак"/>
    <w:basedOn w:val="1c"/>
    <w:next w:val="a8"/>
    <w:link w:val="27"/>
    <w:qFormat/>
    <w:rsid w:val="00986055"/>
    <w:pPr>
      <w:keepNext/>
      <w:spacing w:before="240" w:beforeAutospacing="0" w:after="60" w:afterAutospacing="0"/>
      <w:ind w:left="0"/>
      <w:outlineLvl w:val="1"/>
    </w:pPr>
    <w:rPr>
      <w:rFonts w:ascii="Arial" w:hAnsi="Arial"/>
      <w:b/>
      <w:kern w:val="32"/>
      <w:sz w:val="32"/>
    </w:rPr>
  </w:style>
  <w:style w:type="paragraph" w:styleId="34">
    <w:name w:val="heading 3"/>
    <w:aliases w:val=" Знак2"/>
    <w:basedOn w:val="a8"/>
    <w:next w:val="a8"/>
    <w:link w:val="320"/>
    <w:uiPriority w:val="99"/>
    <w:qFormat/>
    <w:rsid w:val="00986055"/>
    <w:pPr>
      <w:keepNext/>
      <w:tabs>
        <w:tab w:val="left" w:pos="720"/>
        <w:tab w:val="num" w:pos="926"/>
      </w:tabs>
      <w:spacing w:before="240" w:beforeAutospacing="0" w:after="60" w:afterAutospacing="0"/>
      <w:ind w:left="504" w:hanging="504"/>
      <w:outlineLvl w:val="2"/>
    </w:pPr>
    <w:rPr>
      <w:rFonts w:ascii="Arial" w:hAnsi="Arial"/>
      <w:b/>
      <w:sz w:val="26"/>
      <w:szCs w:val="20"/>
    </w:rPr>
  </w:style>
  <w:style w:type="paragraph" w:styleId="44">
    <w:name w:val="heading 4"/>
    <w:basedOn w:val="a8"/>
    <w:next w:val="a8"/>
    <w:link w:val="45"/>
    <w:uiPriority w:val="99"/>
    <w:qFormat/>
    <w:rsid w:val="00986055"/>
    <w:pPr>
      <w:keepNext/>
      <w:spacing w:before="240" w:beforeAutospacing="0" w:after="60" w:afterAutospacing="0"/>
      <w:outlineLvl w:val="3"/>
    </w:pPr>
    <w:rPr>
      <w:b/>
      <w:sz w:val="28"/>
      <w:szCs w:val="20"/>
    </w:rPr>
  </w:style>
  <w:style w:type="paragraph" w:styleId="52">
    <w:name w:val="heading 5"/>
    <w:basedOn w:val="a8"/>
    <w:next w:val="a8"/>
    <w:link w:val="53"/>
    <w:uiPriority w:val="99"/>
    <w:qFormat/>
    <w:rsid w:val="00986055"/>
    <w:pPr>
      <w:spacing w:before="240" w:beforeAutospacing="0" w:after="60" w:afterAutospacing="0"/>
      <w:outlineLvl w:val="4"/>
    </w:pPr>
    <w:rPr>
      <w:b/>
      <w:i/>
      <w:sz w:val="26"/>
      <w:szCs w:val="20"/>
    </w:rPr>
  </w:style>
  <w:style w:type="paragraph" w:styleId="6">
    <w:name w:val="heading 6"/>
    <w:basedOn w:val="a8"/>
    <w:next w:val="a8"/>
    <w:link w:val="60"/>
    <w:uiPriority w:val="99"/>
    <w:qFormat/>
    <w:rsid w:val="00986055"/>
    <w:pPr>
      <w:spacing w:before="240" w:beforeAutospacing="0" w:after="60" w:afterAutospacing="0"/>
      <w:outlineLvl w:val="5"/>
    </w:pPr>
    <w:rPr>
      <w:b/>
      <w:sz w:val="20"/>
      <w:szCs w:val="20"/>
    </w:rPr>
  </w:style>
  <w:style w:type="paragraph" w:styleId="7">
    <w:name w:val="heading 7"/>
    <w:basedOn w:val="a8"/>
    <w:next w:val="a8"/>
    <w:link w:val="70"/>
    <w:uiPriority w:val="99"/>
    <w:qFormat/>
    <w:rsid w:val="00986055"/>
    <w:pPr>
      <w:keepNext/>
      <w:keepLines/>
      <w:spacing w:before="40" w:after="0"/>
      <w:outlineLvl w:val="6"/>
    </w:pPr>
    <w:rPr>
      <w:rFonts w:ascii="Calibri Light" w:hAnsi="Calibri Light"/>
      <w:i/>
      <w:color w:val="1F4D78"/>
      <w:szCs w:val="20"/>
    </w:rPr>
  </w:style>
  <w:style w:type="paragraph" w:styleId="80">
    <w:name w:val="heading 8"/>
    <w:basedOn w:val="a8"/>
    <w:next w:val="a8"/>
    <w:link w:val="81"/>
    <w:uiPriority w:val="99"/>
    <w:qFormat/>
    <w:rsid w:val="00986055"/>
    <w:pPr>
      <w:keepNext/>
      <w:keepLines/>
      <w:spacing w:before="40" w:after="0"/>
      <w:outlineLvl w:val="7"/>
    </w:pPr>
    <w:rPr>
      <w:rFonts w:ascii="Calibri Light" w:hAnsi="Calibri Light"/>
      <w:color w:val="272727"/>
      <w:sz w:val="21"/>
      <w:szCs w:val="20"/>
    </w:rPr>
  </w:style>
  <w:style w:type="paragraph" w:styleId="90">
    <w:name w:val="heading 9"/>
    <w:basedOn w:val="a8"/>
    <w:next w:val="a8"/>
    <w:link w:val="91"/>
    <w:uiPriority w:val="99"/>
    <w:qFormat/>
    <w:rsid w:val="00986055"/>
    <w:pPr>
      <w:keepNext/>
      <w:keepLines/>
      <w:spacing w:before="40" w:after="0"/>
      <w:outlineLvl w:val="8"/>
    </w:pPr>
    <w:rPr>
      <w:rFonts w:ascii="Calibri Light" w:hAnsi="Calibri Light"/>
      <w:i/>
      <w:color w:val="272727"/>
      <w:sz w:val="21"/>
      <w:szCs w:val="20"/>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character" w:customStyle="1" w:styleId="1d">
    <w:name w:val="Заголовок 1 Знак"/>
    <w:aliases w:val="Основной текст с отступом1 Знак,Заголовок 1 Знак Знак Знак,Знак Заголовок 1 Знак,Знак Знак4,Знак6 Знак2,Знак7 Знак Знак Знак Знак2,Знак7 Знак1 Знак Знак2,Знак7 Знак Знак1,текст Знак2,Основной текст 1 Знак2,Знак4 Знак1, Знак Знак,З Знак"/>
    <w:basedOn w:val="a9"/>
    <w:link w:val="1c"/>
    <w:qFormat/>
    <w:rsid w:val="00986055"/>
    <w:rPr>
      <w:rFonts w:ascii="Times New Roman" w:eastAsia="Calibri" w:hAnsi="Times New Roman" w:cs="Times New Roman"/>
      <w:sz w:val="24"/>
      <w:szCs w:val="20"/>
      <w:lang w:eastAsia="ru-RU"/>
    </w:rPr>
  </w:style>
  <w:style w:type="character" w:customStyle="1" w:styleId="27">
    <w:name w:val="Заголовок 2 Знак"/>
    <w:aliases w:val="Знак3 Знак Знак7, Знак3 Знак Знак1"/>
    <w:basedOn w:val="a9"/>
    <w:link w:val="26"/>
    <w:uiPriority w:val="99"/>
    <w:qFormat/>
    <w:rsid w:val="00986055"/>
    <w:rPr>
      <w:rFonts w:ascii="Arial" w:eastAsia="Calibri" w:hAnsi="Arial" w:cs="Times New Roman"/>
      <w:b/>
      <w:kern w:val="32"/>
      <w:sz w:val="32"/>
      <w:szCs w:val="20"/>
    </w:rPr>
  </w:style>
  <w:style w:type="character" w:customStyle="1" w:styleId="35">
    <w:name w:val="Заголовок 3 Знак"/>
    <w:aliases w:val="Знак2 Знак1, Знак2 Знак1,Знак2 Знак2"/>
    <w:basedOn w:val="a9"/>
    <w:uiPriority w:val="99"/>
    <w:qFormat/>
    <w:rsid w:val="00986055"/>
    <w:rPr>
      <w:rFonts w:asciiTheme="majorHAnsi" w:eastAsiaTheme="majorEastAsia" w:hAnsiTheme="majorHAnsi" w:cstheme="majorBidi"/>
      <w:color w:val="1F4D78" w:themeColor="accent1" w:themeShade="7F"/>
      <w:sz w:val="24"/>
      <w:szCs w:val="24"/>
      <w:lang w:eastAsia="ru-RU"/>
    </w:rPr>
  </w:style>
  <w:style w:type="character" w:customStyle="1" w:styleId="45">
    <w:name w:val="Заголовок 4 Знак"/>
    <w:basedOn w:val="a9"/>
    <w:link w:val="44"/>
    <w:uiPriority w:val="99"/>
    <w:qFormat/>
    <w:rsid w:val="00986055"/>
    <w:rPr>
      <w:rFonts w:ascii="Times New Roman" w:eastAsia="Calibri" w:hAnsi="Times New Roman" w:cs="Times New Roman"/>
      <w:b/>
      <w:sz w:val="28"/>
      <w:szCs w:val="20"/>
    </w:rPr>
  </w:style>
  <w:style w:type="character" w:customStyle="1" w:styleId="53">
    <w:name w:val="Заголовок 5 Знак"/>
    <w:basedOn w:val="a9"/>
    <w:link w:val="52"/>
    <w:uiPriority w:val="99"/>
    <w:qFormat/>
    <w:rsid w:val="00986055"/>
    <w:rPr>
      <w:rFonts w:ascii="Times New Roman" w:eastAsia="Calibri" w:hAnsi="Times New Roman" w:cs="Times New Roman"/>
      <w:b/>
      <w:i/>
      <w:sz w:val="26"/>
      <w:szCs w:val="20"/>
    </w:rPr>
  </w:style>
  <w:style w:type="character" w:customStyle="1" w:styleId="60">
    <w:name w:val="Заголовок 6 Знак"/>
    <w:basedOn w:val="a9"/>
    <w:link w:val="6"/>
    <w:uiPriority w:val="99"/>
    <w:qFormat/>
    <w:rsid w:val="00986055"/>
    <w:rPr>
      <w:rFonts w:ascii="Times New Roman" w:eastAsia="Calibri" w:hAnsi="Times New Roman" w:cs="Times New Roman"/>
      <w:b/>
      <w:sz w:val="20"/>
      <w:szCs w:val="20"/>
      <w:lang w:eastAsia="ru-RU"/>
    </w:rPr>
  </w:style>
  <w:style w:type="character" w:customStyle="1" w:styleId="70">
    <w:name w:val="Заголовок 7 Знак"/>
    <w:basedOn w:val="a9"/>
    <w:link w:val="7"/>
    <w:uiPriority w:val="99"/>
    <w:qFormat/>
    <w:rsid w:val="00986055"/>
    <w:rPr>
      <w:rFonts w:ascii="Calibri Light" w:eastAsia="Calibri" w:hAnsi="Calibri Light" w:cs="Times New Roman"/>
      <w:i/>
      <w:color w:val="1F4D78"/>
      <w:sz w:val="24"/>
      <w:szCs w:val="20"/>
      <w:lang w:eastAsia="ru-RU"/>
    </w:rPr>
  </w:style>
  <w:style w:type="character" w:customStyle="1" w:styleId="81">
    <w:name w:val="Заголовок 8 Знак"/>
    <w:basedOn w:val="a9"/>
    <w:link w:val="80"/>
    <w:uiPriority w:val="99"/>
    <w:qFormat/>
    <w:rsid w:val="00986055"/>
    <w:rPr>
      <w:rFonts w:ascii="Calibri Light" w:eastAsia="Calibri" w:hAnsi="Calibri Light" w:cs="Times New Roman"/>
      <w:color w:val="272727"/>
      <w:sz w:val="21"/>
      <w:szCs w:val="20"/>
      <w:lang w:eastAsia="ru-RU"/>
    </w:rPr>
  </w:style>
  <w:style w:type="character" w:customStyle="1" w:styleId="91">
    <w:name w:val="Заголовок 9 Знак"/>
    <w:basedOn w:val="a9"/>
    <w:link w:val="90"/>
    <w:uiPriority w:val="99"/>
    <w:qFormat/>
    <w:rsid w:val="00986055"/>
    <w:rPr>
      <w:rFonts w:ascii="Calibri Light" w:eastAsia="Calibri" w:hAnsi="Calibri Light" w:cs="Times New Roman"/>
      <w:i/>
      <w:color w:val="272727"/>
      <w:sz w:val="21"/>
      <w:szCs w:val="20"/>
      <w:lang w:eastAsia="ru-RU"/>
    </w:rPr>
  </w:style>
  <w:style w:type="character" w:customStyle="1" w:styleId="320">
    <w:name w:val="Заголовок 3 Знак2"/>
    <w:aliases w:val=" Знак2 Знак"/>
    <w:link w:val="34"/>
    <w:uiPriority w:val="99"/>
    <w:qFormat/>
    <w:locked/>
    <w:rsid w:val="00986055"/>
    <w:rPr>
      <w:rFonts w:ascii="Arial" w:eastAsia="Calibri" w:hAnsi="Arial" w:cs="Times New Roman"/>
      <w:b/>
      <w:sz w:val="26"/>
      <w:szCs w:val="20"/>
    </w:rPr>
  </w:style>
  <w:style w:type="character" w:styleId="HTML">
    <w:name w:val="HTML Sample"/>
    <w:uiPriority w:val="99"/>
    <w:qFormat/>
    <w:rsid w:val="00986055"/>
    <w:rPr>
      <w:rFonts w:ascii="Courier New" w:hAnsi="Courier New"/>
    </w:rPr>
  </w:style>
  <w:style w:type="character" w:styleId="ac">
    <w:name w:val="FollowedHyperlink"/>
    <w:uiPriority w:val="99"/>
    <w:qFormat/>
    <w:rsid w:val="00986055"/>
    <w:rPr>
      <w:color w:val="800080"/>
      <w:u w:val="single"/>
    </w:rPr>
  </w:style>
  <w:style w:type="character" w:styleId="ad">
    <w:name w:val="footnote reference"/>
    <w:aliases w:val="Знак сноски-FN,Ciae niinee-FN,Знак сноски 1,ftref"/>
    <w:uiPriority w:val="99"/>
    <w:qFormat/>
    <w:rsid w:val="00986055"/>
    <w:rPr>
      <w:vertAlign w:val="superscript"/>
    </w:rPr>
  </w:style>
  <w:style w:type="character" w:styleId="ae">
    <w:name w:val="annotation reference"/>
    <w:uiPriority w:val="99"/>
    <w:qFormat/>
    <w:rsid w:val="00986055"/>
    <w:rPr>
      <w:sz w:val="16"/>
    </w:rPr>
  </w:style>
  <w:style w:type="character" w:styleId="af">
    <w:name w:val="endnote reference"/>
    <w:uiPriority w:val="99"/>
    <w:qFormat/>
    <w:rsid w:val="00986055"/>
    <w:rPr>
      <w:rFonts w:cs="Times New Roman"/>
      <w:vertAlign w:val="superscript"/>
    </w:rPr>
  </w:style>
  <w:style w:type="character" w:styleId="HTML0">
    <w:name w:val="HTML Acronym"/>
    <w:uiPriority w:val="99"/>
    <w:qFormat/>
    <w:rsid w:val="00986055"/>
  </w:style>
  <w:style w:type="character" w:styleId="af0">
    <w:name w:val="Emphasis"/>
    <w:uiPriority w:val="99"/>
    <w:qFormat/>
    <w:rsid w:val="00986055"/>
    <w:rPr>
      <w:rFonts w:ascii="Times New Roman" w:hAnsi="Times New Roman"/>
      <w:i/>
    </w:rPr>
  </w:style>
  <w:style w:type="character" w:styleId="af1">
    <w:name w:val="Hyperlink"/>
    <w:uiPriority w:val="99"/>
    <w:rsid w:val="00986055"/>
    <w:rPr>
      <w:color w:val="000000"/>
      <w:u w:val="single"/>
    </w:rPr>
  </w:style>
  <w:style w:type="character" w:styleId="HTML1">
    <w:name w:val="HTML Code"/>
    <w:uiPriority w:val="99"/>
    <w:qFormat/>
    <w:rsid w:val="00986055"/>
    <w:rPr>
      <w:rFonts w:ascii="Courier New" w:hAnsi="Courier New"/>
      <w:sz w:val="20"/>
    </w:rPr>
  </w:style>
  <w:style w:type="character" w:styleId="af2">
    <w:name w:val="page number"/>
    <w:uiPriority w:val="99"/>
    <w:qFormat/>
    <w:rsid w:val="00986055"/>
  </w:style>
  <w:style w:type="character" w:styleId="af3">
    <w:name w:val="line number"/>
    <w:uiPriority w:val="99"/>
    <w:qFormat/>
    <w:rsid w:val="00986055"/>
  </w:style>
  <w:style w:type="character" w:styleId="HTML2">
    <w:name w:val="HTML Definition"/>
    <w:uiPriority w:val="99"/>
    <w:qFormat/>
    <w:rsid w:val="00986055"/>
    <w:rPr>
      <w:i/>
    </w:rPr>
  </w:style>
  <w:style w:type="character" w:styleId="HTML3">
    <w:name w:val="HTML Variable"/>
    <w:uiPriority w:val="99"/>
    <w:qFormat/>
    <w:rsid w:val="00986055"/>
    <w:rPr>
      <w:i/>
    </w:rPr>
  </w:style>
  <w:style w:type="character" w:styleId="HTML4">
    <w:name w:val="HTML Typewriter"/>
    <w:uiPriority w:val="99"/>
    <w:qFormat/>
    <w:rsid w:val="00986055"/>
    <w:rPr>
      <w:rFonts w:ascii="Courier New" w:hAnsi="Courier New"/>
      <w:sz w:val="20"/>
    </w:rPr>
  </w:style>
  <w:style w:type="character" w:styleId="af4">
    <w:name w:val="Strong"/>
    <w:uiPriority w:val="99"/>
    <w:qFormat/>
    <w:rsid w:val="00986055"/>
    <w:rPr>
      <w:b/>
    </w:rPr>
  </w:style>
  <w:style w:type="character" w:styleId="HTML5">
    <w:name w:val="HTML Cite"/>
    <w:uiPriority w:val="99"/>
    <w:qFormat/>
    <w:rsid w:val="00986055"/>
    <w:rPr>
      <w:i/>
    </w:rPr>
  </w:style>
  <w:style w:type="paragraph" w:styleId="af5">
    <w:name w:val="Balloon Text"/>
    <w:basedOn w:val="a8"/>
    <w:link w:val="af6"/>
    <w:uiPriority w:val="99"/>
    <w:qFormat/>
    <w:rsid w:val="00986055"/>
    <w:pPr>
      <w:spacing w:before="0" w:after="0"/>
    </w:pPr>
    <w:rPr>
      <w:rFonts w:ascii="Tahoma" w:hAnsi="Tahoma"/>
      <w:sz w:val="16"/>
      <w:szCs w:val="20"/>
    </w:rPr>
  </w:style>
  <w:style w:type="character" w:customStyle="1" w:styleId="af6">
    <w:name w:val="Текст выноски Знак"/>
    <w:basedOn w:val="a9"/>
    <w:link w:val="af5"/>
    <w:uiPriority w:val="99"/>
    <w:qFormat/>
    <w:rsid w:val="00986055"/>
    <w:rPr>
      <w:rFonts w:ascii="Tahoma" w:eastAsia="Calibri" w:hAnsi="Tahoma" w:cs="Times New Roman"/>
      <w:sz w:val="16"/>
      <w:szCs w:val="20"/>
    </w:rPr>
  </w:style>
  <w:style w:type="paragraph" w:styleId="28">
    <w:name w:val="Body Text 2"/>
    <w:basedOn w:val="a8"/>
    <w:link w:val="29"/>
    <w:uiPriority w:val="99"/>
    <w:qFormat/>
    <w:rsid w:val="00986055"/>
    <w:pPr>
      <w:spacing w:after="120" w:line="480" w:lineRule="auto"/>
    </w:pPr>
    <w:rPr>
      <w:sz w:val="20"/>
      <w:szCs w:val="20"/>
    </w:rPr>
  </w:style>
  <w:style w:type="character" w:customStyle="1" w:styleId="29">
    <w:name w:val="Основной текст 2 Знак"/>
    <w:basedOn w:val="a9"/>
    <w:link w:val="28"/>
    <w:uiPriority w:val="99"/>
    <w:qFormat/>
    <w:rsid w:val="00986055"/>
    <w:rPr>
      <w:rFonts w:ascii="Times New Roman" w:eastAsia="Calibri" w:hAnsi="Times New Roman" w:cs="Times New Roman"/>
      <w:sz w:val="20"/>
      <w:szCs w:val="20"/>
    </w:rPr>
  </w:style>
  <w:style w:type="paragraph" w:styleId="5">
    <w:name w:val="List Number 5"/>
    <w:basedOn w:val="a8"/>
    <w:uiPriority w:val="99"/>
    <w:qFormat/>
    <w:rsid w:val="00986055"/>
    <w:pPr>
      <w:numPr>
        <w:numId w:val="1"/>
      </w:numPr>
      <w:tabs>
        <w:tab w:val="clear" w:pos="643"/>
        <w:tab w:val="left" w:pos="1492"/>
      </w:tabs>
      <w:ind w:left="1492"/>
      <w:contextualSpacing/>
    </w:pPr>
  </w:style>
  <w:style w:type="paragraph" w:styleId="af7">
    <w:name w:val="Normal Indent"/>
    <w:basedOn w:val="a8"/>
    <w:uiPriority w:val="99"/>
    <w:qFormat/>
    <w:rsid w:val="00986055"/>
    <w:pPr>
      <w:spacing w:before="0" w:beforeAutospacing="0" w:after="0" w:afterAutospacing="0"/>
      <w:ind w:firstLine="720"/>
      <w:jc w:val="both"/>
    </w:pPr>
    <w:rPr>
      <w:sz w:val="28"/>
      <w:szCs w:val="20"/>
    </w:rPr>
  </w:style>
  <w:style w:type="paragraph" w:styleId="af8">
    <w:name w:val="Plain Text"/>
    <w:aliases w:val="Heading 12,Знак8"/>
    <w:basedOn w:val="a8"/>
    <w:link w:val="af9"/>
    <w:uiPriority w:val="99"/>
    <w:qFormat/>
    <w:rsid w:val="00986055"/>
    <w:pPr>
      <w:autoSpaceDE w:val="0"/>
      <w:autoSpaceDN w:val="0"/>
      <w:adjustRightInd w:val="0"/>
      <w:spacing w:before="0" w:beforeAutospacing="0" w:after="0" w:afterAutospacing="0"/>
    </w:pPr>
    <w:rPr>
      <w:rFonts w:ascii="Courier New" w:hAnsi="Courier New"/>
      <w:sz w:val="20"/>
      <w:szCs w:val="20"/>
    </w:rPr>
  </w:style>
  <w:style w:type="character" w:customStyle="1" w:styleId="af9">
    <w:name w:val="Текст Знак"/>
    <w:aliases w:val="Heading 12 Знак,Знак8 Знак"/>
    <w:basedOn w:val="a9"/>
    <w:link w:val="af8"/>
    <w:uiPriority w:val="99"/>
    <w:qFormat/>
    <w:rsid w:val="00986055"/>
    <w:rPr>
      <w:rFonts w:ascii="Courier New" w:eastAsia="Calibri" w:hAnsi="Courier New" w:cs="Times New Roman"/>
      <w:sz w:val="20"/>
      <w:szCs w:val="20"/>
      <w:lang w:eastAsia="ru-RU"/>
    </w:rPr>
  </w:style>
  <w:style w:type="paragraph" w:styleId="36">
    <w:name w:val="Body Text Indent 3"/>
    <w:basedOn w:val="a8"/>
    <w:link w:val="330"/>
    <w:uiPriority w:val="99"/>
    <w:qFormat/>
    <w:rsid w:val="00986055"/>
    <w:pPr>
      <w:spacing w:after="120"/>
      <w:ind w:left="283"/>
    </w:pPr>
    <w:rPr>
      <w:sz w:val="16"/>
      <w:szCs w:val="20"/>
    </w:rPr>
  </w:style>
  <w:style w:type="character" w:customStyle="1" w:styleId="37">
    <w:name w:val="Основной текст с отступом 3 Знак"/>
    <w:basedOn w:val="a9"/>
    <w:uiPriority w:val="99"/>
    <w:qFormat/>
    <w:rsid w:val="00986055"/>
    <w:rPr>
      <w:rFonts w:ascii="Times New Roman" w:eastAsia="Calibri" w:hAnsi="Times New Roman" w:cs="Times New Roman"/>
      <w:sz w:val="16"/>
      <w:szCs w:val="16"/>
      <w:lang w:eastAsia="ru-RU"/>
    </w:rPr>
  </w:style>
  <w:style w:type="character" w:customStyle="1" w:styleId="330">
    <w:name w:val="Основной текст с отступом 3 Знак3"/>
    <w:link w:val="36"/>
    <w:uiPriority w:val="99"/>
    <w:qFormat/>
    <w:locked/>
    <w:rsid w:val="00986055"/>
    <w:rPr>
      <w:rFonts w:ascii="Times New Roman" w:eastAsia="Calibri" w:hAnsi="Times New Roman" w:cs="Times New Roman"/>
      <w:sz w:val="16"/>
      <w:szCs w:val="20"/>
    </w:rPr>
  </w:style>
  <w:style w:type="paragraph" w:styleId="afa">
    <w:name w:val="endnote text"/>
    <w:basedOn w:val="a8"/>
    <w:link w:val="afb"/>
    <w:uiPriority w:val="99"/>
    <w:qFormat/>
    <w:rsid w:val="00986055"/>
    <w:pPr>
      <w:spacing w:before="0" w:after="0"/>
    </w:pPr>
    <w:rPr>
      <w:color w:val="000000"/>
      <w:szCs w:val="20"/>
    </w:rPr>
  </w:style>
  <w:style w:type="character" w:customStyle="1" w:styleId="afb">
    <w:name w:val="Текст концевой сноски Знак"/>
    <w:basedOn w:val="a9"/>
    <w:link w:val="afa"/>
    <w:uiPriority w:val="99"/>
    <w:qFormat/>
    <w:rsid w:val="00986055"/>
    <w:rPr>
      <w:rFonts w:ascii="Times New Roman" w:eastAsia="Calibri" w:hAnsi="Times New Roman" w:cs="Times New Roman"/>
      <w:color w:val="000000"/>
      <w:sz w:val="24"/>
      <w:szCs w:val="20"/>
    </w:rPr>
  </w:style>
  <w:style w:type="paragraph" w:styleId="afc">
    <w:name w:val="caption"/>
    <w:basedOn w:val="a8"/>
    <w:next w:val="a8"/>
    <w:uiPriority w:val="99"/>
    <w:qFormat/>
    <w:rsid w:val="00986055"/>
    <w:pPr>
      <w:spacing w:before="120" w:beforeAutospacing="0" w:after="120" w:afterAutospacing="0" w:line="360" w:lineRule="auto"/>
      <w:jc w:val="both"/>
    </w:pPr>
    <w:rPr>
      <w:b/>
      <w:bCs/>
      <w:sz w:val="20"/>
      <w:szCs w:val="20"/>
      <w:lang w:val="en-US" w:eastAsia="en-US"/>
    </w:rPr>
  </w:style>
  <w:style w:type="paragraph" w:styleId="afd">
    <w:name w:val="annotation text"/>
    <w:basedOn w:val="a8"/>
    <w:link w:val="afe"/>
    <w:uiPriority w:val="99"/>
    <w:qFormat/>
    <w:rsid w:val="00986055"/>
    <w:rPr>
      <w:sz w:val="20"/>
      <w:szCs w:val="20"/>
    </w:rPr>
  </w:style>
  <w:style w:type="character" w:customStyle="1" w:styleId="afe">
    <w:name w:val="Текст примечания Знак"/>
    <w:basedOn w:val="a9"/>
    <w:link w:val="afd"/>
    <w:uiPriority w:val="99"/>
    <w:qFormat/>
    <w:rsid w:val="00986055"/>
    <w:rPr>
      <w:rFonts w:ascii="Times New Roman" w:eastAsia="Calibri" w:hAnsi="Times New Roman" w:cs="Times New Roman"/>
      <w:sz w:val="20"/>
      <w:szCs w:val="20"/>
      <w:lang w:eastAsia="ru-RU"/>
    </w:rPr>
  </w:style>
  <w:style w:type="paragraph" w:styleId="1e">
    <w:name w:val="index 1"/>
    <w:basedOn w:val="a8"/>
    <w:next w:val="a8"/>
    <w:uiPriority w:val="99"/>
    <w:qFormat/>
    <w:rsid w:val="00986055"/>
    <w:pPr>
      <w:suppressAutoHyphens/>
      <w:spacing w:before="0" w:beforeAutospacing="0" w:after="0" w:afterAutospacing="0"/>
      <w:ind w:left="240" w:hanging="240"/>
    </w:pPr>
    <w:rPr>
      <w:lang w:eastAsia="ar-SA"/>
    </w:rPr>
  </w:style>
  <w:style w:type="paragraph" w:styleId="aff">
    <w:name w:val="annotation subject"/>
    <w:basedOn w:val="afd"/>
    <w:next w:val="afd"/>
    <w:link w:val="aff0"/>
    <w:uiPriority w:val="99"/>
    <w:qFormat/>
    <w:rsid w:val="00986055"/>
    <w:rPr>
      <w:b/>
    </w:rPr>
  </w:style>
  <w:style w:type="character" w:customStyle="1" w:styleId="aff0">
    <w:name w:val="Тема примечания Знак"/>
    <w:basedOn w:val="afe"/>
    <w:link w:val="aff"/>
    <w:uiPriority w:val="99"/>
    <w:qFormat/>
    <w:rsid w:val="00986055"/>
    <w:rPr>
      <w:rFonts w:ascii="Times New Roman" w:eastAsia="Calibri" w:hAnsi="Times New Roman" w:cs="Times New Roman"/>
      <w:b/>
      <w:sz w:val="20"/>
      <w:szCs w:val="20"/>
      <w:lang w:eastAsia="ru-RU"/>
    </w:rPr>
  </w:style>
  <w:style w:type="paragraph" w:styleId="aff1">
    <w:name w:val="Document Map"/>
    <w:basedOn w:val="a8"/>
    <w:link w:val="aff2"/>
    <w:uiPriority w:val="99"/>
    <w:qFormat/>
    <w:rsid w:val="00986055"/>
    <w:pPr>
      <w:spacing w:before="0" w:after="0"/>
    </w:pPr>
    <w:rPr>
      <w:rFonts w:ascii="Tahoma" w:hAnsi="Tahoma"/>
      <w:sz w:val="20"/>
      <w:szCs w:val="20"/>
    </w:rPr>
  </w:style>
  <w:style w:type="character" w:customStyle="1" w:styleId="aff2">
    <w:name w:val="Схема документа Знак"/>
    <w:basedOn w:val="a9"/>
    <w:link w:val="aff1"/>
    <w:uiPriority w:val="99"/>
    <w:qFormat/>
    <w:rsid w:val="00986055"/>
    <w:rPr>
      <w:rFonts w:ascii="Tahoma" w:eastAsia="Calibri" w:hAnsi="Tahoma" w:cs="Times New Roman"/>
      <w:sz w:val="20"/>
      <w:szCs w:val="20"/>
    </w:rPr>
  </w:style>
  <w:style w:type="paragraph" w:styleId="aff3">
    <w:name w:val="footnote text"/>
    <w:aliases w:val="Знак3 Знак Знак5,Текст сноски1,footnote tex,Текст сноски-FN Знак,Footnote Text Char Знак Знак Знак,Footnote Text Char Знак Знак1,Table_Footnote_last Знак,Oaeno niinee-FN Знак,Oaeno niinee Ciae Знак,Текст сноски-FN,Footnote Text Char Знак Зн"/>
    <w:basedOn w:val="a8"/>
    <w:link w:val="aff4"/>
    <w:uiPriority w:val="99"/>
    <w:qFormat/>
    <w:rsid w:val="00986055"/>
    <w:pPr>
      <w:spacing w:before="0" w:beforeAutospacing="0" w:after="0" w:afterAutospacing="0" w:line="360" w:lineRule="auto"/>
      <w:ind w:firstLine="709"/>
      <w:jc w:val="both"/>
    </w:pPr>
    <w:rPr>
      <w:rFonts w:ascii="Courier New" w:hAnsi="Courier New"/>
      <w:color w:val="000000"/>
      <w:szCs w:val="20"/>
    </w:rPr>
  </w:style>
  <w:style w:type="character" w:customStyle="1" w:styleId="aff4">
    <w:name w:val="Текст сноски Знак"/>
    <w:aliases w:val="Знак3 Знак Знак5 Знак1,Текст сноски1 Знак1,footnote tex Знак1,Текст сноски-FN Знак Знак1,Footnote Text Char Знак Знак Знак Знак1,Footnote Text Char Знак Знак1 Знак1,Table_Footnote_last Знак Знак1,Oaeno niinee-FN Знак Знак1"/>
    <w:basedOn w:val="a9"/>
    <w:link w:val="aff3"/>
    <w:uiPriority w:val="99"/>
    <w:qFormat/>
    <w:rsid w:val="00986055"/>
    <w:rPr>
      <w:rFonts w:ascii="Courier New" w:eastAsia="Calibri" w:hAnsi="Courier New" w:cs="Times New Roman"/>
      <w:color w:val="000000"/>
      <w:sz w:val="24"/>
      <w:szCs w:val="20"/>
    </w:rPr>
  </w:style>
  <w:style w:type="paragraph" w:styleId="82">
    <w:name w:val="toc 8"/>
    <w:basedOn w:val="a8"/>
    <w:next w:val="a8"/>
    <w:uiPriority w:val="99"/>
    <w:rsid w:val="00986055"/>
    <w:pPr>
      <w:spacing w:before="0" w:beforeAutospacing="0" w:afterAutospacing="0" w:line="276" w:lineRule="auto"/>
      <w:ind w:left="1540"/>
    </w:pPr>
    <w:rPr>
      <w:rFonts w:ascii="Calibri" w:eastAsia="Times New Roman" w:hAnsi="Calibri"/>
      <w:sz w:val="22"/>
      <w:szCs w:val="22"/>
    </w:rPr>
  </w:style>
  <w:style w:type="paragraph" w:styleId="3">
    <w:name w:val="List Number 3"/>
    <w:basedOn w:val="a8"/>
    <w:uiPriority w:val="99"/>
    <w:qFormat/>
    <w:rsid w:val="00986055"/>
    <w:pPr>
      <w:numPr>
        <w:numId w:val="2"/>
      </w:numPr>
      <w:tabs>
        <w:tab w:val="left" w:pos="926"/>
      </w:tabs>
      <w:contextualSpacing/>
    </w:pPr>
  </w:style>
  <w:style w:type="paragraph" w:styleId="HTML6">
    <w:name w:val="HTML Address"/>
    <w:basedOn w:val="a8"/>
    <w:link w:val="HTML7"/>
    <w:uiPriority w:val="99"/>
    <w:qFormat/>
    <w:rsid w:val="00986055"/>
    <w:pPr>
      <w:spacing w:before="0" w:beforeAutospacing="0" w:after="0" w:afterAutospacing="0"/>
    </w:pPr>
    <w:rPr>
      <w:i/>
      <w:szCs w:val="20"/>
    </w:rPr>
  </w:style>
  <w:style w:type="character" w:customStyle="1" w:styleId="HTML7">
    <w:name w:val="Адрес HTML Знак"/>
    <w:basedOn w:val="a9"/>
    <w:link w:val="HTML6"/>
    <w:uiPriority w:val="99"/>
    <w:qFormat/>
    <w:rsid w:val="00986055"/>
    <w:rPr>
      <w:rFonts w:ascii="Times New Roman" w:eastAsia="Calibri" w:hAnsi="Times New Roman" w:cs="Times New Roman"/>
      <w:i/>
      <w:sz w:val="24"/>
      <w:szCs w:val="20"/>
      <w:lang w:eastAsia="ru-RU"/>
    </w:rPr>
  </w:style>
  <w:style w:type="paragraph" w:styleId="aff5">
    <w:name w:val="header"/>
    <w:basedOn w:val="a8"/>
    <w:link w:val="aff6"/>
    <w:uiPriority w:val="99"/>
    <w:rsid w:val="00986055"/>
    <w:pPr>
      <w:tabs>
        <w:tab w:val="center" w:pos="4677"/>
        <w:tab w:val="right" w:pos="9355"/>
      </w:tabs>
      <w:spacing w:before="0" w:after="0"/>
    </w:pPr>
    <w:rPr>
      <w:szCs w:val="20"/>
    </w:rPr>
  </w:style>
  <w:style w:type="character" w:customStyle="1" w:styleId="aff6">
    <w:name w:val="Верхний колонтитул Знак"/>
    <w:basedOn w:val="a9"/>
    <w:link w:val="aff5"/>
    <w:uiPriority w:val="99"/>
    <w:qFormat/>
    <w:rsid w:val="00986055"/>
    <w:rPr>
      <w:rFonts w:ascii="Times New Roman" w:eastAsia="Calibri" w:hAnsi="Times New Roman" w:cs="Times New Roman"/>
      <w:sz w:val="24"/>
      <w:szCs w:val="20"/>
    </w:rPr>
  </w:style>
  <w:style w:type="paragraph" w:styleId="92">
    <w:name w:val="toc 9"/>
    <w:basedOn w:val="a8"/>
    <w:next w:val="a8"/>
    <w:uiPriority w:val="99"/>
    <w:rsid w:val="00986055"/>
    <w:pPr>
      <w:spacing w:before="0" w:beforeAutospacing="0" w:afterAutospacing="0" w:line="276" w:lineRule="auto"/>
      <w:ind w:left="1760"/>
    </w:pPr>
    <w:rPr>
      <w:rFonts w:ascii="Calibri" w:eastAsia="Times New Roman" w:hAnsi="Calibri"/>
      <w:sz w:val="22"/>
      <w:szCs w:val="22"/>
    </w:rPr>
  </w:style>
  <w:style w:type="paragraph" w:styleId="71">
    <w:name w:val="toc 7"/>
    <w:basedOn w:val="a8"/>
    <w:next w:val="a8"/>
    <w:uiPriority w:val="99"/>
    <w:rsid w:val="00986055"/>
    <w:pPr>
      <w:spacing w:before="0" w:beforeAutospacing="0" w:afterAutospacing="0" w:line="276" w:lineRule="auto"/>
      <w:ind w:left="1320"/>
    </w:pPr>
    <w:rPr>
      <w:rFonts w:ascii="Calibri" w:eastAsia="Times New Roman" w:hAnsi="Calibri"/>
      <w:sz w:val="22"/>
      <w:szCs w:val="22"/>
    </w:rPr>
  </w:style>
  <w:style w:type="paragraph" w:styleId="aff7">
    <w:name w:val="Body Text"/>
    <w:aliases w:val="Знак1, Знак1"/>
    <w:basedOn w:val="a8"/>
    <w:link w:val="46"/>
    <w:uiPriority w:val="99"/>
    <w:qFormat/>
    <w:rsid w:val="00986055"/>
    <w:pPr>
      <w:spacing w:before="0" w:beforeAutospacing="0" w:after="120" w:afterAutospacing="0"/>
    </w:pPr>
    <w:rPr>
      <w:szCs w:val="20"/>
    </w:rPr>
  </w:style>
  <w:style w:type="character" w:customStyle="1" w:styleId="aff8">
    <w:name w:val="Основной текст Знак"/>
    <w:aliases w:val="Знак1 Знак2"/>
    <w:basedOn w:val="a9"/>
    <w:uiPriority w:val="99"/>
    <w:qFormat/>
    <w:rsid w:val="00986055"/>
    <w:rPr>
      <w:rFonts w:ascii="Times New Roman" w:eastAsia="Calibri" w:hAnsi="Times New Roman" w:cs="Times New Roman"/>
      <w:sz w:val="24"/>
      <w:szCs w:val="24"/>
      <w:lang w:eastAsia="ru-RU"/>
    </w:rPr>
  </w:style>
  <w:style w:type="character" w:customStyle="1" w:styleId="46">
    <w:name w:val="Основной текст Знак4"/>
    <w:aliases w:val="Знак1 Знак4, Знак1 Знак2"/>
    <w:link w:val="aff7"/>
    <w:qFormat/>
    <w:locked/>
    <w:rsid w:val="00986055"/>
    <w:rPr>
      <w:rFonts w:ascii="Times New Roman" w:eastAsia="Calibri" w:hAnsi="Times New Roman" w:cs="Times New Roman"/>
      <w:sz w:val="24"/>
      <w:szCs w:val="20"/>
    </w:rPr>
  </w:style>
  <w:style w:type="paragraph" w:styleId="aff9">
    <w:name w:val="index heading"/>
    <w:basedOn w:val="a8"/>
    <w:uiPriority w:val="99"/>
    <w:qFormat/>
    <w:rsid w:val="00986055"/>
    <w:pPr>
      <w:suppressLineNumbers/>
      <w:suppressAutoHyphens/>
      <w:spacing w:before="0" w:beforeAutospacing="0" w:after="0" w:afterAutospacing="0"/>
    </w:pPr>
    <w:rPr>
      <w:rFonts w:cs="Tahoma"/>
      <w:lang w:eastAsia="ar-SA"/>
    </w:rPr>
  </w:style>
  <w:style w:type="paragraph" w:styleId="1f">
    <w:name w:val="toc 1"/>
    <w:basedOn w:val="a8"/>
    <w:next w:val="a8"/>
    <w:link w:val="1f0"/>
    <w:uiPriority w:val="99"/>
    <w:rsid w:val="00986055"/>
    <w:pPr>
      <w:tabs>
        <w:tab w:val="left" w:pos="1080"/>
      </w:tabs>
      <w:spacing w:before="0" w:beforeAutospacing="0" w:after="0" w:afterAutospacing="0"/>
      <w:ind w:firstLine="720"/>
    </w:pPr>
    <w:rPr>
      <w:b/>
      <w:sz w:val="20"/>
      <w:szCs w:val="20"/>
    </w:rPr>
  </w:style>
  <w:style w:type="character" w:customStyle="1" w:styleId="1f0">
    <w:name w:val="Оглавление 1 Знак"/>
    <w:link w:val="1f"/>
    <w:uiPriority w:val="99"/>
    <w:qFormat/>
    <w:locked/>
    <w:rsid w:val="00986055"/>
    <w:rPr>
      <w:rFonts w:ascii="Times New Roman" w:eastAsia="Calibri" w:hAnsi="Times New Roman" w:cs="Times New Roman"/>
      <w:b/>
      <w:sz w:val="20"/>
      <w:szCs w:val="20"/>
    </w:rPr>
  </w:style>
  <w:style w:type="paragraph" w:styleId="affa">
    <w:name w:val="macro"/>
    <w:link w:val="affb"/>
    <w:uiPriority w:val="99"/>
    <w:qFormat/>
    <w:rsid w:val="00986055"/>
    <w:pPr>
      <w:tabs>
        <w:tab w:val="left" w:pos="480"/>
        <w:tab w:val="left" w:pos="960"/>
        <w:tab w:val="left" w:pos="1440"/>
        <w:tab w:val="left" w:pos="1920"/>
        <w:tab w:val="left" w:pos="2400"/>
        <w:tab w:val="left" w:pos="2880"/>
        <w:tab w:val="left" w:pos="3360"/>
        <w:tab w:val="left" w:pos="3840"/>
        <w:tab w:val="left" w:pos="4320"/>
      </w:tabs>
      <w:spacing w:before="100" w:beforeAutospacing="1" w:after="0" w:afterAutospacing="1" w:line="240" w:lineRule="auto"/>
    </w:pPr>
    <w:rPr>
      <w:rFonts w:ascii="Courier New" w:eastAsia="Calibri" w:hAnsi="Courier New" w:cs="Times New Roman"/>
      <w:szCs w:val="20"/>
      <w:lang w:val="en-US"/>
    </w:rPr>
  </w:style>
  <w:style w:type="character" w:customStyle="1" w:styleId="affb">
    <w:name w:val="Текст макроса Знак"/>
    <w:basedOn w:val="a9"/>
    <w:link w:val="affa"/>
    <w:uiPriority w:val="99"/>
    <w:qFormat/>
    <w:rsid w:val="00986055"/>
    <w:rPr>
      <w:rFonts w:ascii="Courier New" w:eastAsia="Calibri" w:hAnsi="Courier New" w:cs="Times New Roman"/>
      <w:szCs w:val="20"/>
      <w:lang w:val="en-US"/>
    </w:rPr>
  </w:style>
  <w:style w:type="paragraph" w:styleId="61">
    <w:name w:val="toc 6"/>
    <w:basedOn w:val="a8"/>
    <w:next w:val="a8"/>
    <w:uiPriority w:val="99"/>
    <w:rsid w:val="00986055"/>
    <w:pPr>
      <w:spacing w:before="0" w:beforeAutospacing="0" w:afterAutospacing="0" w:line="276" w:lineRule="auto"/>
      <w:ind w:left="1100"/>
    </w:pPr>
    <w:rPr>
      <w:rFonts w:ascii="Calibri" w:eastAsia="Times New Roman" w:hAnsi="Calibri"/>
      <w:sz w:val="22"/>
      <w:szCs w:val="22"/>
    </w:rPr>
  </w:style>
  <w:style w:type="paragraph" w:styleId="38">
    <w:name w:val="toc 3"/>
    <w:basedOn w:val="a8"/>
    <w:next w:val="a8"/>
    <w:uiPriority w:val="99"/>
    <w:rsid w:val="00986055"/>
    <w:pPr>
      <w:spacing w:before="0" w:beforeAutospacing="0" w:after="0" w:afterAutospacing="0"/>
      <w:ind w:left="480"/>
    </w:pPr>
  </w:style>
  <w:style w:type="paragraph" w:styleId="2a">
    <w:name w:val="toc 2"/>
    <w:basedOn w:val="a8"/>
    <w:next w:val="a8"/>
    <w:uiPriority w:val="99"/>
    <w:rsid w:val="00986055"/>
    <w:pPr>
      <w:spacing w:before="0" w:beforeAutospacing="0" w:after="0" w:afterAutospacing="0"/>
      <w:ind w:left="240"/>
    </w:pPr>
  </w:style>
  <w:style w:type="paragraph" w:styleId="4">
    <w:name w:val="toc 4"/>
    <w:basedOn w:val="a8"/>
    <w:next w:val="a8"/>
    <w:uiPriority w:val="99"/>
    <w:rsid w:val="00986055"/>
    <w:pPr>
      <w:widowControl w:val="0"/>
      <w:numPr>
        <w:numId w:val="3"/>
      </w:numPr>
      <w:tabs>
        <w:tab w:val="clear" w:pos="360"/>
        <w:tab w:val="left" w:pos="502"/>
        <w:tab w:val="left" w:pos="926"/>
      </w:tabs>
      <w:autoSpaceDE w:val="0"/>
      <w:autoSpaceDN w:val="0"/>
      <w:adjustRightInd w:val="0"/>
      <w:spacing w:before="0" w:beforeAutospacing="0" w:after="0" w:afterAutospacing="0"/>
      <w:ind w:left="502"/>
    </w:pPr>
  </w:style>
  <w:style w:type="paragraph" w:styleId="54">
    <w:name w:val="toc 5"/>
    <w:basedOn w:val="a8"/>
    <w:next w:val="a8"/>
    <w:uiPriority w:val="99"/>
    <w:rsid w:val="00986055"/>
    <w:pPr>
      <w:spacing w:before="0" w:beforeAutospacing="0" w:afterAutospacing="0" w:line="276" w:lineRule="auto"/>
      <w:ind w:left="880"/>
    </w:pPr>
    <w:rPr>
      <w:rFonts w:ascii="Calibri" w:eastAsia="Times New Roman" w:hAnsi="Calibri"/>
      <w:sz w:val="22"/>
      <w:szCs w:val="22"/>
    </w:rPr>
  </w:style>
  <w:style w:type="paragraph" w:styleId="55">
    <w:name w:val="List Bullet 5"/>
    <w:basedOn w:val="a8"/>
    <w:uiPriority w:val="99"/>
    <w:qFormat/>
    <w:rsid w:val="00986055"/>
    <w:pPr>
      <w:spacing w:before="0" w:beforeAutospacing="0" w:after="0" w:afterAutospacing="0"/>
      <w:ind w:left="1132" w:hanging="283"/>
    </w:pPr>
    <w:rPr>
      <w:rFonts w:eastAsia="Times New Roman"/>
      <w:color w:val="00000A"/>
    </w:rPr>
  </w:style>
  <w:style w:type="paragraph" w:styleId="affc">
    <w:name w:val="Body Text First Indent"/>
    <w:basedOn w:val="aff7"/>
    <w:link w:val="affd"/>
    <w:uiPriority w:val="99"/>
    <w:rsid w:val="00986055"/>
    <w:pPr>
      <w:spacing w:before="100" w:beforeAutospacing="1" w:after="100" w:afterAutospacing="1"/>
      <w:ind w:firstLine="360"/>
    </w:pPr>
    <w:rPr>
      <w:rFonts w:ascii="PragmaticaCTT" w:hAnsi="PragmaticaCTT"/>
    </w:rPr>
  </w:style>
  <w:style w:type="character" w:customStyle="1" w:styleId="affd">
    <w:name w:val="Красная строка Знак"/>
    <w:basedOn w:val="aff8"/>
    <w:link w:val="affc"/>
    <w:uiPriority w:val="99"/>
    <w:qFormat/>
    <w:rsid w:val="00986055"/>
    <w:rPr>
      <w:rFonts w:ascii="PragmaticaCTT" w:eastAsia="Calibri" w:hAnsi="PragmaticaCTT" w:cs="Times New Roman"/>
      <w:sz w:val="24"/>
      <w:szCs w:val="20"/>
      <w:lang w:eastAsia="ru-RU"/>
    </w:rPr>
  </w:style>
  <w:style w:type="paragraph" w:styleId="affe">
    <w:name w:val="Body Text Indent"/>
    <w:aliases w:val="Знак61,Знак7 Знак Знак Знак1,Знак7 Знак1 Знак1,Знак7 Знак Знак11,Знак7 Знак1,Зн,Знак62,Знак63"/>
    <w:basedOn w:val="a8"/>
    <w:link w:val="afff"/>
    <w:uiPriority w:val="99"/>
    <w:unhideWhenUsed/>
    <w:qFormat/>
    <w:rsid w:val="00986055"/>
    <w:pPr>
      <w:spacing w:after="120"/>
      <w:ind w:left="283"/>
    </w:pPr>
  </w:style>
  <w:style w:type="character" w:customStyle="1" w:styleId="afff">
    <w:name w:val="Основной текст с отступом Знак"/>
    <w:aliases w:val="Знак61 Знак1,Знак7 Знак Знак Знак1 Знак1,Знак7 Знак1 Знак1 Знак1,Знак7 Знак Знак11 Знак1,Знак7 Знак1 Знак3,Зн Знак1,Знак62 Знак,Знак63 Знак1"/>
    <w:basedOn w:val="a9"/>
    <w:link w:val="affe"/>
    <w:uiPriority w:val="99"/>
    <w:qFormat/>
    <w:rsid w:val="00986055"/>
    <w:rPr>
      <w:rFonts w:ascii="Times New Roman" w:eastAsia="Calibri" w:hAnsi="Times New Roman" w:cs="Times New Roman"/>
      <w:sz w:val="24"/>
      <w:szCs w:val="24"/>
      <w:lang w:eastAsia="ru-RU"/>
    </w:rPr>
  </w:style>
  <w:style w:type="paragraph" w:styleId="2b">
    <w:name w:val="Body Text First Indent 2"/>
    <w:basedOn w:val="1c"/>
    <w:link w:val="2c"/>
    <w:uiPriority w:val="99"/>
    <w:qFormat/>
    <w:rsid w:val="00986055"/>
    <w:pPr>
      <w:spacing w:after="100"/>
      <w:ind w:left="360" w:firstLine="360"/>
      <w:outlineLvl w:val="9"/>
    </w:pPr>
  </w:style>
  <w:style w:type="character" w:customStyle="1" w:styleId="2c">
    <w:name w:val="Красная строка 2 Знак"/>
    <w:basedOn w:val="afff"/>
    <w:link w:val="2b"/>
    <w:uiPriority w:val="99"/>
    <w:qFormat/>
    <w:rsid w:val="00986055"/>
    <w:rPr>
      <w:rFonts w:ascii="Times New Roman" w:eastAsia="Calibri" w:hAnsi="Times New Roman" w:cs="Times New Roman"/>
      <w:sz w:val="24"/>
      <w:szCs w:val="20"/>
      <w:lang w:eastAsia="ru-RU"/>
    </w:rPr>
  </w:style>
  <w:style w:type="paragraph" w:styleId="47">
    <w:name w:val="List Bullet 4"/>
    <w:basedOn w:val="a8"/>
    <w:uiPriority w:val="99"/>
    <w:qFormat/>
    <w:rsid w:val="00986055"/>
    <w:pPr>
      <w:spacing w:before="0" w:beforeAutospacing="0" w:after="0" w:afterAutospacing="0"/>
      <w:ind w:left="849" w:hanging="283"/>
    </w:pPr>
    <w:rPr>
      <w:rFonts w:eastAsia="Times New Roman"/>
      <w:color w:val="00000A"/>
    </w:rPr>
  </w:style>
  <w:style w:type="character" w:customStyle="1" w:styleId="2d">
    <w:name w:val="Основной текст с отступом Знак2"/>
    <w:aliases w:val="Знак61 Знак,Знак7 Знак Знак Знак1 Знак,Знак7 Знак1 Знак1 Знак,Знак7 Знак Знак11 Знак,Знак7 Знак1 Знак2,Зн Знак,Знак62 Знак1,Знак63 Знак"/>
    <w:locked/>
    <w:rsid w:val="00986055"/>
    <w:rPr>
      <w:rFonts w:ascii="Times New Roman" w:hAnsi="Times New Roman"/>
      <w:sz w:val="24"/>
    </w:rPr>
  </w:style>
  <w:style w:type="paragraph" w:styleId="afff0">
    <w:name w:val="List Bullet"/>
    <w:basedOn w:val="a8"/>
    <w:uiPriority w:val="99"/>
    <w:qFormat/>
    <w:rsid w:val="00986055"/>
    <w:pPr>
      <w:tabs>
        <w:tab w:val="left" w:pos="360"/>
      </w:tabs>
      <w:spacing w:before="0" w:beforeAutospacing="0" w:after="0" w:afterAutospacing="0"/>
      <w:ind w:left="360" w:hanging="360"/>
    </w:pPr>
    <w:rPr>
      <w:sz w:val="20"/>
      <w:szCs w:val="20"/>
      <w:lang w:val="en-US"/>
    </w:rPr>
  </w:style>
  <w:style w:type="paragraph" w:styleId="2e">
    <w:name w:val="List Bullet 2"/>
    <w:basedOn w:val="a8"/>
    <w:uiPriority w:val="99"/>
    <w:qFormat/>
    <w:rsid w:val="00986055"/>
    <w:pPr>
      <w:tabs>
        <w:tab w:val="left" w:pos="643"/>
      </w:tabs>
      <w:spacing w:before="0" w:beforeAutospacing="0" w:after="0" w:afterAutospacing="0"/>
      <w:ind w:left="643" w:hanging="360"/>
    </w:pPr>
  </w:style>
  <w:style w:type="paragraph" w:styleId="39">
    <w:name w:val="List Bullet 3"/>
    <w:basedOn w:val="a8"/>
    <w:uiPriority w:val="99"/>
    <w:qFormat/>
    <w:rsid w:val="00986055"/>
    <w:pPr>
      <w:tabs>
        <w:tab w:val="left" w:pos="926"/>
      </w:tabs>
      <w:spacing w:before="0" w:beforeAutospacing="0" w:after="0" w:afterAutospacing="0"/>
      <w:ind w:left="926" w:hanging="360"/>
    </w:pPr>
  </w:style>
  <w:style w:type="paragraph" w:styleId="afff1">
    <w:name w:val="Title"/>
    <w:basedOn w:val="a8"/>
    <w:next w:val="a8"/>
    <w:link w:val="56"/>
    <w:uiPriority w:val="99"/>
    <w:qFormat/>
    <w:rsid w:val="00986055"/>
    <w:pPr>
      <w:spacing w:before="0" w:after="0"/>
      <w:contextualSpacing/>
    </w:pPr>
    <w:rPr>
      <w:szCs w:val="20"/>
      <w:lang w:val="en-US"/>
    </w:rPr>
  </w:style>
  <w:style w:type="character" w:customStyle="1" w:styleId="afff2">
    <w:name w:val="Заголовок Знак"/>
    <w:aliases w:val="Название Знак5"/>
    <w:basedOn w:val="a9"/>
    <w:link w:val="113"/>
    <w:uiPriority w:val="99"/>
    <w:qFormat/>
    <w:rsid w:val="00986055"/>
    <w:rPr>
      <w:rFonts w:asciiTheme="majorHAnsi" w:eastAsiaTheme="majorEastAsia" w:hAnsiTheme="majorHAnsi" w:cstheme="majorBidi"/>
      <w:spacing w:val="-10"/>
      <w:kern w:val="28"/>
      <w:sz w:val="56"/>
      <w:szCs w:val="56"/>
      <w:lang w:eastAsia="ru-RU"/>
    </w:rPr>
  </w:style>
  <w:style w:type="character" w:customStyle="1" w:styleId="56">
    <w:name w:val="Заголовок Знак5"/>
    <w:link w:val="afff1"/>
    <w:uiPriority w:val="99"/>
    <w:qFormat/>
    <w:locked/>
    <w:rsid w:val="00986055"/>
    <w:rPr>
      <w:rFonts w:ascii="Times New Roman" w:eastAsia="Calibri" w:hAnsi="Times New Roman" w:cs="Times New Roman"/>
      <w:sz w:val="24"/>
      <w:szCs w:val="20"/>
      <w:lang w:val="en-US"/>
    </w:rPr>
  </w:style>
  <w:style w:type="paragraph" w:styleId="afff3">
    <w:name w:val="footer"/>
    <w:basedOn w:val="a8"/>
    <w:link w:val="afff4"/>
    <w:uiPriority w:val="99"/>
    <w:rsid w:val="00986055"/>
    <w:pPr>
      <w:tabs>
        <w:tab w:val="center" w:pos="4677"/>
        <w:tab w:val="right" w:pos="9355"/>
      </w:tabs>
      <w:spacing w:before="0" w:after="0"/>
    </w:pPr>
    <w:rPr>
      <w:szCs w:val="20"/>
    </w:rPr>
  </w:style>
  <w:style w:type="character" w:customStyle="1" w:styleId="afff4">
    <w:name w:val="Нижний колонтитул Знак"/>
    <w:basedOn w:val="a9"/>
    <w:link w:val="afff3"/>
    <w:uiPriority w:val="99"/>
    <w:qFormat/>
    <w:rsid w:val="00986055"/>
    <w:rPr>
      <w:rFonts w:ascii="Times New Roman" w:eastAsia="Calibri" w:hAnsi="Times New Roman" w:cs="Times New Roman"/>
      <w:sz w:val="24"/>
      <w:szCs w:val="20"/>
    </w:rPr>
  </w:style>
  <w:style w:type="paragraph" w:styleId="a">
    <w:name w:val="List Number"/>
    <w:basedOn w:val="a8"/>
    <w:uiPriority w:val="99"/>
    <w:qFormat/>
    <w:rsid w:val="00986055"/>
    <w:pPr>
      <w:numPr>
        <w:numId w:val="4"/>
      </w:numPr>
      <w:tabs>
        <w:tab w:val="clear" w:pos="1492"/>
        <w:tab w:val="left" w:pos="360"/>
      </w:tabs>
      <w:ind w:left="360"/>
      <w:contextualSpacing/>
    </w:pPr>
  </w:style>
  <w:style w:type="paragraph" w:styleId="2">
    <w:name w:val="List Number 2"/>
    <w:basedOn w:val="a8"/>
    <w:uiPriority w:val="99"/>
    <w:qFormat/>
    <w:rsid w:val="00986055"/>
    <w:pPr>
      <w:numPr>
        <w:numId w:val="5"/>
      </w:numPr>
      <w:tabs>
        <w:tab w:val="left" w:pos="643"/>
      </w:tabs>
      <w:contextualSpacing/>
    </w:pPr>
  </w:style>
  <w:style w:type="paragraph" w:styleId="afff5">
    <w:name w:val="List"/>
    <w:basedOn w:val="a8"/>
    <w:uiPriority w:val="99"/>
    <w:rsid w:val="00986055"/>
    <w:pPr>
      <w:spacing w:before="0" w:beforeAutospacing="0" w:after="0" w:afterAutospacing="0"/>
      <w:ind w:left="283" w:hanging="283"/>
    </w:pPr>
    <w:rPr>
      <w:sz w:val="20"/>
      <w:szCs w:val="20"/>
    </w:rPr>
  </w:style>
  <w:style w:type="paragraph" w:styleId="afff6">
    <w:name w:val="Normal (Web)"/>
    <w:aliases w:val="Обычный (Web),Знак Знак24,Знак Знак23,Знак Знак3,Знак Знак26,Текст Знак2,Знак3 Знак1, Знак Знак24, Знак Знак23"/>
    <w:basedOn w:val="1c"/>
    <w:next w:val="a8"/>
    <w:link w:val="afff7"/>
    <w:qFormat/>
    <w:rsid w:val="00986055"/>
    <w:pPr>
      <w:keepNext/>
      <w:keepLines/>
      <w:spacing w:before="0" w:beforeAutospacing="0" w:after="0" w:afterAutospacing="0"/>
      <w:ind w:left="0"/>
      <w:outlineLvl w:val="9"/>
    </w:pPr>
    <w:rPr>
      <w:rFonts w:eastAsia="Times New Roman"/>
      <w:sz w:val="18"/>
      <w:szCs w:val="18"/>
    </w:rPr>
  </w:style>
  <w:style w:type="character" w:customStyle="1" w:styleId="afff7">
    <w:name w:val="Обычный (веб) Знак"/>
    <w:aliases w:val="Обычный (Web) Знак2,Знак Знак24 Знак2,Знак Знак23 Знак9,Знак Знак3 Знак3,Знак Знак26 Знак2,Текст Знак2 Знак2,Знак3 Знак1 Знак1, Знак Знак24 Знак1, Знак Знак23 Знак"/>
    <w:link w:val="afff6"/>
    <w:qFormat/>
    <w:locked/>
    <w:rsid w:val="00986055"/>
    <w:rPr>
      <w:rFonts w:ascii="Times New Roman" w:eastAsia="Times New Roman" w:hAnsi="Times New Roman" w:cs="Times New Roman"/>
      <w:sz w:val="18"/>
      <w:szCs w:val="18"/>
    </w:rPr>
  </w:style>
  <w:style w:type="paragraph" w:styleId="3a">
    <w:name w:val="Body Text 3"/>
    <w:aliases w:val="Знак5, Знак5"/>
    <w:basedOn w:val="a8"/>
    <w:link w:val="310"/>
    <w:uiPriority w:val="99"/>
    <w:qFormat/>
    <w:rsid w:val="00986055"/>
    <w:pPr>
      <w:spacing w:before="0" w:beforeAutospacing="0" w:after="120" w:afterAutospacing="0"/>
    </w:pPr>
    <w:rPr>
      <w:sz w:val="16"/>
      <w:szCs w:val="20"/>
    </w:rPr>
  </w:style>
  <w:style w:type="character" w:customStyle="1" w:styleId="3b">
    <w:name w:val="Основной текст 3 Знак"/>
    <w:aliases w:val="Знак5 Знак1,Знак5 Знак,Знак5 Знак10, Знак5 Знак,Знак5 Знак4,Знак5 Знак5,Знак5 Знак6,Знак5 Знак7,Знак5 Знак8,Знак5 Знак9,Знак5 Знак22,Знак5 Знак23,Знак5 Знак24,Знак5 Знак26,Знак5 Знак27"/>
    <w:basedOn w:val="a9"/>
    <w:uiPriority w:val="99"/>
    <w:qFormat/>
    <w:rsid w:val="00986055"/>
    <w:rPr>
      <w:rFonts w:ascii="Times New Roman" w:eastAsia="Calibri" w:hAnsi="Times New Roman" w:cs="Times New Roman"/>
      <w:sz w:val="16"/>
      <w:szCs w:val="16"/>
      <w:lang w:eastAsia="ru-RU"/>
    </w:rPr>
  </w:style>
  <w:style w:type="character" w:customStyle="1" w:styleId="310">
    <w:name w:val="Основной текст 3 Знак1"/>
    <w:aliases w:val="Знак5 Знак3, Знак5 Знак2"/>
    <w:link w:val="3a"/>
    <w:uiPriority w:val="99"/>
    <w:qFormat/>
    <w:locked/>
    <w:rsid w:val="00986055"/>
    <w:rPr>
      <w:rFonts w:ascii="Times New Roman" w:eastAsia="Calibri" w:hAnsi="Times New Roman" w:cs="Times New Roman"/>
      <w:sz w:val="16"/>
      <w:szCs w:val="20"/>
    </w:rPr>
  </w:style>
  <w:style w:type="paragraph" w:styleId="2f">
    <w:name w:val="Body Text Indent 2"/>
    <w:basedOn w:val="a8"/>
    <w:link w:val="220"/>
    <w:uiPriority w:val="99"/>
    <w:qFormat/>
    <w:rsid w:val="00986055"/>
    <w:pPr>
      <w:spacing w:after="120" w:line="480" w:lineRule="auto"/>
      <w:ind w:left="283"/>
    </w:pPr>
    <w:rPr>
      <w:szCs w:val="20"/>
    </w:rPr>
  </w:style>
  <w:style w:type="character" w:customStyle="1" w:styleId="2f0">
    <w:name w:val="Основной текст с отступом 2 Знак"/>
    <w:basedOn w:val="a9"/>
    <w:uiPriority w:val="99"/>
    <w:qFormat/>
    <w:rsid w:val="00986055"/>
    <w:rPr>
      <w:rFonts w:ascii="Times New Roman" w:eastAsia="Calibri" w:hAnsi="Times New Roman" w:cs="Times New Roman"/>
      <w:sz w:val="24"/>
      <w:szCs w:val="24"/>
      <w:lang w:eastAsia="ru-RU"/>
    </w:rPr>
  </w:style>
  <w:style w:type="character" w:customStyle="1" w:styleId="220">
    <w:name w:val="Основной текст с отступом 2 Знак2"/>
    <w:link w:val="2f"/>
    <w:uiPriority w:val="99"/>
    <w:qFormat/>
    <w:locked/>
    <w:rsid w:val="00986055"/>
    <w:rPr>
      <w:rFonts w:ascii="Times New Roman" w:eastAsia="Calibri" w:hAnsi="Times New Roman" w:cs="Times New Roman"/>
      <w:sz w:val="24"/>
      <w:szCs w:val="20"/>
    </w:rPr>
  </w:style>
  <w:style w:type="paragraph" w:styleId="afff8">
    <w:name w:val="Subtitle"/>
    <w:aliases w:val="Подзаголовок Знак1 Знак,Подзаголовок Знак Знак Знак,Знак1 Знак Знак Знак,Знак1 Знак1 Знак,Подзаголовок Знак Знак,Основной текст Знак3 Знак"/>
    <w:basedOn w:val="a8"/>
    <w:next w:val="a8"/>
    <w:link w:val="afff9"/>
    <w:uiPriority w:val="99"/>
    <w:qFormat/>
    <w:rsid w:val="00986055"/>
    <w:pPr>
      <w:numPr>
        <w:ilvl w:val="1"/>
      </w:numPr>
      <w:spacing w:after="160"/>
    </w:pPr>
    <w:rPr>
      <w:rFonts w:ascii="Cambria" w:hAnsi="Cambria"/>
      <w:i/>
      <w:color w:val="4F81BD"/>
      <w:spacing w:val="15"/>
      <w:szCs w:val="20"/>
    </w:rPr>
  </w:style>
  <w:style w:type="character" w:customStyle="1" w:styleId="afff9">
    <w:name w:val="Подзаголовок Знак"/>
    <w:aliases w:val="Подзаголовок Знак1 Знак Знак,Подзаголовок Знак Знак Знак Знак,Знак1 Знак Знак Знак Знак,Знак1 Знак1 Знак Знак,Подзаголовок Знак Знак Знак1,Основной текст Знак3 Знак Знак"/>
    <w:basedOn w:val="a9"/>
    <w:link w:val="afff8"/>
    <w:qFormat/>
    <w:rsid w:val="00986055"/>
    <w:rPr>
      <w:rFonts w:ascii="Cambria" w:eastAsia="Calibri" w:hAnsi="Cambria" w:cs="Times New Roman"/>
      <w:i/>
      <w:color w:val="4F81BD"/>
      <w:spacing w:val="15"/>
      <w:sz w:val="24"/>
      <w:szCs w:val="20"/>
    </w:rPr>
  </w:style>
  <w:style w:type="paragraph" w:styleId="2f1">
    <w:name w:val="List Continue 2"/>
    <w:basedOn w:val="a8"/>
    <w:uiPriority w:val="99"/>
    <w:qFormat/>
    <w:rsid w:val="00986055"/>
    <w:pPr>
      <w:spacing w:before="0" w:beforeAutospacing="0" w:after="120" w:afterAutospacing="0"/>
      <w:ind w:left="566"/>
    </w:pPr>
    <w:rPr>
      <w:sz w:val="20"/>
      <w:szCs w:val="20"/>
    </w:rPr>
  </w:style>
  <w:style w:type="paragraph" w:styleId="2f2">
    <w:name w:val="List 2"/>
    <w:basedOn w:val="a8"/>
    <w:uiPriority w:val="99"/>
    <w:rsid w:val="00986055"/>
    <w:pPr>
      <w:spacing w:before="0" w:beforeAutospacing="0" w:after="0" w:afterAutospacing="0"/>
      <w:ind w:left="566" w:hanging="283"/>
    </w:pPr>
    <w:rPr>
      <w:sz w:val="20"/>
      <w:szCs w:val="20"/>
    </w:rPr>
  </w:style>
  <w:style w:type="paragraph" w:styleId="3c">
    <w:name w:val="List 3"/>
    <w:basedOn w:val="a8"/>
    <w:uiPriority w:val="99"/>
    <w:rsid w:val="00986055"/>
    <w:pPr>
      <w:spacing w:before="0" w:beforeAutospacing="0" w:after="0" w:afterAutospacing="0"/>
      <w:ind w:left="849" w:hanging="283"/>
    </w:pPr>
  </w:style>
  <w:style w:type="paragraph" w:styleId="48">
    <w:name w:val="List 4"/>
    <w:basedOn w:val="a8"/>
    <w:uiPriority w:val="99"/>
    <w:rsid w:val="00986055"/>
    <w:pPr>
      <w:spacing w:before="0" w:beforeAutospacing="0" w:after="0" w:afterAutospacing="0"/>
      <w:ind w:left="1132" w:hanging="283"/>
    </w:pPr>
  </w:style>
  <w:style w:type="paragraph" w:styleId="HTML8">
    <w:name w:val="HTML Preformatted"/>
    <w:basedOn w:val="a8"/>
    <w:link w:val="HTML30"/>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Pr>
      <w:rFonts w:ascii="Courier New" w:hAnsi="Courier New"/>
      <w:sz w:val="20"/>
      <w:szCs w:val="20"/>
    </w:rPr>
  </w:style>
  <w:style w:type="character" w:customStyle="1" w:styleId="HTML9">
    <w:name w:val="Стандартный HTML Знак"/>
    <w:basedOn w:val="a9"/>
    <w:uiPriority w:val="99"/>
    <w:qFormat/>
    <w:rsid w:val="00986055"/>
    <w:rPr>
      <w:rFonts w:ascii="Consolas" w:eastAsia="Calibri" w:hAnsi="Consolas" w:cs="Times New Roman"/>
      <w:sz w:val="20"/>
      <w:szCs w:val="20"/>
      <w:lang w:eastAsia="ru-RU"/>
    </w:rPr>
  </w:style>
  <w:style w:type="character" w:customStyle="1" w:styleId="HTML30">
    <w:name w:val="Стандартный HTML Знак3"/>
    <w:link w:val="HTML8"/>
    <w:uiPriority w:val="99"/>
    <w:qFormat/>
    <w:locked/>
    <w:rsid w:val="00986055"/>
    <w:rPr>
      <w:rFonts w:ascii="Courier New" w:eastAsia="Calibri" w:hAnsi="Courier New" w:cs="Times New Roman"/>
      <w:sz w:val="20"/>
      <w:szCs w:val="20"/>
      <w:lang w:eastAsia="ru-RU"/>
    </w:rPr>
  </w:style>
  <w:style w:type="paragraph" w:styleId="afffa">
    <w:name w:val="Block Text"/>
    <w:basedOn w:val="a8"/>
    <w:uiPriority w:val="99"/>
    <w:qFormat/>
    <w:rsid w:val="00986055"/>
    <w:pPr>
      <w:spacing w:before="0" w:beforeAutospacing="0" w:after="0" w:afterAutospacing="0"/>
      <w:ind w:left="-709" w:right="-625"/>
    </w:pPr>
    <w:rPr>
      <w:sz w:val="28"/>
      <w:szCs w:val="20"/>
    </w:rPr>
  </w:style>
  <w:style w:type="table" w:styleId="1f1">
    <w:name w:val="Table Simple 1"/>
    <w:basedOn w:val="aa"/>
    <w:uiPriority w:val="99"/>
    <w:rsid w:val="00986055"/>
    <w:pPr>
      <w:spacing w:after="0" w:line="240" w:lineRule="auto"/>
    </w:pPr>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rPr>
        <w:rFonts w:ascii="Arial" w:hAnsi="Arial" w:cs="Arial"/>
      </w:rPr>
      <w:tblPr/>
      <w:tcPr>
        <w:tcBorders>
          <w:top w:val="none" w:sz="0" w:space="0" w:color="auto"/>
          <w:left w:val="none" w:sz="0" w:space="0" w:color="auto"/>
          <w:bottom w:val="single" w:sz="6" w:space="0" w:color="008000"/>
          <w:right w:val="none" w:sz="0" w:space="0" w:color="auto"/>
          <w:insideH w:val="none" w:sz="0" w:space="0" w:color="auto"/>
          <w:insideV w:val="none" w:sz="0" w:space="0" w:color="auto"/>
          <w:tl2br w:val="nil"/>
          <w:tr2bl w:val="nil"/>
        </w:tcBorders>
      </w:tcPr>
    </w:tblStylePr>
    <w:tblStylePr w:type="lastRow">
      <w:rPr>
        <w:rFonts w:ascii="Arial" w:hAnsi="Arial" w:cs="Arial"/>
      </w:rPr>
      <w:tblPr/>
      <w:tcPr>
        <w:tcBorders>
          <w:top w:val="single" w:sz="6"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f2">
    <w:name w:val="Table Grid 1"/>
    <w:basedOn w:val="aa"/>
    <w:uiPriority w:val="99"/>
    <w:rsid w:val="00986055"/>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Arial"/>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rFonts w:cs="Arial"/>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b">
    <w:name w:val="Table Grid"/>
    <w:basedOn w:val="aa"/>
    <w:uiPriority w:val="99"/>
    <w:rsid w:val="0098605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c">
    <w:name w:val="Table Professional"/>
    <w:basedOn w:val="aa"/>
    <w:uiPriority w:val="99"/>
    <w:rsid w:val="00986055"/>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Arial"/>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character" w:customStyle="1" w:styleId="Heading1Char">
    <w:name w:val="Heading 1 Char"/>
    <w:aliases w:val="Основной текст с отступом1 Char,Заголовок 1 Знак Знак Char,Знак Заголовок 1 Char,Знак Char,Знак6 Char,Знак7 Знак Знак Знак Char,Знак7 Знак1 Знак Char,Знак7 Знак Char,текст Char,Основной текст 1 Char,Знак4 Char,Body Text Indent Char,Зн Cha"/>
    <w:uiPriority w:val="99"/>
    <w:qFormat/>
    <w:locked/>
    <w:rsid w:val="00986055"/>
    <w:rPr>
      <w:rFonts w:ascii="Cambria" w:hAnsi="Cambria"/>
      <w:b/>
      <w:kern w:val="32"/>
      <w:sz w:val="32"/>
    </w:rPr>
  </w:style>
  <w:style w:type="character" w:customStyle="1" w:styleId="Heading2Char">
    <w:name w:val="Heading 2 Char"/>
    <w:aliases w:val="Знак3 Знак Char"/>
    <w:uiPriority w:val="99"/>
    <w:qFormat/>
    <w:locked/>
    <w:rsid w:val="00986055"/>
    <w:rPr>
      <w:rFonts w:ascii="Cambria" w:hAnsi="Cambria"/>
      <w:b/>
      <w:i/>
      <w:sz w:val="28"/>
    </w:rPr>
  </w:style>
  <w:style w:type="character" w:customStyle="1" w:styleId="Heading3Char">
    <w:name w:val="Heading 3 Char"/>
    <w:aliases w:val="Знак2 Char"/>
    <w:uiPriority w:val="99"/>
    <w:qFormat/>
    <w:locked/>
    <w:rsid w:val="00986055"/>
    <w:rPr>
      <w:rFonts w:ascii="Arial" w:hAnsi="Arial"/>
      <w:b/>
      <w:sz w:val="26"/>
      <w:lang w:val="ru-RU" w:eastAsia="ru-RU"/>
    </w:rPr>
  </w:style>
  <w:style w:type="character" w:customStyle="1" w:styleId="Heading4Char">
    <w:name w:val="Heading 4 Char"/>
    <w:uiPriority w:val="99"/>
    <w:qFormat/>
    <w:locked/>
    <w:rsid w:val="00986055"/>
    <w:rPr>
      <w:rFonts w:ascii="Cambria" w:hAnsi="Cambria"/>
      <w:b/>
      <w:i/>
      <w:color w:val="4F81BD"/>
      <w:sz w:val="22"/>
      <w:lang w:val="ru-RU" w:eastAsia="ru-RU"/>
    </w:rPr>
  </w:style>
  <w:style w:type="character" w:customStyle="1" w:styleId="Heading5Char">
    <w:name w:val="Heading 5 Char"/>
    <w:uiPriority w:val="99"/>
    <w:qFormat/>
    <w:locked/>
    <w:rsid w:val="00986055"/>
    <w:rPr>
      <w:sz w:val="22"/>
      <w:lang w:val="ru-RU" w:eastAsia="en-US"/>
    </w:rPr>
  </w:style>
  <w:style w:type="character" w:customStyle="1" w:styleId="Heading6Char">
    <w:name w:val="Heading 6 Char"/>
    <w:uiPriority w:val="99"/>
    <w:qFormat/>
    <w:locked/>
    <w:rsid w:val="00986055"/>
    <w:rPr>
      <w:i/>
      <w:sz w:val="22"/>
      <w:lang w:val="ru-RU" w:eastAsia="en-US"/>
    </w:rPr>
  </w:style>
  <w:style w:type="character" w:customStyle="1" w:styleId="Heading7Char">
    <w:name w:val="Heading 7 Char"/>
    <w:uiPriority w:val="99"/>
    <w:qFormat/>
    <w:locked/>
    <w:rsid w:val="00986055"/>
    <w:rPr>
      <w:rFonts w:ascii="Times New Roman" w:hAnsi="Times New Roman"/>
      <w:sz w:val="24"/>
      <w:lang w:eastAsia="ru-RU"/>
    </w:rPr>
  </w:style>
  <w:style w:type="character" w:customStyle="1" w:styleId="Heading8Char">
    <w:name w:val="Heading 8 Char"/>
    <w:uiPriority w:val="99"/>
    <w:qFormat/>
    <w:locked/>
    <w:rsid w:val="00986055"/>
    <w:rPr>
      <w:i/>
      <w:lang w:val="ru-RU" w:eastAsia="en-US"/>
    </w:rPr>
  </w:style>
  <w:style w:type="character" w:customStyle="1" w:styleId="Heading9Char">
    <w:name w:val="Heading 9 Char"/>
    <w:uiPriority w:val="99"/>
    <w:qFormat/>
    <w:locked/>
    <w:rsid w:val="00986055"/>
    <w:rPr>
      <w:rFonts w:ascii="Arial" w:hAnsi="Arial"/>
      <w:lang w:eastAsia="ru-RU"/>
    </w:rPr>
  </w:style>
  <w:style w:type="character" w:customStyle="1" w:styleId="Heading1Char2">
    <w:name w:val="Heading 1 Char2"/>
    <w:aliases w:val="Body Text Indent Char3,Заголовок 1 Знак Знак Char1,Знак Заголовок 1 Char1,Знак Char2,Знак6 Char2,Знак7 Знак Знак Знак Char2,Знак7 Знак1 Знак Char2,Знак7 Знак Char2,текст Char2,Основной текст 1 Char2,Знак7 Знак Знак1 Char2,Знак61 Char1"/>
    <w:uiPriority w:val="99"/>
    <w:locked/>
    <w:rsid w:val="00986055"/>
    <w:rPr>
      <w:rFonts w:ascii="Arial" w:hAnsi="Arial"/>
      <w:b/>
      <w:kern w:val="32"/>
      <w:sz w:val="32"/>
      <w:lang w:eastAsia="ru-RU"/>
    </w:rPr>
  </w:style>
  <w:style w:type="character" w:customStyle="1" w:styleId="HTMLAddressChar">
    <w:name w:val="HTML Address Char"/>
    <w:uiPriority w:val="99"/>
    <w:qFormat/>
    <w:locked/>
    <w:rsid w:val="00986055"/>
    <w:rPr>
      <w:i/>
      <w:sz w:val="24"/>
      <w:lang w:val="ru-RU" w:eastAsia="ru-RU"/>
    </w:rPr>
  </w:style>
  <w:style w:type="character" w:customStyle="1" w:styleId="123">
    <w:name w:val="Заголовок 1 Знак2"/>
    <w:aliases w:val="Заголовок 1 Знак Знак Знак2,Знак Заголовок 1 Знак2,Знак Знак1,Знак Знак2,Знак6 Знак,Знак7 Знак Знак Знак Знак,Знак7 Знак1 Знак Знак,Знак7 Знак Знак,Знак Знак74,Знак4 Знак,Заголовок 1 Знак1,Основной текст с отступом1 Знак1,Знак Знак87"/>
    <w:qFormat/>
    <w:locked/>
    <w:rsid w:val="00986055"/>
    <w:rPr>
      <w:rFonts w:ascii="Arial" w:hAnsi="Arial"/>
      <w:b/>
      <w:i/>
      <w:sz w:val="28"/>
      <w:lang w:val="ru-RU" w:eastAsia="en-US"/>
    </w:rPr>
  </w:style>
  <w:style w:type="character" w:customStyle="1" w:styleId="230">
    <w:name w:val="Заголовок 2 Знак3"/>
    <w:aliases w:val="Знак3 Знак Знак2,Знак3 Знак Знак1,Знак3 Знак Знак Знак1,Знак3 Знак Знак6, Знак3 Знак Знак, Знак3 Знак Знак Знак1,Заголовок 2 Знак4"/>
    <w:uiPriority w:val="99"/>
    <w:qFormat/>
    <w:locked/>
    <w:rsid w:val="00986055"/>
    <w:rPr>
      <w:rFonts w:ascii="Arial" w:hAnsi="Arial"/>
      <w:b/>
      <w:i/>
      <w:sz w:val="28"/>
      <w:lang w:val="ru-RU" w:eastAsia="en-US"/>
    </w:rPr>
  </w:style>
  <w:style w:type="character" w:customStyle="1" w:styleId="HTMLPreformattedChar">
    <w:name w:val="HTML Preformatted Char"/>
    <w:uiPriority w:val="99"/>
    <w:qFormat/>
    <w:locked/>
    <w:rsid w:val="00986055"/>
    <w:rPr>
      <w:rFonts w:ascii="Courier New" w:hAnsi="Courier New"/>
      <w:lang w:eastAsia="ru-RU"/>
    </w:rPr>
  </w:style>
  <w:style w:type="paragraph" w:customStyle="1" w:styleId="FootnoteText1">
    <w:name w:val="Footnote Text1"/>
    <w:aliases w:val="Текст сноски Знак1,Текст сноски Знак Знак,Текст сноски Знак Знак Знак Знак,Текст сноски Знак Знак Знак Знак Знак Знак,Текст сноски Знак Знак Знак Знак Знак Знак Знак Знак Знак,сноска,Знак3 Знак Знак"/>
    <w:basedOn w:val="a8"/>
    <w:rsid w:val="00986055"/>
    <w:pPr>
      <w:spacing w:before="0" w:beforeAutospacing="0" w:after="0" w:afterAutospacing="0" w:line="360" w:lineRule="auto"/>
      <w:ind w:firstLine="709"/>
      <w:jc w:val="both"/>
    </w:pPr>
    <w:rPr>
      <w:rFonts w:ascii="Courier New" w:eastAsia="Times New Roman" w:hAnsi="Courier New"/>
      <w:color w:val="000000"/>
      <w:sz w:val="28"/>
    </w:rPr>
  </w:style>
  <w:style w:type="character" w:customStyle="1" w:styleId="CommentTextChar2">
    <w:name w:val="Comment Text Char2"/>
    <w:uiPriority w:val="99"/>
    <w:locked/>
    <w:rsid w:val="00986055"/>
  </w:style>
  <w:style w:type="character" w:customStyle="1" w:styleId="HeaderChar2">
    <w:name w:val="Header Char2"/>
    <w:uiPriority w:val="99"/>
    <w:locked/>
    <w:rsid w:val="00986055"/>
    <w:rPr>
      <w:sz w:val="24"/>
    </w:rPr>
  </w:style>
  <w:style w:type="character" w:customStyle="1" w:styleId="FooterChar2">
    <w:name w:val="Footer Char2"/>
    <w:uiPriority w:val="99"/>
    <w:locked/>
    <w:rsid w:val="00986055"/>
    <w:rPr>
      <w:sz w:val="24"/>
    </w:rPr>
  </w:style>
  <w:style w:type="character" w:customStyle="1" w:styleId="EndnoteTextChar2">
    <w:name w:val="Endnote Text Char2"/>
    <w:uiPriority w:val="99"/>
    <w:locked/>
    <w:rsid w:val="00986055"/>
    <w:rPr>
      <w:color w:val="000000"/>
      <w:sz w:val="24"/>
    </w:rPr>
  </w:style>
  <w:style w:type="character" w:customStyle="1" w:styleId="MacroTextChar1">
    <w:name w:val="Macro Text Char1"/>
    <w:uiPriority w:val="99"/>
    <w:locked/>
    <w:rsid w:val="00986055"/>
    <w:rPr>
      <w:rFonts w:ascii="Courier New" w:hAnsi="Courier New"/>
      <w:sz w:val="22"/>
      <w:lang w:val="en-US" w:eastAsia="en-US"/>
    </w:rPr>
  </w:style>
  <w:style w:type="character" w:customStyle="1" w:styleId="TitleChar2">
    <w:name w:val="Title Char2"/>
    <w:uiPriority w:val="99"/>
    <w:locked/>
    <w:rsid w:val="00986055"/>
    <w:rPr>
      <w:sz w:val="24"/>
      <w:lang w:val="en-US"/>
    </w:rPr>
  </w:style>
  <w:style w:type="character" w:customStyle="1" w:styleId="BodyTextChar2">
    <w:name w:val="Body Text Char2"/>
    <w:aliases w:val="Знак1 Char,Body Text Char,Знак1 Char2,Body Text Char21,Основной текст Знак Знак Char,Знак1 Char21,Body Text Char211,Знак1 Char211,Основной текст Знак Знак Char2,Body Text Char4"/>
    <w:uiPriority w:val="99"/>
    <w:qFormat/>
    <w:locked/>
    <w:rsid w:val="00986055"/>
    <w:rPr>
      <w:sz w:val="24"/>
    </w:rPr>
  </w:style>
  <w:style w:type="character" w:customStyle="1" w:styleId="SubtitleChar2">
    <w:name w:val="Subtitle Char2"/>
    <w:uiPriority w:val="99"/>
    <w:locked/>
    <w:rsid w:val="00986055"/>
    <w:rPr>
      <w:rFonts w:ascii="PragmaticaCTT" w:hAnsi="PragmaticaCTT"/>
      <w:b/>
      <w:sz w:val="24"/>
    </w:rPr>
  </w:style>
  <w:style w:type="character" w:customStyle="1" w:styleId="BodyTextFirstIndentChar2">
    <w:name w:val="Body Text First Indent Char2"/>
    <w:uiPriority w:val="99"/>
    <w:locked/>
    <w:rsid w:val="00986055"/>
    <w:rPr>
      <w:rFonts w:ascii="Times New Roman" w:hAnsi="Times New Roman"/>
      <w:sz w:val="24"/>
      <w:lang w:eastAsia="ru-RU"/>
    </w:rPr>
  </w:style>
  <w:style w:type="character" w:customStyle="1" w:styleId="BodyText2Char2">
    <w:name w:val="Body Text 2 Char2"/>
    <w:uiPriority w:val="99"/>
    <w:locked/>
    <w:rsid w:val="00986055"/>
    <w:rPr>
      <w:sz w:val="24"/>
    </w:rPr>
  </w:style>
  <w:style w:type="character" w:customStyle="1" w:styleId="BodyText3Char">
    <w:name w:val="Body Text 3 Char"/>
    <w:aliases w:val="Знак5 Char"/>
    <w:uiPriority w:val="99"/>
    <w:qFormat/>
    <w:locked/>
    <w:rsid w:val="00986055"/>
    <w:rPr>
      <w:rFonts w:ascii="Times New Roman" w:hAnsi="Times New Roman"/>
      <w:sz w:val="16"/>
    </w:rPr>
  </w:style>
  <w:style w:type="character" w:customStyle="1" w:styleId="BodyTextIndent2Char2">
    <w:name w:val="Body Text Indent 2 Char2"/>
    <w:uiPriority w:val="99"/>
    <w:locked/>
    <w:rsid w:val="00986055"/>
    <w:rPr>
      <w:sz w:val="24"/>
    </w:rPr>
  </w:style>
  <w:style w:type="character" w:customStyle="1" w:styleId="BodyTextIndent3Char2">
    <w:name w:val="Body Text Indent 3 Char2"/>
    <w:uiPriority w:val="99"/>
    <w:locked/>
    <w:rsid w:val="00986055"/>
    <w:rPr>
      <w:sz w:val="16"/>
    </w:rPr>
  </w:style>
  <w:style w:type="character" w:customStyle="1" w:styleId="DocumentMapChar2">
    <w:name w:val="Document Map Char2"/>
    <w:uiPriority w:val="99"/>
    <w:locked/>
    <w:rsid w:val="00986055"/>
    <w:rPr>
      <w:rFonts w:ascii="Tahoma" w:hAnsi="Tahoma"/>
    </w:rPr>
  </w:style>
  <w:style w:type="character" w:customStyle="1" w:styleId="PlainTextChar2">
    <w:name w:val="Plain Text Char2"/>
    <w:aliases w:val="Heading 12 Char,Plain Text Char,Heading 12 Char1,Знак8 Char,Plain Text Char21,Heading 12 Char12,Знак3 Char,Знак3 Char2,Heading 12 Char2"/>
    <w:uiPriority w:val="99"/>
    <w:qFormat/>
    <w:locked/>
    <w:rsid w:val="00986055"/>
    <w:rPr>
      <w:rFonts w:ascii="Courier New" w:hAnsi="Courier New"/>
    </w:rPr>
  </w:style>
  <w:style w:type="character" w:customStyle="1" w:styleId="1f3">
    <w:name w:val="Текст Знак1"/>
    <w:aliases w:val="Heading 12 Знак1,Знак Заголовок 1 Знак Знак1,Знак3 Знак2"/>
    <w:qFormat/>
    <w:rsid w:val="00986055"/>
    <w:rPr>
      <w:rFonts w:ascii="Consolas" w:hAnsi="Consolas"/>
      <w:sz w:val="21"/>
      <w:lang w:eastAsia="ru-RU"/>
    </w:rPr>
  </w:style>
  <w:style w:type="character" w:customStyle="1" w:styleId="1f4">
    <w:name w:val="Текст примечания Знак1"/>
    <w:uiPriority w:val="99"/>
    <w:qFormat/>
    <w:rsid w:val="00986055"/>
    <w:rPr>
      <w:rFonts w:ascii="Times New Roman" w:hAnsi="Times New Roman"/>
      <w:sz w:val="20"/>
      <w:lang w:eastAsia="ru-RU"/>
    </w:rPr>
  </w:style>
  <w:style w:type="character" w:customStyle="1" w:styleId="CommentSubjectChar2">
    <w:name w:val="Comment Subject Char2"/>
    <w:uiPriority w:val="99"/>
    <w:qFormat/>
    <w:locked/>
    <w:rsid w:val="00986055"/>
    <w:rPr>
      <w:sz w:val="16"/>
    </w:rPr>
  </w:style>
  <w:style w:type="character" w:customStyle="1" w:styleId="BalloonTextChar2">
    <w:name w:val="Balloon Text Char2"/>
    <w:uiPriority w:val="99"/>
    <w:locked/>
    <w:rsid w:val="00986055"/>
    <w:rPr>
      <w:rFonts w:ascii="Tahoma" w:hAnsi="Tahoma"/>
      <w:sz w:val="16"/>
    </w:rPr>
  </w:style>
  <w:style w:type="character" w:customStyle="1" w:styleId="NoSpacingChar2">
    <w:name w:val="No Spacing Char2"/>
    <w:link w:val="1f5"/>
    <w:uiPriority w:val="99"/>
    <w:locked/>
    <w:rsid w:val="00986055"/>
    <w:rPr>
      <w:rFonts w:eastAsia="Times New Roman"/>
      <w:lang w:val="en-US"/>
    </w:rPr>
  </w:style>
  <w:style w:type="paragraph" w:customStyle="1" w:styleId="1f5">
    <w:name w:val="Без интервала1"/>
    <w:link w:val="NoSpacingChar2"/>
    <w:qFormat/>
    <w:rsid w:val="00986055"/>
    <w:pPr>
      <w:spacing w:beforeAutospacing="1" w:after="0" w:afterAutospacing="1" w:line="240" w:lineRule="auto"/>
    </w:pPr>
    <w:rPr>
      <w:rFonts w:eastAsia="Times New Roman"/>
      <w:lang w:val="en-US"/>
    </w:rPr>
  </w:style>
  <w:style w:type="character" w:customStyle="1" w:styleId="ListParagraphChar3">
    <w:name w:val="List Paragraph Char3"/>
    <w:link w:val="1f6"/>
    <w:uiPriority w:val="99"/>
    <w:locked/>
    <w:rsid w:val="00986055"/>
    <w:rPr>
      <w:rFonts w:ascii="Calibri" w:hAnsi="Calibri"/>
      <w:sz w:val="24"/>
    </w:rPr>
  </w:style>
  <w:style w:type="paragraph" w:customStyle="1" w:styleId="1f6">
    <w:name w:val="Абзац списка1"/>
    <w:basedOn w:val="a8"/>
    <w:link w:val="ListParagraphChar3"/>
    <w:qFormat/>
    <w:rsid w:val="00986055"/>
    <w:pPr>
      <w:ind w:left="720"/>
      <w:contextualSpacing/>
    </w:pPr>
    <w:rPr>
      <w:rFonts w:ascii="Calibri" w:eastAsiaTheme="minorHAnsi" w:hAnsi="Calibri" w:cstheme="minorBidi"/>
      <w:szCs w:val="22"/>
      <w:lang w:eastAsia="en-US"/>
    </w:rPr>
  </w:style>
  <w:style w:type="character" w:customStyle="1" w:styleId="QuoteChar3">
    <w:name w:val="Quote Char3"/>
    <w:link w:val="240"/>
    <w:uiPriority w:val="99"/>
    <w:qFormat/>
    <w:locked/>
    <w:rsid w:val="00986055"/>
    <w:rPr>
      <w:i/>
      <w:color w:val="000000"/>
      <w:sz w:val="24"/>
    </w:rPr>
  </w:style>
  <w:style w:type="paragraph" w:customStyle="1" w:styleId="240">
    <w:name w:val="Цитата 24"/>
    <w:basedOn w:val="a8"/>
    <w:next w:val="a8"/>
    <w:link w:val="QuoteChar3"/>
    <w:uiPriority w:val="99"/>
    <w:qFormat/>
    <w:rsid w:val="00986055"/>
    <w:pPr>
      <w:spacing w:before="0" w:beforeAutospacing="0" w:after="0" w:afterAutospacing="0"/>
    </w:pPr>
    <w:rPr>
      <w:rFonts w:asciiTheme="minorHAnsi" w:eastAsiaTheme="minorHAnsi" w:hAnsiTheme="minorHAnsi" w:cstheme="minorBidi"/>
      <w:i/>
      <w:color w:val="000000"/>
      <w:szCs w:val="22"/>
      <w:lang w:eastAsia="en-US"/>
    </w:rPr>
  </w:style>
  <w:style w:type="character" w:customStyle="1" w:styleId="IntenseQuoteChar3">
    <w:name w:val="Intense Quote Char3"/>
    <w:link w:val="49"/>
    <w:uiPriority w:val="99"/>
    <w:qFormat/>
    <w:locked/>
    <w:rsid w:val="00986055"/>
    <w:rPr>
      <w:b/>
      <w:i/>
      <w:color w:val="4F81BD"/>
      <w:sz w:val="24"/>
    </w:rPr>
  </w:style>
  <w:style w:type="paragraph" w:customStyle="1" w:styleId="49">
    <w:name w:val="Выделенная цитата4"/>
    <w:basedOn w:val="a8"/>
    <w:next w:val="a8"/>
    <w:link w:val="IntenseQuoteChar3"/>
    <w:uiPriority w:val="99"/>
    <w:qFormat/>
    <w:rsid w:val="00986055"/>
    <w:pPr>
      <w:pBdr>
        <w:bottom w:val="single" w:sz="4" w:space="4" w:color="4F81BD"/>
      </w:pBdr>
      <w:spacing w:before="200" w:beforeAutospacing="0" w:after="280" w:afterAutospacing="0"/>
      <w:ind w:left="936" w:right="936"/>
    </w:pPr>
    <w:rPr>
      <w:rFonts w:asciiTheme="minorHAnsi" w:eastAsiaTheme="minorHAnsi" w:hAnsiTheme="minorHAnsi" w:cstheme="minorBidi"/>
      <w:b/>
      <w:i/>
      <w:color w:val="4F81BD"/>
      <w:szCs w:val="22"/>
      <w:lang w:eastAsia="en-US"/>
    </w:rPr>
  </w:style>
  <w:style w:type="character" w:customStyle="1" w:styleId="3d">
    <w:name w:val="Стиль3 Знак"/>
    <w:link w:val="3e"/>
    <w:uiPriority w:val="99"/>
    <w:qFormat/>
    <w:locked/>
    <w:rsid w:val="00986055"/>
    <w:rPr>
      <w:rFonts w:ascii="Arial" w:hAnsi="Arial"/>
      <w:color w:val="622423"/>
      <w:sz w:val="32"/>
      <w:shd w:val="clear" w:color="auto" w:fill="F2DBDB"/>
    </w:rPr>
  </w:style>
  <w:style w:type="paragraph" w:customStyle="1" w:styleId="3e">
    <w:name w:val="Стиль3"/>
    <w:basedOn w:val="1c"/>
    <w:next w:val="a8"/>
    <w:link w:val="3d"/>
    <w:uiPriority w:val="99"/>
    <w:qFormat/>
    <w:rsid w:val="00986055"/>
    <w:pPr>
      <w:pBdr>
        <w:top w:val="single" w:sz="8" w:space="0" w:color="C0504D"/>
        <w:left w:val="single" w:sz="8" w:space="0" w:color="C0504D"/>
        <w:bottom w:val="single" w:sz="8" w:space="0" w:color="C0504D"/>
        <w:right w:val="single" w:sz="8" w:space="0" w:color="C0504D"/>
      </w:pBdr>
      <w:shd w:val="clear" w:color="auto" w:fill="F2DBDB"/>
      <w:spacing w:before="240" w:beforeAutospacing="0" w:after="60" w:afterAutospacing="0" w:line="268" w:lineRule="auto"/>
      <w:ind w:left="0"/>
      <w:contextualSpacing/>
    </w:pPr>
    <w:rPr>
      <w:rFonts w:ascii="Arial" w:eastAsiaTheme="minorHAnsi" w:hAnsi="Arial" w:cstheme="minorBidi"/>
      <w:color w:val="622423"/>
      <w:sz w:val="32"/>
      <w:szCs w:val="22"/>
      <w:lang w:eastAsia="en-US"/>
    </w:rPr>
  </w:style>
  <w:style w:type="paragraph" w:customStyle="1" w:styleId="afffd">
    <w:name w:val="Для таблиц"/>
    <w:basedOn w:val="a8"/>
    <w:uiPriority w:val="99"/>
    <w:qFormat/>
    <w:rsid w:val="00986055"/>
    <w:pPr>
      <w:spacing w:before="0" w:beforeAutospacing="0" w:after="0" w:afterAutospacing="0"/>
    </w:pPr>
  </w:style>
  <w:style w:type="paragraph" w:customStyle="1" w:styleId="afffe">
    <w:name w:val="список с точками"/>
    <w:basedOn w:val="a8"/>
    <w:uiPriority w:val="99"/>
    <w:qFormat/>
    <w:rsid w:val="00986055"/>
    <w:pPr>
      <w:tabs>
        <w:tab w:val="left" w:pos="3330"/>
      </w:tabs>
      <w:spacing w:before="0" w:beforeAutospacing="0" w:after="0" w:afterAutospacing="0" w:line="312" w:lineRule="auto"/>
      <w:ind w:left="3330" w:hanging="720"/>
      <w:jc w:val="both"/>
    </w:pPr>
  </w:style>
  <w:style w:type="paragraph" w:customStyle="1" w:styleId="Default">
    <w:name w:val="Default"/>
    <w:uiPriority w:val="99"/>
    <w:qFormat/>
    <w:rsid w:val="00986055"/>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f">
    <w:name w:val="Знак Знак Знак Знак Знак Знак"/>
    <w:basedOn w:val="a8"/>
    <w:uiPriority w:val="99"/>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Style2">
    <w:name w:val="Style2"/>
    <w:basedOn w:val="a8"/>
    <w:uiPriority w:val="99"/>
    <w:qFormat/>
    <w:rsid w:val="00986055"/>
    <w:pPr>
      <w:widowControl w:val="0"/>
      <w:autoSpaceDE w:val="0"/>
      <w:autoSpaceDN w:val="0"/>
      <w:adjustRightInd w:val="0"/>
      <w:spacing w:before="0" w:beforeAutospacing="0" w:after="0" w:afterAutospacing="0"/>
    </w:pPr>
  </w:style>
  <w:style w:type="paragraph" w:customStyle="1" w:styleId="Style1">
    <w:name w:val="Style1"/>
    <w:basedOn w:val="a8"/>
    <w:uiPriority w:val="99"/>
    <w:qFormat/>
    <w:rsid w:val="00986055"/>
    <w:pPr>
      <w:widowControl w:val="0"/>
      <w:autoSpaceDE w:val="0"/>
      <w:autoSpaceDN w:val="0"/>
      <w:adjustRightInd w:val="0"/>
      <w:spacing w:before="0" w:beforeAutospacing="0" w:after="0" w:afterAutospacing="0" w:line="309" w:lineRule="exact"/>
      <w:ind w:firstLine="686"/>
      <w:jc w:val="both"/>
    </w:pPr>
  </w:style>
  <w:style w:type="paragraph" w:customStyle="1" w:styleId="ConsPlusNonformat">
    <w:name w:val="ConsPlusNonformat"/>
    <w:uiPriority w:val="99"/>
    <w:qFormat/>
    <w:rsid w:val="00986055"/>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paragraph" w:customStyle="1" w:styleId="Normal1">
    <w:name w:val="Normal1"/>
    <w:uiPriority w:val="99"/>
    <w:qFormat/>
    <w:rsid w:val="00986055"/>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affff0">
    <w:name w:val="......."/>
    <w:basedOn w:val="a8"/>
    <w:next w:val="a8"/>
    <w:uiPriority w:val="99"/>
    <w:qFormat/>
    <w:rsid w:val="00986055"/>
    <w:pPr>
      <w:autoSpaceDE w:val="0"/>
      <w:autoSpaceDN w:val="0"/>
      <w:adjustRightInd w:val="0"/>
      <w:spacing w:before="0" w:beforeAutospacing="0" w:after="0" w:afterAutospacing="0"/>
    </w:pPr>
  </w:style>
  <w:style w:type="paragraph" w:customStyle="1" w:styleId="2f3">
    <w:name w:val="Стиль2"/>
    <w:basedOn w:val="a8"/>
    <w:next w:val="a"/>
    <w:uiPriority w:val="99"/>
    <w:qFormat/>
    <w:rsid w:val="00986055"/>
    <w:pPr>
      <w:spacing w:before="0" w:beforeAutospacing="0" w:after="0" w:afterAutospacing="0"/>
    </w:pPr>
    <w:rPr>
      <w:b/>
      <w:sz w:val="20"/>
    </w:rPr>
  </w:style>
  <w:style w:type="paragraph" w:customStyle="1" w:styleId="Style23">
    <w:name w:val="Style23"/>
    <w:basedOn w:val="a8"/>
    <w:uiPriority w:val="99"/>
    <w:qFormat/>
    <w:rsid w:val="00986055"/>
    <w:pPr>
      <w:widowControl w:val="0"/>
      <w:autoSpaceDE w:val="0"/>
      <w:autoSpaceDN w:val="0"/>
      <w:adjustRightInd w:val="0"/>
      <w:spacing w:before="0" w:beforeAutospacing="0" w:after="0" w:afterAutospacing="0" w:line="482" w:lineRule="exact"/>
      <w:ind w:firstLine="720"/>
      <w:jc w:val="both"/>
    </w:pPr>
  </w:style>
  <w:style w:type="paragraph" w:customStyle="1" w:styleId="Style5">
    <w:name w:val="Style5"/>
    <w:basedOn w:val="a8"/>
    <w:uiPriority w:val="99"/>
    <w:qFormat/>
    <w:rsid w:val="00986055"/>
    <w:pPr>
      <w:widowControl w:val="0"/>
      <w:autoSpaceDE w:val="0"/>
      <w:autoSpaceDN w:val="0"/>
      <w:adjustRightInd w:val="0"/>
      <w:spacing w:before="0" w:beforeAutospacing="0" w:after="0" w:afterAutospacing="0" w:line="490" w:lineRule="exact"/>
      <w:jc w:val="center"/>
    </w:pPr>
  </w:style>
  <w:style w:type="paragraph" w:customStyle="1" w:styleId="FR3">
    <w:name w:val="FR3"/>
    <w:uiPriority w:val="99"/>
    <w:qFormat/>
    <w:rsid w:val="00986055"/>
    <w:pPr>
      <w:widowControl w:val="0"/>
      <w:snapToGrid w:val="0"/>
      <w:spacing w:after="0" w:line="278" w:lineRule="auto"/>
      <w:jc w:val="both"/>
    </w:pPr>
    <w:rPr>
      <w:rFonts w:ascii="Times New Roman" w:eastAsia="Calibri" w:hAnsi="Times New Roman" w:cs="Times New Roman"/>
      <w:sz w:val="20"/>
      <w:szCs w:val="20"/>
      <w:lang w:eastAsia="ru-RU"/>
    </w:rPr>
  </w:style>
  <w:style w:type="paragraph" w:customStyle="1" w:styleId="1f7">
    <w:name w:val="Обычный (веб)1"/>
    <w:basedOn w:val="a8"/>
    <w:uiPriority w:val="99"/>
    <w:qFormat/>
    <w:rsid w:val="00986055"/>
    <w:pPr>
      <w:spacing w:before="75" w:beforeAutospacing="0"/>
      <w:jc w:val="both"/>
    </w:pPr>
    <w:rPr>
      <w:rFonts w:ascii="Arial" w:hAnsi="Arial" w:cs="Arial"/>
      <w:color w:val="000000"/>
      <w:sz w:val="20"/>
      <w:szCs w:val="20"/>
    </w:rPr>
  </w:style>
  <w:style w:type="paragraph" w:customStyle="1" w:styleId="Style16">
    <w:name w:val="Style16"/>
    <w:basedOn w:val="a8"/>
    <w:uiPriority w:val="99"/>
    <w:qFormat/>
    <w:rsid w:val="00986055"/>
    <w:pPr>
      <w:widowControl w:val="0"/>
      <w:autoSpaceDE w:val="0"/>
      <w:autoSpaceDN w:val="0"/>
      <w:adjustRightInd w:val="0"/>
      <w:spacing w:before="0" w:beforeAutospacing="0" w:after="0" w:afterAutospacing="0" w:line="478" w:lineRule="exact"/>
      <w:ind w:firstLine="706"/>
      <w:jc w:val="both"/>
    </w:pPr>
  </w:style>
  <w:style w:type="character" w:customStyle="1" w:styleId="ListParagraphChar1">
    <w:name w:val="List Paragraph Char1"/>
    <w:link w:val="ListParagraph1"/>
    <w:uiPriority w:val="99"/>
    <w:qFormat/>
    <w:locked/>
    <w:rsid w:val="00986055"/>
    <w:rPr>
      <w:rFonts w:ascii="Calibri" w:hAnsi="Calibri"/>
    </w:rPr>
  </w:style>
  <w:style w:type="paragraph" w:customStyle="1" w:styleId="ListParagraph1">
    <w:name w:val="List Paragraph1"/>
    <w:basedOn w:val="a8"/>
    <w:link w:val="ListParagraphChar1"/>
    <w:uiPriority w:val="99"/>
    <w:qFormat/>
    <w:rsid w:val="00986055"/>
    <w:pPr>
      <w:spacing w:before="0" w:beforeAutospacing="0" w:after="200" w:afterAutospacing="0" w:line="276" w:lineRule="auto"/>
      <w:ind w:left="720"/>
    </w:pPr>
    <w:rPr>
      <w:rFonts w:ascii="Calibri" w:eastAsiaTheme="minorHAnsi" w:hAnsi="Calibri" w:cstheme="minorBidi"/>
      <w:sz w:val="22"/>
      <w:szCs w:val="22"/>
      <w:lang w:eastAsia="en-US"/>
    </w:rPr>
  </w:style>
  <w:style w:type="paragraph" w:customStyle="1" w:styleId="affff1">
    <w:name w:val="Îáû÷íûé"/>
    <w:uiPriority w:val="99"/>
    <w:qFormat/>
    <w:rsid w:val="00986055"/>
    <w:pPr>
      <w:spacing w:after="0" w:line="240" w:lineRule="auto"/>
    </w:pPr>
    <w:rPr>
      <w:rFonts w:ascii="Times New Roman" w:eastAsia="Calibri" w:hAnsi="Times New Roman" w:cs="Times New Roman"/>
      <w:sz w:val="20"/>
      <w:szCs w:val="20"/>
      <w:lang w:val="en-US" w:eastAsia="ru-RU"/>
    </w:rPr>
  </w:style>
  <w:style w:type="paragraph" w:customStyle="1" w:styleId="affff2">
    <w:name w:val="Об"/>
    <w:uiPriority w:val="99"/>
    <w:qFormat/>
    <w:rsid w:val="00986055"/>
    <w:pPr>
      <w:widowControl w:val="0"/>
      <w:spacing w:after="0" w:line="240" w:lineRule="auto"/>
    </w:pPr>
    <w:rPr>
      <w:rFonts w:ascii="Times New Roman" w:eastAsia="Calibri" w:hAnsi="Times New Roman" w:cs="Times New Roman"/>
      <w:color w:val="000000"/>
      <w:sz w:val="28"/>
      <w:szCs w:val="20"/>
      <w:lang w:eastAsia="ru-RU"/>
    </w:rPr>
  </w:style>
  <w:style w:type="character" w:customStyle="1" w:styleId="ConsPlusNormal">
    <w:name w:val="ConsPlusNormal Знак"/>
    <w:link w:val="ConsPlusNormal0"/>
    <w:uiPriority w:val="99"/>
    <w:qFormat/>
    <w:locked/>
    <w:rsid w:val="00986055"/>
    <w:rPr>
      <w:rFonts w:ascii="Arial" w:eastAsia="Times New Roman" w:hAnsi="Arial" w:cs="Arial"/>
    </w:rPr>
  </w:style>
  <w:style w:type="paragraph" w:customStyle="1" w:styleId="ConsPlusNormal0">
    <w:name w:val="ConsPlusNormal"/>
    <w:link w:val="ConsPlusNormal"/>
    <w:uiPriority w:val="99"/>
    <w:qFormat/>
    <w:rsid w:val="00986055"/>
    <w:pPr>
      <w:autoSpaceDE w:val="0"/>
      <w:autoSpaceDN w:val="0"/>
      <w:adjustRightInd w:val="0"/>
      <w:spacing w:after="0" w:line="240" w:lineRule="auto"/>
      <w:ind w:firstLine="720"/>
    </w:pPr>
    <w:rPr>
      <w:rFonts w:ascii="Arial" w:eastAsia="Times New Roman" w:hAnsi="Arial" w:cs="Arial"/>
    </w:rPr>
  </w:style>
  <w:style w:type="character" w:customStyle="1" w:styleId="ListParagraphChar">
    <w:name w:val="List Paragraph Char"/>
    <w:link w:val="1f8"/>
    <w:uiPriority w:val="99"/>
    <w:qFormat/>
    <w:locked/>
    <w:rsid w:val="00986055"/>
    <w:rPr>
      <w:rFonts w:ascii="Calibri" w:hAnsi="Calibri"/>
      <w:sz w:val="24"/>
    </w:rPr>
  </w:style>
  <w:style w:type="paragraph" w:customStyle="1" w:styleId="1f8">
    <w:name w:val="Абзац списка1"/>
    <w:basedOn w:val="a8"/>
    <w:link w:val="ListParagraphChar"/>
    <w:uiPriority w:val="99"/>
    <w:qFormat/>
    <w:rsid w:val="00986055"/>
    <w:pPr>
      <w:spacing w:before="0" w:beforeAutospacing="0" w:after="0" w:afterAutospacing="0"/>
      <w:ind w:left="720"/>
      <w:contextualSpacing/>
    </w:pPr>
    <w:rPr>
      <w:rFonts w:ascii="Calibri" w:eastAsiaTheme="minorHAnsi" w:hAnsi="Calibri" w:cstheme="minorBidi"/>
      <w:szCs w:val="22"/>
      <w:lang w:eastAsia="en-US"/>
    </w:rPr>
  </w:style>
  <w:style w:type="paragraph" w:customStyle="1" w:styleId="Style9">
    <w:name w:val="Style9"/>
    <w:basedOn w:val="a8"/>
    <w:uiPriority w:val="99"/>
    <w:qFormat/>
    <w:rsid w:val="00986055"/>
    <w:pPr>
      <w:widowControl w:val="0"/>
      <w:autoSpaceDE w:val="0"/>
      <w:autoSpaceDN w:val="0"/>
      <w:adjustRightInd w:val="0"/>
      <w:spacing w:before="0" w:beforeAutospacing="0" w:after="0" w:afterAutospacing="0"/>
    </w:pPr>
  </w:style>
  <w:style w:type="character" w:customStyle="1" w:styleId="affff3">
    <w:name w:val="Темы Знак"/>
    <w:link w:val="affff4"/>
    <w:uiPriority w:val="99"/>
    <w:qFormat/>
    <w:locked/>
    <w:rsid w:val="00986055"/>
    <w:rPr>
      <w:b/>
      <w:sz w:val="24"/>
    </w:rPr>
  </w:style>
  <w:style w:type="paragraph" w:customStyle="1" w:styleId="affff4">
    <w:name w:val="Темы"/>
    <w:basedOn w:val="a8"/>
    <w:link w:val="affff3"/>
    <w:uiPriority w:val="99"/>
    <w:qFormat/>
    <w:rsid w:val="00986055"/>
    <w:pPr>
      <w:keepNext/>
      <w:spacing w:before="0" w:beforeAutospacing="0" w:after="0" w:afterAutospacing="0"/>
      <w:jc w:val="both"/>
    </w:pPr>
    <w:rPr>
      <w:rFonts w:asciiTheme="minorHAnsi" w:eastAsiaTheme="minorHAnsi" w:hAnsiTheme="minorHAnsi" w:cstheme="minorBidi"/>
      <w:b/>
      <w:szCs w:val="22"/>
      <w:lang w:eastAsia="en-US"/>
    </w:rPr>
  </w:style>
  <w:style w:type="paragraph" w:customStyle="1" w:styleId="Style19">
    <w:name w:val="Style19"/>
    <w:basedOn w:val="a8"/>
    <w:uiPriority w:val="99"/>
    <w:qFormat/>
    <w:rsid w:val="00986055"/>
    <w:pPr>
      <w:widowControl w:val="0"/>
      <w:autoSpaceDE w:val="0"/>
      <w:autoSpaceDN w:val="0"/>
      <w:adjustRightInd w:val="0"/>
      <w:spacing w:before="0" w:beforeAutospacing="0" w:after="0" w:afterAutospacing="0" w:line="516" w:lineRule="exact"/>
      <w:ind w:firstLine="701"/>
      <w:jc w:val="both"/>
    </w:pPr>
  </w:style>
  <w:style w:type="paragraph" w:customStyle="1" w:styleId="stepanov">
    <w:name w:val="stepanov"/>
    <w:basedOn w:val="af8"/>
    <w:uiPriority w:val="99"/>
    <w:qFormat/>
    <w:rsid w:val="00986055"/>
    <w:pPr>
      <w:autoSpaceDE/>
      <w:autoSpaceDN/>
      <w:adjustRightInd/>
      <w:spacing w:line="360" w:lineRule="auto"/>
      <w:jc w:val="both"/>
    </w:pPr>
    <w:rPr>
      <w:rFonts w:ascii="Times New Roman" w:hAnsi="Times New Roman"/>
      <w:sz w:val="24"/>
    </w:rPr>
  </w:style>
  <w:style w:type="character" w:customStyle="1" w:styleId="1f9">
    <w:name w:val="Стиль1 Знак"/>
    <w:link w:val="1fa"/>
    <w:uiPriority w:val="99"/>
    <w:qFormat/>
    <w:locked/>
    <w:rsid w:val="00986055"/>
  </w:style>
  <w:style w:type="paragraph" w:customStyle="1" w:styleId="1fa">
    <w:name w:val="Стиль1"/>
    <w:basedOn w:val="stepanov"/>
    <w:link w:val="1f9"/>
    <w:qFormat/>
    <w:rsid w:val="00986055"/>
    <w:pPr>
      <w:suppressAutoHyphens/>
      <w:spacing w:line="240" w:lineRule="auto"/>
    </w:pPr>
    <w:rPr>
      <w:rFonts w:asciiTheme="minorHAnsi" w:eastAsiaTheme="minorHAnsi" w:hAnsiTheme="minorHAnsi" w:cstheme="minorBidi"/>
      <w:sz w:val="22"/>
      <w:szCs w:val="22"/>
      <w:lang w:eastAsia="en-US"/>
    </w:rPr>
  </w:style>
  <w:style w:type="paragraph" w:customStyle="1" w:styleId="075">
    <w:name w:val="Стиль Нумерованный список + сверху: (одинарная Авто  075 пт лини..."/>
    <w:basedOn w:val="a"/>
    <w:uiPriority w:val="99"/>
    <w:qFormat/>
    <w:rsid w:val="00986055"/>
    <w:pPr>
      <w:numPr>
        <w:numId w:val="0"/>
      </w:numPr>
      <w:spacing w:before="0" w:beforeAutospacing="0" w:after="0" w:afterAutospacing="0"/>
      <w:ind w:left="360" w:hanging="360"/>
    </w:pPr>
    <w:rPr>
      <w:szCs w:val="20"/>
    </w:rPr>
  </w:style>
  <w:style w:type="paragraph" w:customStyle="1" w:styleId="0751">
    <w:name w:val="Стиль Нумерованный список + сверху: (одинарная Авто  075 пт лини...1"/>
    <w:basedOn w:val="a"/>
    <w:uiPriority w:val="99"/>
    <w:qFormat/>
    <w:rsid w:val="00986055"/>
    <w:pPr>
      <w:numPr>
        <w:numId w:val="0"/>
      </w:numPr>
      <w:spacing w:before="0" w:beforeAutospacing="0" w:after="0" w:afterAutospacing="0"/>
      <w:ind w:left="360" w:hanging="360"/>
    </w:pPr>
    <w:rPr>
      <w:szCs w:val="20"/>
    </w:rPr>
  </w:style>
  <w:style w:type="paragraph" w:customStyle="1" w:styleId="0756">
    <w:name w:val="Стиль Нумерованный список + сверху: (одинарная Авто  075 пт лини...6"/>
    <w:basedOn w:val="a"/>
    <w:uiPriority w:val="99"/>
    <w:qFormat/>
    <w:rsid w:val="00986055"/>
    <w:pPr>
      <w:numPr>
        <w:numId w:val="0"/>
      </w:numPr>
      <w:spacing w:before="0" w:beforeAutospacing="0" w:after="0" w:afterAutospacing="0"/>
      <w:ind w:left="360" w:hanging="360"/>
    </w:pPr>
    <w:rPr>
      <w:szCs w:val="20"/>
    </w:rPr>
  </w:style>
  <w:style w:type="paragraph" w:customStyle="1" w:styleId="0757">
    <w:name w:val="Стиль Нумерованный список + сверху: (одинарная Авто  075 пт лини...7"/>
    <w:basedOn w:val="a"/>
    <w:uiPriority w:val="99"/>
    <w:qFormat/>
    <w:rsid w:val="00986055"/>
    <w:pPr>
      <w:numPr>
        <w:numId w:val="0"/>
      </w:numPr>
      <w:spacing w:before="0" w:beforeAutospacing="0" w:after="0" w:afterAutospacing="0"/>
      <w:ind w:left="360" w:hanging="360"/>
    </w:pPr>
    <w:rPr>
      <w:szCs w:val="20"/>
    </w:rPr>
  </w:style>
  <w:style w:type="paragraph" w:customStyle="1" w:styleId="2TimesNewRoman12">
    <w:name w:val="Стиль Заголовок 2 + Times New Roman 12 пт не курсив"/>
    <w:basedOn w:val="26"/>
    <w:uiPriority w:val="99"/>
    <w:qFormat/>
    <w:rsid w:val="00986055"/>
    <w:rPr>
      <w:kern w:val="0"/>
      <w:sz w:val="24"/>
      <w:szCs w:val="28"/>
    </w:rPr>
  </w:style>
  <w:style w:type="paragraph" w:customStyle="1" w:styleId="2TimesNewRoman120">
    <w:name w:val="Стиль Стиль Заголовок 2 + Times New Roman 12 пт не курсив + курсив"/>
    <w:basedOn w:val="2TimesNewRoman12"/>
    <w:uiPriority w:val="99"/>
    <w:qFormat/>
    <w:rsid w:val="00986055"/>
    <w:rPr>
      <w:iCs/>
    </w:rPr>
  </w:style>
  <w:style w:type="paragraph" w:customStyle="1" w:styleId="2TimesNewRoman121">
    <w:name w:val="Стиль Заголовок 2 + Times New Roman 12 пт"/>
    <w:basedOn w:val="26"/>
    <w:uiPriority w:val="99"/>
    <w:qFormat/>
    <w:rsid w:val="00986055"/>
    <w:rPr>
      <w:iCs/>
      <w:kern w:val="0"/>
      <w:sz w:val="24"/>
      <w:szCs w:val="28"/>
    </w:rPr>
  </w:style>
  <w:style w:type="paragraph" w:customStyle="1" w:styleId="style10">
    <w:name w:val="style1"/>
    <w:basedOn w:val="a8"/>
    <w:qFormat/>
    <w:rsid w:val="00986055"/>
  </w:style>
  <w:style w:type="paragraph" w:customStyle="1" w:styleId="212">
    <w:name w:val="Основной текст 21"/>
    <w:basedOn w:val="a8"/>
    <w:uiPriority w:val="99"/>
    <w:qFormat/>
    <w:rsid w:val="00986055"/>
    <w:pPr>
      <w:shd w:val="clear" w:color="auto" w:fill="FFFFFF"/>
      <w:spacing w:before="233" w:beforeAutospacing="0" w:after="0" w:afterAutospacing="0" w:line="360" w:lineRule="auto"/>
      <w:ind w:left="1701" w:hanging="567"/>
    </w:pPr>
    <w:rPr>
      <w:b/>
      <w:color w:val="000000"/>
      <w:spacing w:val="-5"/>
      <w:sz w:val="28"/>
      <w:szCs w:val="20"/>
    </w:rPr>
  </w:style>
  <w:style w:type="paragraph" w:customStyle="1" w:styleId="1fb">
    <w:name w:val="Обычный1"/>
    <w:uiPriority w:val="99"/>
    <w:qFormat/>
    <w:rsid w:val="00986055"/>
    <w:pPr>
      <w:widowControl w:val="0"/>
      <w:snapToGrid w:val="0"/>
      <w:spacing w:after="0"/>
      <w:ind w:firstLine="460"/>
      <w:jc w:val="both"/>
    </w:pPr>
    <w:rPr>
      <w:rFonts w:ascii="Times New Roman" w:eastAsia="Calibri" w:hAnsi="Times New Roman" w:cs="Times New Roman"/>
      <w:sz w:val="18"/>
      <w:szCs w:val="20"/>
      <w:lang w:eastAsia="ru-RU"/>
    </w:rPr>
  </w:style>
  <w:style w:type="paragraph" w:customStyle="1" w:styleId="1fc">
    <w:name w:val="1"/>
    <w:basedOn w:val="a8"/>
    <w:uiPriority w:val="99"/>
    <w:qFormat/>
    <w:rsid w:val="00986055"/>
    <w:pPr>
      <w:spacing w:before="0" w:beforeAutospacing="0" w:after="160" w:afterAutospacing="0" w:line="240" w:lineRule="exact"/>
    </w:pPr>
    <w:rPr>
      <w:rFonts w:ascii="Verdana" w:hAnsi="Verdana"/>
      <w:lang w:val="en-US" w:eastAsia="en-US"/>
    </w:rPr>
  </w:style>
  <w:style w:type="paragraph" w:customStyle="1" w:styleId="1fd">
    <w:name w:val="Загол. 1 ур."/>
    <w:basedOn w:val="a8"/>
    <w:uiPriority w:val="99"/>
    <w:qFormat/>
    <w:rsid w:val="00986055"/>
    <w:pPr>
      <w:keepNext/>
      <w:keepLines/>
      <w:widowControl w:val="0"/>
      <w:autoSpaceDE w:val="0"/>
      <w:autoSpaceDN w:val="0"/>
      <w:adjustRightInd w:val="0"/>
      <w:spacing w:before="57" w:beforeAutospacing="0" w:after="57" w:afterAutospacing="0" w:line="220" w:lineRule="atLeast"/>
      <w:jc w:val="center"/>
    </w:pPr>
    <w:rPr>
      <w:rFonts w:ascii="PragmaticaCTT" w:hAnsi="PragmaticaCTT" w:cs="PragmaticaCTT"/>
      <w:b/>
      <w:bCs/>
      <w:caps/>
      <w:sz w:val="22"/>
      <w:szCs w:val="22"/>
    </w:rPr>
  </w:style>
  <w:style w:type="paragraph" w:customStyle="1" w:styleId="4a">
    <w:name w:val="заголовок 4"/>
    <w:basedOn w:val="a8"/>
    <w:uiPriority w:val="99"/>
    <w:qFormat/>
    <w:rsid w:val="00986055"/>
    <w:pPr>
      <w:keepNext/>
      <w:tabs>
        <w:tab w:val="left" w:pos="720"/>
      </w:tabs>
      <w:spacing w:before="240" w:beforeAutospacing="0" w:after="60" w:afterAutospacing="0"/>
      <w:ind w:left="720" w:hanging="360"/>
      <w:outlineLvl w:val="3"/>
    </w:pPr>
    <w:rPr>
      <w:bCs/>
      <w:i/>
      <w:sz w:val="28"/>
      <w:szCs w:val="28"/>
    </w:rPr>
  </w:style>
  <w:style w:type="paragraph" w:customStyle="1" w:styleId="affff5">
    <w:name w:val="a"/>
    <w:basedOn w:val="a8"/>
    <w:uiPriority w:val="99"/>
    <w:qFormat/>
    <w:rsid w:val="00986055"/>
  </w:style>
  <w:style w:type="paragraph" w:customStyle="1" w:styleId="acxspmiddle">
    <w:name w:val="acxspmiddle"/>
    <w:basedOn w:val="a8"/>
    <w:uiPriority w:val="99"/>
    <w:qFormat/>
    <w:rsid w:val="00986055"/>
  </w:style>
  <w:style w:type="paragraph" w:customStyle="1" w:styleId="ConsPlusTitle">
    <w:name w:val="ConsPlusTitle"/>
    <w:uiPriority w:val="99"/>
    <w:qFormat/>
    <w:rsid w:val="00986055"/>
    <w:pPr>
      <w:widowControl w:val="0"/>
      <w:autoSpaceDE w:val="0"/>
      <w:autoSpaceDN w:val="0"/>
      <w:adjustRightInd w:val="0"/>
      <w:spacing w:after="0" w:line="240" w:lineRule="auto"/>
    </w:pPr>
    <w:rPr>
      <w:rFonts w:ascii="Times New Roman" w:eastAsia="Calibri" w:hAnsi="Times New Roman" w:cs="Times New Roman"/>
      <w:b/>
      <w:bCs/>
      <w:sz w:val="28"/>
      <w:szCs w:val="28"/>
      <w:lang w:eastAsia="ru-RU"/>
    </w:rPr>
  </w:style>
  <w:style w:type="paragraph" w:customStyle="1" w:styleId="08">
    <w:name w:val="Стиль По ширине Первая строка:  08 см"/>
    <w:basedOn w:val="a8"/>
    <w:uiPriority w:val="99"/>
    <w:qFormat/>
    <w:rsid w:val="00986055"/>
    <w:pPr>
      <w:spacing w:before="0" w:beforeAutospacing="0" w:after="0" w:afterAutospacing="0"/>
      <w:ind w:firstLine="454"/>
      <w:jc w:val="both"/>
    </w:pPr>
  </w:style>
  <w:style w:type="paragraph" w:customStyle="1" w:styleId="1KGK9">
    <w:name w:val="1KG=K9"/>
    <w:uiPriority w:val="99"/>
    <w:qFormat/>
    <w:rsid w:val="00986055"/>
    <w:pPr>
      <w:overflowPunct w:val="0"/>
      <w:autoSpaceDE w:val="0"/>
      <w:autoSpaceDN w:val="0"/>
      <w:adjustRightInd w:val="0"/>
      <w:spacing w:after="0" w:line="240" w:lineRule="auto"/>
    </w:pPr>
    <w:rPr>
      <w:rFonts w:ascii="MS Sans Serif" w:eastAsia="Calibri" w:hAnsi="MS Sans Serif" w:cs="Times New Roman"/>
      <w:sz w:val="24"/>
      <w:szCs w:val="20"/>
      <w:lang w:eastAsia="ru-RU"/>
    </w:rPr>
  </w:style>
  <w:style w:type="character" w:customStyle="1" w:styleId="132">
    <w:name w:val="табл_заголовок_13 Знак"/>
    <w:link w:val="133"/>
    <w:uiPriority w:val="99"/>
    <w:qFormat/>
    <w:locked/>
    <w:rsid w:val="00986055"/>
    <w:rPr>
      <w:b/>
      <w:sz w:val="26"/>
    </w:rPr>
  </w:style>
  <w:style w:type="paragraph" w:customStyle="1" w:styleId="133">
    <w:name w:val="табл_заголовок_13"/>
    <w:basedOn w:val="a8"/>
    <w:link w:val="132"/>
    <w:uiPriority w:val="99"/>
    <w:qFormat/>
    <w:rsid w:val="00986055"/>
    <w:pPr>
      <w:spacing w:before="0" w:beforeAutospacing="0" w:after="240" w:afterAutospacing="0" w:line="288" w:lineRule="auto"/>
      <w:jc w:val="center"/>
    </w:pPr>
    <w:rPr>
      <w:rFonts w:asciiTheme="minorHAnsi" w:eastAsiaTheme="minorHAnsi" w:hAnsiTheme="minorHAnsi" w:cstheme="minorBidi"/>
      <w:b/>
      <w:sz w:val="26"/>
      <w:szCs w:val="22"/>
      <w:lang w:eastAsia="en-US"/>
    </w:rPr>
  </w:style>
  <w:style w:type="paragraph" w:customStyle="1" w:styleId="134">
    <w:name w:val="табл_текст_центр_ 13"/>
    <w:basedOn w:val="a8"/>
    <w:uiPriority w:val="99"/>
    <w:qFormat/>
    <w:rsid w:val="00986055"/>
    <w:pPr>
      <w:suppressAutoHyphens/>
      <w:spacing w:before="0" w:beforeAutospacing="0" w:after="0" w:afterAutospacing="0"/>
      <w:jc w:val="center"/>
    </w:pPr>
    <w:rPr>
      <w:sz w:val="26"/>
      <w:lang w:eastAsia="ar-SA"/>
    </w:rPr>
  </w:style>
  <w:style w:type="paragraph" w:customStyle="1" w:styleId="2f4">
    <w:name w:val="Заголовок_2"/>
    <w:basedOn w:val="a8"/>
    <w:uiPriority w:val="99"/>
    <w:qFormat/>
    <w:rsid w:val="00986055"/>
    <w:pPr>
      <w:spacing w:before="0" w:beforeAutospacing="0" w:after="0" w:afterAutospacing="0" w:line="360" w:lineRule="auto"/>
      <w:jc w:val="both"/>
    </w:pPr>
    <w:rPr>
      <w:rFonts w:ascii="Arial" w:hAnsi="Arial"/>
      <w:b/>
      <w:i/>
      <w:sz w:val="28"/>
      <w:szCs w:val="20"/>
    </w:rPr>
  </w:style>
  <w:style w:type="paragraph" w:customStyle="1" w:styleId="affff6">
    <w:name w:val="Абзац_СУБД"/>
    <w:basedOn w:val="a8"/>
    <w:uiPriority w:val="99"/>
    <w:qFormat/>
    <w:rsid w:val="00986055"/>
    <w:pPr>
      <w:spacing w:before="0" w:beforeAutospacing="0" w:after="0" w:afterAutospacing="0" w:line="360" w:lineRule="auto"/>
      <w:ind w:firstLine="720"/>
      <w:jc w:val="both"/>
    </w:pPr>
    <w:rPr>
      <w:rFonts w:ascii="Arial" w:hAnsi="Arial"/>
      <w:sz w:val="28"/>
      <w:szCs w:val="20"/>
    </w:rPr>
  </w:style>
  <w:style w:type="character" w:customStyle="1" w:styleId="FR2">
    <w:name w:val="FR2 Знак"/>
    <w:link w:val="FR20"/>
    <w:uiPriority w:val="99"/>
    <w:qFormat/>
    <w:locked/>
    <w:rsid w:val="00986055"/>
    <w:rPr>
      <w:rFonts w:ascii="Arial" w:eastAsia="Times New Roman" w:hAnsi="Arial" w:cs="Arial"/>
    </w:rPr>
  </w:style>
  <w:style w:type="paragraph" w:customStyle="1" w:styleId="FR20">
    <w:name w:val="FR2"/>
    <w:link w:val="FR2"/>
    <w:uiPriority w:val="99"/>
    <w:qFormat/>
    <w:rsid w:val="00986055"/>
    <w:pPr>
      <w:widowControl w:val="0"/>
      <w:snapToGrid w:val="0"/>
      <w:spacing w:before="300" w:after="0" w:line="240" w:lineRule="auto"/>
      <w:jc w:val="both"/>
    </w:pPr>
    <w:rPr>
      <w:rFonts w:ascii="Arial" w:eastAsia="Times New Roman" w:hAnsi="Arial" w:cs="Arial"/>
    </w:rPr>
  </w:style>
  <w:style w:type="paragraph" w:customStyle="1" w:styleId="FR1">
    <w:name w:val="FR1"/>
    <w:uiPriority w:val="99"/>
    <w:qFormat/>
    <w:rsid w:val="00986055"/>
    <w:pPr>
      <w:widowControl w:val="0"/>
      <w:snapToGrid w:val="0"/>
      <w:spacing w:after="0" w:line="240" w:lineRule="auto"/>
    </w:pPr>
    <w:rPr>
      <w:rFonts w:ascii="Times New Roman" w:eastAsia="Calibri" w:hAnsi="Times New Roman" w:cs="Times New Roman"/>
      <w:szCs w:val="20"/>
      <w:lang w:eastAsia="ru-RU"/>
    </w:rPr>
  </w:style>
  <w:style w:type="character" w:customStyle="1" w:styleId="affff7">
    <w:name w:val="Основной тект Знак"/>
    <w:link w:val="affff8"/>
    <w:uiPriority w:val="99"/>
    <w:qFormat/>
    <w:locked/>
    <w:rsid w:val="00986055"/>
    <w:rPr>
      <w:sz w:val="24"/>
    </w:rPr>
  </w:style>
  <w:style w:type="paragraph" w:customStyle="1" w:styleId="affff8">
    <w:name w:val="Основной тект"/>
    <w:basedOn w:val="a8"/>
    <w:link w:val="affff7"/>
    <w:uiPriority w:val="99"/>
    <w:qFormat/>
    <w:rsid w:val="00986055"/>
    <w:pPr>
      <w:spacing w:before="0" w:beforeAutospacing="0" w:after="0" w:afterAutospacing="0"/>
      <w:ind w:firstLine="454"/>
      <w:jc w:val="both"/>
    </w:pPr>
    <w:rPr>
      <w:rFonts w:asciiTheme="minorHAnsi" w:eastAsiaTheme="minorHAnsi" w:hAnsiTheme="minorHAnsi" w:cstheme="minorBidi"/>
      <w:szCs w:val="22"/>
      <w:lang w:eastAsia="en-US"/>
    </w:rPr>
  </w:style>
  <w:style w:type="paragraph" w:customStyle="1" w:styleId="a7">
    <w:name w:val="Модуль"/>
    <w:basedOn w:val="a8"/>
    <w:uiPriority w:val="99"/>
    <w:qFormat/>
    <w:rsid w:val="00986055"/>
    <w:pPr>
      <w:keepNext/>
      <w:numPr>
        <w:numId w:val="6"/>
      </w:numPr>
      <w:tabs>
        <w:tab w:val="left" w:pos="720"/>
      </w:tabs>
      <w:spacing w:before="0" w:beforeAutospacing="0" w:after="0" w:afterAutospacing="0"/>
      <w:jc w:val="both"/>
    </w:pPr>
    <w:rPr>
      <w:sz w:val="20"/>
      <w:szCs w:val="20"/>
    </w:rPr>
  </w:style>
  <w:style w:type="paragraph" w:customStyle="1" w:styleId="Style11">
    <w:name w:val="Style11"/>
    <w:basedOn w:val="a8"/>
    <w:uiPriority w:val="99"/>
    <w:qFormat/>
    <w:rsid w:val="00986055"/>
    <w:pPr>
      <w:widowControl w:val="0"/>
      <w:autoSpaceDE w:val="0"/>
      <w:autoSpaceDN w:val="0"/>
      <w:adjustRightInd w:val="0"/>
      <w:spacing w:before="0" w:beforeAutospacing="0" w:after="0" w:afterAutospacing="0" w:line="494" w:lineRule="exact"/>
      <w:ind w:firstLine="902"/>
    </w:pPr>
  </w:style>
  <w:style w:type="paragraph" w:customStyle="1" w:styleId="affff9">
    <w:name w:val="Нормальный"/>
    <w:uiPriority w:val="99"/>
    <w:qFormat/>
    <w:rsid w:val="00986055"/>
    <w:pPr>
      <w:snapToGrid w:val="0"/>
      <w:spacing w:after="0" w:line="240" w:lineRule="auto"/>
      <w:ind w:firstLine="567"/>
      <w:jc w:val="both"/>
    </w:pPr>
    <w:rPr>
      <w:rFonts w:ascii="Times New Roman" w:eastAsia="Calibri" w:hAnsi="Times New Roman" w:cs="Times New Roman"/>
      <w:sz w:val="28"/>
      <w:szCs w:val="20"/>
      <w:lang w:eastAsia="ru-RU"/>
    </w:rPr>
  </w:style>
  <w:style w:type="paragraph" w:customStyle="1" w:styleId="1fe">
    <w:name w:val="Текст1"/>
    <w:basedOn w:val="a8"/>
    <w:uiPriority w:val="99"/>
    <w:qFormat/>
    <w:rsid w:val="00986055"/>
    <w:pPr>
      <w:spacing w:before="0" w:beforeAutospacing="0" w:after="0" w:afterAutospacing="0"/>
    </w:pPr>
    <w:rPr>
      <w:rFonts w:ascii="Courier New" w:hAnsi="Courier New"/>
      <w:sz w:val="20"/>
      <w:szCs w:val="20"/>
    </w:rPr>
  </w:style>
  <w:style w:type="paragraph" w:customStyle="1" w:styleId="affffa">
    <w:name w:val="Примечание"/>
    <w:basedOn w:val="a8"/>
    <w:uiPriority w:val="99"/>
    <w:qFormat/>
    <w:rsid w:val="00986055"/>
    <w:pPr>
      <w:spacing w:before="0" w:beforeAutospacing="0" w:after="0" w:afterAutospacing="0"/>
      <w:ind w:firstLine="454"/>
      <w:jc w:val="both"/>
    </w:pPr>
    <w:rPr>
      <w:i/>
    </w:rPr>
  </w:style>
  <w:style w:type="paragraph" w:customStyle="1" w:styleId="Style6">
    <w:name w:val="Style6"/>
    <w:basedOn w:val="a8"/>
    <w:uiPriority w:val="99"/>
    <w:qFormat/>
    <w:rsid w:val="00986055"/>
    <w:pPr>
      <w:widowControl w:val="0"/>
      <w:autoSpaceDE w:val="0"/>
      <w:autoSpaceDN w:val="0"/>
      <w:adjustRightInd w:val="0"/>
      <w:spacing w:before="0" w:beforeAutospacing="0" w:after="0" w:afterAutospacing="0"/>
      <w:jc w:val="both"/>
    </w:pPr>
  </w:style>
  <w:style w:type="paragraph" w:customStyle="1" w:styleId="Style33">
    <w:name w:val="Style33"/>
    <w:basedOn w:val="a8"/>
    <w:uiPriority w:val="99"/>
    <w:qFormat/>
    <w:rsid w:val="00986055"/>
    <w:pPr>
      <w:widowControl w:val="0"/>
      <w:autoSpaceDE w:val="0"/>
      <w:autoSpaceDN w:val="0"/>
      <w:adjustRightInd w:val="0"/>
      <w:spacing w:before="0" w:beforeAutospacing="0" w:after="0" w:afterAutospacing="0"/>
    </w:pPr>
  </w:style>
  <w:style w:type="paragraph" w:customStyle="1" w:styleId="affffb">
    <w:name w:val="Таблицы (моноширинный)"/>
    <w:basedOn w:val="a8"/>
    <w:next w:val="a8"/>
    <w:uiPriority w:val="99"/>
    <w:qFormat/>
    <w:rsid w:val="00986055"/>
    <w:pPr>
      <w:widowControl w:val="0"/>
      <w:autoSpaceDE w:val="0"/>
      <w:autoSpaceDN w:val="0"/>
      <w:adjustRightInd w:val="0"/>
      <w:spacing w:before="0" w:beforeAutospacing="0" w:after="0" w:afterAutospacing="0"/>
      <w:jc w:val="both"/>
    </w:pPr>
    <w:rPr>
      <w:rFonts w:ascii="Courier New" w:hAnsi="Courier New" w:cs="Courier New"/>
      <w:sz w:val="20"/>
      <w:szCs w:val="20"/>
    </w:rPr>
  </w:style>
  <w:style w:type="paragraph" w:customStyle="1" w:styleId="f">
    <w:name w:val="f"/>
    <w:basedOn w:val="a8"/>
    <w:qFormat/>
    <w:rsid w:val="00986055"/>
  </w:style>
  <w:style w:type="paragraph" w:customStyle="1" w:styleId="affffc">
    <w:name w:val="Прижатый влево"/>
    <w:basedOn w:val="a8"/>
    <w:next w:val="a8"/>
    <w:uiPriority w:val="99"/>
    <w:qFormat/>
    <w:rsid w:val="00986055"/>
    <w:pPr>
      <w:autoSpaceDE w:val="0"/>
      <w:autoSpaceDN w:val="0"/>
      <w:adjustRightInd w:val="0"/>
      <w:spacing w:before="0" w:beforeAutospacing="0" w:after="0" w:afterAutospacing="0"/>
    </w:pPr>
    <w:rPr>
      <w:rFonts w:ascii="Arial" w:hAnsi="Arial"/>
      <w:sz w:val="20"/>
      <w:szCs w:val="20"/>
    </w:rPr>
  </w:style>
  <w:style w:type="paragraph" w:customStyle="1" w:styleId="114">
    <w:name w:val="Обычный11"/>
    <w:uiPriority w:val="99"/>
    <w:qFormat/>
    <w:rsid w:val="00986055"/>
    <w:pPr>
      <w:widowControl w:val="0"/>
      <w:spacing w:after="0"/>
      <w:ind w:firstLine="460"/>
      <w:jc w:val="both"/>
    </w:pPr>
    <w:rPr>
      <w:rFonts w:ascii="Times New Roman" w:eastAsia="Calibri" w:hAnsi="Times New Roman" w:cs="Times New Roman"/>
      <w:sz w:val="18"/>
      <w:szCs w:val="20"/>
      <w:lang w:eastAsia="ru-RU"/>
    </w:rPr>
  </w:style>
  <w:style w:type="paragraph" w:customStyle="1" w:styleId="1ff">
    <w:name w:val="Цитата1"/>
    <w:basedOn w:val="a8"/>
    <w:uiPriority w:val="99"/>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350">
    <w:name w:val="35"/>
    <w:basedOn w:val="a8"/>
    <w:uiPriority w:val="99"/>
    <w:qFormat/>
    <w:rsid w:val="00986055"/>
  </w:style>
  <w:style w:type="paragraph" w:customStyle="1" w:styleId="affffd">
    <w:name w:val="Нормальный (таблица)"/>
    <w:basedOn w:val="a8"/>
    <w:next w:val="a8"/>
    <w:uiPriority w:val="99"/>
    <w:qFormat/>
    <w:rsid w:val="00986055"/>
    <w:pPr>
      <w:widowControl w:val="0"/>
      <w:autoSpaceDE w:val="0"/>
      <w:autoSpaceDN w:val="0"/>
      <w:adjustRightInd w:val="0"/>
      <w:spacing w:before="0" w:beforeAutospacing="0" w:after="0" w:afterAutospacing="0"/>
      <w:jc w:val="both"/>
    </w:pPr>
    <w:rPr>
      <w:rFonts w:ascii="Arial" w:hAnsi="Arial" w:cs="Arial"/>
    </w:rPr>
  </w:style>
  <w:style w:type="paragraph" w:customStyle="1" w:styleId="311">
    <w:name w:val="Основной текст с отступом 31"/>
    <w:basedOn w:val="a8"/>
    <w:uiPriority w:val="99"/>
    <w:qFormat/>
    <w:rsid w:val="00986055"/>
    <w:pPr>
      <w:suppressAutoHyphens/>
      <w:spacing w:before="0" w:beforeAutospacing="0" w:after="120" w:afterAutospacing="0"/>
      <w:ind w:left="283"/>
    </w:pPr>
    <w:rPr>
      <w:sz w:val="16"/>
      <w:szCs w:val="16"/>
      <w:lang w:eastAsia="ar-SA"/>
    </w:rPr>
  </w:style>
  <w:style w:type="paragraph" w:customStyle="1" w:styleId="affffe">
    <w:name w:val="Стиль"/>
    <w:uiPriority w:val="99"/>
    <w:qFormat/>
    <w:rsid w:val="00986055"/>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caaieiaie3">
    <w:name w:val="caaieiaie 3"/>
    <w:uiPriority w:val="99"/>
    <w:qFormat/>
    <w:rsid w:val="00986055"/>
    <w:pPr>
      <w:keepNext/>
      <w:snapToGrid w:val="0"/>
      <w:spacing w:after="0" w:line="190" w:lineRule="atLeast"/>
      <w:jc w:val="center"/>
    </w:pPr>
    <w:rPr>
      <w:rFonts w:ascii="PragmaticaCTT" w:eastAsia="Calibri" w:hAnsi="PragmaticaCTT" w:cs="Times New Roman"/>
      <w:sz w:val="24"/>
      <w:szCs w:val="20"/>
      <w:lang w:eastAsia="ru-RU"/>
    </w:rPr>
  </w:style>
  <w:style w:type="paragraph" w:customStyle="1" w:styleId="afffff">
    <w:name w:val="Литература"/>
    <w:basedOn w:val="a8"/>
    <w:uiPriority w:val="99"/>
    <w:qFormat/>
    <w:rsid w:val="00986055"/>
    <w:pPr>
      <w:keepNext/>
      <w:spacing w:before="0" w:beforeAutospacing="0" w:after="0" w:afterAutospacing="0"/>
      <w:jc w:val="center"/>
    </w:pPr>
    <w:rPr>
      <w:b/>
    </w:rPr>
  </w:style>
  <w:style w:type="paragraph" w:customStyle="1" w:styleId="2f5">
    <w:name w:val="Знак Знак2 Знак Знак Знак Знак Знак Знак Знак Знак Знак Знак"/>
    <w:basedOn w:val="a8"/>
    <w:uiPriority w:val="99"/>
    <w:qFormat/>
    <w:rsid w:val="00986055"/>
    <w:rPr>
      <w:rFonts w:ascii="Tahoma" w:hAnsi="Tahoma" w:cs="Tahoma"/>
      <w:sz w:val="20"/>
      <w:szCs w:val="20"/>
      <w:lang w:val="en-US" w:eastAsia="en-US"/>
    </w:rPr>
  </w:style>
  <w:style w:type="paragraph" w:customStyle="1" w:styleId="western">
    <w:name w:val="western"/>
    <w:basedOn w:val="a8"/>
    <w:uiPriority w:val="99"/>
    <w:qFormat/>
    <w:rsid w:val="00986055"/>
    <w:pPr>
      <w:spacing w:after="115" w:afterAutospacing="0"/>
    </w:pPr>
    <w:rPr>
      <w:color w:val="000000"/>
      <w:sz w:val="20"/>
      <w:szCs w:val="20"/>
    </w:rPr>
  </w:style>
  <w:style w:type="paragraph" w:customStyle="1" w:styleId="cjk">
    <w:name w:val="cjk"/>
    <w:basedOn w:val="a8"/>
    <w:uiPriority w:val="99"/>
    <w:qFormat/>
    <w:rsid w:val="00986055"/>
    <w:pPr>
      <w:spacing w:after="115" w:afterAutospacing="0"/>
    </w:pPr>
    <w:rPr>
      <w:color w:val="000000"/>
      <w:sz w:val="20"/>
      <w:szCs w:val="20"/>
    </w:rPr>
  </w:style>
  <w:style w:type="paragraph" w:customStyle="1" w:styleId="ctl">
    <w:name w:val="ctl"/>
    <w:basedOn w:val="a8"/>
    <w:uiPriority w:val="99"/>
    <w:qFormat/>
    <w:rsid w:val="00986055"/>
    <w:pPr>
      <w:spacing w:after="115" w:afterAutospacing="0"/>
    </w:pPr>
    <w:rPr>
      <w:rFonts w:ascii="Calibri" w:hAnsi="Calibri"/>
      <w:color w:val="000000"/>
      <w:sz w:val="20"/>
      <w:szCs w:val="20"/>
    </w:rPr>
  </w:style>
  <w:style w:type="paragraph" w:customStyle="1" w:styleId="2f6">
    <w:name w:val="[О] Загол. 2 ур."/>
    <w:uiPriority w:val="99"/>
    <w:qFormat/>
    <w:rsid w:val="00986055"/>
    <w:pPr>
      <w:tabs>
        <w:tab w:val="right" w:pos="561"/>
        <w:tab w:val="left" w:pos="624"/>
        <w:tab w:val="right" w:leader="dot" w:pos="7002"/>
      </w:tabs>
      <w:autoSpaceDE w:val="0"/>
      <w:autoSpaceDN w:val="0"/>
      <w:adjustRightInd w:val="0"/>
      <w:spacing w:after="0" w:line="240" w:lineRule="auto"/>
      <w:jc w:val="both"/>
    </w:pPr>
    <w:rPr>
      <w:rFonts w:ascii="PragmaticaCTT" w:eastAsia="Calibri" w:hAnsi="PragmaticaCTT" w:cs="Times New Roman"/>
      <w:sz w:val="18"/>
      <w:szCs w:val="18"/>
      <w:lang w:eastAsia="ru-RU"/>
    </w:rPr>
  </w:style>
  <w:style w:type="paragraph" w:customStyle="1" w:styleId="afffff0">
    <w:name w:val="Знак Знак Знак Знак Знак Знак Знак Знак Знак Знак Знак Знак Знак"/>
    <w:basedOn w:val="a8"/>
    <w:uiPriority w:val="99"/>
    <w:qFormat/>
    <w:rsid w:val="00986055"/>
    <w:pPr>
      <w:spacing w:before="0" w:beforeAutospacing="0" w:after="160" w:afterAutospacing="0" w:line="240" w:lineRule="exact"/>
    </w:pPr>
    <w:rPr>
      <w:rFonts w:ascii="Verdana" w:hAnsi="Verdana"/>
      <w:lang w:val="en-US" w:eastAsia="en-US"/>
    </w:rPr>
  </w:style>
  <w:style w:type="paragraph" w:customStyle="1" w:styleId="afffff1">
    <w:name w:val="Абзац"/>
    <w:basedOn w:val="a8"/>
    <w:uiPriority w:val="99"/>
    <w:qFormat/>
    <w:rsid w:val="00986055"/>
    <w:pPr>
      <w:spacing w:before="0" w:beforeAutospacing="0" w:after="0" w:afterAutospacing="0" w:line="312" w:lineRule="auto"/>
      <w:ind w:firstLine="567"/>
      <w:jc w:val="both"/>
    </w:pPr>
    <w:rPr>
      <w:spacing w:val="-4"/>
      <w:szCs w:val="20"/>
    </w:rPr>
  </w:style>
  <w:style w:type="paragraph" w:customStyle="1" w:styleId="312">
    <w:name w:val="Основной текст 31"/>
    <w:basedOn w:val="1fb"/>
    <w:uiPriority w:val="99"/>
    <w:qFormat/>
    <w:rsid w:val="00986055"/>
    <w:pPr>
      <w:widowControl/>
      <w:snapToGrid/>
      <w:spacing w:line="240" w:lineRule="auto"/>
      <w:ind w:firstLine="0"/>
    </w:pPr>
    <w:rPr>
      <w:i/>
      <w:sz w:val="26"/>
    </w:rPr>
  </w:style>
  <w:style w:type="paragraph" w:customStyle="1" w:styleId="BodyText22">
    <w:name w:val="Body Text 22"/>
    <w:basedOn w:val="a8"/>
    <w:uiPriority w:val="99"/>
    <w:qFormat/>
    <w:rsid w:val="00986055"/>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2f7">
    <w:name w:val="_СПИСОК_2"/>
    <w:basedOn w:val="a8"/>
    <w:uiPriority w:val="99"/>
    <w:qFormat/>
    <w:rsid w:val="00986055"/>
    <w:pPr>
      <w:spacing w:before="0" w:beforeAutospacing="0" w:after="0" w:afterAutospacing="0"/>
      <w:ind w:left="600" w:hanging="600"/>
      <w:jc w:val="both"/>
    </w:pPr>
    <w:rPr>
      <w:rFonts w:eastAsia="MS Mincho"/>
      <w:sz w:val="28"/>
      <w:szCs w:val="28"/>
      <w:lang w:eastAsia="ja-JP"/>
    </w:rPr>
  </w:style>
  <w:style w:type="paragraph" w:customStyle="1" w:styleId="afffff2">
    <w:name w:val="Îñíîâíîé"/>
    <w:basedOn w:val="a8"/>
    <w:uiPriority w:val="99"/>
    <w:qFormat/>
    <w:rsid w:val="00986055"/>
    <w:pPr>
      <w:overflowPunct w:val="0"/>
      <w:autoSpaceDE w:val="0"/>
      <w:autoSpaceDN w:val="0"/>
      <w:adjustRightInd w:val="0"/>
      <w:spacing w:before="0" w:beforeAutospacing="0" w:after="0" w:afterAutospacing="0"/>
      <w:ind w:firstLine="426"/>
      <w:jc w:val="both"/>
    </w:pPr>
    <w:rPr>
      <w:sz w:val="28"/>
      <w:szCs w:val="20"/>
    </w:rPr>
  </w:style>
  <w:style w:type="paragraph" w:customStyle="1" w:styleId="1ff0">
    <w:name w:val="Çàãë1"/>
    <w:basedOn w:val="a8"/>
    <w:uiPriority w:val="99"/>
    <w:qFormat/>
    <w:rsid w:val="00986055"/>
    <w:pPr>
      <w:overflowPunct w:val="0"/>
      <w:autoSpaceDE w:val="0"/>
      <w:autoSpaceDN w:val="0"/>
      <w:adjustRightInd w:val="0"/>
      <w:spacing w:before="0" w:beforeAutospacing="0" w:after="0" w:afterAutospacing="0"/>
      <w:jc w:val="center"/>
    </w:pPr>
    <w:rPr>
      <w:sz w:val="28"/>
      <w:szCs w:val="20"/>
    </w:rPr>
  </w:style>
  <w:style w:type="paragraph" w:customStyle="1" w:styleId="Style100">
    <w:name w:val="Style10"/>
    <w:basedOn w:val="a8"/>
    <w:uiPriority w:val="99"/>
    <w:qFormat/>
    <w:rsid w:val="00986055"/>
    <w:pPr>
      <w:widowControl w:val="0"/>
      <w:autoSpaceDE w:val="0"/>
      <w:autoSpaceDN w:val="0"/>
      <w:adjustRightInd w:val="0"/>
      <w:spacing w:before="0" w:beforeAutospacing="0" w:after="0" w:afterAutospacing="0" w:line="480" w:lineRule="exact"/>
      <w:ind w:firstLine="720"/>
      <w:jc w:val="both"/>
    </w:pPr>
  </w:style>
  <w:style w:type="paragraph" w:customStyle="1" w:styleId="Style20">
    <w:name w:val="Style20"/>
    <w:basedOn w:val="a8"/>
    <w:uiPriority w:val="99"/>
    <w:qFormat/>
    <w:rsid w:val="00986055"/>
    <w:pPr>
      <w:widowControl w:val="0"/>
      <w:autoSpaceDE w:val="0"/>
      <w:autoSpaceDN w:val="0"/>
      <w:adjustRightInd w:val="0"/>
      <w:spacing w:before="0" w:beforeAutospacing="0" w:after="0" w:afterAutospacing="0" w:line="478" w:lineRule="exact"/>
    </w:pPr>
  </w:style>
  <w:style w:type="paragraph" w:customStyle="1" w:styleId="Style8">
    <w:name w:val="Style8"/>
    <w:basedOn w:val="a8"/>
    <w:uiPriority w:val="99"/>
    <w:qFormat/>
    <w:rsid w:val="00986055"/>
    <w:pPr>
      <w:widowControl w:val="0"/>
      <w:autoSpaceDE w:val="0"/>
      <w:autoSpaceDN w:val="0"/>
      <w:adjustRightInd w:val="0"/>
      <w:spacing w:before="0" w:beforeAutospacing="0" w:after="0" w:afterAutospacing="0"/>
      <w:jc w:val="both"/>
    </w:pPr>
  </w:style>
  <w:style w:type="paragraph" w:customStyle="1" w:styleId="Style18">
    <w:name w:val="Style18"/>
    <w:basedOn w:val="a8"/>
    <w:uiPriority w:val="99"/>
    <w:qFormat/>
    <w:rsid w:val="00986055"/>
    <w:pPr>
      <w:widowControl w:val="0"/>
      <w:autoSpaceDE w:val="0"/>
      <w:autoSpaceDN w:val="0"/>
      <w:adjustRightInd w:val="0"/>
      <w:spacing w:before="0" w:beforeAutospacing="0" w:after="0" w:afterAutospacing="0"/>
    </w:pPr>
  </w:style>
  <w:style w:type="paragraph" w:customStyle="1" w:styleId="Style17">
    <w:name w:val="Style17"/>
    <w:basedOn w:val="a8"/>
    <w:uiPriority w:val="99"/>
    <w:qFormat/>
    <w:rsid w:val="00986055"/>
    <w:pPr>
      <w:widowControl w:val="0"/>
      <w:autoSpaceDE w:val="0"/>
      <w:autoSpaceDN w:val="0"/>
      <w:adjustRightInd w:val="0"/>
      <w:spacing w:before="0" w:beforeAutospacing="0" w:after="0" w:afterAutospacing="0" w:line="516" w:lineRule="exact"/>
      <w:ind w:firstLine="691"/>
      <w:jc w:val="both"/>
    </w:pPr>
  </w:style>
  <w:style w:type="paragraph" w:customStyle="1" w:styleId="Style25">
    <w:name w:val="Style25"/>
    <w:basedOn w:val="a8"/>
    <w:uiPriority w:val="99"/>
    <w:qFormat/>
    <w:rsid w:val="00986055"/>
    <w:pPr>
      <w:widowControl w:val="0"/>
      <w:autoSpaceDE w:val="0"/>
      <w:autoSpaceDN w:val="0"/>
      <w:adjustRightInd w:val="0"/>
      <w:spacing w:before="0" w:beforeAutospacing="0" w:after="0" w:afterAutospacing="0" w:line="274" w:lineRule="exact"/>
    </w:pPr>
  </w:style>
  <w:style w:type="paragraph" w:customStyle="1" w:styleId="Style30">
    <w:name w:val="Style30"/>
    <w:basedOn w:val="a8"/>
    <w:uiPriority w:val="99"/>
    <w:qFormat/>
    <w:rsid w:val="00986055"/>
    <w:pPr>
      <w:widowControl w:val="0"/>
      <w:autoSpaceDE w:val="0"/>
      <w:autoSpaceDN w:val="0"/>
      <w:adjustRightInd w:val="0"/>
      <w:spacing w:before="0" w:beforeAutospacing="0" w:after="0" w:afterAutospacing="0" w:line="274" w:lineRule="exact"/>
    </w:pPr>
  </w:style>
  <w:style w:type="paragraph" w:customStyle="1" w:styleId="acaae">
    <w:name w:val="?acaae"/>
    <w:basedOn w:val="a8"/>
    <w:uiPriority w:val="99"/>
    <w:qFormat/>
    <w:rsid w:val="00986055"/>
    <w:pPr>
      <w:keepNext/>
      <w:tabs>
        <w:tab w:val="left" w:pos="567"/>
        <w:tab w:val="left" w:pos="851"/>
        <w:tab w:val="left" w:pos="1134"/>
        <w:tab w:val="left" w:pos="1418"/>
        <w:tab w:val="left" w:pos="1701"/>
        <w:tab w:val="left" w:pos="1985"/>
      </w:tabs>
      <w:spacing w:before="0" w:beforeAutospacing="0" w:after="0" w:afterAutospacing="0" w:line="360" w:lineRule="auto"/>
      <w:jc w:val="center"/>
    </w:pPr>
    <w:rPr>
      <w:b/>
      <w:kern w:val="28"/>
      <w:szCs w:val="20"/>
    </w:rPr>
  </w:style>
  <w:style w:type="paragraph" w:customStyle="1" w:styleId="1ff1">
    <w:name w:val="Знак Знак Знак Знак Знак Знак Знак Знак Знак Знак Знак Знак Знак1"/>
    <w:basedOn w:val="a8"/>
    <w:uiPriority w:val="99"/>
    <w:qFormat/>
    <w:rsid w:val="00986055"/>
    <w:pPr>
      <w:spacing w:before="0" w:beforeAutospacing="0" w:after="160" w:afterAutospacing="0" w:line="240" w:lineRule="exact"/>
    </w:pPr>
    <w:rPr>
      <w:rFonts w:ascii="Verdana" w:hAnsi="Verdana"/>
      <w:lang w:val="en-US" w:eastAsia="en-US"/>
    </w:rPr>
  </w:style>
  <w:style w:type="character" w:customStyle="1" w:styleId="afffff3">
    <w:name w:val="Обычный текст Знак"/>
    <w:link w:val="afffff4"/>
    <w:uiPriority w:val="99"/>
    <w:qFormat/>
    <w:locked/>
    <w:rsid w:val="00986055"/>
    <w:rPr>
      <w:sz w:val="24"/>
    </w:rPr>
  </w:style>
  <w:style w:type="paragraph" w:customStyle="1" w:styleId="afffff4">
    <w:name w:val="Обычный текст"/>
    <w:basedOn w:val="a8"/>
    <w:link w:val="afffff3"/>
    <w:uiPriority w:val="99"/>
    <w:qFormat/>
    <w:rsid w:val="00986055"/>
    <w:pPr>
      <w:spacing w:before="0" w:beforeAutospacing="0" w:after="0" w:afterAutospacing="0"/>
      <w:ind w:firstLine="454"/>
      <w:jc w:val="both"/>
    </w:pPr>
    <w:rPr>
      <w:rFonts w:asciiTheme="minorHAnsi" w:eastAsiaTheme="minorHAnsi" w:hAnsiTheme="minorHAnsi" w:cstheme="minorBidi"/>
      <w:szCs w:val="22"/>
      <w:lang w:eastAsia="en-US"/>
    </w:rPr>
  </w:style>
  <w:style w:type="paragraph" w:customStyle="1" w:styleId="115">
    <w:name w:val="Абзац списка11"/>
    <w:basedOn w:val="a8"/>
    <w:uiPriority w:val="99"/>
    <w:qFormat/>
    <w:rsid w:val="00986055"/>
    <w:pPr>
      <w:widowControl w:val="0"/>
      <w:spacing w:before="0" w:beforeAutospacing="0" w:after="0" w:afterAutospacing="0"/>
      <w:ind w:left="720" w:firstLine="400"/>
      <w:jc w:val="both"/>
    </w:pPr>
    <w:rPr>
      <w:rFonts w:eastAsia="Times New Roman"/>
    </w:rPr>
  </w:style>
  <w:style w:type="paragraph" w:customStyle="1" w:styleId="213">
    <w:name w:val="Основной текст с отступом 21"/>
    <w:basedOn w:val="a8"/>
    <w:uiPriority w:val="99"/>
    <w:qFormat/>
    <w:rsid w:val="00986055"/>
    <w:pPr>
      <w:widowControl w:val="0"/>
      <w:spacing w:before="0" w:beforeAutospacing="0" w:after="0" w:afterAutospacing="0" w:line="360" w:lineRule="auto"/>
      <w:ind w:firstLine="720"/>
    </w:pPr>
    <w:rPr>
      <w:sz w:val="26"/>
    </w:rPr>
  </w:style>
  <w:style w:type="paragraph" w:customStyle="1" w:styleId="321">
    <w:name w:val="Основной текст с отступом 32"/>
    <w:basedOn w:val="a8"/>
    <w:uiPriority w:val="99"/>
    <w:qFormat/>
    <w:rsid w:val="00986055"/>
    <w:pPr>
      <w:overflowPunct w:val="0"/>
      <w:autoSpaceDE w:val="0"/>
      <w:autoSpaceDN w:val="0"/>
      <w:adjustRightInd w:val="0"/>
      <w:spacing w:before="0" w:beforeAutospacing="0" w:after="120" w:afterAutospacing="0"/>
      <w:ind w:left="283"/>
    </w:pPr>
    <w:rPr>
      <w:sz w:val="16"/>
      <w:szCs w:val="20"/>
    </w:rPr>
  </w:style>
  <w:style w:type="paragraph" w:customStyle="1" w:styleId="TimesNewRoman">
    <w:name w:val="Стиль Основной текст + Times New Roman по ширине Первая строка:  ..."/>
    <w:basedOn w:val="aff7"/>
    <w:uiPriority w:val="99"/>
    <w:qFormat/>
    <w:rsid w:val="00986055"/>
    <w:pPr>
      <w:spacing w:after="0"/>
      <w:ind w:firstLine="720"/>
      <w:jc w:val="both"/>
    </w:pPr>
  </w:style>
  <w:style w:type="paragraph" w:customStyle="1" w:styleId="BodyText21">
    <w:name w:val="Body Text 21"/>
    <w:basedOn w:val="a8"/>
    <w:uiPriority w:val="99"/>
    <w:qFormat/>
    <w:rsid w:val="00986055"/>
    <w:pPr>
      <w:overflowPunct w:val="0"/>
      <w:autoSpaceDE w:val="0"/>
      <w:autoSpaceDN w:val="0"/>
      <w:adjustRightInd w:val="0"/>
      <w:spacing w:before="0" w:beforeAutospacing="0" w:after="0" w:afterAutospacing="0"/>
      <w:ind w:firstLine="851"/>
      <w:jc w:val="both"/>
    </w:pPr>
    <w:rPr>
      <w:sz w:val="28"/>
      <w:szCs w:val="20"/>
    </w:rPr>
  </w:style>
  <w:style w:type="paragraph" w:customStyle="1" w:styleId="Style34">
    <w:name w:val="Style34"/>
    <w:basedOn w:val="a8"/>
    <w:uiPriority w:val="99"/>
    <w:qFormat/>
    <w:rsid w:val="00986055"/>
    <w:pPr>
      <w:widowControl w:val="0"/>
      <w:autoSpaceDE w:val="0"/>
      <w:autoSpaceDN w:val="0"/>
      <w:adjustRightInd w:val="0"/>
      <w:spacing w:before="0" w:beforeAutospacing="0" w:after="0" w:afterAutospacing="0" w:line="274" w:lineRule="exact"/>
    </w:pPr>
  </w:style>
  <w:style w:type="paragraph" w:customStyle="1" w:styleId="1ff2">
    <w:name w:val="Стиль Заголовок 1 + все прописные"/>
    <w:basedOn w:val="1c"/>
    <w:uiPriority w:val="99"/>
    <w:qFormat/>
    <w:rsid w:val="00986055"/>
    <w:pPr>
      <w:keepNext/>
      <w:keepLines/>
      <w:snapToGrid w:val="0"/>
      <w:spacing w:before="240" w:beforeAutospacing="0" w:after="60" w:afterAutospacing="0"/>
      <w:ind w:left="360" w:hanging="360"/>
    </w:pPr>
    <w:rPr>
      <w:rFonts w:ascii="Arial" w:hAnsi="Arial"/>
      <w:b/>
      <w:bCs/>
      <w:sz w:val="32"/>
      <w:szCs w:val="32"/>
    </w:rPr>
  </w:style>
  <w:style w:type="paragraph" w:customStyle="1" w:styleId="Style13">
    <w:name w:val="Style13"/>
    <w:basedOn w:val="a8"/>
    <w:uiPriority w:val="99"/>
    <w:qFormat/>
    <w:rsid w:val="00986055"/>
    <w:pPr>
      <w:widowControl w:val="0"/>
      <w:autoSpaceDE w:val="0"/>
      <w:autoSpaceDN w:val="0"/>
      <w:adjustRightInd w:val="0"/>
      <w:spacing w:before="0" w:beforeAutospacing="0" w:after="0" w:afterAutospacing="0"/>
    </w:pPr>
  </w:style>
  <w:style w:type="paragraph" w:customStyle="1" w:styleId="1ff3">
    <w:name w:val="стиль1"/>
    <w:basedOn w:val="a8"/>
    <w:uiPriority w:val="99"/>
    <w:qFormat/>
    <w:rsid w:val="00986055"/>
  </w:style>
  <w:style w:type="paragraph" w:customStyle="1" w:styleId="2Arial">
    <w:name w:val="Стиль Заголовок 2 + Arial"/>
    <w:basedOn w:val="26"/>
    <w:uiPriority w:val="99"/>
    <w:qFormat/>
    <w:rsid w:val="00986055"/>
    <w:pPr>
      <w:tabs>
        <w:tab w:val="left" w:pos="792"/>
      </w:tabs>
      <w:ind w:left="792" w:hanging="432"/>
    </w:pPr>
    <w:rPr>
      <w:sz w:val="24"/>
      <w:szCs w:val="28"/>
    </w:rPr>
  </w:style>
  <w:style w:type="paragraph" w:customStyle="1" w:styleId="116">
    <w:name w:val="Заголовок 1.1"/>
    <w:basedOn w:val="a8"/>
    <w:uiPriority w:val="99"/>
    <w:qFormat/>
    <w:rsid w:val="00986055"/>
    <w:pPr>
      <w:shd w:val="clear" w:color="auto" w:fill="FFFFFF"/>
      <w:spacing w:before="240" w:beforeAutospacing="0" w:after="60" w:afterAutospacing="0"/>
    </w:pPr>
    <w:rPr>
      <w:rFonts w:ascii="Arial" w:hAnsi="Arial"/>
      <w:b/>
      <w:bCs/>
      <w:sz w:val="32"/>
      <w:szCs w:val="20"/>
    </w:rPr>
  </w:style>
  <w:style w:type="character" w:customStyle="1" w:styleId="ConsNormal">
    <w:name w:val="ConsNormal Знак"/>
    <w:link w:val="ConsNormal0"/>
    <w:uiPriority w:val="99"/>
    <w:qFormat/>
    <w:locked/>
    <w:rsid w:val="00986055"/>
    <w:rPr>
      <w:rFonts w:ascii="Arial" w:eastAsia="Times New Roman" w:hAnsi="Arial" w:cs="Arial"/>
    </w:rPr>
  </w:style>
  <w:style w:type="paragraph" w:customStyle="1" w:styleId="ConsNormal0">
    <w:name w:val="ConsNormal"/>
    <w:link w:val="ConsNormal"/>
    <w:uiPriority w:val="99"/>
    <w:qFormat/>
    <w:rsid w:val="00986055"/>
    <w:pPr>
      <w:autoSpaceDE w:val="0"/>
      <w:autoSpaceDN w:val="0"/>
      <w:adjustRightInd w:val="0"/>
      <w:spacing w:after="0" w:line="240" w:lineRule="auto"/>
      <w:ind w:firstLine="720"/>
    </w:pPr>
    <w:rPr>
      <w:rFonts w:ascii="Arial" w:eastAsia="Times New Roman" w:hAnsi="Arial" w:cs="Arial"/>
    </w:rPr>
  </w:style>
  <w:style w:type="paragraph" w:customStyle="1" w:styleId="justify2">
    <w:name w:val="justify2"/>
    <w:basedOn w:val="a8"/>
    <w:uiPriority w:val="99"/>
    <w:qFormat/>
    <w:rsid w:val="00986055"/>
    <w:pPr>
      <w:ind w:firstLine="600"/>
      <w:jc w:val="both"/>
    </w:pPr>
    <w:rPr>
      <w:rFonts w:ascii="Arial Unicode MS" w:eastAsia="Arial Unicode MS" w:hAnsi="Arial Unicode MS" w:cs="Arial Unicode MS"/>
    </w:rPr>
  </w:style>
  <w:style w:type="paragraph" w:customStyle="1" w:styleId="H5">
    <w:name w:val="H5"/>
    <w:basedOn w:val="a8"/>
    <w:next w:val="a8"/>
    <w:uiPriority w:val="99"/>
    <w:qFormat/>
    <w:rsid w:val="00986055"/>
    <w:pPr>
      <w:keepNext/>
      <w:snapToGrid w:val="0"/>
      <w:spacing w:beforeAutospacing="0" w:afterAutospacing="0"/>
      <w:outlineLvl w:val="5"/>
    </w:pPr>
    <w:rPr>
      <w:b/>
      <w:sz w:val="20"/>
      <w:szCs w:val="20"/>
    </w:rPr>
  </w:style>
  <w:style w:type="paragraph" w:customStyle="1" w:styleId="Style66">
    <w:name w:val="Style66"/>
    <w:basedOn w:val="a8"/>
    <w:uiPriority w:val="99"/>
    <w:qFormat/>
    <w:rsid w:val="00986055"/>
    <w:pPr>
      <w:widowControl w:val="0"/>
      <w:autoSpaceDE w:val="0"/>
      <w:autoSpaceDN w:val="0"/>
      <w:adjustRightInd w:val="0"/>
      <w:spacing w:before="0" w:beforeAutospacing="0" w:after="0" w:afterAutospacing="0"/>
    </w:pPr>
    <w:rPr>
      <w:rFonts w:eastAsia="Times New Roman"/>
    </w:rPr>
  </w:style>
  <w:style w:type="paragraph" w:customStyle="1" w:styleId="Style71">
    <w:name w:val="Style71"/>
    <w:basedOn w:val="a8"/>
    <w:uiPriority w:val="99"/>
    <w:qFormat/>
    <w:rsid w:val="00986055"/>
    <w:pPr>
      <w:widowControl w:val="0"/>
      <w:autoSpaceDE w:val="0"/>
      <w:autoSpaceDN w:val="0"/>
      <w:adjustRightInd w:val="0"/>
      <w:spacing w:before="0" w:beforeAutospacing="0" w:after="0" w:afterAutospacing="0" w:line="250" w:lineRule="exact"/>
      <w:ind w:firstLine="302"/>
      <w:jc w:val="both"/>
    </w:pPr>
  </w:style>
  <w:style w:type="paragraph" w:customStyle="1" w:styleId="Style113">
    <w:name w:val="Style113"/>
    <w:basedOn w:val="a8"/>
    <w:uiPriority w:val="99"/>
    <w:qFormat/>
    <w:rsid w:val="00986055"/>
    <w:pPr>
      <w:widowControl w:val="0"/>
      <w:autoSpaceDE w:val="0"/>
      <w:autoSpaceDN w:val="0"/>
      <w:adjustRightInd w:val="0"/>
      <w:spacing w:before="0" w:beforeAutospacing="0" w:after="0" w:afterAutospacing="0"/>
    </w:pPr>
  </w:style>
  <w:style w:type="paragraph" w:customStyle="1" w:styleId="Style12">
    <w:name w:val="Style12"/>
    <w:basedOn w:val="a8"/>
    <w:uiPriority w:val="99"/>
    <w:qFormat/>
    <w:rsid w:val="00986055"/>
    <w:pPr>
      <w:widowControl w:val="0"/>
      <w:autoSpaceDE w:val="0"/>
      <w:autoSpaceDN w:val="0"/>
      <w:adjustRightInd w:val="0"/>
      <w:spacing w:before="0" w:beforeAutospacing="0" w:after="0" w:afterAutospacing="0"/>
    </w:pPr>
  </w:style>
  <w:style w:type="paragraph" w:customStyle="1" w:styleId="Style4">
    <w:name w:val="Style4"/>
    <w:basedOn w:val="a8"/>
    <w:uiPriority w:val="99"/>
    <w:qFormat/>
    <w:rsid w:val="00986055"/>
    <w:pPr>
      <w:widowControl w:val="0"/>
      <w:autoSpaceDE w:val="0"/>
      <w:autoSpaceDN w:val="0"/>
      <w:adjustRightInd w:val="0"/>
      <w:spacing w:before="0" w:beforeAutospacing="0" w:after="0" w:afterAutospacing="0" w:line="235" w:lineRule="exact"/>
      <w:jc w:val="center"/>
    </w:pPr>
  </w:style>
  <w:style w:type="paragraph" w:customStyle="1" w:styleId="mane">
    <w:name w:val="mane"/>
    <w:uiPriority w:val="99"/>
    <w:qFormat/>
    <w:rsid w:val="00986055"/>
    <w:pPr>
      <w:autoSpaceDE w:val="0"/>
      <w:autoSpaceDN w:val="0"/>
      <w:adjustRightInd w:val="0"/>
      <w:spacing w:after="0" w:line="240" w:lineRule="auto"/>
      <w:ind w:firstLine="567"/>
      <w:jc w:val="both"/>
    </w:pPr>
    <w:rPr>
      <w:rFonts w:ascii="PragmaticaCTT" w:eastAsia="Calibri" w:hAnsi="PragmaticaCTT" w:cs="PragmaticaCTT"/>
      <w:spacing w:val="-15"/>
      <w:sz w:val="18"/>
      <w:szCs w:val="18"/>
      <w:lang w:eastAsia="ru-RU"/>
    </w:rPr>
  </w:style>
  <w:style w:type="paragraph" w:customStyle="1" w:styleId="Iniiaiieoaenonionooiii3">
    <w:name w:val="Iniiaiie oaeno n ionooiii 3"/>
    <w:basedOn w:val="a8"/>
    <w:uiPriority w:val="99"/>
    <w:qFormat/>
    <w:rsid w:val="00986055"/>
    <w:pPr>
      <w:widowControl w:val="0"/>
      <w:overflowPunct w:val="0"/>
      <w:autoSpaceDE w:val="0"/>
      <w:autoSpaceDN w:val="0"/>
      <w:adjustRightInd w:val="0"/>
      <w:spacing w:before="0" w:beforeAutospacing="0" w:after="0" w:afterAutospacing="0" w:line="220" w:lineRule="atLeast"/>
      <w:ind w:firstLine="440"/>
    </w:pPr>
    <w:rPr>
      <w:sz w:val="32"/>
      <w:szCs w:val="20"/>
    </w:rPr>
  </w:style>
  <w:style w:type="paragraph" w:customStyle="1" w:styleId="aoeao">
    <w:name w:val="aoeao"/>
    <w:basedOn w:val="a8"/>
    <w:uiPriority w:val="99"/>
    <w:qFormat/>
    <w:rsid w:val="00986055"/>
    <w:pPr>
      <w:widowControl w:val="0"/>
      <w:overflowPunct w:val="0"/>
      <w:autoSpaceDE w:val="0"/>
      <w:autoSpaceDN w:val="0"/>
      <w:adjustRightInd w:val="0"/>
      <w:spacing w:before="0" w:beforeAutospacing="0" w:after="0" w:afterAutospacing="0" w:line="240" w:lineRule="exact"/>
      <w:ind w:left="397" w:hanging="397"/>
      <w:jc w:val="both"/>
    </w:pPr>
    <w:rPr>
      <w:rFonts w:ascii="TimesET" w:hAnsi="TimesET"/>
      <w:kern w:val="28"/>
      <w:sz w:val="20"/>
      <w:szCs w:val="20"/>
    </w:rPr>
  </w:style>
  <w:style w:type="paragraph" w:customStyle="1" w:styleId="auiue">
    <w:name w:val="au?iue"/>
    <w:uiPriority w:val="99"/>
    <w:qFormat/>
    <w:rsid w:val="00986055"/>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Iauiue">
    <w:name w:val="Iau?iue"/>
    <w:uiPriority w:val="99"/>
    <w:qFormat/>
    <w:rsid w:val="00986055"/>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en">
    <w:name w:val="?en"/>
    <w:basedOn w:val="a8"/>
    <w:uiPriority w:val="99"/>
    <w:qFormat/>
    <w:rsid w:val="00986055"/>
    <w:pPr>
      <w:widowControl w:val="0"/>
      <w:overflowPunct w:val="0"/>
      <w:autoSpaceDE w:val="0"/>
      <w:autoSpaceDN w:val="0"/>
      <w:adjustRightInd w:val="0"/>
      <w:spacing w:before="120" w:beforeAutospacing="0" w:after="120" w:afterAutospacing="0"/>
      <w:jc w:val="center"/>
    </w:pPr>
    <w:rPr>
      <w:rFonts w:ascii="TimesET" w:hAnsi="TimesET"/>
      <w:i/>
      <w:sz w:val="18"/>
      <w:szCs w:val="20"/>
    </w:rPr>
  </w:style>
  <w:style w:type="paragraph" w:customStyle="1" w:styleId="143">
    <w:name w:val="Стиль 14 пт По ширине"/>
    <w:basedOn w:val="a8"/>
    <w:uiPriority w:val="99"/>
    <w:qFormat/>
    <w:rsid w:val="00986055"/>
    <w:pPr>
      <w:spacing w:before="0" w:beforeAutospacing="0" w:after="0" w:afterAutospacing="0"/>
      <w:jc w:val="both"/>
    </w:pPr>
    <w:rPr>
      <w:sz w:val="28"/>
      <w:szCs w:val="20"/>
    </w:rPr>
  </w:style>
  <w:style w:type="paragraph" w:customStyle="1" w:styleId="1ff4">
    <w:name w:val="абзац1"/>
    <w:basedOn w:val="a8"/>
    <w:uiPriority w:val="99"/>
    <w:qFormat/>
    <w:rsid w:val="00986055"/>
    <w:pPr>
      <w:widowControl w:val="0"/>
      <w:tabs>
        <w:tab w:val="left" w:pos="1152"/>
      </w:tabs>
      <w:spacing w:before="0" w:beforeAutospacing="0" w:after="0" w:afterAutospacing="0"/>
      <w:ind w:firstLine="431"/>
    </w:pPr>
    <w:rPr>
      <w:rFonts w:ascii="Courier New" w:hAnsi="Courier New"/>
      <w:sz w:val="20"/>
      <w:szCs w:val="20"/>
    </w:rPr>
  </w:style>
  <w:style w:type="paragraph" w:customStyle="1" w:styleId="4b">
    <w:name w:val="Стиль4"/>
    <w:basedOn w:val="2"/>
    <w:uiPriority w:val="99"/>
    <w:qFormat/>
    <w:rsid w:val="00986055"/>
    <w:pPr>
      <w:numPr>
        <w:numId w:val="0"/>
      </w:numPr>
      <w:tabs>
        <w:tab w:val="left" w:pos="643"/>
        <w:tab w:val="left" w:pos="703"/>
      </w:tabs>
      <w:spacing w:before="0" w:beforeAutospacing="0" w:after="0" w:afterAutospacing="0"/>
    </w:pPr>
    <w:rPr>
      <w:sz w:val="20"/>
      <w:szCs w:val="20"/>
    </w:rPr>
  </w:style>
  <w:style w:type="paragraph" w:customStyle="1" w:styleId="57">
    <w:name w:val="Стиль5"/>
    <w:basedOn w:val="a8"/>
    <w:uiPriority w:val="99"/>
    <w:qFormat/>
    <w:rsid w:val="00986055"/>
    <w:pPr>
      <w:spacing w:before="0" w:beforeAutospacing="0" w:after="0" w:afterAutospacing="0"/>
    </w:pPr>
    <w:rPr>
      <w:sz w:val="20"/>
    </w:rPr>
  </w:style>
  <w:style w:type="paragraph" w:customStyle="1" w:styleId="62">
    <w:name w:val="Стиль6"/>
    <w:basedOn w:val="a8"/>
    <w:next w:val="a"/>
    <w:uiPriority w:val="99"/>
    <w:qFormat/>
    <w:rsid w:val="00986055"/>
    <w:pPr>
      <w:tabs>
        <w:tab w:val="left" w:pos="851"/>
      </w:tabs>
      <w:spacing w:before="0" w:beforeAutospacing="0" w:after="0" w:afterAutospacing="0"/>
      <w:ind w:left="851" w:hanging="511"/>
    </w:pPr>
    <w:rPr>
      <w:sz w:val="20"/>
    </w:rPr>
  </w:style>
  <w:style w:type="paragraph" w:customStyle="1" w:styleId="72">
    <w:name w:val="Стиль7"/>
    <w:basedOn w:val="1c"/>
    <w:uiPriority w:val="99"/>
    <w:qFormat/>
    <w:rsid w:val="00986055"/>
    <w:pPr>
      <w:keepNext/>
      <w:keepLines/>
      <w:spacing w:before="240" w:beforeAutospacing="0" w:after="60" w:afterAutospacing="0"/>
      <w:ind w:left="0" w:right="696"/>
    </w:pPr>
    <w:rPr>
      <w:rFonts w:ascii="Arial" w:hAnsi="Arial"/>
      <w:b/>
      <w:caps/>
      <w:sz w:val="32"/>
      <w:szCs w:val="32"/>
    </w:rPr>
  </w:style>
  <w:style w:type="paragraph" w:customStyle="1" w:styleId="afffff5">
    <w:name w:val="Диссер"/>
    <w:basedOn w:val="a8"/>
    <w:uiPriority w:val="99"/>
    <w:qFormat/>
    <w:rsid w:val="00986055"/>
    <w:pPr>
      <w:autoSpaceDE w:val="0"/>
      <w:autoSpaceDN w:val="0"/>
      <w:adjustRightInd w:val="0"/>
      <w:spacing w:before="0" w:beforeAutospacing="0" w:after="0" w:afterAutospacing="0" w:line="360" w:lineRule="auto"/>
      <w:ind w:firstLine="709"/>
      <w:jc w:val="both"/>
    </w:pPr>
    <w:rPr>
      <w:rFonts w:cs="Arial"/>
      <w:sz w:val="28"/>
      <w:szCs w:val="28"/>
    </w:rPr>
  </w:style>
  <w:style w:type="paragraph" w:customStyle="1" w:styleId="main">
    <w:name w:val="main"/>
    <w:basedOn w:val="a8"/>
    <w:uiPriority w:val="99"/>
    <w:qFormat/>
    <w:rsid w:val="00986055"/>
    <w:pPr>
      <w:spacing w:before="0" w:beforeAutospacing="0" w:after="0" w:afterAutospacing="0"/>
      <w:ind w:firstLine="400"/>
      <w:jc w:val="both"/>
    </w:pPr>
    <w:rPr>
      <w:sz w:val="27"/>
      <w:szCs w:val="27"/>
    </w:rPr>
  </w:style>
  <w:style w:type="paragraph" w:customStyle="1" w:styleId="CharChar">
    <w:name w:val="Char Знак Знак Char Знак Знак Знак Знак Знак Знак Знак Знак Знак Знак Знак Знак Знак Знак Знак Знак"/>
    <w:basedOn w:val="a8"/>
    <w:uiPriority w:val="99"/>
    <w:qFormat/>
    <w:rsid w:val="00986055"/>
    <w:pPr>
      <w:spacing w:before="0" w:beforeAutospacing="0" w:after="0" w:afterAutospacing="0"/>
    </w:pPr>
    <w:rPr>
      <w:rFonts w:ascii="Verdana" w:hAnsi="Verdana" w:cs="Verdana"/>
      <w:sz w:val="20"/>
      <w:szCs w:val="20"/>
      <w:lang w:val="en-US" w:eastAsia="en-US"/>
    </w:rPr>
  </w:style>
  <w:style w:type="paragraph" w:customStyle="1" w:styleId="Style38">
    <w:name w:val="Style38"/>
    <w:basedOn w:val="a8"/>
    <w:uiPriority w:val="99"/>
    <w:qFormat/>
    <w:rsid w:val="00986055"/>
    <w:pPr>
      <w:widowControl w:val="0"/>
      <w:autoSpaceDE w:val="0"/>
      <w:autoSpaceDN w:val="0"/>
      <w:adjustRightInd w:val="0"/>
      <w:spacing w:before="0" w:beforeAutospacing="0" w:after="0" w:afterAutospacing="0" w:line="235" w:lineRule="exact"/>
      <w:ind w:firstLine="307"/>
      <w:jc w:val="both"/>
    </w:pPr>
    <w:rPr>
      <w:rFonts w:ascii="Franklin Gothic Medium Cond" w:hAnsi="Franklin Gothic Medium Cond"/>
    </w:rPr>
  </w:style>
  <w:style w:type="paragraph" w:customStyle="1" w:styleId="Heading31">
    <w:name w:val="Heading 31"/>
    <w:basedOn w:val="Normal1"/>
    <w:next w:val="Normal1"/>
    <w:uiPriority w:val="99"/>
    <w:qFormat/>
    <w:rsid w:val="00986055"/>
    <w:pPr>
      <w:keepNext/>
      <w:widowControl/>
      <w:snapToGrid/>
      <w:ind w:left="0" w:firstLine="0"/>
      <w:outlineLvl w:val="2"/>
    </w:pPr>
    <w:rPr>
      <w:sz w:val="24"/>
    </w:rPr>
  </w:style>
  <w:style w:type="paragraph" w:customStyle="1" w:styleId="BodyText1">
    <w:name w:val="Body Text1"/>
    <w:basedOn w:val="Normal1"/>
    <w:uiPriority w:val="99"/>
    <w:qFormat/>
    <w:rsid w:val="00986055"/>
    <w:pPr>
      <w:widowControl/>
      <w:snapToGrid/>
      <w:spacing w:line="360" w:lineRule="auto"/>
      <w:ind w:left="0" w:firstLine="0"/>
    </w:pPr>
    <w:rPr>
      <w:sz w:val="24"/>
    </w:rPr>
  </w:style>
  <w:style w:type="paragraph" w:customStyle="1" w:styleId="afffff6">
    <w:name w:val="ненормальный"/>
    <w:basedOn w:val="a8"/>
    <w:uiPriority w:val="99"/>
    <w:qFormat/>
    <w:rsid w:val="00986055"/>
    <w:pPr>
      <w:spacing w:before="0" w:beforeAutospacing="0" w:after="0" w:afterAutospacing="0" w:line="360" w:lineRule="auto"/>
      <w:ind w:firstLine="709"/>
      <w:jc w:val="both"/>
    </w:pPr>
    <w:rPr>
      <w:sz w:val="28"/>
      <w:szCs w:val="20"/>
    </w:rPr>
  </w:style>
  <w:style w:type="paragraph" w:customStyle="1" w:styleId="FR4">
    <w:name w:val="FR4"/>
    <w:uiPriority w:val="99"/>
    <w:qFormat/>
    <w:rsid w:val="00986055"/>
    <w:pPr>
      <w:snapToGrid w:val="0"/>
      <w:spacing w:after="0" w:line="240" w:lineRule="auto"/>
      <w:jc w:val="center"/>
    </w:pPr>
    <w:rPr>
      <w:rFonts w:ascii="Arial" w:eastAsia="Calibri" w:hAnsi="Arial" w:cs="Times New Roman"/>
      <w:b/>
      <w:sz w:val="12"/>
      <w:szCs w:val="20"/>
      <w:lang w:eastAsia="ru-RU"/>
    </w:rPr>
  </w:style>
  <w:style w:type="paragraph" w:customStyle="1" w:styleId="BodyText212">
    <w:name w:val="Body Text 212"/>
    <w:basedOn w:val="a8"/>
    <w:uiPriority w:val="99"/>
    <w:qFormat/>
    <w:rsid w:val="00986055"/>
    <w:pPr>
      <w:spacing w:before="0" w:beforeAutospacing="0" w:after="0" w:afterAutospacing="0" w:line="360" w:lineRule="auto"/>
      <w:jc w:val="both"/>
    </w:pPr>
    <w:rPr>
      <w:szCs w:val="20"/>
    </w:rPr>
  </w:style>
  <w:style w:type="paragraph" w:customStyle="1" w:styleId="bodytxt">
    <w:name w:val="bodytxt"/>
    <w:basedOn w:val="a8"/>
    <w:uiPriority w:val="99"/>
    <w:qFormat/>
    <w:rsid w:val="00986055"/>
    <w:rPr>
      <w:rFonts w:ascii="Tahoma" w:eastAsia="Times New Roman" w:hAnsi="Tahoma" w:cs="Tahoma"/>
      <w:color w:val="111111"/>
      <w:sz w:val="33"/>
      <w:szCs w:val="33"/>
    </w:rPr>
  </w:style>
  <w:style w:type="paragraph" w:customStyle="1" w:styleId="FR5">
    <w:name w:val="FR5"/>
    <w:uiPriority w:val="99"/>
    <w:qFormat/>
    <w:rsid w:val="00986055"/>
    <w:pPr>
      <w:snapToGrid w:val="0"/>
      <w:spacing w:after="0" w:line="240" w:lineRule="auto"/>
      <w:jc w:val="center"/>
    </w:pPr>
    <w:rPr>
      <w:rFonts w:ascii="Arial" w:eastAsia="Calibri" w:hAnsi="Arial" w:cs="Times New Roman"/>
      <w:b/>
      <w:sz w:val="16"/>
      <w:szCs w:val="20"/>
      <w:lang w:eastAsia="ru-RU"/>
    </w:rPr>
  </w:style>
  <w:style w:type="character" w:customStyle="1" w:styleId="400">
    <w:name w:val="Основной текст (40)"/>
    <w:link w:val="401"/>
    <w:uiPriority w:val="99"/>
    <w:qFormat/>
    <w:locked/>
    <w:rsid w:val="00986055"/>
    <w:rPr>
      <w:b/>
      <w:sz w:val="14"/>
      <w:shd w:val="clear" w:color="auto" w:fill="FFFFFF"/>
    </w:rPr>
  </w:style>
  <w:style w:type="paragraph" w:customStyle="1" w:styleId="401">
    <w:name w:val="Основной текст (40)1"/>
    <w:basedOn w:val="a8"/>
    <w:link w:val="400"/>
    <w:uiPriority w:val="99"/>
    <w:qFormat/>
    <w:rsid w:val="00986055"/>
    <w:pPr>
      <w:shd w:val="clear" w:color="auto" w:fill="FFFFFF"/>
      <w:spacing w:before="0" w:beforeAutospacing="0" w:after="0" w:afterAutospacing="0" w:line="163" w:lineRule="exact"/>
      <w:jc w:val="both"/>
    </w:pPr>
    <w:rPr>
      <w:rFonts w:asciiTheme="minorHAnsi" w:eastAsiaTheme="minorHAnsi" w:hAnsiTheme="minorHAnsi" w:cstheme="minorBidi"/>
      <w:b/>
      <w:sz w:val="14"/>
      <w:szCs w:val="22"/>
      <w:lang w:eastAsia="en-US"/>
    </w:rPr>
  </w:style>
  <w:style w:type="character" w:customStyle="1" w:styleId="144">
    <w:name w:val="Основной текст (14)"/>
    <w:link w:val="1410"/>
    <w:uiPriority w:val="99"/>
    <w:qFormat/>
    <w:locked/>
    <w:rsid w:val="00986055"/>
    <w:rPr>
      <w:b/>
      <w:sz w:val="16"/>
      <w:shd w:val="clear" w:color="auto" w:fill="FFFFFF"/>
    </w:rPr>
  </w:style>
  <w:style w:type="paragraph" w:customStyle="1" w:styleId="1410">
    <w:name w:val="Основной текст (14)1"/>
    <w:basedOn w:val="a8"/>
    <w:link w:val="144"/>
    <w:uiPriority w:val="99"/>
    <w:qFormat/>
    <w:rsid w:val="00986055"/>
    <w:pPr>
      <w:shd w:val="clear" w:color="auto" w:fill="FFFFFF"/>
      <w:spacing w:before="0" w:beforeAutospacing="0" w:after="0" w:afterAutospacing="0" w:line="240" w:lineRule="atLeast"/>
    </w:pPr>
    <w:rPr>
      <w:rFonts w:asciiTheme="minorHAnsi" w:eastAsiaTheme="minorHAnsi" w:hAnsiTheme="minorHAnsi" w:cstheme="minorBidi"/>
      <w:b/>
      <w:sz w:val="16"/>
      <w:szCs w:val="22"/>
      <w:lang w:eastAsia="en-US"/>
    </w:rPr>
  </w:style>
  <w:style w:type="paragraph" w:customStyle="1" w:styleId="afffff7">
    <w:name w:val="Маркир"/>
    <w:basedOn w:val="a8"/>
    <w:uiPriority w:val="99"/>
    <w:qFormat/>
    <w:rsid w:val="00986055"/>
    <w:pPr>
      <w:tabs>
        <w:tab w:val="left" w:pos="369"/>
        <w:tab w:val="left" w:pos="3330"/>
      </w:tabs>
      <w:spacing w:before="0" w:beforeAutospacing="0" w:after="40" w:afterAutospacing="0"/>
      <w:ind w:left="697" w:hanging="357"/>
      <w:jc w:val="both"/>
    </w:pPr>
    <w:rPr>
      <w:sz w:val="20"/>
      <w:szCs w:val="20"/>
    </w:rPr>
  </w:style>
  <w:style w:type="character" w:customStyle="1" w:styleId="3f">
    <w:name w:val="Основной текст (3)"/>
    <w:link w:val="313"/>
    <w:locked/>
    <w:rsid w:val="00986055"/>
    <w:rPr>
      <w:rFonts w:ascii="Garamond" w:hAnsi="Garamond"/>
      <w:sz w:val="24"/>
      <w:shd w:val="clear" w:color="auto" w:fill="FFFFFF"/>
    </w:rPr>
  </w:style>
  <w:style w:type="paragraph" w:customStyle="1" w:styleId="313">
    <w:name w:val="Основной текст (3)1"/>
    <w:basedOn w:val="a8"/>
    <w:link w:val="3f"/>
    <w:uiPriority w:val="99"/>
    <w:qFormat/>
    <w:rsid w:val="00986055"/>
    <w:pPr>
      <w:shd w:val="clear" w:color="auto" w:fill="FFFFFF"/>
      <w:spacing w:before="300" w:beforeAutospacing="0" w:after="180" w:afterAutospacing="0" w:line="240" w:lineRule="atLeast"/>
    </w:pPr>
    <w:rPr>
      <w:rFonts w:ascii="Garamond" w:eastAsiaTheme="minorHAnsi" w:hAnsi="Garamond" w:cstheme="minorBidi"/>
      <w:szCs w:val="22"/>
      <w:lang w:eastAsia="en-US"/>
    </w:rPr>
  </w:style>
  <w:style w:type="character" w:customStyle="1" w:styleId="4c">
    <w:name w:val="Основной текст (4)"/>
    <w:link w:val="410"/>
    <w:uiPriority w:val="99"/>
    <w:qFormat/>
    <w:locked/>
    <w:rsid w:val="00986055"/>
    <w:rPr>
      <w:rFonts w:ascii="Garamond" w:hAnsi="Garamond"/>
      <w:sz w:val="24"/>
      <w:shd w:val="clear" w:color="auto" w:fill="FFFFFF"/>
    </w:rPr>
  </w:style>
  <w:style w:type="paragraph" w:customStyle="1" w:styleId="410">
    <w:name w:val="Основной текст (4)1"/>
    <w:basedOn w:val="a8"/>
    <w:link w:val="4c"/>
    <w:uiPriority w:val="99"/>
    <w:qFormat/>
    <w:rsid w:val="00986055"/>
    <w:pPr>
      <w:shd w:val="clear" w:color="auto" w:fill="FFFFFF"/>
      <w:spacing w:before="180" w:beforeAutospacing="0" w:after="60" w:afterAutospacing="0" w:line="242" w:lineRule="exact"/>
      <w:ind w:hanging="320"/>
    </w:pPr>
    <w:rPr>
      <w:rFonts w:ascii="Garamond" w:eastAsiaTheme="minorHAnsi" w:hAnsi="Garamond" w:cstheme="minorBidi"/>
      <w:szCs w:val="22"/>
      <w:lang w:eastAsia="en-US"/>
    </w:rPr>
  </w:style>
  <w:style w:type="character" w:customStyle="1" w:styleId="2f8">
    <w:name w:val="Подпись к картинке (2)"/>
    <w:link w:val="214"/>
    <w:uiPriority w:val="99"/>
    <w:qFormat/>
    <w:locked/>
    <w:rsid w:val="00986055"/>
    <w:rPr>
      <w:rFonts w:ascii="Garamond" w:hAnsi="Garamond"/>
      <w:sz w:val="24"/>
      <w:shd w:val="clear" w:color="auto" w:fill="FFFFFF"/>
    </w:rPr>
  </w:style>
  <w:style w:type="paragraph" w:customStyle="1" w:styleId="214">
    <w:name w:val="Подпись к картинке (2)1"/>
    <w:basedOn w:val="a8"/>
    <w:link w:val="2f8"/>
    <w:uiPriority w:val="99"/>
    <w:qFormat/>
    <w:rsid w:val="00986055"/>
    <w:pPr>
      <w:shd w:val="clear" w:color="auto" w:fill="FFFFFF"/>
      <w:spacing w:before="0" w:beforeAutospacing="0" w:after="0" w:afterAutospacing="0" w:line="226" w:lineRule="exact"/>
      <w:ind w:hanging="560"/>
    </w:pPr>
    <w:rPr>
      <w:rFonts w:ascii="Garamond" w:eastAsiaTheme="minorHAnsi" w:hAnsi="Garamond" w:cstheme="minorBidi"/>
      <w:szCs w:val="22"/>
      <w:lang w:eastAsia="en-US"/>
    </w:rPr>
  </w:style>
  <w:style w:type="character" w:customStyle="1" w:styleId="260">
    <w:name w:val="Основной текст (26)"/>
    <w:link w:val="261"/>
    <w:uiPriority w:val="99"/>
    <w:qFormat/>
    <w:locked/>
    <w:rsid w:val="00986055"/>
    <w:rPr>
      <w:rFonts w:ascii="Garamond" w:hAnsi="Garamond"/>
      <w:b/>
      <w:sz w:val="18"/>
      <w:shd w:val="clear" w:color="auto" w:fill="FFFFFF"/>
    </w:rPr>
  </w:style>
  <w:style w:type="paragraph" w:customStyle="1" w:styleId="261">
    <w:name w:val="Основной текст (26)1"/>
    <w:basedOn w:val="a8"/>
    <w:link w:val="260"/>
    <w:uiPriority w:val="99"/>
    <w:qFormat/>
    <w:rsid w:val="00986055"/>
    <w:pPr>
      <w:shd w:val="clear" w:color="auto" w:fill="FFFFFF"/>
      <w:spacing w:before="0" w:beforeAutospacing="0" w:after="0" w:afterAutospacing="0" w:line="240" w:lineRule="atLeast"/>
    </w:pPr>
    <w:rPr>
      <w:rFonts w:ascii="Garamond" w:eastAsiaTheme="minorHAnsi" w:hAnsi="Garamond" w:cstheme="minorBidi"/>
      <w:b/>
      <w:sz w:val="18"/>
      <w:szCs w:val="22"/>
      <w:lang w:eastAsia="en-US"/>
    </w:rPr>
  </w:style>
  <w:style w:type="character" w:customStyle="1" w:styleId="530">
    <w:name w:val="Основной текст (53)"/>
    <w:link w:val="531"/>
    <w:uiPriority w:val="99"/>
    <w:qFormat/>
    <w:locked/>
    <w:rsid w:val="00986055"/>
    <w:rPr>
      <w:rFonts w:ascii="Century Schoolbook" w:hAnsi="Century Schoolbook"/>
      <w:shd w:val="clear" w:color="auto" w:fill="FFFFFF"/>
    </w:rPr>
  </w:style>
  <w:style w:type="paragraph" w:customStyle="1" w:styleId="531">
    <w:name w:val="Основной текст (53)1"/>
    <w:basedOn w:val="a8"/>
    <w:link w:val="530"/>
    <w:uiPriority w:val="99"/>
    <w:qFormat/>
    <w:rsid w:val="00986055"/>
    <w:pPr>
      <w:shd w:val="clear" w:color="auto" w:fill="FFFFFF"/>
      <w:spacing w:before="0" w:beforeAutospacing="0" w:after="0" w:afterAutospacing="0" w:line="235" w:lineRule="exact"/>
      <w:jc w:val="both"/>
    </w:pPr>
    <w:rPr>
      <w:rFonts w:ascii="Century Schoolbook" w:eastAsiaTheme="minorHAnsi" w:hAnsi="Century Schoolbook" w:cstheme="minorBidi"/>
      <w:sz w:val="22"/>
      <w:szCs w:val="22"/>
      <w:lang w:eastAsia="en-US"/>
    </w:rPr>
  </w:style>
  <w:style w:type="character" w:customStyle="1" w:styleId="73">
    <w:name w:val="Основной текст (7)"/>
    <w:link w:val="710"/>
    <w:uiPriority w:val="99"/>
    <w:qFormat/>
    <w:locked/>
    <w:rsid w:val="00986055"/>
    <w:rPr>
      <w:rFonts w:ascii="Century Schoolbook" w:hAnsi="Century Schoolbook"/>
      <w:sz w:val="26"/>
      <w:shd w:val="clear" w:color="auto" w:fill="FFFFFF"/>
    </w:rPr>
  </w:style>
  <w:style w:type="paragraph" w:customStyle="1" w:styleId="710">
    <w:name w:val="Основной текст (7)1"/>
    <w:basedOn w:val="a8"/>
    <w:link w:val="73"/>
    <w:uiPriority w:val="99"/>
    <w:qFormat/>
    <w:rsid w:val="00986055"/>
    <w:pPr>
      <w:shd w:val="clear" w:color="auto" w:fill="FFFFFF"/>
      <w:spacing w:before="0" w:beforeAutospacing="0" w:after="180" w:afterAutospacing="0" w:line="240" w:lineRule="atLeast"/>
    </w:pPr>
    <w:rPr>
      <w:rFonts w:ascii="Century Schoolbook" w:eastAsiaTheme="minorHAnsi" w:hAnsi="Century Schoolbook" w:cstheme="minorBidi"/>
      <w:sz w:val="26"/>
      <w:szCs w:val="22"/>
      <w:lang w:eastAsia="en-US"/>
    </w:rPr>
  </w:style>
  <w:style w:type="character" w:customStyle="1" w:styleId="810">
    <w:name w:val="Основной текст (81)"/>
    <w:link w:val="811"/>
    <w:uiPriority w:val="99"/>
    <w:qFormat/>
    <w:locked/>
    <w:rsid w:val="00986055"/>
    <w:rPr>
      <w:rFonts w:ascii="Trebuchet MS" w:hAnsi="Trebuchet MS"/>
      <w:b/>
      <w:sz w:val="14"/>
      <w:shd w:val="clear" w:color="auto" w:fill="FFFFFF"/>
    </w:rPr>
  </w:style>
  <w:style w:type="paragraph" w:customStyle="1" w:styleId="811">
    <w:name w:val="Основной текст (81)1"/>
    <w:basedOn w:val="a8"/>
    <w:link w:val="810"/>
    <w:uiPriority w:val="99"/>
    <w:qFormat/>
    <w:rsid w:val="00986055"/>
    <w:pPr>
      <w:shd w:val="clear" w:color="auto" w:fill="FFFFFF"/>
      <w:spacing w:before="0" w:beforeAutospacing="0" w:after="0" w:afterAutospacing="0" w:line="192" w:lineRule="exact"/>
      <w:ind w:firstLine="280"/>
    </w:pPr>
    <w:rPr>
      <w:rFonts w:ascii="Trebuchet MS" w:eastAsiaTheme="minorHAnsi" w:hAnsi="Trebuchet MS" w:cstheme="minorBidi"/>
      <w:b/>
      <w:sz w:val="14"/>
      <w:szCs w:val="22"/>
      <w:lang w:eastAsia="en-US"/>
    </w:rPr>
  </w:style>
  <w:style w:type="character" w:customStyle="1" w:styleId="74">
    <w:name w:val="Основной текст (74)"/>
    <w:link w:val="741"/>
    <w:uiPriority w:val="99"/>
    <w:qFormat/>
    <w:locked/>
    <w:rsid w:val="00986055"/>
    <w:rPr>
      <w:sz w:val="10"/>
      <w:shd w:val="clear" w:color="auto" w:fill="FFFFFF"/>
      <w:lang w:val="ru-RU" w:eastAsia="ru-RU"/>
    </w:rPr>
  </w:style>
  <w:style w:type="paragraph" w:customStyle="1" w:styleId="741">
    <w:name w:val="Основной текст (74)1"/>
    <w:basedOn w:val="a8"/>
    <w:link w:val="74"/>
    <w:uiPriority w:val="99"/>
    <w:qFormat/>
    <w:rsid w:val="00986055"/>
    <w:pPr>
      <w:shd w:val="clear" w:color="auto" w:fill="FFFFFF"/>
      <w:spacing w:before="0" w:beforeAutospacing="0" w:after="0" w:afterAutospacing="0" w:line="240" w:lineRule="atLeast"/>
    </w:pPr>
    <w:rPr>
      <w:rFonts w:asciiTheme="minorHAnsi" w:eastAsiaTheme="minorHAnsi" w:hAnsiTheme="minorHAnsi" w:cstheme="minorBidi"/>
      <w:sz w:val="10"/>
      <w:szCs w:val="22"/>
    </w:rPr>
  </w:style>
  <w:style w:type="character" w:customStyle="1" w:styleId="270">
    <w:name w:val="Основной текст (27)"/>
    <w:link w:val="271"/>
    <w:uiPriority w:val="99"/>
    <w:qFormat/>
    <w:locked/>
    <w:rsid w:val="00986055"/>
    <w:rPr>
      <w:rFonts w:ascii="Garamond" w:hAnsi="Garamond"/>
      <w:sz w:val="10"/>
      <w:shd w:val="clear" w:color="auto" w:fill="FFFFFF"/>
      <w:lang w:val="ru-RU" w:eastAsia="ru-RU"/>
    </w:rPr>
  </w:style>
  <w:style w:type="paragraph" w:customStyle="1" w:styleId="271">
    <w:name w:val="Основной текст (27)1"/>
    <w:basedOn w:val="a8"/>
    <w:link w:val="270"/>
    <w:uiPriority w:val="99"/>
    <w:qFormat/>
    <w:rsid w:val="00986055"/>
    <w:pPr>
      <w:shd w:val="clear" w:color="auto" w:fill="FFFFFF"/>
      <w:spacing w:before="0" w:beforeAutospacing="0" w:after="0" w:afterAutospacing="0" w:line="240" w:lineRule="atLeast"/>
    </w:pPr>
    <w:rPr>
      <w:rFonts w:ascii="Garamond" w:eastAsiaTheme="minorHAnsi" w:hAnsi="Garamond" w:cstheme="minorBidi"/>
      <w:sz w:val="10"/>
      <w:szCs w:val="22"/>
    </w:rPr>
  </w:style>
  <w:style w:type="paragraph" w:customStyle="1" w:styleId="2f9">
    <w:name w:val="обычный2"/>
    <w:basedOn w:val="a8"/>
    <w:uiPriority w:val="99"/>
    <w:qFormat/>
    <w:rsid w:val="00986055"/>
    <w:pPr>
      <w:autoSpaceDE w:val="0"/>
      <w:autoSpaceDN w:val="0"/>
      <w:adjustRightInd w:val="0"/>
      <w:spacing w:before="0" w:beforeAutospacing="0" w:after="0" w:afterAutospacing="0" w:line="480" w:lineRule="atLeast"/>
      <w:ind w:firstLine="720"/>
      <w:jc w:val="both"/>
    </w:pPr>
    <w:rPr>
      <w:rFonts w:ascii="Verdana" w:hAnsi="Verdana" w:cs="Verdana"/>
    </w:rPr>
  </w:style>
  <w:style w:type="paragraph" w:customStyle="1" w:styleId="1ff5">
    <w:name w:val="обычный1"/>
    <w:basedOn w:val="a8"/>
    <w:uiPriority w:val="99"/>
    <w:qFormat/>
    <w:rsid w:val="00986055"/>
    <w:pPr>
      <w:spacing w:before="0" w:beforeAutospacing="0" w:after="0" w:afterAutospacing="0"/>
      <w:ind w:firstLine="720"/>
      <w:jc w:val="both"/>
    </w:pPr>
    <w:rPr>
      <w:szCs w:val="20"/>
    </w:rPr>
  </w:style>
  <w:style w:type="paragraph" w:customStyle="1" w:styleId="ConsNonformat">
    <w:name w:val="ConsNonformat"/>
    <w:uiPriority w:val="99"/>
    <w:qFormat/>
    <w:rsid w:val="00986055"/>
    <w:pPr>
      <w:snapToGrid w:val="0"/>
      <w:spacing w:after="0" w:line="240" w:lineRule="auto"/>
      <w:ind w:right="19772"/>
    </w:pPr>
    <w:rPr>
      <w:rFonts w:ascii="Courier New" w:eastAsia="Calibri" w:hAnsi="Courier New" w:cs="Times New Roman"/>
      <w:sz w:val="20"/>
      <w:szCs w:val="20"/>
      <w:lang w:eastAsia="ru-RU"/>
    </w:rPr>
  </w:style>
  <w:style w:type="paragraph" w:customStyle="1" w:styleId="2fa">
    <w:name w:val="заголовок 2"/>
    <w:basedOn w:val="a8"/>
    <w:uiPriority w:val="99"/>
    <w:qFormat/>
    <w:rsid w:val="00986055"/>
    <w:pPr>
      <w:keepNext/>
      <w:tabs>
        <w:tab w:val="right" w:pos="567"/>
        <w:tab w:val="left" w:pos="680"/>
        <w:tab w:val="left" w:pos="1106"/>
        <w:tab w:val="left" w:pos="1729"/>
        <w:tab w:val="right" w:leader="dot" w:pos="7002"/>
      </w:tabs>
      <w:overflowPunct w:val="0"/>
      <w:autoSpaceDE w:val="0"/>
      <w:autoSpaceDN w:val="0"/>
      <w:adjustRightInd w:val="0"/>
      <w:spacing w:before="0" w:beforeAutospacing="0" w:after="0" w:afterAutospacing="0"/>
      <w:ind w:firstLine="851"/>
    </w:pPr>
    <w:rPr>
      <w:sz w:val="20"/>
      <w:szCs w:val="20"/>
    </w:rPr>
  </w:style>
  <w:style w:type="paragraph" w:customStyle="1" w:styleId="300">
    <w:name w:val="Стиль Заголовок 3 + Перед:  0 пт После:  0 пт"/>
    <w:basedOn w:val="34"/>
    <w:uiPriority w:val="99"/>
    <w:qFormat/>
    <w:rsid w:val="00986055"/>
    <w:pPr>
      <w:tabs>
        <w:tab w:val="clear" w:pos="926"/>
      </w:tabs>
      <w:spacing w:after="240" w:line="360" w:lineRule="auto"/>
      <w:ind w:left="0" w:firstLine="0"/>
      <w:jc w:val="center"/>
    </w:pPr>
    <w:rPr>
      <w:rFonts w:ascii="Times New Roman" w:hAnsi="Times New Roman"/>
      <w:sz w:val="24"/>
      <w:lang w:val="en-US" w:eastAsia="en-US"/>
    </w:rPr>
  </w:style>
  <w:style w:type="paragraph" w:customStyle="1" w:styleId="2fb">
    <w:name w:val="Стиль Заголовок 2 + полужирный"/>
    <w:basedOn w:val="26"/>
    <w:uiPriority w:val="99"/>
    <w:qFormat/>
    <w:rsid w:val="00986055"/>
    <w:pPr>
      <w:snapToGrid w:val="0"/>
    </w:pPr>
    <w:rPr>
      <w:kern w:val="0"/>
      <w:sz w:val="24"/>
    </w:rPr>
  </w:style>
  <w:style w:type="paragraph" w:customStyle="1" w:styleId="1ff6">
    <w:name w:val="1 уровень"/>
    <w:basedOn w:val="a8"/>
    <w:uiPriority w:val="99"/>
    <w:qFormat/>
    <w:rsid w:val="00986055"/>
    <w:pPr>
      <w:keepNext/>
      <w:spacing w:before="520" w:beforeAutospacing="0" w:after="260" w:afterAutospacing="0"/>
      <w:jc w:val="center"/>
      <w:outlineLvl w:val="0"/>
    </w:pPr>
    <w:rPr>
      <w:b/>
    </w:rPr>
  </w:style>
  <w:style w:type="paragraph" w:customStyle="1" w:styleId="Heading">
    <w:name w:val="Heading"/>
    <w:uiPriority w:val="99"/>
    <w:qFormat/>
    <w:rsid w:val="00986055"/>
    <w:pPr>
      <w:widowControl w:val="0"/>
      <w:autoSpaceDE w:val="0"/>
      <w:autoSpaceDN w:val="0"/>
      <w:adjustRightInd w:val="0"/>
      <w:spacing w:after="0" w:line="240" w:lineRule="auto"/>
    </w:pPr>
    <w:rPr>
      <w:rFonts w:ascii="Arial" w:eastAsia="Calibri" w:hAnsi="Arial" w:cs="Arial"/>
      <w:b/>
      <w:bCs/>
      <w:lang w:eastAsia="ru-RU"/>
    </w:rPr>
  </w:style>
  <w:style w:type="paragraph" w:customStyle="1" w:styleId="1ff7">
    <w:name w:val="Указатель1"/>
    <w:basedOn w:val="a8"/>
    <w:uiPriority w:val="99"/>
    <w:qFormat/>
    <w:rsid w:val="00986055"/>
    <w:pPr>
      <w:suppressLineNumbers/>
      <w:suppressAutoHyphens/>
      <w:spacing w:before="0" w:beforeAutospacing="0" w:after="0" w:afterAutospacing="0"/>
    </w:pPr>
    <w:rPr>
      <w:rFonts w:cs="Mangal"/>
      <w:lang w:eastAsia="zh-CN"/>
    </w:rPr>
  </w:style>
  <w:style w:type="paragraph" w:customStyle="1" w:styleId="afffff8">
    <w:name w:val="Содержимое таблицы"/>
    <w:basedOn w:val="a8"/>
    <w:uiPriority w:val="99"/>
    <w:qFormat/>
    <w:rsid w:val="00986055"/>
    <w:pPr>
      <w:suppressLineNumbers/>
      <w:suppressAutoHyphens/>
      <w:spacing w:before="0" w:beforeAutospacing="0" w:after="0" w:afterAutospacing="0"/>
    </w:pPr>
    <w:rPr>
      <w:lang w:eastAsia="zh-CN"/>
    </w:rPr>
  </w:style>
  <w:style w:type="paragraph" w:customStyle="1" w:styleId="afffff9">
    <w:name w:val="Заголовок таблицы"/>
    <w:basedOn w:val="afffff8"/>
    <w:uiPriority w:val="99"/>
    <w:qFormat/>
    <w:rsid w:val="00986055"/>
    <w:pPr>
      <w:jc w:val="center"/>
    </w:pPr>
    <w:rPr>
      <w:b/>
      <w:bCs/>
    </w:rPr>
  </w:style>
  <w:style w:type="paragraph" w:customStyle="1" w:styleId="1ff8">
    <w:name w:val="Стиль Заголовок 1 + не полужирный По левому краю Междустр.интерва..."/>
    <w:basedOn w:val="1c"/>
    <w:uiPriority w:val="99"/>
    <w:qFormat/>
    <w:rsid w:val="00986055"/>
    <w:pPr>
      <w:keepNext/>
      <w:widowControl w:val="0"/>
      <w:spacing w:before="240" w:beforeAutospacing="0" w:after="60" w:afterAutospacing="0"/>
      <w:ind w:left="0"/>
    </w:pPr>
    <w:rPr>
      <w:b/>
      <w:kern w:val="32"/>
      <w:lang w:eastAsia="en-US"/>
    </w:rPr>
  </w:style>
  <w:style w:type="paragraph" w:customStyle="1" w:styleId="2fc">
    <w:name w:val="Стиль Заголовок 2 + не полужирный По левому краю"/>
    <w:basedOn w:val="26"/>
    <w:uiPriority w:val="99"/>
    <w:qFormat/>
    <w:rsid w:val="00986055"/>
    <w:pPr>
      <w:keepNext w:val="0"/>
      <w:widowControl w:val="0"/>
    </w:pPr>
    <w:rPr>
      <w:bCs/>
      <w:sz w:val="24"/>
      <w:lang w:eastAsia="en-US"/>
    </w:rPr>
  </w:style>
  <w:style w:type="paragraph" w:customStyle="1" w:styleId="215">
    <w:name w:val="Стиль Заголовок 2 + не полужирный По левому краю1"/>
    <w:basedOn w:val="26"/>
    <w:uiPriority w:val="99"/>
    <w:qFormat/>
    <w:rsid w:val="00986055"/>
    <w:pPr>
      <w:keepNext w:val="0"/>
      <w:widowControl w:val="0"/>
    </w:pPr>
    <w:rPr>
      <w:bCs/>
      <w:sz w:val="24"/>
      <w:lang w:eastAsia="en-US"/>
    </w:rPr>
  </w:style>
  <w:style w:type="paragraph" w:customStyle="1" w:styleId="1ff9">
    <w:name w:val="маркирован_1"/>
    <w:basedOn w:val="a8"/>
    <w:uiPriority w:val="99"/>
    <w:qFormat/>
    <w:rsid w:val="00986055"/>
    <w:pPr>
      <w:widowControl w:val="0"/>
      <w:adjustRightInd w:val="0"/>
      <w:spacing w:before="0" w:beforeAutospacing="0" w:after="0" w:afterAutospacing="0" w:line="360" w:lineRule="auto"/>
      <w:jc w:val="both"/>
    </w:pPr>
    <w:rPr>
      <w:sz w:val="28"/>
      <w:szCs w:val="28"/>
    </w:rPr>
  </w:style>
  <w:style w:type="paragraph" w:customStyle="1" w:styleId="1ffa">
    <w:name w:val="Нумерован_1"/>
    <w:basedOn w:val="a8"/>
    <w:uiPriority w:val="99"/>
    <w:qFormat/>
    <w:rsid w:val="00986055"/>
    <w:pPr>
      <w:widowControl w:val="0"/>
      <w:tabs>
        <w:tab w:val="left" w:pos="360"/>
      </w:tabs>
      <w:adjustRightInd w:val="0"/>
      <w:spacing w:before="0" w:beforeAutospacing="0" w:after="0" w:afterAutospacing="0" w:line="360" w:lineRule="auto"/>
      <w:ind w:left="360" w:hanging="360"/>
      <w:jc w:val="both"/>
    </w:pPr>
    <w:rPr>
      <w:sz w:val="28"/>
      <w:szCs w:val="28"/>
    </w:rPr>
  </w:style>
  <w:style w:type="paragraph" w:customStyle="1" w:styleId="1ffb">
    <w:name w:val="марк_1"/>
    <w:basedOn w:val="a8"/>
    <w:uiPriority w:val="99"/>
    <w:qFormat/>
    <w:rsid w:val="00986055"/>
    <w:pPr>
      <w:widowControl w:val="0"/>
      <w:tabs>
        <w:tab w:val="left" w:pos="1440"/>
      </w:tabs>
      <w:adjustRightInd w:val="0"/>
      <w:spacing w:before="0" w:beforeAutospacing="0" w:after="0" w:afterAutospacing="0" w:line="360" w:lineRule="auto"/>
      <w:ind w:left="1440" w:hanging="360"/>
      <w:jc w:val="both"/>
    </w:pPr>
    <w:rPr>
      <w:sz w:val="28"/>
      <w:szCs w:val="28"/>
    </w:rPr>
  </w:style>
  <w:style w:type="paragraph" w:customStyle="1" w:styleId="afffffa">
    <w:name w:val="Заг_глав"/>
    <w:basedOn w:val="34"/>
    <w:uiPriority w:val="99"/>
    <w:qFormat/>
    <w:rsid w:val="00986055"/>
    <w:pPr>
      <w:widowControl w:val="0"/>
      <w:tabs>
        <w:tab w:val="clear" w:pos="926"/>
      </w:tabs>
      <w:adjustRightInd w:val="0"/>
      <w:spacing w:before="120" w:after="360" w:line="360" w:lineRule="atLeast"/>
      <w:ind w:left="0" w:firstLine="397"/>
      <w:contextualSpacing/>
      <w:jc w:val="center"/>
      <w:outlineLvl w:val="9"/>
    </w:pPr>
    <w:rPr>
      <w:rFonts w:ascii="Times New Roman" w:hAnsi="Times New Roman"/>
      <w:caps/>
      <w:sz w:val="32"/>
      <w:szCs w:val="28"/>
      <w:lang w:eastAsia="en-US"/>
    </w:rPr>
  </w:style>
  <w:style w:type="paragraph" w:customStyle="1" w:styleId="a2">
    <w:name w:val="заг_пар"/>
    <w:basedOn w:val="34"/>
    <w:uiPriority w:val="99"/>
    <w:qFormat/>
    <w:rsid w:val="00986055"/>
    <w:pPr>
      <w:widowControl w:val="0"/>
      <w:numPr>
        <w:numId w:val="7"/>
      </w:numPr>
      <w:tabs>
        <w:tab w:val="left" w:pos="643"/>
        <w:tab w:val="left" w:pos="926"/>
        <w:tab w:val="left" w:pos="1440"/>
      </w:tabs>
      <w:adjustRightInd w:val="0"/>
      <w:spacing w:after="240" w:line="360" w:lineRule="auto"/>
      <w:ind w:left="0" w:firstLine="720"/>
      <w:jc w:val="center"/>
    </w:pPr>
    <w:rPr>
      <w:rFonts w:ascii="Times New Roman" w:hAnsi="Times New Roman"/>
      <w:b w:val="0"/>
      <w:caps/>
      <w:sz w:val="32"/>
      <w:szCs w:val="32"/>
    </w:rPr>
  </w:style>
  <w:style w:type="paragraph" w:customStyle="1" w:styleId="15">
    <w:name w:val="заголовок 1"/>
    <w:basedOn w:val="a2"/>
    <w:uiPriority w:val="99"/>
    <w:qFormat/>
    <w:rsid w:val="00986055"/>
    <w:pPr>
      <w:numPr>
        <w:numId w:val="8"/>
      </w:numPr>
      <w:tabs>
        <w:tab w:val="clear" w:pos="1440"/>
        <w:tab w:val="left" w:pos="1492"/>
      </w:tabs>
      <w:ind w:left="360"/>
    </w:pPr>
    <w:rPr>
      <w:sz w:val="28"/>
      <w:szCs w:val="28"/>
    </w:rPr>
  </w:style>
  <w:style w:type="paragraph" w:customStyle="1" w:styleId="afffffb">
    <w:name w:val="огл_гл"/>
    <w:basedOn w:val="a8"/>
    <w:uiPriority w:val="99"/>
    <w:qFormat/>
    <w:rsid w:val="00986055"/>
    <w:pPr>
      <w:widowControl w:val="0"/>
      <w:adjustRightInd w:val="0"/>
      <w:spacing w:before="0" w:beforeAutospacing="0" w:after="0" w:afterAutospacing="0" w:line="360" w:lineRule="auto"/>
      <w:ind w:left="794" w:hanging="794"/>
      <w:jc w:val="both"/>
    </w:pPr>
    <w:rPr>
      <w:bCs/>
      <w:sz w:val="28"/>
      <w:szCs w:val="28"/>
    </w:rPr>
  </w:style>
  <w:style w:type="paragraph" w:customStyle="1" w:styleId="afffffc">
    <w:name w:val="параг_огл"/>
    <w:basedOn w:val="a8"/>
    <w:uiPriority w:val="99"/>
    <w:qFormat/>
    <w:rsid w:val="00986055"/>
    <w:pPr>
      <w:widowControl w:val="0"/>
      <w:adjustRightInd w:val="0"/>
      <w:spacing w:before="0" w:beforeAutospacing="0" w:after="0" w:afterAutospacing="0" w:line="360" w:lineRule="auto"/>
      <w:ind w:left="567"/>
    </w:pPr>
    <w:rPr>
      <w:sz w:val="28"/>
      <w:szCs w:val="28"/>
    </w:rPr>
  </w:style>
  <w:style w:type="paragraph" w:customStyle="1" w:styleId="afffffd">
    <w:name w:val="Стиль параг_огл + По левому краю"/>
    <w:basedOn w:val="afffffc"/>
    <w:uiPriority w:val="99"/>
    <w:qFormat/>
    <w:rsid w:val="00986055"/>
    <w:pPr>
      <w:ind w:left="794"/>
    </w:pPr>
    <w:rPr>
      <w:szCs w:val="20"/>
    </w:rPr>
  </w:style>
  <w:style w:type="paragraph" w:customStyle="1" w:styleId="afffffe">
    <w:name w:val="Наш стиль"/>
    <w:basedOn w:val="a8"/>
    <w:uiPriority w:val="99"/>
    <w:qFormat/>
    <w:rsid w:val="00986055"/>
    <w:pPr>
      <w:spacing w:before="0" w:beforeAutospacing="0" w:after="0" w:afterAutospacing="0" w:line="360" w:lineRule="auto"/>
      <w:ind w:firstLine="720"/>
    </w:pPr>
    <w:rPr>
      <w:szCs w:val="20"/>
    </w:rPr>
  </w:style>
  <w:style w:type="paragraph" w:customStyle="1" w:styleId="affffff">
    <w:name w:val="Êðàòêèé îáðàòíûé àäðåñ"/>
    <w:basedOn w:val="a8"/>
    <w:uiPriority w:val="99"/>
    <w:qFormat/>
    <w:rsid w:val="00986055"/>
    <w:pPr>
      <w:spacing w:before="0" w:beforeAutospacing="0" w:after="0" w:afterAutospacing="0"/>
    </w:pPr>
    <w:rPr>
      <w:rFonts w:ascii="MS Sans Serif" w:hAnsi="MS Sans Serif"/>
      <w:sz w:val="20"/>
      <w:szCs w:val="20"/>
      <w:lang w:val="en-US"/>
    </w:rPr>
  </w:style>
  <w:style w:type="character" w:customStyle="1" w:styleId="affffff0">
    <w:name w:val="Основной текст_"/>
    <w:link w:val="1ffc"/>
    <w:qFormat/>
    <w:locked/>
    <w:rsid w:val="00986055"/>
    <w:rPr>
      <w:rFonts w:ascii="Arial" w:hAnsi="Arial"/>
      <w:sz w:val="19"/>
      <w:shd w:val="clear" w:color="auto" w:fill="FFFFFF"/>
    </w:rPr>
  </w:style>
  <w:style w:type="paragraph" w:customStyle="1" w:styleId="1ffc">
    <w:name w:val="Основной текст1"/>
    <w:basedOn w:val="a8"/>
    <w:link w:val="affffff0"/>
    <w:qFormat/>
    <w:rsid w:val="00986055"/>
    <w:pPr>
      <w:shd w:val="clear" w:color="auto" w:fill="FFFFFF"/>
      <w:spacing w:before="180" w:beforeAutospacing="0" w:after="0" w:afterAutospacing="0" w:line="235" w:lineRule="exact"/>
      <w:jc w:val="both"/>
    </w:pPr>
    <w:rPr>
      <w:rFonts w:ascii="Arial" w:eastAsiaTheme="minorHAnsi" w:hAnsi="Arial" w:cstheme="minorBidi"/>
      <w:sz w:val="19"/>
      <w:szCs w:val="22"/>
      <w:lang w:eastAsia="en-US"/>
    </w:rPr>
  </w:style>
  <w:style w:type="paragraph" w:customStyle="1" w:styleId="2TimesNewRoman1200">
    <w:name w:val="Стиль Заголовок 2 + (латиница) Times New Roman 12 пт Перед:  0 пт..."/>
    <w:basedOn w:val="26"/>
    <w:uiPriority w:val="99"/>
    <w:qFormat/>
    <w:rsid w:val="00986055"/>
    <w:pPr>
      <w:tabs>
        <w:tab w:val="left" w:pos="792"/>
      </w:tabs>
    </w:pPr>
    <w:rPr>
      <w:rFonts w:ascii="Times New Roman" w:hAnsi="Times New Roman"/>
      <w:sz w:val="24"/>
    </w:rPr>
  </w:style>
  <w:style w:type="paragraph" w:customStyle="1" w:styleId="Style24">
    <w:name w:val="Style24"/>
    <w:basedOn w:val="a8"/>
    <w:uiPriority w:val="99"/>
    <w:qFormat/>
    <w:rsid w:val="00986055"/>
    <w:pPr>
      <w:widowControl w:val="0"/>
      <w:autoSpaceDE w:val="0"/>
      <w:autoSpaceDN w:val="0"/>
      <w:adjustRightInd w:val="0"/>
      <w:spacing w:before="0" w:beforeAutospacing="0" w:after="0" w:afterAutospacing="0" w:line="482" w:lineRule="exact"/>
      <w:ind w:firstLine="720"/>
      <w:jc w:val="both"/>
    </w:pPr>
  </w:style>
  <w:style w:type="paragraph" w:customStyle="1" w:styleId="Heading21">
    <w:name w:val="Heading 21"/>
    <w:basedOn w:val="a8"/>
    <w:next w:val="a8"/>
    <w:uiPriority w:val="99"/>
    <w:qFormat/>
    <w:rsid w:val="00986055"/>
    <w:pPr>
      <w:keepNext/>
      <w:widowControl w:val="0"/>
      <w:spacing w:before="0" w:beforeAutospacing="0" w:after="0" w:afterAutospacing="0"/>
      <w:jc w:val="center"/>
    </w:pPr>
    <w:rPr>
      <w:b/>
      <w:sz w:val="26"/>
      <w:szCs w:val="20"/>
    </w:rPr>
  </w:style>
  <w:style w:type="paragraph" w:customStyle="1" w:styleId="2fd">
    <w:name w:val="Обычный2"/>
    <w:basedOn w:val="a8"/>
    <w:uiPriority w:val="99"/>
    <w:qFormat/>
    <w:rsid w:val="00986055"/>
  </w:style>
  <w:style w:type="paragraph" w:customStyle="1" w:styleId="2TimesNewRoman0">
    <w:name w:val="Стиль заголовок 2 + Times New Roman полужирный Первая строка:  0..."/>
    <w:basedOn w:val="2fa"/>
    <w:uiPriority w:val="99"/>
    <w:qFormat/>
    <w:rsid w:val="00986055"/>
    <w:pPr>
      <w:widowControl w:val="0"/>
      <w:tabs>
        <w:tab w:val="clear" w:pos="567"/>
        <w:tab w:val="clear" w:pos="680"/>
        <w:tab w:val="clear" w:pos="1106"/>
        <w:tab w:val="clear" w:pos="1729"/>
        <w:tab w:val="clear" w:pos="7002"/>
      </w:tabs>
      <w:overflowPunct/>
      <w:spacing w:before="24" w:after="16" w:line="190" w:lineRule="atLeast"/>
      <w:ind w:firstLine="454"/>
      <w:jc w:val="center"/>
    </w:pPr>
    <w:rPr>
      <w:b/>
      <w:bCs/>
      <w:sz w:val="24"/>
      <w:szCs w:val="24"/>
    </w:rPr>
  </w:style>
  <w:style w:type="paragraph" w:customStyle="1" w:styleId="affffff1">
    <w:name w:val="Стиль По ширине"/>
    <w:basedOn w:val="a8"/>
    <w:uiPriority w:val="99"/>
    <w:qFormat/>
    <w:rsid w:val="00986055"/>
    <w:pPr>
      <w:spacing w:before="0" w:beforeAutospacing="0" w:after="0" w:afterAutospacing="0" w:line="312" w:lineRule="auto"/>
      <w:ind w:firstLine="454"/>
      <w:jc w:val="both"/>
    </w:pPr>
  </w:style>
  <w:style w:type="paragraph" w:customStyle="1" w:styleId="Style53">
    <w:name w:val="Style53"/>
    <w:basedOn w:val="a8"/>
    <w:uiPriority w:val="99"/>
    <w:qFormat/>
    <w:rsid w:val="00986055"/>
    <w:pPr>
      <w:widowControl w:val="0"/>
      <w:autoSpaceDE w:val="0"/>
      <w:autoSpaceDN w:val="0"/>
      <w:adjustRightInd w:val="0"/>
      <w:spacing w:before="0" w:beforeAutospacing="0" w:after="0" w:afterAutospacing="0" w:line="197" w:lineRule="exact"/>
      <w:ind w:firstLine="456"/>
      <w:jc w:val="both"/>
    </w:pPr>
    <w:rPr>
      <w:rFonts w:ascii="Palatino Linotype" w:hAnsi="Palatino Linotype"/>
    </w:rPr>
  </w:style>
  <w:style w:type="paragraph" w:customStyle="1" w:styleId="Style57">
    <w:name w:val="Style57"/>
    <w:basedOn w:val="a8"/>
    <w:uiPriority w:val="99"/>
    <w:qFormat/>
    <w:rsid w:val="00986055"/>
    <w:pPr>
      <w:widowControl w:val="0"/>
      <w:autoSpaceDE w:val="0"/>
      <w:autoSpaceDN w:val="0"/>
      <w:adjustRightInd w:val="0"/>
      <w:spacing w:before="0" w:beforeAutospacing="0" w:after="0" w:afterAutospacing="0" w:line="216" w:lineRule="exact"/>
      <w:jc w:val="both"/>
    </w:pPr>
    <w:rPr>
      <w:rFonts w:ascii="Palatino Linotype" w:hAnsi="Palatino Linotype"/>
    </w:rPr>
  </w:style>
  <w:style w:type="paragraph" w:customStyle="1" w:styleId="Style35">
    <w:name w:val="Style35"/>
    <w:basedOn w:val="a8"/>
    <w:uiPriority w:val="99"/>
    <w:qFormat/>
    <w:rsid w:val="00986055"/>
    <w:pPr>
      <w:widowControl w:val="0"/>
      <w:autoSpaceDE w:val="0"/>
      <w:autoSpaceDN w:val="0"/>
      <w:adjustRightInd w:val="0"/>
      <w:spacing w:before="0" w:beforeAutospacing="0" w:after="0" w:afterAutospacing="0" w:line="197" w:lineRule="exact"/>
      <w:ind w:firstLine="442"/>
      <w:jc w:val="both"/>
    </w:pPr>
    <w:rPr>
      <w:rFonts w:ascii="Palatino Linotype" w:hAnsi="Palatino Linotype"/>
    </w:rPr>
  </w:style>
  <w:style w:type="paragraph" w:customStyle="1" w:styleId="Style37">
    <w:name w:val="Style37"/>
    <w:basedOn w:val="a8"/>
    <w:uiPriority w:val="99"/>
    <w:qFormat/>
    <w:rsid w:val="00986055"/>
    <w:pPr>
      <w:widowControl w:val="0"/>
      <w:autoSpaceDE w:val="0"/>
      <w:autoSpaceDN w:val="0"/>
      <w:adjustRightInd w:val="0"/>
      <w:spacing w:before="0" w:beforeAutospacing="0" w:after="0" w:afterAutospacing="0" w:line="221" w:lineRule="exact"/>
      <w:ind w:firstLine="221"/>
      <w:jc w:val="both"/>
    </w:pPr>
    <w:rPr>
      <w:rFonts w:ascii="Palatino Linotype" w:hAnsi="Palatino Linotype"/>
    </w:rPr>
  </w:style>
  <w:style w:type="paragraph" w:customStyle="1" w:styleId="Style31">
    <w:name w:val="Style31"/>
    <w:basedOn w:val="a8"/>
    <w:uiPriority w:val="99"/>
    <w:qFormat/>
    <w:rsid w:val="00986055"/>
    <w:pPr>
      <w:widowControl w:val="0"/>
      <w:autoSpaceDE w:val="0"/>
      <w:autoSpaceDN w:val="0"/>
      <w:adjustRightInd w:val="0"/>
      <w:spacing w:before="0" w:beforeAutospacing="0" w:after="0" w:afterAutospacing="0"/>
    </w:pPr>
    <w:rPr>
      <w:rFonts w:ascii="Palatino Linotype" w:hAnsi="Palatino Linotype"/>
    </w:rPr>
  </w:style>
  <w:style w:type="paragraph" w:customStyle="1" w:styleId="2Arial12">
    <w:name w:val="Стиль Заголовок 2 + Arial полужирный курсив Перед:  12 пт После..."/>
    <w:basedOn w:val="26"/>
    <w:uiPriority w:val="99"/>
    <w:qFormat/>
    <w:rsid w:val="00986055"/>
    <w:pPr>
      <w:tabs>
        <w:tab w:val="left" w:pos="720"/>
      </w:tabs>
      <w:ind w:left="720" w:hanging="360"/>
      <w:jc w:val="both"/>
    </w:pPr>
    <w:rPr>
      <w:iCs/>
      <w:kern w:val="0"/>
      <w:sz w:val="24"/>
    </w:rPr>
  </w:style>
  <w:style w:type="paragraph" w:customStyle="1" w:styleId="2Arial0">
    <w:name w:val="Стиль Заголовок 2 + Arial полужирный Слева:  0 см Первая строка:..."/>
    <w:basedOn w:val="26"/>
    <w:uiPriority w:val="99"/>
    <w:qFormat/>
    <w:rsid w:val="00986055"/>
    <w:pPr>
      <w:tabs>
        <w:tab w:val="left" w:pos="720"/>
      </w:tabs>
      <w:ind w:left="720" w:hanging="360"/>
      <w:jc w:val="both"/>
    </w:pPr>
    <w:rPr>
      <w:kern w:val="0"/>
      <w:sz w:val="24"/>
    </w:rPr>
  </w:style>
  <w:style w:type="paragraph" w:customStyle="1" w:styleId="BlockText1">
    <w:name w:val="Block Text1"/>
    <w:basedOn w:val="a8"/>
    <w:uiPriority w:val="99"/>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character" w:customStyle="1" w:styleId="221">
    <w:name w:val="Основной текст (22)_"/>
    <w:link w:val="222"/>
    <w:uiPriority w:val="99"/>
    <w:qFormat/>
    <w:locked/>
    <w:rsid w:val="00986055"/>
    <w:rPr>
      <w:rFonts w:ascii="Century Schoolbook" w:hAnsi="Century Schoolbook"/>
      <w:sz w:val="21"/>
      <w:shd w:val="clear" w:color="auto" w:fill="FFFFFF"/>
    </w:rPr>
  </w:style>
  <w:style w:type="paragraph" w:customStyle="1" w:styleId="222">
    <w:name w:val="Основной текст (22)"/>
    <w:basedOn w:val="a8"/>
    <w:link w:val="221"/>
    <w:uiPriority w:val="99"/>
    <w:qFormat/>
    <w:rsid w:val="00986055"/>
    <w:pPr>
      <w:shd w:val="clear" w:color="auto" w:fill="FFFFFF"/>
      <w:spacing w:before="540" w:beforeAutospacing="0" w:after="120" w:afterAutospacing="0" w:line="238" w:lineRule="exact"/>
      <w:ind w:hanging="480"/>
      <w:jc w:val="both"/>
    </w:pPr>
    <w:rPr>
      <w:rFonts w:ascii="Century Schoolbook" w:eastAsiaTheme="minorHAnsi" w:hAnsi="Century Schoolbook" w:cstheme="minorBidi"/>
      <w:sz w:val="21"/>
      <w:szCs w:val="22"/>
      <w:lang w:eastAsia="en-US"/>
    </w:rPr>
  </w:style>
  <w:style w:type="paragraph" w:customStyle="1" w:styleId="340">
    <w:name w:val="Основной текст34"/>
    <w:basedOn w:val="a8"/>
    <w:uiPriority w:val="99"/>
    <w:qFormat/>
    <w:rsid w:val="00986055"/>
    <w:pPr>
      <w:shd w:val="clear" w:color="auto" w:fill="FFFFFF"/>
      <w:spacing w:before="480" w:beforeAutospacing="0" w:after="120" w:afterAutospacing="0" w:line="284" w:lineRule="exact"/>
      <w:ind w:hanging="1620"/>
      <w:jc w:val="both"/>
    </w:pPr>
    <w:rPr>
      <w:rFonts w:ascii="Arial" w:hAnsi="Arial" w:cs="Arial"/>
      <w:color w:val="000000"/>
      <w:sz w:val="19"/>
      <w:szCs w:val="19"/>
    </w:rPr>
  </w:style>
  <w:style w:type="character" w:customStyle="1" w:styleId="135">
    <w:name w:val="Основной текст (13)_"/>
    <w:link w:val="136"/>
    <w:uiPriority w:val="99"/>
    <w:qFormat/>
    <w:locked/>
    <w:rsid w:val="00986055"/>
    <w:rPr>
      <w:rFonts w:ascii="Century Schoolbook" w:hAnsi="Century Schoolbook"/>
      <w:sz w:val="18"/>
      <w:shd w:val="clear" w:color="auto" w:fill="FFFFFF"/>
    </w:rPr>
  </w:style>
  <w:style w:type="paragraph" w:customStyle="1" w:styleId="136">
    <w:name w:val="Основной текст (13)"/>
    <w:basedOn w:val="a8"/>
    <w:link w:val="135"/>
    <w:uiPriority w:val="99"/>
    <w:qFormat/>
    <w:rsid w:val="00986055"/>
    <w:pPr>
      <w:shd w:val="clear" w:color="auto" w:fill="FFFFFF"/>
      <w:spacing w:before="480" w:beforeAutospacing="0" w:after="300" w:afterAutospacing="0" w:line="240" w:lineRule="atLeast"/>
      <w:ind w:hanging="420"/>
    </w:pPr>
    <w:rPr>
      <w:rFonts w:ascii="Century Schoolbook" w:eastAsiaTheme="minorHAnsi" w:hAnsi="Century Schoolbook" w:cstheme="minorBidi"/>
      <w:sz w:val="18"/>
      <w:szCs w:val="22"/>
      <w:lang w:eastAsia="en-US"/>
    </w:rPr>
  </w:style>
  <w:style w:type="character" w:customStyle="1" w:styleId="93">
    <w:name w:val="Основной текст (9)_"/>
    <w:link w:val="94"/>
    <w:uiPriority w:val="99"/>
    <w:qFormat/>
    <w:locked/>
    <w:rsid w:val="00986055"/>
    <w:rPr>
      <w:rFonts w:ascii="Century Schoolbook" w:hAnsi="Century Schoolbook"/>
      <w:sz w:val="18"/>
      <w:shd w:val="clear" w:color="auto" w:fill="FFFFFF"/>
    </w:rPr>
  </w:style>
  <w:style w:type="paragraph" w:customStyle="1" w:styleId="94">
    <w:name w:val="Основной текст (9)"/>
    <w:basedOn w:val="a8"/>
    <w:link w:val="93"/>
    <w:uiPriority w:val="99"/>
    <w:qFormat/>
    <w:rsid w:val="00986055"/>
    <w:pPr>
      <w:shd w:val="clear" w:color="auto" w:fill="FFFFFF"/>
      <w:spacing w:before="120" w:beforeAutospacing="0" w:after="240" w:afterAutospacing="0" w:line="240" w:lineRule="atLeast"/>
    </w:pPr>
    <w:rPr>
      <w:rFonts w:ascii="Century Schoolbook" w:eastAsiaTheme="minorHAnsi" w:hAnsi="Century Schoolbook" w:cstheme="minorBidi"/>
      <w:sz w:val="18"/>
      <w:szCs w:val="22"/>
      <w:lang w:eastAsia="en-US"/>
    </w:rPr>
  </w:style>
  <w:style w:type="paragraph" w:customStyle="1" w:styleId="2Arial1">
    <w:name w:val="Заголовок 2  Arial"/>
    <w:aliases w:val="Перед:  12 пт,После:  6 пт,Меж..."/>
    <w:basedOn w:val="26"/>
    <w:uiPriority w:val="99"/>
    <w:qFormat/>
    <w:rsid w:val="00986055"/>
    <w:pPr>
      <w:keepLines/>
      <w:spacing w:after="120"/>
    </w:pPr>
    <w:rPr>
      <w:rFonts w:cs="Arial"/>
      <w:kern w:val="0"/>
      <w:sz w:val="24"/>
      <w:szCs w:val="24"/>
      <w:lang w:eastAsia="en-US"/>
    </w:rPr>
  </w:style>
  <w:style w:type="paragraph" w:customStyle="1" w:styleId="1ffd">
    <w:name w:val="Заголовок 1  Междустр.интервал:  одинарный"/>
    <w:basedOn w:val="1c"/>
    <w:uiPriority w:val="99"/>
    <w:qFormat/>
    <w:rsid w:val="00986055"/>
    <w:pPr>
      <w:keepNext/>
      <w:spacing w:before="240" w:beforeAutospacing="0" w:after="60" w:afterAutospacing="0"/>
      <w:ind w:left="0"/>
      <w:jc w:val="both"/>
    </w:pPr>
    <w:rPr>
      <w:rFonts w:ascii="Arial" w:hAnsi="Arial" w:cs="Arial"/>
      <w:b/>
      <w:bCs/>
      <w:caps/>
      <w:kern w:val="32"/>
      <w:sz w:val="32"/>
      <w:szCs w:val="32"/>
      <w:lang w:eastAsia="en-US"/>
    </w:rPr>
  </w:style>
  <w:style w:type="paragraph" w:customStyle="1" w:styleId="article">
    <w:name w:val="article"/>
    <w:basedOn w:val="a8"/>
    <w:uiPriority w:val="99"/>
    <w:qFormat/>
    <w:rsid w:val="00986055"/>
  </w:style>
  <w:style w:type="paragraph" w:customStyle="1" w:styleId="2123">
    <w:name w:val="Стиль Заголовок 2 + Перед:  12 пт После:  3 пт"/>
    <w:basedOn w:val="26"/>
    <w:uiPriority w:val="99"/>
    <w:qFormat/>
    <w:rsid w:val="00986055"/>
    <w:rPr>
      <w:iCs/>
      <w:kern w:val="0"/>
      <w:sz w:val="24"/>
    </w:rPr>
  </w:style>
  <w:style w:type="paragraph" w:customStyle="1" w:styleId="2fe">
    <w:name w:val="Обычный 2"/>
    <w:basedOn w:val="a8"/>
    <w:uiPriority w:val="99"/>
    <w:qFormat/>
    <w:rsid w:val="00986055"/>
    <w:pPr>
      <w:tabs>
        <w:tab w:val="left" w:pos="1440"/>
      </w:tabs>
      <w:spacing w:before="0" w:beforeAutospacing="0" w:after="0" w:afterAutospacing="0"/>
      <w:ind w:left="1440" w:hanging="360"/>
      <w:jc w:val="both"/>
    </w:pPr>
    <w:rPr>
      <w:sz w:val="20"/>
      <w:szCs w:val="20"/>
    </w:rPr>
  </w:style>
  <w:style w:type="paragraph" w:customStyle="1" w:styleId="MTDisplayEquation">
    <w:name w:val="MTDisplayEquation"/>
    <w:basedOn w:val="a8"/>
    <w:uiPriority w:val="99"/>
    <w:qFormat/>
    <w:rsid w:val="00986055"/>
    <w:pPr>
      <w:tabs>
        <w:tab w:val="center" w:pos="4680"/>
        <w:tab w:val="right" w:pos="9360"/>
      </w:tabs>
      <w:spacing w:before="0" w:beforeAutospacing="0" w:after="0" w:afterAutospacing="0"/>
    </w:pPr>
    <w:rPr>
      <w:szCs w:val="20"/>
      <w:lang w:val="en-US"/>
    </w:rPr>
  </w:style>
  <w:style w:type="paragraph" w:customStyle="1" w:styleId="msolistparagraph0">
    <w:name w:val="msolistparagraph"/>
    <w:basedOn w:val="a8"/>
    <w:uiPriority w:val="99"/>
    <w:qFormat/>
    <w:rsid w:val="00986055"/>
    <w:pPr>
      <w:spacing w:before="0" w:beforeAutospacing="0" w:after="0" w:afterAutospacing="0" w:line="312" w:lineRule="auto"/>
      <w:ind w:left="720" w:firstLine="454"/>
      <w:contextualSpacing/>
      <w:jc w:val="both"/>
    </w:pPr>
  </w:style>
  <w:style w:type="paragraph" w:customStyle="1" w:styleId="msonormalcxspmiddle">
    <w:name w:val="msonormalcxspmiddle"/>
    <w:basedOn w:val="a8"/>
    <w:uiPriority w:val="99"/>
    <w:qFormat/>
    <w:rsid w:val="00986055"/>
  </w:style>
  <w:style w:type="character" w:customStyle="1" w:styleId="affffff2">
    <w:name w:val="ВЭС отступ Знак"/>
    <w:link w:val="affffff3"/>
    <w:uiPriority w:val="99"/>
    <w:qFormat/>
    <w:locked/>
    <w:rsid w:val="00986055"/>
    <w:rPr>
      <w:color w:val="000000"/>
      <w:sz w:val="24"/>
    </w:rPr>
  </w:style>
  <w:style w:type="paragraph" w:customStyle="1" w:styleId="affffff3">
    <w:name w:val="ВЭС отступ"/>
    <w:basedOn w:val="a8"/>
    <w:link w:val="affffff2"/>
    <w:uiPriority w:val="99"/>
    <w:qFormat/>
    <w:rsid w:val="00986055"/>
    <w:pPr>
      <w:spacing w:before="0" w:beforeAutospacing="0" w:after="0" w:afterAutospacing="0"/>
      <w:jc w:val="both"/>
    </w:pPr>
    <w:rPr>
      <w:rFonts w:asciiTheme="minorHAnsi" w:eastAsiaTheme="minorHAnsi" w:hAnsiTheme="minorHAnsi" w:cstheme="minorBidi"/>
      <w:color w:val="000000"/>
      <w:szCs w:val="22"/>
      <w:lang w:eastAsia="en-US"/>
    </w:rPr>
  </w:style>
  <w:style w:type="paragraph" w:customStyle="1" w:styleId="21200">
    <w:name w:val="Стиль Заголовок 2 + 12 пт Слева:  0 см Первая строка:  0 см Пере..."/>
    <w:basedOn w:val="26"/>
    <w:uiPriority w:val="99"/>
    <w:qFormat/>
    <w:rsid w:val="00986055"/>
    <w:pPr>
      <w:tabs>
        <w:tab w:val="left" w:pos="360"/>
      </w:tabs>
      <w:spacing w:before="120" w:after="120"/>
    </w:pPr>
    <w:rPr>
      <w:sz w:val="24"/>
    </w:rPr>
  </w:style>
  <w:style w:type="paragraph" w:customStyle="1" w:styleId="145">
    <w:name w:val="Основной 14"/>
    <w:basedOn w:val="a8"/>
    <w:uiPriority w:val="99"/>
    <w:qFormat/>
    <w:rsid w:val="00986055"/>
    <w:pPr>
      <w:autoSpaceDE w:val="0"/>
      <w:autoSpaceDN w:val="0"/>
      <w:adjustRightInd w:val="0"/>
      <w:spacing w:before="0" w:beforeAutospacing="0" w:after="0" w:afterAutospacing="0" w:line="360" w:lineRule="auto"/>
      <w:ind w:left="-851" w:right="-1091" w:firstLine="567"/>
      <w:jc w:val="center"/>
    </w:pPr>
    <w:rPr>
      <w:b/>
      <w:sz w:val="28"/>
      <w:szCs w:val="20"/>
    </w:rPr>
  </w:style>
  <w:style w:type="paragraph" w:customStyle="1" w:styleId="c1">
    <w:name w:val="c1"/>
    <w:basedOn w:val="a8"/>
    <w:qFormat/>
    <w:rsid w:val="00986055"/>
    <w:rPr>
      <w:rFonts w:eastAsia="Times New Roman"/>
    </w:rPr>
  </w:style>
  <w:style w:type="paragraph" w:customStyle="1" w:styleId="affffff4">
    <w:name w:val="Словарная статья"/>
    <w:basedOn w:val="a8"/>
    <w:next w:val="a8"/>
    <w:uiPriority w:val="99"/>
    <w:qFormat/>
    <w:rsid w:val="00986055"/>
    <w:pPr>
      <w:autoSpaceDE w:val="0"/>
      <w:autoSpaceDN w:val="0"/>
      <w:adjustRightInd w:val="0"/>
      <w:spacing w:before="0" w:beforeAutospacing="0" w:after="0" w:afterAutospacing="0"/>
      <w:ind w:left="170" w:right="118"/>
      <w:jc w:val="both"/>
    </w:pPr>
    <w:rPr>
      <w:rFonts w:ascii="Arial" w:hAnsi="Arial"/>
      <w:sz w:val="20"/>
      <w:szCs w:val="20"/>
    </w:rPr>
  </w:style>
  <w:style w:type="paragraph" w:customStyle="1" w:styleId="2ff">
    <w:name w:val="2"/>
    <w:basedOn w:val="a8"/>
    <w:uiPriority w:val="99"/>
    <w:qFormat/>
    <w:rsid w:val="00986055"/>
    <w:pPr>
      <w:spacing w:before="0" w:beforeAutospacing="0" w:after="160" w:afterAutospacing="0" w:line="240" w:lineRule="exact"/>
    </w:pPr>
    <w:rPr>
      <w:rFonts w:ascii="Verdana" w:hAnsi="Verdana"/>
      <w:lang w:val="en-US" w:eastAsia="en-US"/>
    </w:rPr>
  </w:style>
  <w:style w:type="paragraph" w:customStyle="1" w:styleId="PlainText1">
    <w:name w:val="Plain Text1"/>
    <w:basedOn w:val="a8"/>
    <w:uiPriority w:val="99"/>
    <w:qFormat/>
    <w:rsid w:val="00986055"/>
    <w:pPr>
      <w:spacing w:before="0" w:beforeAutospacing="0" w:after="0" w:afterAutospacing="0"/>
    </w:pPr>
    <w:rPr>
      <w:rFonts w:ascii="Courier New" w:hAnsi="Courier New"/>
      <w:sz w:val="20"/>
      <w:szCs w:val="20"/>
    </w:rPr>
  </w:style>
  <w:style w:type="paragraph" w:customStyle="1" w:styleId="BodyText31">
    <w:name w:val="Body Text 31"/>
    <w:basedOn w:val="Normal1"/>
    <w:uiPriority w:val="99"/>
    <w:qFormat/>
    <w:rsid w:val="00986055"/>
    <w:pPr>
      <w:widowControl/>
      <w:tabs>
        <w:tab w:val="left" w:pos="360"/>
      </w:tabs>
      <w:snapToGrid/>
      <w:ind w:left="0" w:firstLine="0"/>
      <w:jc w:val="both"/>
    </w:pPr>
    <w:rPr>
      <w:i/>
      <w:sz w:val="26"/>
    </w:rPr>
  </w:style>
  <w:style w:type="paragraph" w:customStyle="1" w:styleId="BodyTextIndent21">
    <w:name w:val="Body Text Indent 21"/>
    <w:basedOn w:val="a8"/>
    <w:uiPriority w:val="99"/>
    <w:qFormat/>
    <w:rsid w:val="00986055"/>
    <w:pPr>
      <w:overflowPunct w:val="0"/>
      <w:autoSpaceDE w:val="0"/>
      <w:spacing w:before="0" w:beforeAutospacing="0" w:after="0" w:afterAutospacing="0"/>
      <w:ind w:firstLine="567"/>
      <w:jc w:val="both"/>
    </w:pPr>
    <w:rPr>
      <w:sz w:val="20"/>
      <w:szCs w:val="20"/>
      <w:lang w:eastAsia="ar-SA"/>
    </w:rPr>
  </w:style>
  <w:style w:type="paragraph" w:customStyle="1" w:styleId="Li">
    <w:name w:val="Li"/>
    <w:basedOn w:val="a8"/>
    <w:uiPriority w:val="99"/>
    <w:qFormat/>
    <w:rsid w:val="00986055"/>
    <w:pPr>
      <w:shd w:val="clear" w:color="auto" w:fill="FFFFFF"/>
      <w:suppressAutoHyphens/>
      <w:spacing w:before="0" w:beforeAutospacing="0" w:after="0" w:afterAutospacing="0"/>
    </w:pPr>
    <w:rPr>
      <w:lang w:eastAsia="ar-SA"/>
    </w:rPr>
  </w:style>
  <w:style w:type="paragraph" w:customStyle="1" w:styleId="Style14">
    <w:name w:val="Style14"/>
    <w:basedOn w:val="a8"/>
    <w:uiPriority w:val="99"/>
    <w:qFormat/>
    <w:rsid w:val="00986055"/>
    <w:pPr>
      <w:widowControl w:val="0"/>
      <w:autoSpaceDE w:val="0"/>
      <w:autoSpaceDN w:val="0"/>
      <w:adjustRightInd w:val="0"/>
      <w:spacing w:before="0" w:beforeAutospacing="0" w:after="0" w:afterAutospacing="0" w:line="444" w:lineRule="exact"/>
      <w:ind w:firstLine="1051"/>
    </w:pPr>
    <w:rPr>
      <w:rFonts w:ascii="Arial" w:eastAsia="Times New Roman" w:hAnsi="Arial" w:cs="Arial"/>
    </w:rPr>
  </w:style>
  <w:style w:type="paragraph" w:customStyle="1" w:styleId="Style22">
    <w:name w:val="Style22"/>
    <w:basedOn w:val="a8"/>
    <w:uiPriority w:val="99"/>
    <w:qFormat/>
    <w:rsid w:val="00986055"/>
    <w:pPr>
      <w:widowControl w:val="0"/>
      <w:autoSpaceDE w:val="0"/>
      <w:autoSpaceDN w:val="0"/>
      <w:adjustRightInd w:val="0"/>
      <w:spacing w:before="0" w:beforeAutospacing="0" w:after="0" w:afterAutospacing="0" w:line="238" w:lineRule="exact"/>
      <w:jc w:val="both"/>
    </w:pPr>
    <w:rPr>
      <w:rFonts w:ascii="Arial" w:eastAsia="Times New Roman" w:hAnsi="Arial" w:cs="Arial"/>
    </w:rPr>
  </w:style>
  <w:style w:type="paragraph" w:customStyle="1" w:styleId="affffff5">
    <w:name w:val="Название оглавления"/>
    <w:uiPriority w:val="99"/>
    <w:qFormat/>
    <w:rsid w:val="00986055"/>
    <w:pPr>
      <w:autoSpaceDE w:val="0"/>
      <w:autoSpaceDN w:val="0"/>
      <w:adjustRightInd w:val="0"/>
      <w:spacing w:after="187" w:line="240" w:lineRule="auto"/>
      <w:jc w:val="center"/>
    </w:pPr>
    <w:rPr>
      <w:rFonts w:ascii="Arial" w:eastAsia="Calibri" w:hAnsi="Arial" w:cs="Arial"/>
      <w:b/>
      <w:bCs/>
      <w:caps/>
      <w:sz w:val="20"/>
      <w:szCs w:val="20"/>
      <w:lang w:eastAsia="ru-RU"/>
    </w:rPr>
  </w:style>
  <w:style w:type="paragraph" w:customStyle="1" w:styleId="affffff6">
    <w:name w:val="список с тире"/>
    <w:basedOn w:val="a8"/>
    <w:uiPriority w:val="99"/>
    <w:qFormat/>
    <w:rsid w:val="00986055"/>
    <w:pPr>
      <w:tabs>
        <w:tab w:val="left" w:pos="1354"/>
      </w:tabs>
      <w:autoSpaceDE w:val="0"/>
      <w:autoSpaceDN w:val="0"/>
      <w:adjustRightInd w:val="0"/>
      <w:spacing w:before="120" w:beforeAutospacing="0" w:after="0" w:afterAutospacing="0"/>
      <w:ind w:left="1354" w:hanging="360"/>
      <w:jc w:val="both"/>
    </w:pPr>
    <w:rPr>
      <w:rFonts w:cs="Arial"/>
      <w:color w:val="000000"/>
      <w:szCs w:val="28"/>
    </w:rPr>
  </w:style>
  <w:style w:type="paragraph" w:customStyle="1" w:styleId="BodyTextIndent31">
    <w:name w:val="Body Text Indent 31"/>
    <w:basedOn w:val="a8"/>
    <w:uiPriority w:val="99"/>
    <w:qFormat/>
    <w:rsid w:val="00986055"/>
    <w:pPr>
      <w:spacing w:before="0" w:beforeAutospacing="0" w:after="0" w:afterAutospacing="0" w:line="360" w:lineRule="auto"/>
      <w:ind w:firstLine="709"/>
      <w:jc w:val="both"/>
    </w:pPr>
    <w:rPr>
      <w:sz w:val="28"/>
      <w:szCs w:val="20"/>
    </w:rPr>
  </w:style>
  <w:style w:type="paragraph" w:customStyle="1" w:styleId="216">
    <w:name w:val="Обычный21"/>
    <w:uiPriority w:val="99"/>
    <w:qFormat/>
    <w:rsid w:val="00986055"/>
    <w:pPr>
      <w:widowControl w:val="0"/>
      <w:spacing w:after="0" w:line="314" w:lineRule="auto"/>
      <w:ind w:firstLine="280"/>
      <w:jc w:val="both"/>
    </w:pPr>
    <w:rPr>
      <w:rFonts w:ascii="Times New Roman" w:eastAsia="Times New Roman" w:hAnsi="Times New Roman" w:cs="Times New Roman"/>
      <w:sz w:val="18"/>
      <w:szCs w:val="20"/>
      <w:lang w:eastAsia="ru-RU"/>
    </w:rPr>
  </w:style>
  <w:style w:type="paragraph" w:customStyle="1" w:styleId="Tst1">
    <w:name w:val="Tst1"/>
    <w:basedOn w:val="a8"/>
    <w:uiPriority w:val="99"/>
    <w:qFormat/>
    <w:rsid w:val="00986055"/>
    <w:pPr>
      <w:tabs>
        <w:tab w:val="left" w:pos="851"/>
      </w:tabs>
      <w:spacing w:before="0" w:beforeAutospacing="0" w:after="0" w:afterAutospacing="0"/>
      <w:ind w:left="851" w:hanging="511"/>
      <w:jc w:val="both"/>
    </w:pPr>
    <w:rPr>
      <w:szCs w:val="20"/>
    </w:rPr>
  </w:style>
  <w:style w:type="paragraph" w:customStyle="1" w:styleId="notabstyle">
    <w:name w:val="no_tab style"/>
    <w:basedOn w:val="a8"/>
    <w:uiPriority w:val="99"/>
    <w:qFormat/>
    <w:rsid w:val="00986055"/>
    <w:pPr>
      <w:spacing w:before="0" w:beforeAutospacing="0" w:after="0" w:afterAutospacing="0"/>
      <w:jc w:val="both"/>
    </w:pPr>
    <w:rPr>
      <w:kern w:val="28"/>
      <w:szCs w:val="20"/>
    </w:rPr>
  </w:style>
  <w:style w:type="paragraph" w:customStyle="1" w:styleId="Tst-question">
    <w:name w:val="Tst-question"/>
    <w:basedOn w:val="a8"/>
    <w:uiPriority w:val="99"/>
    <w:qFormat/>
    <w:rsid w:val="00986055"/>
    <w:pPr>
      <w:numPr>
        <w:numId w:val="9"/>
      </w:numPr>
      <w:tabs>
        <w:tab w:val="clear" w:pos="357"/>
        <w:tab w:val="left" w:pos="360"/>
      </w:tabs>
      <w:spacing w:before="0" w:beforeAutospacing="0" w:after="0" w:afterAutospacing="0"/>
      <w:jc w:val="both"/>
    </w:pPr>
    <w:rPr>
      <w:kern w:val="28"/>
      <w:szCs w:val="20"/>
    </w:rPr>
  </w:style>
  <w:style w:type="paragraph" w:customStyle="1" w:styleId="Tst10">
    <w:name w:val="Tst_1"/>
    <w:basedOn w:val="notabstyle"/>
    <w:uiPriority w:val="99"/>
    <w:qFormat/>
    <w:rsid w:val="00986055"/>
    <w:pPr>
      <w:tabs>
        <w:tab w:val="left" w:pos="703"/>
      </w:tabs>
      <w:ind w:left="703" w:hanging="346"/>
    </w:pPr>
  </w:style>
  <w:style w:type="paragraph" w:customStyle="1" w:styleId="p1">
    <w:name w:val="p1"/>
    <w:basedOn w:val="a8"/>
    <w:qFormat/>
    <w:rsid w:val="00986055"/>
    <w:rPr>
      <w:rFonts w:eastAsia="MS Mincho"/>
    </w:rPr>
  </w:style>
  <w:style w:type="paragraph" w:customStyle="1" w:styleId="Header1">
    <w:name w:val="Header1"/>
    <w:basedOn w:val="a8"/>
    <w:uiPriority w:val="99"/>
    <w:qFormat/>
    <w:rsid w:val="00986055"/>
    <w:pPr>
      <w:tabs>
        <w:tab w:val="center" w:pos="4153"/>
        <w:tab w:val="right" w:pos="8306"/>
      </w:tabs>
      <w:spacing w:before="0" w:beforeAutospacing="0" w:after="0" w:afterAutospacing="0"/>
    </w:pPr>
    <w:rPr>
      <w:rFonts w:ascii="Arial" w:hAnsi="Arial"/>
      <w:szCs w:val="20"/>
    </w:rPr>
  </w:style>
  <w:style w:type="paragraph" w:customStyle="1" w:styleId="3f0">
    <w:name w:val="Знак3"/>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7">
    <w:name w:val="УПЛОТНЕННЫЙ"/>
    <w:basedOn w:val="a8"/>
    <w:uiPriority w:val="99"/>
    <w:qFormat/>
    <w:rsid w:val="00986055"/>
    <w:pPr>
      <w:spacing w:before="0" w:beforeAutospacing="0" w:after="0" w:afterAutospacing="0"/>
      <w:ind w:firstLine="720"/>
      <w:jc w:val="both"/>
    </w:pPr>
    <w:rPr>
      <w:spacing w:val="-4"/>
      <w:sz w:val="28"/>
      <w:szCs w:val="20"/>
    </w:rPr>
  </w:style>
  <w:style w:type="paragraph" w:customStyle="1" w:styleId="affffff8">
    <w:name w:val="ОСНОВНОЙ"/>
    <w:basedOn w:val="a8"/>
    <w:uiPriority w:val="99"/>
    <w:qFormat/>
    <w:rsid w:val="00986055"/>
    <w:pPr>
      <w:autoSpaceDE w:val="0"/>
      <w:autoSpaceDN w:val="0"/>
      <w:adjustRightInd w:val="0"/>
      <w:spacing w:before="0" w:beforeAutospacing="0" w:after="0" w:afterAutospacing="0"/>
      <w:ind w:firstLine="720"/>
      <w:jc w:val="both"/>
    </w:pPr>
    <w:rPr>
      <w:sz w:val="28"/>
      <w:szCs w:val="20"/>
    </w:rPr>
  </w:style>
  <w:style w:type="paragraph" w:customStyle="1" w:styleId="simple">
    <w:name w:val="simple"/>
    <w:basedOn w:val="a8"/>
    <w:uiPriority w:val="99"/>
    <w:qFormat/>
    <w:rsid w:val="00986055"/>
  </w:style>
  <w:style w:type="paragraph" w:customStyle="1" w:styleId="u">
    <w:name w:val="u"/>
    <w:basedOn w:val="a8"/>
    <w:qFormat/>
    <w:rsid w:val="00986055"/>
  </w:style>
  <w:style w:type="paragraph" w:customStyle="1" w:styleId="uj">
    <w:name w:val="uj"/>
    <w:basedOn w:val="a8"/>
    <w:uiPriority w:val="99"/>
    <w:qFormat/>
    <w:rsid w:val="00986055"/>
  </w:style>
  <w:style w:type="paragraph" w:customStyle="1" w:styleId="Style44">
    <w:name w:val="Style44"/>
    <w:basedOn w:val="a8"/>
    <w:uiPriority w:val="99"/>
    <w:qFormat/>
    <w:rsid w:val="00986055"/>
    <w:pPr>
      <w:widowControl w:val="0"/>
      <w:autoSpaceDE w:val="0"/>
      <w:autoSpaceDN w:val="0"/>
      <w:adjustRightInd w:val="0"/>
      <w:spacing w:before="0" w:beforeAutospacing="0" w:after="0" w:afterAutospacing="0"/>
    </w:pPr>
    <w:rPr>
      <w:rFonts w:ascii="Franklin Gothic Medium Cond" w:hAnsi="Franklin Gothic Medium Cond"/>
    </w:rPr>
  </w:style>
  <w:style w:type="paragraph" w:customStyle="1" w:styleId="s16">
    <w:name w:val="s_16"/>
    <w:basedOn w:val="a8"/>
    <w:uiPriority w:val="99"/>
    <w:qFormat/>
    <w:rsid w:val="00986055"/>
  </w:style>
  <w:style w:type="paragraph" w:customStyle="1" w:styleId="a4cxspmiddle">
    <w:name w:val="a4cxspmiddle"/>
    <w:basedOn w:val="a8"/>
    <w:uiPriority w:val="99"/>
    <w:qFormat/>
    <w:rsid w:val="00986055"/>
    <w:rPr>
      <w:color w:val="000000"/>
    </w:rPr>
  </w:style>
  <w:style w:type="paragraph" w:customStyle="1" w:styleId="Style56">
    <w:name w:val="Style56"/>
    <w:basedOn w:val="a8"/>
    <w:uiPriority w:val="99"/>
    <w:qFormat/>
    <w:rsid w:val="00986055"/>
    <w:pPr>
      <w:widowControl w:val="0"/>
      <w:autoSpaceDE w:val="0"/>
      <w:autoSpaceDN w:val="0"/>
      <w:adjustRightInd w:val="0"/>
      <w:spacing w:before="0" w:beforeAutospacing="0" w:after="0" w:afterAutospacing="0" w:line="194" w:lineRule="exact"/>
    </w:pPr>
  </w:style>
  <w:style w:type="paragraph" w:customStyle="1" w:styleId="otstup">
    <w:name w:val="otstup"/>
    <w:basedOn w:val="a8"/>
    <w:uiPriority w:val="99"/>
    <w:qFormat/>
    <w:rsid w:val="00986055"/>
  </w:style>
  <w:style w:type="paragraph" w:customStyle="1" w:styleId="1ffe">
    <w:name w:val="Схема документа1"/>
    <w:basedOn w:val="a8"/>
    <w:uiPriority w:val="99"/>
    <w:qFormat/>
    <w:rsid w:val="00986055"/>
    <w:pPr>
      <w:shd w:val="clear" w:color="auto" w:fill="000080"/>
      <w:spacing w:before="0" w:beforeAutospacing="0" w:after="0" w:afterAutospacing="0"/>
    </w:pPr>
    <w:rPr>
      <w:rFonts w:ascii="Tahoma" w:hAnsi="Tahoma" w:cs="Tahoma"/>
      <w:sz w:val="20"/>
      <w:szCs w:val="20"/>
      <w:lang w:eastAsia="zh-CN"/>
    </w:rPr>
  </w:style>
  <w:style w:type="paragraph" w:customStyle="1" w:styleId="Normal11">
    <w:name w:val="Normal11"/>
    <w:uiPriority w:val="99"/>
    <w:qFormat/>
    <w:rsid w:val="00986055"/>
    <w:pPr>
      <w:snapToGrid w:val="0"/>
      <w:spacing w:after="0" w:line="240" w:lineRule="auto"/>
    </w:pPr>
    <w:rPr>
      <w:rFonts w:ascii="Times New Roman" w:eastAsia="Calibri" w:hAnsi="Times New Roman" w:cs="Times New Roman"/>
      <w:sz w:val="20"/>
      <w:szCs w:val="20"/>
      <w:lang w:eastAsia="ru-RU"/>
    </w:rPr>
  </w:style>
  <w:style w:type="paragraph" w:customStyle="1" w:styleId="Heading311">
    <w:name w:val="Heading 311"/>
    <w:basedOn w:val="Normal11"/>
    <w:next w:val="Normal11"/>
    <w:uiPriority w:val="99"/>
    <w:qFormat/>
    <w:rsid w:val="00986055"/>
    <w:pPr>
      <w:keepNext/>
      <w:snapToGrid/>
      <w:outlineLvl w:val="2"/>
    </w:pPr>
    <w:rPr>
      <w:sz w:val="24"/>
    </w:rPr>
  </w:style>
  <w:style w:type="paragraph" w:customStyle="1" w:styleId="BodyText11">
    <w:name w:val="Body Text11"/>
    <w:basedOn w:val="Normal11"/>
    <w:uiPriority w:val="99"/>
    <w:qFormat/>
    <w:rsid w:val="00986055"/>
    <w:pPr>
      <w:snapToGrid/>
      <w:spacing w:line="360" w:lineRule="auto"/>
    </w:pPr>
    <w:rPr>
      <w:sz w:val="24"/>
    </w:rPr>
  </w:style>
  <w:style w:type="paragraph" w:customStyle="1" w:styleId="BodyText211">
    <w:name w:val="Body Text 211"/>
    <w:basedOn w:val="a8"/>
    <w:uiPriority w:val="99"/>
    <w:qFormat/>
    <w:rsid w:val="00986055"/>
    <w:pPr>
      <w:spacing w:before="0" w:beforeAutospacing="0" w:after="0" w:afterAutospacing="0" w:line="360" w:lineRule="auto"/>
      <w:jc w:val="both"/>
    </w:pPr>
    <w:rPr>
      <w:szCs w:val="20"/>
    </w:rPr>
  </w:style>
  <w:style w:type="paragraph" w:customStyle="1" w:styleId="ListParagraph11">
    <w:name w:val="List Paragraph11"/>
    <w:basedOn w:val="a8"/>
    <w:uiPriority w:val="99"/>
    <w:qFormat/>
    <w:rsid w:val="00986055"/>
    <w:pPr>
      <w:spacing w:before="0" w:beforeAutospacing="0" w:after="200" w:afterAutospacing="0" w:line="276" w:lineRule="auto"/>
      <w:ind w:left="720"/>
      <w:contextualSpacing/>
    </w:pPr>
    <w:rPr>
      <w:rFonts w:ascii="Calibri" w:hAnsi="Calibri"/>
      <w:sz w:val="22"/>
      <w:szCs w:val="22"/>
    </w:rPr>
  </w:style>
  <w:style w:type="paragraph" w:customStyle="1" w:styleId="PlainText11">
    <w:name w:val="Plain Text11"/>
    <w:basedOn w:val="a8"/>
    <w:uiPriority w:val="99"/>
    <w:qFormat/>
    <w:rsid w:val="00986055"/>
    <w:pPr>
      <w:spacing w:before="0" w:beforeAutospacing="0" w:after="0" w:afterAutospacing="0"/>
    </w:pPr>
    <w:rPr>
      <w:rFonts w:ascii="Courier New" w:hAnsi="Courier New"/>
      <w:sz w:val="20"/>
      <w:szCs w:val="20"/>
    </w:rPr>
  </w:style>
  <w:style w:type="paragraph" w:customStyle="1" w:styleId="BodyText311">
    <w:name w:val="Body Text 311"/>
    <w:basedOn w:val="Normal11"/>
    <w:uiPriority w:val="99"/>
    <w:qFormat/>
    <w:rsid w:val="00986055"/>
    <w:pPr>
      <w:snapToGrid/>
      <w:jc w:val="both"/>
    </w:pPr>
    <w:rPr>
      <w:i/>
      <w:sz w:val="26"/>
    </w:rPr>
  </w:style>
  <w:style w:type="paragraph" w:customStyle="1" w:styleId="opredelenie">
    <w:name w:val="opredelenie"/>
    <w:basedOn w:val="a8"/>
    <w:uiPriority w:val="99"/>
    <w:qFormat/>
    <w:rsid w:val="00986055"/>
  </w:style>
  <w:style w:type="paragraph" w:customStyle="1" w:styleId="rvps4">
    <w:name w:val="rvps4"/>
    <w:basedOn w:val="a8"/>
    <w:uiPriority w:val="99"/>
    <w:qFormat/>
    <w:rsid w:val="00986055"/>
    <w:pPr>
      <w:spacing w:before="0" w:beforeAutospacing="0" w:after="0" w:afterAutospacing="0"/>
      <w:jc w:val="both"/>
    </w:pPr>
  </w:style>
  <w:style w:type="character" w:customStyle="1" w:styleId="NoSpacingChar">
    <w:name w:val="No Spacing Char"/>
    <w:link w:val="NoSpacing1"/>
    <w:uiPriority w:val="99"/>
    <w:qFormat/>
    <w:locked/>
    <w:rsid w:val="00986055"/>
    <w:rPr>
      <w:rFonts w:eastAsia="Times New Roman"/>
      <w:sz w:val="24"/>
      <w:szCs w:val="24"/>
    </w:rPr>
  </w:style>
  <w:style w:type="paragraph" w:customStyle="1" w:styleId="NoSpacing1">
    <w:name w:val="No Spacing1"/>
    <w:link w:val="NoSpacingChar"/>
    <w:uiPriority w:val="99"/>
    <w:qFormat/>
    <w:rsid w:val="00986055"/>
    <w:pPr>
      <w:spacing w:after="0" w:line="240" w:lineRule="auto"/>
    </w:pPr>
    <w:rPr>
      <w:rFonts w:eastAsia="Times New Roman"/>
      <w:sz w:val="24"/>
      <w:szCs w:val="24"/>
    </w:rPr>
  </w:style>
  <w:style w:type="character" w:customStyle="1" w:styleId="3f1">
    <w:name w:val="3 ступень Знак"/>
    <w:link w:val="3f2"/>
    <w:uiPriority w:val="99"/>
    <w:qFormat/>
    <w:locked/>
    <w:rsid w:val="00986055"/>
    <w:rPr>
      <w:rFonts w:ascii="BodoniCTT" w:hAnsi="BodoniCTT"/>
      <w:b/>
    </w:rPr>
  </w:style>
  <w:style w:type="paragraph" w:customStyle="1" w:styleId="3f2">
    <w:name w:val="3 ступень"/>
    <w:basedOn w:val="a8"/>
    <w:link w:val="3f1"/>
    <w:uiPriority w:val="99"/>
    <w:qFormat/>
    <w:rsid w:val="00986055"/>
    <w:pPr>
      <w:keepNext/>
      <w:overflowPunct w:val="0"/>
      <w:autoSpaceDE w:val="0"/>
      <w:autoSpaceDN w:val="0"/>
      <w:adjustRightInd w:val="0"/>
      <w:spacing w:before="120" w:beforeAutospacing="0" w:after="0" w:afterAutospacing="0"/>
    </w:pPr>
    <w:rPr>
      <w:rFonts w:ascii="BodoniCTT" w:eastAsiaTheme="minorHAnsi" w:hAnsi="BodoniCTT" w:cstheme="minorBidi"/>
      <w:b/>
      <w:sz w:val="22"/>
      <w:szCs w:val="22"/>
      <w:lang w:eastAsia="en-US"/>
    </w:rPr>
  </w:style>
  <w:style w:type="paragraph" w:customStyle="1" w:styleId="Style28">
    <w:name w:val="Style28"/>
    <w:basedOn w:val="a8"/>
    <w:uiPriority w:val="99"/>
    <w:qFormat/>
    <w:rsid w:val="00986055"/>
    <w:pPr>
      <w:widowControl w:val="0"/>
      <w:autoSpaceDE w:val="0"/>
      <w:autoSpaceDN w:val="0"/>
      <w:adjustRightInd w:val="0"/>
      <w:spacing w:before="0" w:beforeAutospacing="0" w:after="0" w:afterAutospacing="0" w:line="494" w:lineRule="exact"/>
      <w:ind w:firstLine="902"/>
    </w:pPr>
  </w:style>
  <w:style w:type="paragraph" w:customStyle="1" w:styleId="Style7">
    <w:name w:val="Style7"/>
    <w:basedOn w:val="a8"/>
    <w:uiPriority w:val="99"/>
    <w:qFormat/>
    <w:rsid w:val="00986055"/>
    <w:pPr>
      <w:widowControl w:val="0"/>
      <w:autoSpaceDE w:val="0"/>
      <w:autoSpaceDN w:val="0"/>
      <w:adjustRightInd w:val="0"/>
      <w:spacing w:before="0" w:beforeAutospacing="0" w:after="0" w:afterAutospacing="0"/>
      <w:jc w:val="both"/>
    </w:pPr>
  </w:style>
  <w:style w:type="paragraph" w:customStyle="1" w:styleId="Style36">
    <w:name w:val="Style36"/>
    <w:basedOn w:val="a8"/>
    <w:uiPriority w:val="99"/>
    <w:qFormat/>
    <w:rsid w:val="00986055"/>
    <w:pPr>
      <w:widowControl w:val="0"/>
      <w:autoSpaceDE w:val="0"/>
      <w:autoSpaceDN w:val="0"/>
      <w:adjustRightInd w:val="0"/>
      <w:spacing w:before="0" w:beforeAutospacing="0" w:after="0" w:afterAutospacing="0"/>
    </w:pPr>
  </w:style>
  <w:style w:type="paragraph" w:customStyle="1" w:styleId="F9">
    <w:name w:val="ОбычныF9"/>
    <w:uiPriority w:val="99"/>
    <w:qFormat/>
    <w:rsid w:val="00986055"/>
    <w:pPr>
      <w:widowControl w:val="0"/>
      <w:overflowPunct w:val="0"/>
      <w:autoSpaceDE w:val="0"/>
      <w:autoSpaceDN w:val="0"/>
      <w:adjustRightInd w:val="0"/>
      <w:spacing w:after="0" w:line="240" w:lineRule="auto"/>
    </w:pPr>
    <w:rPr>
      <w:rFonts w:ascii="Times New Roman" w:eastAsia="Calibri" w:hAnsi="Times New Roman" w:cs="Times New Roman"/>
      <w:sz w:val="24"/>
      <w:szCs w:val="20"/>
      <w:lang w:eastAsia="ru-RU"/>
    </w:rPr>
  </w:style>
  <w:style w:type="paragraph" w:customStyle="1" w:styleId="4d">
    <w:name w:val="Квадрат4"/>
    <w:basedOn w:val="a8"/>
    <w:uiPriority w:val="99"/>
    <w:qFormat/>
    <w:rsid w:val="00986055"/>
    <w:pPr>
      <w:widowControl w:val="0"/>
      <w:autoSpaceDE w:val="0"/>
      <w:autoSpaceDN w:val="0"/>
      <w:adjustRightInd w:val="0"/>
      <w:spacing w:before="0" w:beforeAutospacing="0" w:after="0" w:afterAutospacing="0"/>
      <w:jc w:val="both"/>
    </w:pPr>
    <w:rPr>
      <w:rFonts w:ascii="a_Timer" w:hAnsi="a_Timer" w:cs="a_Timer"/>
      <w:lang w:val="en-US"/>
    </w:rPr>
  </w:style>
  <w:style w:type="paragraph" w:customStyle="1" w:styleId="p3">
    <w:name w:val="p3"/>
    <w:basedOn w:val="a8"/>
    <w:uiPriority w:val="99"/>
    <w:qFormat/>
    <w:rsid w:val="00986055"/>
  </w:style>
  <w:style w:type="paragraph" w:customStyle="1" w:styleId="p4">
    <w:name w:val="p4"/>
    <w:basedOn w:val="a8"/>
    <w:uiPriority w:val="99"/>
    <w:qFormat/>
    <w:rsid w:val="00986055"/>
  </w:style>
  <w:style w:type="paragraph" w:customStyle="1" w:styleId="a3cxspmiddle">
    <w:name w:val="a3cxspmiddle"/>
    <w:basedOn w:val="a8"/>
    <w:uiPriority w:val="99"/>
    <w:qFormat/>
    <w:rsid w:val="00986055"/>
    <w:rPr>
      <w:color w:val="000000"/>
    </w:rPr>
  </w:style>
  <w:style w:type="paragraph" w:customStyle="1" w:styleId="affffff9">
    <w:name w:val="слайд"/>
    <w:basedOn w:val="a8"/>
    <w:uiPriority w:val="99"/>
    <w:qFormat/>
    <w:rsid w:val="00986055"/>
    <w:pPr>
      <w:spacing w:before="0" w:beforeAutospacing="0" w:after="0" w:afterAutospacing="0"/>
      <w:jc w:val="both"/>
    </w:pPr>
    <w:rPr>
      <w:sz w:val="36"/>
      <w:lang w:eastAsia="en-US"/>
    </w:rPr>
  </w:style>
  <w:style w:type="paragraph" w:customStyle="1" w:styleId="117">
    <w:name w:val="Обычный + 11 пт"/>
    <w:aliases w:val="уплотненный на  0,25 пт"/>
    <w:basedOn w:val="a8"/>
    <w:uiPriority w:val="99"/>
    <w:qFormat/>
    <w:rsid w:val="00986055"/>
    <w:pPr>
      <w:widowControl w:val="0"/>
      <w:shd w:val="clear" w:color="auto" w:fill="FFFFFF"/>
      <w:autoSpaceDE w:val="0"/>
      <w:autoSpaceDN w:val="0"/>
      <w:adjustRightInd w:val="0"/>
      <w:spacing w:before="25" w:beforeAutospacing="0" w:after="0" w:afterAutospacing="0" w:line="241" w:lineRule="exact"/>
      <w:ind w:left="7"/>
    </w:pPr>
    <w:rPr>
      <w:sz w:val="22"/>
      <w:szCs w:val="20"/>
    </w:rPr>
  </w:style>
  <w:style w:type="paragraph" w:customStyle="1" w:styleId="Style3">
    <w:name w:val="Style3"/>
    <w:basedOn w:val="a8"/>
    <w:uiPriority w:val="99"/>
    <w:qFormat/>
    <w:rsid w:val="00986055"/>
    <w:pPr>
      <w:widowControl w:val="0"/>
      <w:autoSpaceDE w:val="0"/>
      <w:autoSpaceDN w:val="0"/>
      <w:adjustRightInd w:val="0"/>
      <w:spacing w:before="0" w:beforeAutospacing="0" w:after="0" w:afterAutospacing="0" w:line="259" w:lineRule="exact"/>
      <w:ind w:firstLine="542"/>
      <w:jc w:val="both"/>
    </w:pPr>
  </w:style>
  <w:style w:type="paragraph" w:customStyle="1" w:styleId="Heading41">
    <w:name w:val="Heading 41"/>
    <w:basedOn w:val="Normal1"/>
    <w:next w:val="Normal1"/>
    <w:uiPriority w:val="99"/>
    <w:qFormat/>
    <w:rsid w:val="00986055"/>
    <w:pPr>
      <w:keepNext/>
      <w:widowControl/>
      <w:snapToGrid/>
      <w:ind w:left="0" w:firstLine="0"/>
    </w:pPr>
    <w:rPr>
      <w:sz w:val="24"/>
    </w:rPr>
  </w:style>
  <w:style w:type="paragraph" w:customStyle="1" w:styleId="c3">
    <w:name w:val="c3"/>
    <w:basedOn w:val="a8"/>
    <w:uiPriority w:val="99"/>
    <w:qFormat/>
    <w:rsid w:val="00986055"/>
    <w:pPr>
      <w:spacing w:before="0" w:beforeAutospacing="0" w:after="150" w:afterAutospacing="0"/>
    </w:pPr>
  </w:style>
  <w:style w:type="paragraph" w:customStyle="1" w:styleId="a3cxsplast">
    <w:name w:val="a3cxsplast"/>
    <w:basedOn w:val="a8"/>
    <w:uiPriority w:val="99"/>
    <w:qFormat/>
    <w:rsid w:val="00986055"/>
    <w:rPr>
      <w:color w:val="000000"/>
    </w:rPr>
  </w:style>
  <w:style w:type="character" w:customStyle="1" w:styleId="1fff">
    <w:name w:val="Заголовок №1_"/>
    <w:link w:val="1fff0"/>
    <w:uiPriority w:val="99"/>
    <w:qFormat/>
    <w:locked/>
    <w:rsid w:val="00986055"/>
    <w:rPr>
      <w:sz w:val="23"/>
      <w:shd w:val="clear" w:color="auto" w:fill="FFFFFF"/>
    </w:rPr>
  </w:style>
  <w:style w:type="paragraph" w:customStyle="1" w:styleId="1fff0">
    <w:name w:val="Заголовок №1"/>
    <w:basedOn w:val="a8"/>
    <w:link w:val="1fff"/>
    <w:uiPriority w:val="99"/>
    <w:qFormat/>
    <w:rsid w:val="00986055"/>
    <w:pPr>
      <w:shd w:val="clear" w:color="auto" w:fill="FFFFFF"/>
      <w:spacing w:before="540" w:beforeAutospacing="0" w:after="0" w:afterAutospacing="0" w:line="326" w:lineRule="exact"/>
      <w:outlineLvl w:val="0"/>
    </w:pPr>
    <w:rPr>
      <w:rFonts w:asciiTheme="minorHAnsi" w:eastAsiaTheme="minorHAnsi" w:hAnsiTheme="minorHAnsi" w:cstheme="minorBidi"/>
      <w:sz w:val="23"/>
      <w:szCs w:val="22"/>
      <w:lang w:eastAsia="en-US"/>
    </w:rPr>
  </w:style>
  <w:style w:type="paragraph" w:customStyle="1" w:styleId="1fff1">
    <w:name w:val="список1"/>
    <w:basedOn w:val="a8"/>
    <w:uiPriority w:val="99"/>
    <w:qFormat/>
    <w:rsid w:val="00986055"/>
    <w:pPr>
      <w:tabs>
        <w:tab w:val="left" w:pos="0"/>
      </w:tabs>
      <w:autoSpaceDE w:val="0"/>
      <w:autoSpaceDN w:val="0"/>
      <w:adjustRightInd w:val="0"/>
      <w:spacing w:before="0" w:beforeAutospacing="0" w:after="0" w:afterAutospacing="0"/>
      <w:ind w:firstLine="66"/>
      <w:jc w:val="both"/>
    </w:pPr>
    <w:rPr>
      <w:rFonts w:ascii="PragmaticaCTT" w:hAnsi="PragmaticaCTT"/>
      <w:sz w:val="20"/>
    </w:rPr>
  </w:style>
  <w:style w:type="paragraph" w:customStyle="1" w:styleId="Heading61">
    <w:name w:val="Heading 61"/>
    <w:uiPriority w:val="99"/>
    <w:qFormat/>
    <w:rsid w:val="00986055"/>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affffffa">
    <w:name w:val="Основной текст с отступо"/>
    <w:basedOn w:val="a8"/>
    <w:uiPriority w:val="99"/>
    <w:qFormat/>
    <w:rsid w:val="00986055"/>
    <w:pPr>
      <w:spacing w:before="0" w:beforeAutospacing="0" w:after="0" w:afterAutospacing="0"/>
      <w:ind w:left="-340" w:firstLine="720"/>
    </w:pPr>
    <w:rPr>
      <w:sz w:val="36"/>
      <w:szCs w:val="20"/>
    </w:rPr>
  </w:style>
  <w:style w:type="paragraph" w:customStyle="1" w:styleId="Lang">
    <w:name w:val="Lang"/>
    <w:basedOn w:val="a8"/>
    <w:uiPriority w:val="99"/>
    <w:qFormat/>
    <w:rsid w:val="00986055"/>
    <w:pPr>
      <w:overflowPunct w:val="0"/>
      <w:autoSpaceDE w:val="0"/>
      <w:autoSpaceDN w:val="0"/>
      <w:adjustRightInd w:val="0"/>
      <w:spacing w:before="0" w:beforeAutospacing="0" w:after="0" w:afterAutospacing="0" w:line="480" w:lineRule="exact"/>
      <w:ind w:right="-170" w:firstLine="567"/>
      <w:jc w:val="both"/>
    </w:pPr>
    <w:rPr>
      <w:rFonts w:ascii="Courier New" w:hAnsi="Courier New"/>
      <w:szCs w:val="20"/>
    </w:rPr>
  </w:style>
  <w:style w:type="paragraph" w:customStyle="1" w:styleId="Standard">
    <w:name w:val="Standard"/>
    <w:uiPriority w:val="99"/>
    <w:qFormat/>
    <w:rsid w:val="00986055"/>
    <w:pPr>
      <w:widowControl w:val="0"/>
      <w:suppressAutoHyphens/>
      <w:autoSpaceDN w:val="0"/>
      <w:spacing w:after="0" w:line="240" w:lineRule="auto"/>
    </w:pPr>
    <w:rPr>
      <w:rFonts w:ascii="Times New Roman" w:eastAsia="Calibri" w:hAnsi="Times New Roman" w:cs="Tahoma"/>
      <w:kern w:val="3"/>
      <w:sz w:val="24"/>
      <w:szCs w:val="24"/>
      <w:lang w:eastAsia="ru-RU"/>
    </w:rPr>
  </w:style>
  <w:style w:type="paragraph" w:customStyle="1" w:styleId="3f3">
    <w:name w:val="заголовок 3"/>
    <w:basedOn w:val="a8"/>
    <w:next w:val="a8"/>
    <w:uiPriority w:val="99"/>
    <w:qFormat/>
    <w:rsid w:val="00986055"/>
    <w:pPr>
      <w:keepNext/>
      <w:widowControl w:val="0"/>
      <w:snapToGrid w:val="0"/>
      <w:spacing w:before="0" w:beforeAutospacing="0" w:after="0" w:afterAutospacing="0" w:line="190" w:lineRule="atLeast"/>
      <w:jc w:val="both"/>
    </w:pPr>
    <w:rPr>
      <w:b/>
      <w:sz w:val="28"/>
      <w:szCs w:val="20"/>
    </w:rPr>
  </w:style>
  <w:style w:type="paragraph" w:customStyle="1" w:styleId="listnum">
    <w:name w:val="listnum"/>
    <w:basedOn w:val="a8"/>
    <w:uiPriority w:val="99"/>
    <w:qFormat/>
    <w:rsid w:val="00986055"/>
  </w:style>
  <w:style w:type="paragraph" w:customStyle="1" w:styleId="1fff2">
    <w:name w:val="Подзаголовок 1"/>
    <w:basedOn w:val="a8"/>
    <w:next w:val="a8"/>
    <w:uiPriority w:val="99"/>
    <w:qFormat/>
    <w:rsid w:val="00986055"/>
    <w:pPr>
      <w:autoSpaceDE w:val="0"/>
      <w:autoSpaceDN w:val="0"/>
      <w:adjustRightInd w:val="0"/>
      <w:spacing w:before="0" w:beforeAutospacing="0" w:after="0" w:afterAutospacing="0"/>
      <w:jc w:val="center"/>
    </w:pPr>
    <w:rPr>
      <w:rFonts w:ascii="PragmaticaCTT" w:hAnsi="PragmaticaCTT" w:cs="PragmaticaCTT"/>
      <w:b/>
      <w:bCs/>
      <w:sz w:val="22"/>
      <w:szCs w:val="22"/>
    </w:rPr>
  </w:style>
  <w:style w:type="paragraph" w:customStyle="1" w:styleId="4e">
    <w:name w:val="Обычный4"/>
    <w:uiPriority w:val="99"/>
    <w:qFormat/>
    <w:rsid w:val="00986055"/>
    <w:pPr>
      <w:widowControl w:val="0"/>
      <w:spacing w:after="0" w:line="240" w:lineRule="auto"/>
    </w:pPr>
    <w:rPr>
      <w:rFonts w:ascii="Times New Roman" w:eastAsia="Calibri" w:hAnsi="Times New Roman" w:cs="Times New Roman"/>
      <w:sz w:val="20"/>
      <w:szCs w:val="20"/>
      <w:lang w:eastAsia="ru-RU"/>
    </w:rPr>
  </w:style>
  <w:style w:type="paragraph" w:customStyle="1" w:styleId="12pt025">
    <w:name w:val="Стиль 12 pt полужирный Черный уплотненный на  025 пт"/>
    <w:basedOn w:val="1c"/>
    <w:uiPriority w:val="99"/>
    <w:qFormat/>
    <w:rsid w:val="00986055"/>
    <w:pPr>
      <w:keepNext/>
      <w:widowControl w:val="0"/>
      <w:shd w:val="clear" w:color="auto" w:fill="FFFFFF"/>
      <w:tabs>
        <w:tab w:val="left" w:pos="360"/>
        <w:tab w:val="left" w:pos="1354"/>
      </w:tabs>
      <w:autoSpaceDE w:val="0"/>
      <w:autoSpaceDN w:val="0"/>
      <w:adjustRightInd w:val="0"/>
      <w:spacing w:before="340" w:beforeAutospacing="0" w:after="240" w:afterAutospacing="0"/>
      <w:ind w:left="0" w:firstLine="454"/>
      <w:jc w:val="center"/>
    </w:pPr>
    <w:rPr>
      <w:rFonts w:cs="Arial"/>
      <w:b/>
      <w:color w:val="000000"/>
      <w:spacing w:val="-5"/>
      <w:kern w:val="32"/>
      <w:sz w:val="26"/>
    </w:rPr>
  </w:style>
  <w:style w:type="paragraph" w:customStyle="1" w:styleId="ipara">
    <w:name w:val="ipara"/>
    <w:basedOn w:val="a8"/>
    <w:uiPriority w:val="99"/>
    <w:qFormat/>
    <w:rsid w:val="00986055"/>
    <w:pPr>
      <w:widowControl w:val="0"/>
      <w:overflowPunct w:val="0"/>
      <w:autoSpaceDE w:val="0"/>
      <w:autoSpaceDN w:val="0"/>
      <w:adjustRightInd w:val="0"/>
      <w:spacing w:beforeAutospacing="0" w:afterAutospacing="0"/>
    </w:pPr>
    <w:rPr>
      <w:szCs w:val="20"/>
      <w:lang w:val="en-US" w:eastAsia="en-US"/>
    </w:rPr>
  </w:style>
  <w:style w:type="paragraph" w:customStyle="1" w:styleId="affffffb">
    <w:name w:val="Разработчик"/>
    <w:basedOn w:val="a8"/>
    <w:uiPriority w:val="99"/>
    <w:qFormat/>
    <w:rsid w:val="00986055"/>
    <w:pPr>
      <w:spacing w:before="0" w:beforeAutospacing="0" w:after="0" w:afterAutospacing="0"/>
      <w:jc w:val="both"/>
    </w:pPr>
    <w:rPr>
      <w:b/>
      <w:sz w:val="20"/>
    </w:rPr>
  </w:style>
  <w:style w:type="paragraph" w:customStyle="1" w:styleId="p7">
    <w:name w:val="p7"/>
    <w:basedOn w:val="a8"/>
    <w:uiPriority w:val="99"/>
    <w:qFormat/>
    <w:rsid w:val="00986055"/>
  </w:style>
  <w:style w:type="paragraph" w:customStyle="1" w:styleId="p9">
    <w:name w:val="p9"/>
    <w:basedOn w:val="a8"/>
    <w:uiPriority w:val="99"/>
    <w:qFormat/>
    <w:rsid w:val="00986055"/>
  </w:style>
  <w:style w:type="paragraph" w:customStyle="1" w:styleId="p6">
    <w:name w:val="p6"/>
    <w:basedOn w:val="a8"/>
    <w:uiPriority w:val="99"/>
    <w:qFormat/>
    <w:rsid w:val="00986055"/>
  </w:style>
  <w:style w:type="paragraph" w:customStyle="1" w:styleId="p8">
    <w:name w:val="p8"/>
    <w:basedOn w:val="a8"/>
    <w:uiPriority w:val="99"/>
    <w:qFormat/>
    <w:rsid w:val="00986055"/>
  </w:style>
  <w:style w:type="paragraph" w:customStyle="1" w:styleId="217">
    <w:name w:val="Заголовок 21"/>
    <w:basedOn w:val="a8"/>
    <w:next w:val="a8"/>
    <w:uiPriority w:val="99"/>
    <w:qFormat/>
    <w:rsid w:val="00986055"/>
    <w:pPr>
      <w:keepNext/>
      <w:widowControl w:val="0"/>
      <w:spacing w:before="0" w:beforeAutospacing="0" w:after="0" w:afterAutospacing="0"/>
      <w:jc w:val="center"/>
    </w:pPr>
    <w:rPr>
      <w:b/>
      <w:sz w:val="26"/>
      <w:szCs w:val="20"/>
    </w:rPr>
  </w:style>
  <w:style w:type="paragraph" w:customStyle="1" w:styleId="2ff0">
    <w:name w:val="Текст2"/>
    <w:basedOn w:val="a8"/>
    <w:uiPriority w:val="99"/>
    <w:qFormat/>
    <w:rsid w:val="00986055"/>
    <w:pPr>
      <w:spacing w:before="0" w:beforeAutospacing="0" w:after="0" w:afterAutospacing="0"/>
    </w:pPr>
    <w:rPr>
      <w:rFonts w:ascii="Courier New" w:hAnsi="Courier New"/>
      <w:sz w:val="20"/>
      <w:szCs w:val="20"/>
    </w:rPr>
  </w:style>
  <w:style w:type="paragraph" w:customStyle="1" w:styleId="118">
    <w:name w:val="Цитата11"/>
    <w:basedOn w:val="a8"/>
    <w:uiPriority w:val="99"/>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110">
    <w:name w:val="Основной текст 211"/>
    <w:basedOn w:val="a8"/>
    <w:uiPriority w:val="99"/>
    <w:qFormat/>
    <w:rsid w:val="00986055"/>
    <w:pPr>
      <w:spacing w:before="0" w:beforeAutospacing="0" w:after="0" w:afterAutospacing="0"/>
    </w:pPr>
    <w:rPr>
      <w:sz w:val="28"/>
      <w:szCs w:val="20"/>
    </w:rPr>
  </w:style>
  <w:style w:type="paragraph" w:customStyle="1" w:styleId="1fff3">
    <w:name w:val="Верхний колонтитул1"/>
    <w:basedOn w:val="a8"/>
    <w:uiPriority w:val="99"/>
    <w:qFormat/>
    <w:rsid w:val="00986055"/>
    <w:pPr>
      <w:tabs>
        <w:tab w:val="center" w:pos="4153"/>
        <w:tab w:val="right" w:pos="8306"/>
      </w:tabs>
      <w:spacing w:before="0" w:beforeAutospacing="0" w:after="0" w:afterAutospacing="0"/>
    </w:pPr>
    <w:rPr>
      <w:rFonts w:ascii="Arial" w:hAnsi="Arial"/>
      <w:szCs w:val="20"/>
    </w:rPr>
  </w:style>
  <w:style w:type="paragraph" w:customStyle="1" w:styleId="314">
    <w:name w:val="Заголовок 31"/>
    <w:basedOn w:val="1fb"/>
    <w:next w:val="1fb"/>
    <w:uiPriority w:val="99"/>
    <w:qFormat/>
    <w:rsid w:val="00986055"/>
    <w:pPr>
      <w:keepNext/>
      <w:widowControl/>
      <w:tabs>
        <w:tab w:val="left" w:pos="3330"/>
      </w:tabs>
      <w:snapToGrid/>
      <w:spacing w:line="240" w:lineRule="auto"/>
      <w:ind w:firstLine="0"/>
      <w:jc w:val="left"/>
      <w:outlineLvl w:val="2"/>
    </w:pPr>
    <w:rPr>
      <w:sz w:val="24"/>
    </w:rPr>
  </w:style>
  <w:style w:type="paragraph" w:customStyle="1" w:styleId="3110">
    <w:name w:val="Основной текст 311"/>
    <w:basedOn w:val="a8"/>
    <w:uiPriority w:val="99"/>
    <w:qFormat/>
    <w:rsid w:val="00986055"/>
    <w:pPr>
      <w:spacing w:before="0" w:beforeAutospacing="0" w:after="120" w:afterAutospacing="0"/>
    </w:pPr>
    <w:rPr>
      <w:sz w:val="16"/>
      <w:szCs w:val="16"/>
      <w:lang w:eastAsia="zh-CN"/>
    </w:rPr>
  </w:style>
  <w:style w:type="character" w:customStyle="1" w:styleId="QuoteChar2">
    <w:name w:val="Quote Char2"/>
    <w:link w:val="Quote1"/>
    <w:uiPriority w:val="99"/>
    <w:qFormat/>
    <w:locked/>
    <w:rsid w:val="00986055"/>
    <w:rPr>
      <w:rFonts w:ascii="Calibri" w:hAnsi="Calibri"/>
      <w:i/>
      <w:color w:val="000000"/>
      <w:sz w:val="24"/>
    </w:rPr>
  </w:style>
  <w:style w:type="paragraph" w:customStyle="1" w:styleId="Quote1">
    <w:name w:val="Quote1"/>
    <w:basedOn w:val="a8"/>
    <w:next w:val="a8"/>
    <w:link w:val="QuoteChar2"/>
    <w:uiPriority w:val="99"/>
    <w:qFormat/>
    <w:rsid w:val="00986055"/>
    <w:pPr>
      <w:spacing w:before="0" w:beforeAutospacing="0" w:after="0" w:afterAutospacing="0"/>
    </w:pPr>
    <w:rPr>
      <w:rFonts w:ascii="Calibri" w:eastAsiaTheme="minorHAnsi" w:hAnsi="Calibri" w:cstheme="minorBidi"/>
      <w:i/>
      <w:color w:val="000000"/>
      <w:szCs w:val="22"/>
      <w:lang w:eastAsia="en-US"/>
    </w:rPr>
  </w:style>
  <w:style w:type="character" w:customStyle="1" w:styleId="IntenseQuoteChar2">
    <w:name w:val="Intense Quote Char2"/>
    <w:link w:val="IntenseQuote1"/>
    <w:uiPriority w:val="99"/>
    <w:qFormat/>
    <w:locked/>
    <w:rsid w:val="00986055"/>
    <w:rPr>
      <w:rFonts w:ascii="Calibri" w:hAnsi="Calibri"/>
      <w:b/>
      <w:i/>
      <w:color w:val="4F81BD"/>
      <w:sz w:val="24"/>
    </w:rPr>
  </w:style>
  <w:style w:type="paragraph" w:customStyle="1" w:styleId="IntenseQuote1">
    <w:name w:val="Intense Quote1"/>
    <w:basedOn w:val="a8"/>
    <w:next w:val="a8"/>
    <w:link w:val="IntenseQuoteChar2"/>
    <w:uiPriority w:val="99"/>
    <w:qFormat/>
    <w:rsid w:val="00986055"/>
    <w:pPr>
      <w:pBdr>
        <w:bottom w:val="single" w:sz="4" w:space="4" w:color="4F81BD"/>
      </w:pBdr>
      <w:spacing w:before="200" w:beforeAutospacing="0" w:after="280" w:afterAutospacing="0"/>
      <w:ind w:left="936" w:right="936"/>
    </w:pPr>
    <w:rPr>
      <w:rFonts w:ascii="Calibri" w:eastAsiaTheme="minorHAnsi" w:hAnsi="Calibri" w:cstheme="minorBidi"/>
      <w:b/>
      <w:i/>
      <w:color w:val="4F81BD"/>
      <w:szCs w:val="22"/>
      <w:lang w:eastAsia="en-US"/>
    </w:rPr>
  </w:style>
  <w:style w:type="paragraph" w:customStyle="1" w:styleId="p12">
    <w:name w:val="p12"/>
    <w:basedOn w:val="a8"/>
    <w:uiPriority w:val="99"/>
    <w:qFormat/>
    <w:rsid w:val="00986055"/>
  </w:style>
  <w:style w:type="character" w:customStyle="1" w:styleId="1fff4">
    <w:name w:val="ЗАГОЛОВОК 1 Знак"/>
    <w:link w:val="1fff5"/>
    <w:uiPriority w:val="99"/>
    <w:qFormat/>
    <w:locked/>
    <w:rsid w:val="00986055"/>
    <w:rPr>
      <w:rFonts w:eastAsia="Times New Roman"/>
      <w:b/>
      <w:caps/>
      <w:sz w:val="24"/>
      <w:szCs w:val="24"/>
    </w:rPr>
  </w:style>
  <w:style w:type="paragraph" w:customStyle="1" w:styleId="1fff5">
    <w:name w:val="ЗАГОЛОВОК 1"/>
    <w:link w:val="1fff4"/>
    <w:uiPriority w:val="99"/>
    <w:qFormat/>
    <w:rsid w:val="00986055"/>
    <w:pPr>
      <w:suppressAutoHyphens/>
      <w:spacing w:after="0" w:line="312" w:lineRule="auto"/>
      <w:ind w:firstLine="454"/>
      <w:outlineLvl w:val="0"/>
    </w:pPr>
    <w:rPr>
      <w:rFonts w:eastAsia="Times New Roman"/>
      <w:b/>
      <w:caps/>
      <w:sz w:val="24"/>
      <w:szCs w:val="24"/>
    </w:rPr>
  </w:style>
  <w:style w:type="paragraph" w:customStyle="1" w:styleId="style140">
    <w:name w:val="style14"/>
    <w:basedOn w:val="a8"/>
    <w:uiPriority w:val="99"/>
    <w:qFormat/>
    <w:rsid w:val="00986055"/>
  </w:style>
  <w:style w:type="paragraph" w:customStyle="1" w:styleId="affffffc">
    <w:name w:val="ТЕМА"/>
    <w:basedOn w:val="a8"/>
    <w:uiPriority w:val="99"/>
    <w:qFormat/>
    <w:rsid w:val="00986055"/>
    <w:pPr>
      <w:spacing w:before="0" w:beforeAutospacing="0" w:after="60" w:afterAutospacing="0" w:line="264" w:lineRule="auto"/>
      <w:jc w:val="both"/>
    </w:pPr>
    <w:rPr>
      <w:rFonts w:ascii="Arial" w:hAnsi="Arial"/>
      <w:b/>
      <w:sz w:val="30"/>
    </w:rPr>
  </w:style>
  <w:style w:type="paragraph" w:customStyle="1" w:styleId="Style26">
    <w:name w:val="Style26"/>
    <w:basedOn w:val="a8"/>
    <w:uiPriority w:val="99"/>
    <w:qFormat/>
    <w:rsid w:val="00986055"/>
    <w:pPr>
      <w:widowControl w:val="0"/>
      <w:autoSpaceDE w:val="0"/>
      <w:autoSpaceDN w:val="0"/>
      <w:adjustRightInd w:val="0"/>
      <w:spacing w:before="0" w:beforeAutospacing="0" w:after="0" w:afterAutospacing="0" w:line="480" w:lineRule="exact"/>
      <w:jc w:val="both"/>
    </w:pPr>
  </w:style>
  <w:style w:type="paragraph" w:customStyle="1" w:styleId="affffffd">
    <w:name w:val="...... . ......."/>
    <w:basedOn w:val="Default"/>
    <w:next w:val="Default"/>
    <w:uiPriority w:val="99"/>
    <w:qFormat/>
    <w:rsid w:val="00986055"/>
    <w:rPr>
      <w:color w:val="auto"/>
    </w:rPr>
  </w:style>
  <w:style w:type="paragraph" w:customStyle="1" w:styleId="affffffe">
    <w:name w:val="........ ..... . ........"/>
    <w:aliases w:val=".....,........ ..... 1"/>
    <w:basedOn w:val="Default"/>
    <w:next w:val="Default"/>
    <w:uiPriority w:val="99"/>
    <w:qFormat/>
    <w:rsid w:val="00986055"/>
    <w:rPr>
      <w:color w:val="auto"/>
    </w:rPr>
  </w:style>
  <w:style w:type="paragraph" w:customStyle="1" w:styleId="afffffff">
    <w:name w:val="... ......"/>
    <w:basedOn w:val="Default"/>
    <w:next w:val="Default"/>
    <w:uiPriority w:val="99"/>
    <w:qFormat/>
    <w:rsid w:val="00986055"/>
    <w:rPr>
      <w:color w:val="auto"/>
    </w:rPr>
  </w:style>
  <w:style w:type="paragraph" w:customStyle="1" w:styleId="1fff6">
    <w:name w:val=".....1"/>
    <w:basedOn w:val="Default"/>
    <w:next w:val="Default"/>
    <w:uiPriority w:val="99"/>
    <w:qFormat/>
    <w:rsid w:val="00986055"/>
    <w:rPr>
      <w:color w:val="auto"/>
    </w:rPr>
  </w:style>
  <w:style w:type="paragraph" w:customStyle="1" w:styleId="bodytext2">
    <w:name w:val="bodytext2"/>
    <w:basedOn w:val="a8"/>
    <w:uiPriority w:val="99"/>
    <w:qFormat/>
    <w:rsid w:val="00986055"/>
  </w:style>
  <w:style w:type="paragraph" w:customStyle="1" w:styleId="afffffff0">
    <w:name w:val="Знак Знак Знак Знак"/>
    <w:basedOn w:val="a8"/>
    <w:uiPriority w:val="99"/>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3f4">
    <w:name w:val="Îñíîâíîé òåêñò 3"/>
    <w:basedOn w:val="a8"/>
    <w:uiPriority w:val="99"/>
    <w:qFormat/>
    <w:rsid w:val="00986055"/>
    <w:pPr>
      <w:autoSpaceDE w:val="0"/>
      <w:autoSpaceDN w:val="0"/>
      <w:adjustRightInd w:val="0"/>
    </w:pPr>
    <w:rPr>
      <w:b/>
      <w:bCs/>
      <w:color w:val="000000"/>
      <w:sz w:val="20"/>
    </w:rPr>
  </w:style>
  <w:style w:type="paragraph" w:customStyle="1" w:styleId="text">
    <w:name w:val="text"/>
    <w:basedOn w:val="a8"/>
    <w:uiPriority w:val="99"/>
    <w:qFormat/>
    <w:rsid w:val="00986055"/>
  </w:style>
  <w:style w:type="paragraph" w:customStyle="1" w:styleId="afffffff1">
    <w:name w:val="ТЕКСТ"/>
    <w:basedOn w:val="afff6"/>
    <w:uiPriority w:val="99"/>
    <w:qFormat/>
    <w:rsid w:val="00986055"/>
    <w:pPr>
      <w:keepNext w:val="0"/>
      <w:keepLines w:val="0"/>
      <w:spacing w:line="264" w:lineRule="auto"/>
      <w:ind w:firstLine="357"/>
      <w:jc w:val="both"/>
    </w:pPr>
    <w:rPr>
      <w:rFonts w:eastAsia="Arial Unicode MS"/>
      <w:b/>
      <w:bCs/>
      <w:caps/>
      <w:sz w:val="30"/>
      <w:szCs w:val="16"/>
    </w:rPr>
  </w:style>
  <w:style w:type="paragraph" w:customStyle="1" w:styleId="afffffff2">
    <w:name w:val="НУМ"/>
    <w:basedOn w:val="afff6"/>
    <w:next w:val="afff6"/>
    <w:uiPriority w:val="99"/>
    <w:qFormat/>
    <w:rsid w:val="00986055"/>
    <w:pPr>
      <w:keepNext w:val="0"/>
      <w:keepLines w:val="0"/>
      <w:spacing w:line="264" w:lineRule="auto"/>
      <w:jc w:val="both"/>
    </w:pPr>
    <w:rPr>
      <w:rFonts w:eastAsia="Arial Unicode MS"/>
      <w:b/>
      <w:bCs/>
      <w:caps/>
      <w:sz w:val="30"/>
      <w:szCs w:val="16"/>
    </w:rPr>
  </w:style>
  <w:style w:type="paragraph" w:customStyle="1" w:styleId="afffffff3">
    <w:name w:val="Список М"/>
    <w:basedOn w:val="afff6"/>
    <w:uiPriority w:val="99"/>
    <w:qFormat/>
    <w:rsid w:val="00986055"/>
    <w:pPr>
      <w:keepNext w:val="0"/>
      <w:keepLines w:val="0"/>
      <w:spacing w:line="288" w:lineRule="auto"/>
      <w:jc w:val="both"/>
    </w:pPr>
    <w:rPr>
      <w:b/>
      <w:bCs/>
      <w:caps/>
      <w:sz w:val="30"/>
      <w:szCs w:val="30"/>
    </w:rPr>
  </w:style>
  <w:style w:type="paragraph" w:customStyle="1" w:styleId="Style29">
    <w:name w:val="Style29"/>
    <w:basedOn w:val="a8"/>
    <w:uiPriority w:val="99"/>
    <w:qFormat/>
    <w:rsid w:val="00986055"/>
    <w:pPr>
      <w:widowControl w:val="0"/>
      <w:autoSpaceDE w:val="0"/>
      <w:autoSpaceDN w:val="0"/>
      <w:adjustRightInd w:val="0"/>
      <w:spacing w:before="0" w:beforeAutospacing="0" w:after="0" w:afterAutospacing="0" w:line="485" w:lineRule="exact"/>
      <w:ind w:firstLine="696"/>
      <w:jc w:val="both"/>
    </w:pPr>
  </w:style>
  <w:style w:type="paragraph" w:customStyle="1" w:styleId="1fff7">
    <w:name w:val="Подзаголовок1"/>
    <w:basedOn w:val="a8"/>
    <w:uiPriority w:val="99"/>
    <w:qFormat/>
    <w:rsid w:val="00986055"/>
    <w:pPr>
      <w:spacing w:before="0" w:beforeAutospacing="0" w:after="0" w:afterAutospacing="0" w:line="312" w:lineRule="auto"/>
    </w:pPr>
    <w:rPr>
      <w:rFonts w:ascii="Arial" w:hAnsi="Arial" w:cs="Arial"/>
      <w:b/>
      <w:bCs/>
      <w:color w:val="000000"/>
      <w:sz w:val="20"/>
      <w:szCs w:val="20"/>
    </w:rPr>
  </w:style>
  <w:style w:type="paragraph" w:customStyle="1" w:styleId="146">
    <w:name w:val="Знак Знак Знак Знак Знак Знак Знак14"/>
    <w:basedOn w:val="a8"/>
    <w:uiPriority w:val="99"/>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f4">
    <w:name w:val="Маркированный."/>
    <w:basedOn w:val="a8"/>
    <w:uiPriority w:val="99"/>
    <w:qFormat/>
    <w:rsid w:val="00986055"/>
    <w:pPr>
      <w:spacing w:before="0" w:beforeAutospacing="0" w:after="0" w:afterAutospacing="0"/>
      <w:ind w:left="1429" w:hanging="360"/>
    </w:pPr>
    <w:rPr>
      <w:rFonts w:eastAsia="Times New Roman"/>
      <w:szCs w:val="22"/>
      <w:lang w:eastAsia="en-US"/>
    </w:rPr>
  </w:style>
  <w:style w:type="paragraph" w:customStyle="1" w:styleId="p">
    <w:name w:val="p"/>
    <w:basedOn w:val="a8"/>
    <w:qFormat/>
    <w:rsid w:val="00986055"/>
    <w:pPr>
      <w:spacing w:before="75" w:beforeAutospacing="0" w:after="75" w:afterAutospacing="0"/>
      <w:ind w:left="75" w:right="75"/>
      <w:jc w:val="both"/>
    </w:pPr>
    <w:rPr>
      <w:rFonts w:ascii="Verdana" w:hAnsi="Verdana"/>
      <w:sz w:val="20"/>
      <w:szCs w:val="20"/>
    </w:rPr>
  </w:style>
  <w:style w:type="paragraph" w:customStyle="1" w:styleId="1fff8">
    <w:name w:val="Обычный + полужирный+1"/>
    <w:aliases w:val="25"/>
    <w:basedOn w:val="a8"/>
    <w:uiPriority w:val="99"/>
    <w:qFormat/>
    <w:rsid w:val="00986055"/>
    <w:pPr>
      <w:autoSpaceDE w:val="0"/>
      <w:autoSpaceDN w:val="0"/>
      <w:adjustRightInd w:val="0"/>
      <w:spacing w:before="0" w:beforeAutospacing="0" w:after="0" w:afterAutospacing="0"/>
      <w:ind w:firstLine="709"/>
      <w:jc w:val="both"/>
      <w:outlineLvl w:val="1"/>
    </w:pPr>
    <w:rPr>
      <w:b/>
      <w:bCs/>
    </w:rPr>
  </w:style>
  <w:style w:type="paragraph" w:customStyle="1" w:styleId="Style21">
    <w:name w:val="Style21"/>
    <w:basedOn w:val="a8"/>
    <w:uiPriority w:val="99"/>
    <w:qFormat/>
    <w:rsid w:val="00986055"/>
    <w:pPr>
      <w:widowControl w:val="0"/>
      <w:autoSpaceDE w:val="0"/>
      <w:autoSpaceDN w:val="0"/>
      <w:adjustRightInd w:val="0"/>
      <w:spacing w:before="0" w:beforeAutospacing="0" w:after="0" w:afterAutospacing="0"/>
    </w:pPr>
    <w:rPr>
      <w:rFonts w:ascii="Trebuchet MS" w:hAnsi="Trebuchet MS"/>
    </w:rPr>
  </w:style>
  <w:style w:type="paragraph" w:customStyle="1" w:styleId="psection">
    <w:name w:val="psection"/>
    <w:basedOn w:val="a8"/>
    <w:uiPriority w:val="99"/>
    <w:qFormat/>
    <w:rsid w:val="00986055"/>
  </w:style>
  <w:style w:type="paragraph" w:customStyle="1" w:styleId="p35">
    <w:name w:val="p35"/>
    <w:basedOn w:val="a8"/>
    <w:uiPriority w:val="99"/>
    <w:qFormat/>
    <w:rsid w:val="00986055"/>
  </w:style>
  <w:style w:type="paragraph" w:customStyle="1" w:styleId="p36">
    <w:name w:val="p36"/>
    <w:basedOn w:val="a8"/>
    <w:uiPriority w:val="99"/>
    <w:qFormat/>
    <w:rsid w:val="00986055"/>
  </w:style>
  <w:style w:type="paragraph" w:customStyle="1" w:styleId="TextBody">
    <w:name w:val="Text Body"/>
    <w:basedOn w:val="a8"/>
    <w:uiPriority w:val="99"/>
    <w:qFormat/>
    <w:rsid w:val="00986055"/>
    <w:pPr>
      <w:suppressAutoHyphens/>
      <w:spacing w:before="0" w:beforeAutospacing="0" w:after="120" w:afterAutospacing="0"/>
    </w:pPr>
    <w:rPr>
      <w:lang w:val="en-US" w:eastAsia="zh-CN"/>
    </w:rPr>
  </w:style>
  <w:style w:type="paragraph" w:customStyle="1" w:styleId="Heading11">
    <w:name w:val="Heading 11"/>
    <w:basedOn w:val="a8"/>
    <w:next w:val="a8"/>
    <w:uiPriority w:val="99"/>
    <w:qFormat/>
    <w:rsid w:val="00986055"/>
    <w:pPr>
      <w:suppressAutoHyphens/>
      <w:spacing w:before="0" w:beforeAutospacing="0" w:after="0" w:afterAutospacing="0"/>
      <w:ind w:firstLine="454"/>
    </w:pPr>
    <w:rPr>
      <w:b/>
      <w:caps/>
      <w:lang w:eastAsia="zh-CN"/>
    </w:rPr>
  </w:style>
  <w:style w:type="paragraph" w:customStyle="1" w:styleId="p10">
    <w:name w:val="p10"/>
    <w:basedOn w:val="a8"/>
    <w:uiPriority w:val="99"/>
    <w:qFormat/>
    <w:rsid w:val="00986055"/>
  </w:style>
  <w:style w:type="paragraph" w:customStyle="1" w:styleId="eg3">
    <w:name w:val="eg3"/>
    <w:basedOn w:val="a8"/>
    <w:uiPriority w:val="99"/>
    <w:qFormat/>
    <w:rsid w:val="00986055"/>
  </w:style>
  <w:style w:type="paragraph" w:customStyle="1" w:styleId="p2">
    <w:name w:val="p2"/>
    <w:basedOn w:val="a8"/>
    <w:uiPriority w:val="99"/>
    <w:qFormat/>
    <w:rsid w:val="00986055"/>
  </w:style>
  <w:style w:type="paragraph" w:customStyle="1" w:styleId="p5">
    <w:name w:val="p5"/>
    <w:basedOn w:val="a8"/>
    <w:uiPriority w:val="99"/>
    <w:qFormat/>
    <w:rsid w:val="00986055"/>
  </w:style>
  <w:style w:type="paragraph" w:customStyle="1" w:styleId="1fff9">
    <w:name w:val="Название1"/>
    <w:basedOn w:val="a8"/>
    <w:uiPriority w:val="99"/>
    <w:qFormat/>
    <w:rsid w:val="00986055"/>
    <w:pPr>
      <w:suppressLineNumbers/>
      <w:suppressAutoHyphens/>
      <w:spacing w:before="120" w:beforeAutospacing="0" w:after="120" w:afterAutospacing="0"/>
    </w:pPr>
    <w:rPr>
      <w:rFonts w:cs="Mangal"/>
      <w:i/>
      <w:iCs/>
      <w:lang w:eastAsia="ar-SA"/>
    </w:rPr>
  </w:style>
  <w:style w:type="paragraph" w:customStyle="1" w:styleId="1fffa">
    <w:name w:val="Текст примечания1"/>
    <w:basedOn w:val="a8"/>
    <w:uiPriority w:val="99"/>
    <w:qFormat/>
    <w:rsid w:val="00986055"/>
    <w:pPr>
      <w:suppressAutoHyphens/>
      <w:spacing w:before="0" w:beforeAutospacing="0" w:after="0" w:afterAutospacing="0"/>
    </w:pPr>
    <w:rPr>
      <w:sz w:val="20"/>
      <w:szCs w:val="20"/>
      <w:lang w:eastAsia="ar-SA"/>
    </w:rPr>
  </w:style>
  <w:style w:type="paragraph" w:customStyle="1" w:styleId="1fffb">
    <w:name w:val="Нумерованный список1"/>
    <w:basedOn w:val="a8"/>
    <w:uiPriority w:val="99"/>
    <w:qFormat/>
    <w:rsid w:val="00986055"/>
    <w:pPr>
      <w:tabs>
        <w:tab w:val="left" w:pos="720"/>
      </w:tabs>
      <w:suppressAutoHyphens/>
      <w:spacing w:before="0" w:beforeAutospacing="0" w:after="0" w:afterAutospacing="0"/>
      <w:ind w:left="720" w:hanging="360"/>
    </w:pPr>
    <w:rPr>
      <w:lang w:eastAsia="ar-SA"/>
    </w:rPr>
  </w:style>
  <w:style w:type="paragraph" w:customStyle="1" w:styleId="218">
    <w:name w:val="Маркированный список 21"/>
    <w:basedOn w:val="a8"/>
    <w:uiPriority w:val="99"/>
    <w:qFormat/>
    <w:rsid w:val="00986055"/>
    <w:pPr>
      <w:tabs>
        <w:tab w:val="left" w:pos="360"/>
      </w:tabs>
      <w:suppressAutoHyphens/>
      <w:spacing w:before="0" w:beforeAutospacing="0" w:after="0" w:afterAutospacing="0"/>
      <w:ind w:left="360" w:hanging="360"/>
    </w:pPr>
    <w:rPr>
      <w:lang w:eastAsia="ar-SA"/>
    </w:rPr>
  </w:style>
  <w:style w:type="paragraph" w:customStyle="1" w:styleId="1fffc">
    <w:name w:val="Название объекта1"/>
    <w:basedOn w:val="a8"/>
    <w:next w:val="a8"/>
    <w:uiPriority w:val="99"/>
    <w:qFormat/>
    <w:rsid w:val="00986055"/>
    <w:pPr>
      <w:suppressAutoHyphens/>
      <w:spacing w:before="0" w:beforeAutospacing="0" w:after="0" w:afterAutospacing="0"/>
    </w:pPr>
    <w:rPr>
      <w:b/>
      <w:bCs/>
      <w:color w:val="4F81BD"/>
      <w:sz w:val="18"/>
      <w:szCs w:val="18"/>
      <w:lang w:eastAsia="ar-SA"/>
    </w:rPr>
  </w:style>
  <w:style w:type="paragraph" w:customStyle="1" w:styleId="219">
    <w:name w:val="Список 21"/>
    <w:basedOn w:val="a8"/>
    <w:uiPriority w:val="99"/>
    <w:qFormat/>
    <w:rsid w:val="00986055"/>
    <w:pPr>
      <w:suppressAutoHyphens/>
      <w:spacing w:before="0" w:beforeAutospacing="0" w:after="0" w:afterAutospacing="0"/>
      <w:ind w:left="566" w:hanging="283"/>
    </w:pPr>
    <w:rPr>
      <w:lang w:eastAsia="ar-SA"/>
    </w:rPr>
  </w:style>
  <w:style w:type="paragraph" w:customStyle="1" w:styleId="411">
    <w:name w:val="Список 41"/>
    <w:basedOn w:val="a8"/>
    <w:uiPriority w:val="99"/>
    <w:qFormat/>
    <w:rsid w:val="00986055"/>
    <w:pPr>
      <w:suppressAutoHyphens/>
      <w:spacing w:before="0" w:beforeAutospacing="0" w:after="0" w:afterAutospacing="0"/>
      <w:ind w:left="1132" w:hanging="283"/>
    </w:pPr>
    <w:rPr>
      <w:lang w:eastAsia="ar-SA"/>
    </w:rPr>
  </w:style>
  <w:style w:type="paragraph" w:customStyle="1" w:styleId="0">
    <w:name w:val="Стиль По левому краю Первая строка:  0 см"/>
    <w:basedOn w:val="a8"/>
    <w:uiPriority w:val="99"/>
    <w:qFormat/>
    <w:rsid w:val="00986055"/>
    <w:pPr>
      <w:spacing w:before="0" w:beforeAutospacing="0" w:after="0" w:afterAutospacing="0"/>
      <w:contextualSpacing/>
    </w:pPr>
    <w:rPr>
      <w:sz w:val="28"/>
      <w:szCs w:val="20"/>
      <w:lang w:eastAsia="en-US"/>
    </w:rPr>
  </w:style>
  <w:style w:type="paragraph" w:customStyle="1" w:styleId="p32">
    <w:name w:val="p32"/>
    <w:basedOn w:val="a8"/>
    <w:uiPriority w:val="99"/>
    <w:qFormat/>
    <w:rsid w:val="00986055"/>
  </w:style>
  <w:style w:type="paragraph" w:customStyle="1" w:styleId="p17">
    <w:name w:val="p17"/>
    <w:basedOn w:val="a8"/>
    <w:uiPriority w:val="99"/>
    <w:qFormat/>
    <w:rsid w:val="00986055"/>
  </w:style>
  <w:style w:type="paragraph" w:customStyle="1" w:styleId="p26">
    <w:name w:val="p26"/>
    <w:basedOn w:val="a8"/>
    <w:uiPriority w:val="99"/>
    <w:qFormat/>
    <w:rsid w:val="00986055"/>
  </w:style>
  <w:style w:type="paragraph" w:customStyle="1" w:styleId="Heading22">
    <w:name w:val="Heading 22"/>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
    <w:name w:val="Heading 32"/>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42">
    <w:name w:val="Heading 42"/>
    <w:basedOn w:val="a8"/>
    <w:next w:val="a8"/>
    <w:uiPriority w:val="99"/>
    <w:qFormat/>
    <w:rsid w:val="00986055"/>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Heading51">
    <w:name w:val="Heading 51"/>
    <w:basedOn w:val="a8"/>
    <w:next w:val="a8"/>
    <w:uiPriority w:val="99"/>
    <w:qFormat/>
    <w:rsid w:val="00986055"/>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62">
    <w:name w:val="Heading 6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
    <w:name w:val="Heading 71"/>
    <w:basedOn w:val="a8"/>
    <w:next w:val="a8"/>
    <w:uiPriority w:val="99"/>
    <w:qFormat/>
    <w:rsid w:val="00986055"/>
    <w:pPr>
      <w:tabs>
        <w:tab w:val="left" w:pos="1296"/>
      </w:tabs>
      <w:suppressAutoHyphens/>
      <w:spacing w:before="240" w:beforeAutospacing="0" w:after="60" w:afterAutospacing="0"/>
      <w:ind w:left="1296" w:hanging="1296"/>
      <w:outlineLvl w:val="6"/>
    </w:pPr>
    <w:rPr>
      <w:lang w:eastAsia="zh-CN"/>
    </w:rPr>
  </w:style>
  <w:style w:type="paragraph" w:customStyle="1" w:styleId="Heading81">
    <w:name w:val="Heading 81"/>
    <w:basedOn w:val="a8"/>
    <w:next w:val="a8"/>
    <w:uiPriority w:val="99"/>
    <w:qFormat/>
    <w:rsid w:val="00986055"/>
    <w:pPr>
      <w:tabs>
        <w:tab w:val="left" w:pos="1440"/>
      </w:tabs>
      <w:suppressAutoHyphens/>
      <w:spacing w:before="240" w:beforeAutospacing="0" w:after="60" w:afterAutospacing="0"/>
      <w:ind w:left="1440" w:hanging="1440"/>
      <w:outlineLvl w:val="7"/>
    </w:pPr>
    <w:rPr>
      <w:i/>
      <w:iCs/>
      <w:lang w:eastAsia="zh-CN"/>
    </w:rPr>
  </w:style>
  <w:style w:type="paragraph" w:customStyle="1" w:styleId="Heading91">
    <w:name w:val="Heading 91"/>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paragraph" w:customStyle="1" w:styleId="1fffd">
    <w:name w:val="Знак Знак Знак Знак Знак Знак1"/>
    <w:basedOn w:val="a8"/>
    <w:uiPriority w:val="99"/>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paragraf2">
    <w:name w:val="paragraf2"/>
    <w:basedOn w:val="a8"/>
    <w:uiPriority w:val="99"/>
    <w:qFormat/>
    <w:rsid w:val="00986055"/>
    <w:pPr>
      <w:widowControl w:val="0"/>
      <w:spacing w:before="72" w:beforeAutospacing="0" w:after="0" w:afterAutospacing="0"/>
      <w:ind w:left="510"/>
      <w:jc w:val="both"/>
    </w:pPr>
    <w:rPr>
      <w:rFonts w:ascii="Antiqua" w:hAnsi="Antiqua"/>
      <w:sz w:val="28"/>
      <w:szCs w:val="20"/>
      <w:lang w:val="en-GB"/>
    </w:rPr>
  </w:style>
  <w:style w:type="paragraph" w:customStyle="1" w:styleId="2ff1">
    <w:name w:val="Загол. 2 ур."/>
    <w:basedOn w:val="a8"/>
    <w:uiPriority w:val="99"/>
    <w:qFormat/>
    <w:rsid w:val="00986055"/>
    <w:pPr>
      <w:keepNext/>
      <w:widowControl w:val="0"/>
      <w:autoSpaceDE w:val="0"/>
      <w:autoSpaceDN w:val="0"/>
      <w:adjustRightInd w:val="0"/>
      <w:spacing w:before="221" w:beforeAutospacing="0" w:after="221" w:afterAutospacing="0" w:line="220" w:lineRule="atLeast"/>
      <w:jc w:val="center"/>
    </w:pPr>
    <w:rPr>
      <w:rFonts w:ascii="PragmaticaCTT" w:hAnsi="PragmaticaCTT"/>
      <w:b/>
      <w:bCs/>
      <w:sz w:val="22"/>
      <w:szCs w:val="22"/>
    </w:rPr>
  </w:style>
  <w:style w:type="paragraph" w:customStyle="1" w:styleId="Mycell">
    <w:name w:val="My cell"/>
    <w:basedOn w:val="a8"/>
    <w:uiPriority w:val="99"/>
    <w:qFormat/>
    <w:rsid w:val="00986055"/>
    <w:pPr>
      <w:widowControl w:val="0"/>
      <w:spacing w:before="0" w:beforeAutospacing="0" w:after="0" w:afterAutospacing="0"/>
      <w:jc w:val="both"/>
    </w:pPr>
    <w:rPr>
      <w:rFonts w:ascii="Antiqua" w:hAnsi="Antiqua"/>
      <w:szCs w:val="20"/>
      <w:lang w:val="en-GB"/>
    </w:rPr>
  </w:style>
  <w:style w:type="paragraph" w:customStyle="1" w:styleId="Style49">
    <w:name w:val="Style49"/>
    <w:basedOn w:val="a8"/>
    <w:uiPriority w:val="99"/>
    <w:qFormat/>
    <w:rsid w:val="00986055"/>
    <w:pPr>
      <w:widowControl w:val="0"/>
      <w:autoSpaceDE w:val="0"/>
      <w:autoSpaceDN w:val="0"/>
      <w:adjustRightInd w:val="0"/>
      <w:spacing w:before="0" w:beforeAutospacing="0" w:after="0" w:afterAutospacing="0" w:line="480" w:lineRule="exact"/>
      <w:ind w:firstLine="240"/>
      <w:jc w:val="both"/>
    </w:pPr>
  </w:style>
  <w:style w:type="paragraph" w:customStyle="1" w:styleId="TablLeft">
    <w:name w:val="Tabl Left"/>
    <w:basedOn w:val="a8"/>
    <w:uiPriority w:val="99"/>
    <w:qFormat/>
    <w:rsid w:val="00986055"/>
    <w:pPr>
      <w:overflowPunct w:val="0"/>
      <w:autoSpaceDE w:val="0"/>
      <w:autoSpaceDN w:val="0"/>
      <w:adjustRightInd w:val="0"/>
      <w:spacing w:before="0" w:beforeAutospacing="0" w:after="0" w:afterAutospacing="0"/>
    </w:pPr>
    <w:rPr>
      <w:sz w:val="28"/>
      <w:szCs w:val="20"/>
    </w:rPr>
  </w:style>
  <w:style w:type="paragraph" w:customStyle="1" w:styleId="1fffe">
    <w:name w:val="Заголовок 1+"/>
    <w:basedOn w:val="1c"/>
    <w:uiPriority w:val="99"/>
    <w:qFormat/>
    <w:rsid w:val="00986055"/>
    <w:pPr>
      <w:keepNext/>
      <w:pageBreakBefore/>
      <w:autoSpaceDE w:val="0"/>
      <w:autoSpaceDN w:val="0"/>
      <w:adjustRightInd w:val="0"/>
      <w:spacing w:before="0" w:beforeAutospacing="0" w:after="0" w:afterAutospacing="0" w:line="312" w:lineRule="auto"/>
      <w:ind w:left="0" w:firstLine="454"/>
      <w:jc w:val="right"/>
    </w:pPr>
    <w:rPr>
      <w:rFonts w:eastAsia="SimSun"/>
      <w:bCs/>
    </w:rPr>
  </w:style>
  <w:style w:type="paragraph" w:customStyle="1" w:styleId="2120">
    <w:name w:val="Стиль Заголовок 2 + 12 пт По левому краю"/>
    <w:basedOn w:val="26"/>
    <w:uiPriority w:val="99"/>
    <w:qFormat/>
    <w:rsid w:val="00986055"/>
    <w:pPr>
      <w:autoSpaceDE w:val="0"/>
      <w:autoSpaceDN w:val="0"/>
      <w:adjustRightInd w:val="0"/>
      <w:spacing w:before="0" w:after="0" w:line="312" w:lineRule="auto"/>
      <w:ind w:firstLine="454"/>
    </w:pPr>
    <w:rPr>
      <w:rFonts w:ascii="Times New Roman" w:hAnsi="Times New Roman"/>
      <w:b w:val="0"/>
      <w:i/>
      <w:color w:val="000000"/>
      <w:kern w:val="0"/>
      <w:sz w:val="24"/>
      <w:lang w:eastAsia="en-US"/>
    </w:rPr>
  </w:style>
  <w:style w:type="paragraph" w:customStyle="1" w:styleId="1085">
    <w:name w:val="Стиль Заголовок 1 + По ширине Справа:  085 см"/>
    <w:basedOn w:val="1c"/>
    <w:uiPriority w:val="99"/>
    <w:qFormat/>
    <w:rsid w:val="00986055"/>
    <w:pPr>
      <w:keepNext/>
      <w:pageBreakBefore/>
      <w:autoSpaceDE w:val="0"/>
      <w:autoSpaceDN w:val="0"/>
      <w:adjustRightInd w:val="0"/>
      <w:spacing w:before="0" w:beforeAutospacing="0" w:after="0" w:afterAutospacing="0" w:line="312" w:lineRule="auto"/>
      <w:ind w:left="0" w:right="482" w:firstLine="454"/>
      <w:jc w:val="both"/>
    </w:pPr>
    <w:rPr>
      <w:bCs/>
    </w:rPr>
  </w:style>
  <w:style w:type="paragraph" w:customStyle="1" w:styleId="10851">
    <w:name w:val="Стиль Заголовок 1 + По ширине Справа:  085 см1"/>
    <w:basedOn w:val="1c"/>
    <w:uiPriority w:val="99"/>
    <w:qFormat/>
    <w:rsid w:val="00986055"/>
    <w:pPr>
      <w:keepNext/>
      <w:pageBreakBefore/>
      <w:autoSpaceDE w:val="0"/>
      <w:autoSpaceDN w:val="0"/>
      <w:adjustRightInd w:val="0"/>
      <w:spacing w:before="0" w:beforeAutospacing="0" w:after="0" w:afterAutospacing="0" w:line="312" w:lineRule="auto"/>
      <w:ind w:left="0" w:firstLine="454"/>
    </w:pPr>
    <w:rPr>
      <w:bCs/>
    </w:rPr>
  </w:style>
  <w:style w:type="paragraph" w:customStyle="1" w:styleId="Iauiue0">
    <w:name w:val="Iau.iue"/>
    <w:basedOn w:val="Default"/>
    <w:next w:val="Default"/>
    <w:uiPriority w:val="99"/>
    <w:qFormat/>
    <w:rsid w:val="00986055"/>
    <w:rPr>
      <w:color w:val="auto"/>
    </w:rPr>
  </w:style>
  <w:style w:type="paragraph" w:customStyle="1" w:styleId="Caaieiaie2">
    <w:name w:val="Caaieiaie 2"/>
    <w:basedOn w:val="Default"/>
    <w:next w:val="Default"/>
    <w:uiPriority w:val="99"/>
    <w:qFormat/>
    <w:rsid w:val="00986055"/>
    <w:rPr>
      <w:color w:val="auto"/>
    </w:rPr>
  </w:style>
  <w:style w:type="paragraph" w:customStyle="1" w:styleId="afffffff5">
    <w:name w:val="Обычный.Нормальный"/>
    <w:uiPriority w:val="99"/>
    <w:qFormat/>
    <w:rsid w:val="00986055"/>
    <w:pPr>
      <w:spacing w:after="0" w:line="240" w:lineRule="auto"/>
    </w:pPr>
    <w:rPr>
      <w:rFonts w:ascii="Times New Roman" w:eastAsia="Calibri" w:hAnsi="Times New Roman" w:cs="Times New Roman"/>
      <w:sz w:val="20"/>
      <w:szCs w:val="20"/>
      <w:lang w:eastAsia="ru-RU"/>
    </w:rPr>
  </w:style>
  <w:style w:type="character" w:customStyle="1" w:styleId="119">
    <w:name w:val="1 Заголовок 1 Знак"/>
    <w:link w:val="11a"/>
    <w:uiPriority w:val="99"/>
    <w:qFormat/>
    <w:locked/>
    <w:rsid w:val="00986055"/>
    <w:rPr>
      <w:rFonts w:ascii="Arial" w:hAnsi="Arial"/>
      <w:b/>
      <w:sz w:val="32"/>
    </w:rPr>
  </w:style>
  <w:style w:type="paragraph" w:customStyle="1" w:styleId="11a">
    <w:name w:val="1 Заголовок 1"/>
    <w:basedOn w:val="a8"/>
    <w:link w:val="119"/>
    <w:uiPriority w:val="99"/>
    <w:qFormat/>
    <w:rsid w:val="00986055"/>
    <w:pPr>
      <w:spacing w:before="240" w:beforeAutospacing="0" w:after="60" w:afterAutospacing="0"/>
    </w:pPr>
    <w:rPr>
      <w:rFonts w:ascii="Arial" w:eastAsiaTheme="minorHAnsi" w:hAnsi="Arial" w:cstheme="minorBidi"/>
      <w:b/>
      <w:sz w:val="32"/>
      <w:szCs w:val="22"/>
      <w:lang w:eastAsia="en-US"/>
    </w:rPr>
  </w:style>
  <w:style w:type="paragraph" w:customStyle="1" w:styleId="Style46">
    <w:name w:val="Style46"/>
    <w:basedOn w:val="a8"/>
    <w:uiPriority w:val="99"/>
    <w:qFormat/>
    <w:rsid w:val="00986055"/>
    <w:pPr>
      <w:widowControl w:val="0"/>
      <w:autoSpaceDE w:val="0"/>
      <w:autoSpaceDN w:val="0"/>
      <w:adjustRightInd w:val="0"/>
      <w:spacing w:before="0" w:beforeAutospacing="0" w:after="0" w:afterAutospacing="0" w:line="240" w:lineRule="exact"/>
      <w:ind w:hanging="106"/>
    </w:pPr>
  </w:style>
  <w:style w:type="paragraph" w:customStyle="1" w:styleId="Style61">
    <w:name w:val="Style61"/>
    <w:basedOn w:val="a8"/>
    <w:uiPriority w:val="99"/>
    <w:qFormat/>
    <w:rsid w:val="00986055"/>
    <w:pPr>
      <w:widowControl w:val="0"/>
      <w:autoSpaceDE w:val="0"/>
      <w:autoSpaceDN w:val="0"/>
      <w:adjustRightInd w:val="0"/>
      <w:spacing w:before="0" w:beforeAutospacing="0" w:after="0" w:afterAutospacing="0" w:line="242" w:lineRule="exact"/>
      <w:ind w:hanging="446"/>
    </w:pPr>
  </w:style>
  <w:style w:type="paragraph" w:customStyle="1" w:styleId="FR21">
    <w:name w:val="[О] FR2"/>
    <w:uiPriority w:val="99"/>
    <w:qFormat/>
    <w:rsid w:val="00986055"/>
    <w:pPr>
      <w:tabs>
        <w:tab w:val="right" w:leader="dot" w:pos="7002"/>
      </w:tabs>
      <w:autoSpaceDE w:val="0"/>
      <w:autoSpaceDN w:val="0"/>
      <w:adjustRightInd w:val="0"/>
      <w:spacing w:after="0" w:line="240" w:lineRule="auto"/>
      <w:ind w:left="283" w:hanging="283"/>
    </w:pPr>
    <w:rPr>
      <w:rFonts w:ascii="PragmaticaCTT" w:eastAsia="Calibri" w:hAnsi="PragmaticaCTT" w:cs="PragmaticaCTT"/>
      <w:b/>
      <w:bCs/>
      <w:lang w:eastAsia="ru-RU"/>
    </w:rPr>
  </w:style>
  <w:style w:type="paragraph" w:customStyle="1" w:styleId="e">
    <w:name w:val="Основн*e"/>
    <w:basedOn w:val="a8"/>
    <w:uiPriority w:val="99"/>
    <w:qFormat/>
    <w:rsid w:val="00986055"/>
    <w:pPr>
      <w:widowControl w:val="0"/>
      <w:autoSpaceDE w:val="0"/>
      <w:autoSpaceDN w:val="0"/>
      <w:adjustRightInd w:val="0"/>
      <w:spacing w:before="0" w:beforeAutospacing="0" w:after="0" w:afterAutospacing="0" w:line="360" w:lineRule="auto"/>
      <w:ind w:firstLine="709"/>
      <w:jc w:val="both"/>
    </w:pPr>
    <w:rPr>
      <w:sz w:val="28"/>
      <w:szCs w:val="28"/>
    </w:rPr>
  </w:style>
  <w:style w:type="paragraph" w:customStyle="1" w:styleId="afffffff6">
    <w:name w:val="Текст документа"/>
    <w:basedOn w:val="a8"/>
    <w:uiPriority w:val="99"/>
    <w:qFormat/>
    <w:rsid w:val="00986055"/>
    <w:pPr>
      <w:spacing w:before="0" w:beforeAutospacing="0" w:after="0" w:afterAutospacing="0"/>
      <w:ind w:firstLine="709"/>
      <w:jc w:val="both"/>
    </w:pPr>
  </w:style>
  <w:style w:type="paragraph" w:customStyle="1" w:styleId="Style164">
    <w:name w:val="Style164"/>
    <w:basedOn w:val="a8"/>
    <w:uiPriority w:val="99"/>
    <w:qFormat/>
    <w:rsid w:val="00986055"/>
    <w:pPr>
      <w:widowControl w:val="0"/>
      <w:autoSpaceDE w:val="0"/>
      <w:autoSpaceDN w:val="0"/>
      <w:adjustRightInd w:val="0"/>
      <w:spacing w:before="0" w:beforeAutospacing="0" w:after="0" w:afterAutospacing="0" w:line="247" w:lineRule="exact"/>
      <w:ind w:firstLine="528"/>
      <w:jc w:val="both"/>
    </w:pPr>
  </w:style>
  <w:style w:type="character" w:customStyle="1" w:styleId="14pt">
    <w:name w:val="Стиль Обычный. + 14 pt Знак"/>
    <w:link w:val="14pt0"/>
    <w:uiPriority w:val="99"/>
    <w:qFormat/>
    <w:locked/>
    <w:rsid w:val="00986055"/>
    <w:rPr>
      <w:sz w:val="24"/>
      <w:shd w:val="clear" w:color="auto" w:fill="FFFFFF"/>
    </w:rPr>
  </w:style>
  <w:style w:type="paragraph" w:customStyle="1" w:styleId="14pt0">
    <w:name w:val="Стиль Обычный. + 14 pt"/>
    <w:basedOn w:val="a8"/>
    <w:link w:val="14pt"/>
    <w:uiPriority w:val="99"/>
    <w:qFormat/>
    <w:rsid w:val="00986055"/>
    <w:pPr>
      <w:shd w:val="clear" w:color="auto" w:fill="FFFFFF"/>
      <w:suppressAutoHyphens/>
      <w:autoSpaceDE w:val="0"/>
      <w:autoSpaceDN w:val="0"/>
      <w:adjustRightInd w:val="0"/>
      <w:spacing w:before="0" w:beforeAutospacing="0" w:after="0" w:afterAutospacing="0" w:line="309" w:lineRule="auto"/>
      <w:ind w:firstLine="454"/>
      <w:jc w:val="both"/>
    </w:pPr>
    <w:rPr>
      <w:rFonts w:asciiTheme="minorHAnsi" w:eastAsiaTheme="minorHAnsi" w:hAnsiTheme="minorHAnsi" w:cstheme="minorBidi"/>
      <w:szCs w:val="22"/>
      <w:lang w:eastAsia="en-US"/>
    </w:rPr>
  </w:style>
  <w:style w:type="paragraph" w:customStyle="1" w:styleId="63">
    <w:name w:val="Обычный (веб)6"/>
    <w:basedOn w:val="a8"/>
    <w:uiPriority w:val="99"/>
    <w:qFormat/>
    <w:rsid w:val="00986055"/>
    <w:pPr>
      <w:spacing w:before="0" w:beforeAutospacing="0" w:after="0" w:afterAutospacing="0"/>
    </w:pPr>
  </w:style>
  <w:style w:type="paragraph" w:customStyle="1" w:styleId="pri">
    <w:name w:val="pri"/>
    <w:basedOn w:val="a8"/>
    <w:uiPriority w:val="99"/>
    <w:qFormat/>
    <w:rsid w:val="00986055"/>
    <w:pPr>
      <w:spacing w:before="60" w:beforeAutospacing="0"/>
      <w:ind w:left="100" w:right="100"/>
    </w:pPr>
    <w:rPr>
      <w:rFonts w:ascii="Comic Sans MS" w:hAnsi="Comic Sans MS"/>
      <w:i/>
      <w:iCs/>
      <w:color w:val="111565"/>
      <w:sz w:val="18"/>
      <w:szCs w:val="18"/>
    </w:rPr>
  </w:style>
  <w:style w:type="paragraph" w:customStyle="1" w:styleId="3f5">
    <w:name w:val="Загол. 3 ур."/>
    <w:uiPriority w:val="99"/>
    <w:qFormat/>
    <w:rsid w:val="00986055"/>
    <w:pPr>
      <w:keepNext/>
      <w:keepLines/>
      <w:autoSpaceDE w:val="0"/>
      <w:autoSpaceDN w:val="0"/>
      <w:adjustRightInd w:val="0"/>
      <w:spacing w:before="221" w:after="221" w:line="220" w:lineRule="atLeast"/>
      <w:jc w:val="center"/>
    </w:pPr>
    <w:rPr>
      <w:rFonts w:ascii="PragmaticaCTT" w:eastAsia="Calibri" w:hAnsi="PragmaticaCTT" w:cs="PragmaticaCTT"/>
      <w:b/>
      <w:bCs/>
      <w:color w:val="000000"/>
      <w:sz w:val="20"/>
      <w:szCs w:val="20"/>
      <w:lang w:eastAsia="ru-RU"/>
    </w:rPr>
  </w:style>
  <w:style w:type="paragraph" w:customStyle="1" w:styleId="afffffff7">
    <w:name w:val="Обычный. Знак Знак"/>
    <w:basedOn w:val="a8"/>
    <w:uiPriority w:val="99"/>
    <w:qFormat/>
    <w:rsid w:val="00986055"/>
    <w:pPr>
      <w:widowControl w:val="0"/>
      <w:shd w:val="clear" w:color="auto" w:fill="FFFFFF"/>
      <w:tabs>
        <w:tab w:val="left" w:pos="567"/>
      </w:tabs>
      <w:autoSpaceDE w:val="0"/>
      <w:autoSpaceDN w:val="0"/>
      <w:adjustRightInd w:val="0"/>
      <w:spacing w:before="0" w:beforeAutospacing="0" w:after="0" w:afterAutospacing="0" w:line="384" w:lineRule="auto"/>
      <w:ind w:left="737" w:hanging="283"/>
      <w:jc w:val="both"/>
    </w:pPr>
    <w:rPr>
      <w:sz w:val="20"/>
      <w:szCs w:val="20"/>
    </w:rPr>
  </w:style>
  <w:style w:type="paragraph" w:customStyle="1" w:styleId="center">
    <w:name w:val="center"/>
    <w:basedOn w:val="a8"/>
    <w:uiPriority w:val="99"/>
    <w:qFormat/>
    <w:rsid w:val="00986055"/>
  </w:style>
  <w:style w:type="paragraph" w:customStyle="1" w:styleId="p12left">
    <w:name w:val="p12_left"/>
    <w:basedOn w:val="a8"/>
    <w:uiPriority w:val="99"/>
    <w:qFormat/>
    <w:rsid w:val="00986055"/>
  </w:style>
  <w:style w:type="paragraph" w:customStyle="1" w:styleId="TableParagraph">
    <w:name w:val="Table Paragraph"/>
    <w:basedOn w:val="a8"/>
    <w:uiPriority w:val="99"/>
    <w:qFormat/>
    <w:rsid w:val="00986055"/>
    <w:pPr>
      <w:widowControl w:val="0"/>
      <w:spacing w:before="0" w:beforeAutospacing="0" w:after="0" w:afterAutospacing="0"/>
    </w:pPr>
    <w:rPr>
      <w:rFonts w:ascii="Calibri" w:hAnsi="Calibri"/>
      <w:sz w:val="22"/>
      <w:szCs w:val="22"/>
      <w:lang w:val="en-US" w:eastAsia="en-US"/>
    </w:rPr>
  </w:style>
  <w:style w:type="paragraph" w:customStyle="1" w:styleId="412">
    <w:name w:val="Заголовок 41"/>
    <w:basedOn w:val="1fb"/>
    <w:next w:val="1fb"/>
    <w:uiPriority w:val="99"/>
    <w:qFormat/>
    <w:rsid w:val="00986055"/>
    <w:pPr>
      <w:keepNext/>
      <w:widowControl/>
      <w:snapToGrid/>
      <w:spacing w:line="240" w:lineRule="auto"/>
      <w:ind w:firstLine="0"/>
      <w:jc w:val="left"/>
    </w:pPr>
    <w:rPr>
      <w:rFonts w:eastAsia="Times New Roman"/>
      <w:sz w:val="24"/>
    </w:rPr>
  </w:style>
  <w:style w:type="paragraph" w:customStyle="1" w:styleId="afffffff8">
    <w:name w:val="Мой стиль"/>
    <w:basedOn w:val="a8"/>
    <w:uiPriority w:val="99"/>
    <w:qFormat/>
    <w:rsid w:val="00986055"/>
    <w:pPr>
      <w:spacing w:before="0" w:beforeAutospacing="0" w:after="0" w:afterAutospacing="0"/>
      <w:ind w:left="284" w:right="567"/>
      <w:jc w:val="center"/>
    </w:pPr>
    <w:rPr>
      <w:rFonts w:ascii="Calibri" w:hAnsi="Calibri" w:cs="Calibri"/>
      <w:b/>
      <w:bCs/>
      <w:sz w:val="28"/>
      <w:szCs w:val="28"/>
    </w:rPr>
  </w:style>
  <w:style w:type="paragraph" w:customStyle="1" w:styleId="base">
    <w:name w:val="base"/>
    <w:basedOn w:val="a8"/>
    <w:uiPriority w:val="99"/>
    <w:qFormat/>
    <w:rsid w:val="00986055"/>
  </w:style>
  <w:style w:type="paragraph" w:customStyle="1" w:styleId="Style134">
    <w:name w:val="Style134"/>
    <w:basedOn w:val="a8"/>
    <w:uiPriority w:val="99"/>
    <w:qFormat/>
    <w:rsid w:val="00986055"/>
    <w:pPr>
      <w:widowControl w:val="0"/>
      <w:autoSpaceDE w:val="0"/>
      <w:autoSpaceDN w:val="0"/>
      <w:adjustRightInd w:val="0"/>
      <w:spacing w:before="0" w:beforeAutospacing="0" w:after="0" w:afterAutospacing="0" w:line="228" w:lineRule="exact"/>
      <w:ind w:firstLine="288"/>
    </w:pPr>
    <w:rPr>
      <w:rFonts w:ascii="Franklin Gothic Demi Cond" w:hAnsi="Franklin Gothic Demi Cond"/>
    </w:rPr>
  </w:style>
  <w:style w:type="paragraph" w:customStyle="1" w:styleId="1ffff">
    <w:name w:val="Без интервала1"/>
    <w:link w:val="1ffff0"/>
    <w:uiPriority w:val="99"/>
    <w:qFormat/>
    <w:rsid w:val="00986055"/>
    <w:pPr>
      <w:spacing w:after="0" w:line="240" w:lineRule="auto"/>
    </w:pPr>
    <w:rPr>
      <w:rFonts w:ascii="Times New Roman" w:eastAsia="Times New Roman" w:hAnsi="Times New Roman" w:cs="Times New Roman"/>
      <w:sz w:val="24"/>
      <w:szCs w:val="24"/>
      <w:lang w:eastAsia="ru-RU"/>
    </w:rPr>
  </w:style>
  <w:style w:type="character" w:customStyle="1" w:styleId="1ffff0">
    <w:name w:val="Без интервала Знак1"/>
    <w:link w:val="1ffff"/>
    <w:uiPriority w:val="99"/>
    <w:qFormat/>
    <w:locked/>
    <w:rsid w:val="00986055"/>
    <w:rPr>
      <w:rFonts w:ascii="Times New Roman" w:eastAsia="Times New Roman" w:hAnsi="Times New Roman" w:cs="Times New Roman"/>
      <w:sz w:val="24"/>
      <w:szCs w:val="24"/>
      <w:lang w:eastAsia="ru-RU"/>
    </w:rPr>
  </w:style>
  <w:style w:type="paragraph" w:customStyle="1" w:styleId="2ff2">
    <w:name w:val="Абзац списка2"/>
    <w:basedOn w:val="a8"/>
    <w:uiPriority w:val="99"/>
    <w:qFormat/>
    <w:rsid w:val="00986055"/>
    <w:pPr>
      <w:spacing w:before="0" w:beforeAutospacing="0" w:after="200" w:afterAutospacing="0" w:line="276" w:lineRule="auto"/>
      <w:ind w:left="720"/>
      <w:contextualSpacing/>
    </w:pPr>
    <w:rPr>
      <w:rFonts w:ascii="Calibri" w:hAnsi="Calibri"/>
      <w:sz w:val="22"/>
      <w:szCs w:val="22"/>
      <w:lang w:eastAsia="en-US"/>
    </w:rPr>
  </w:style>
  <w:style w:type="paragraph" w:customStyle="1" w:styleId="Heading911">
    <w:name w:val="Heading 9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p11">
    <w:name w:val="p11"/>
    <w:basedOn w:val="a8"/>
    <w:uiPriority w:val="99"/>
    <w:qFormat/>
    <w:rsid w:val="00986055"/>
  </w:style>
  <w:style w:type="paragraph" w:customStyle="1" w:styleId="p15">
    <w:name w:val="p15"/>
    <w:basedOn w:val="a8"/>
    <w:uiPriority w:val="99"/>
    <w:qFormat/>
    <w:rsid w:val="00986055"/>
  </w:style>
  <w:style w:type="paragraph" w:customStyle="1" w:styleId="p29">
    <w:name w:val="p29"/>
    <w:basedOn w:val="a8"/>
    <w:uiPriority w:val="99"/>
    <w:qFormat/>
    <w:rsid w:val="00986055"/>
  </w:style>
  <w:style w:type="paragraph" w:customStyle="1" w:styleId="p30">
    <w:name w:val="p30"/>
    <w:basedOn w:val="a8"/>
    <w:uiPriority w:val="99"/>
    <w:qFormat/>
    <w:rsid w:val="00986055"/>
  </w:style>
  <w:style w:type="paragraph" w:customStyle="1" w:styleId="p31">
    <w:name w:val="p31"/>
    <w:basedOn w:val="a8"/>
    <w:uiPriority w:val="99"/>
    <w:qFormat/>
    <w:rsid w:val="00986055"/>
  </w:style>
  <w:style w:type="paragraph" w:customStyle="1" w:styleId="p33">
    <w:name w:val="p33"/>
    <w:basedOn w:val="a8"/>
    <w:uiPriority w:val="99"/>
    <w:qFormat/>
    <w:rsid w:val="00986055"/>
  </w:style>
  <w:style w:type="paragraph" w:customStyle="1" w:styleId="p13">
    <w:name w:val="p13"/>
    <w:basedOn w:val="a8"/>
    <w:uiPriority w:val="99"/>
    <w:qFormat/>
    <w:rsid w:val="00986055"/>
  </w:style>
  <w:style w:type="paragraph" w:customStyle="1" w:styleId="p25">
    <w:name w:val="p25"/>
    <w:basedOn w:val="a8"/>
    <w:uiPriority w:val="99"/>
    <w:qFormat/>
    <w:rsid w:val="00986055"/>
  </w:style>
  <w:style w:type="paragraph" w:customStyle="1" w:styleId="Caaieiaie5">
    <w:name w:val="Caaieiaie 5"/>
    <w:basedOn w:val="a8"/>
    <w:next w:val="a8"/>
    <w:uiPriority w:val="99"/>
    <w:qFormat/>
    <w:rsid w:val="00986055"/>
    <w:pPr>
      <w:autoSpaceDE w:val="0"/>
      <w:autoSpaceDN w:val="0"/>
      <w:adjustRightInd w:val="0"/>
      <w:spacing w:before="0" w:beforeAutospacing="0" w:after="0" w:afterAutospacing="0"/>
    </w:pPr>
    <w:rPr>
      <w:lang w:eastAsia="en-US"/>
    </w:rPr>
  </w:style>
  <w:style w:type="paragraph" w:customStyle="1" w:styleId="223">
    <w:name w:val="Основной текст 22"/>
    <w:basedOn w:val="a8"/>
    <w:uiPriority w:val="99"/>
    <w:qFormat/>
    <w:rsid w:val="00986055"/>
    <w:pPr>
      <w:overflowPunct w:val="0"/>
      <w:autoSpaceDE w:val="0"/>
      <w:autoSpaceDN w:val="0"/>
      <w:adjustRightInd w:val="0"/>
      <w:spacing w:before="0" w:beforeAutospacing="0" w:after="0" w:afterAutospacing="0"/>
      <w:ind w:firstLine="851"/>
      <w:jc w:val="both"/>
    </w:pPr>
    <w:rPr>
      <w:sz w:val="28"/>
      <w:szCs w:val="20"/>
    </w:rPr>
  </w:style>
  <w:style w:type="paragraph" w:customStyle="1" w:styleId="322">
    <w:name w:val="Основной текст 32"/>
    <w:basedOn w:val="216"/>
    <w:uiPriority w:val="99"/>
    <w:qFormat/>
    <w:rsid w:val="00986055"/>
    <w:pPr>
      <w:widowControl/>
      <w:spacing w:line="240" w:lineRule="auto"/>
      <w:ind w:firstLine="0"/>
    </w:pPr>
    <w:rPr>
      <w:rFonts w:eastAsia="Calibri"/>
      <w:i/>
      <w:sz w:val="26"/>
    </w:rPr>
  </w:style>
  <w:style w:type="paragraph" w:customStyle="1" w:styleId="3f6">
    <w:name w:val="Обычный3"/>
    <w:basedOn w:val="a8"/>
    <w:uiPriority w:val="99"/>
    <w:qFormat/>
    <w:rsid w:val="00986055"/>
    <w:pPr>
      <w:snapToGrid w:val="0"/>
      <w:spacing w:before="0" w:beforeAutospacing="0" w:after="0" w:afterAutospacing="0"/>
    </w:pPr>
    <w:rPr>
      <w:sz w:val="20"/>
      <w:szCs w:val="20"/>
    </w:rPr>
  </w:style>
  <w:style w:type="paragraph" w:customStyle="1" w:styleId="11b">
    <w:name w:val="Основной текст11"/>
    <w:basedOn w:val="a8"/>
    <w:uiPriority w:val="99"/>
    <w:qFormat/>
    <w:rsid w:val="00986055"/>
    <w:pPr>
      <w:shd w:val="clear" w:color="auto" w:fill="FFFFFF"/>
      <w:spacing w:before="180" w:beforeAutospacing="0" w:after="0" w:afterAutospacing="0" w:line="235" w:lineRule="exact"/>
      <w:jc w:val="both"/>
    </w:pPr>
    <w:rPr>
      <w:rFonts w:ascii="Arial" w:hAnsi="Arial"/>
      <w:sz w:val="19"/>
      <w:szCs w:val="20"/>
    </w:rPr>
  </w:style>
  <w:style w:type="paragraph" w:customStyle="1" w:styleId="2ff3">
    <w:name w:val="Цитата2"/>
    <w:basedOn w:val="a8"/>
    <w:uiPriority w:val="99"/>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ff4">
    <w:name w:val="Знак Знак Знак Знак Знак Знак Знак Знак Знак Знак Знак Знак Знак2"/>
    <w:basedOn w:val="a8"/>
    <w:uiPriority w:val="99"/>
    <w:qFormat/>
    <w:rsid w:val="00986055"/>
    <w:pPr>
      <w:spacing w:before="0" w:beforeAutospacing="0" w:after="160" w:afterAutospacing="0" w:line="240" w:lineRule="exact"/>
    </w:pPr>
    <w:rPr>
      <w:rFonts w:ascii="Verdana" w:hAnsi="Verdana"/>
      <w:lang w:val="en-US" w:eastAsia="en-US"/>
    </w:rPr>
  </w:style>
  <w:style w:type="paragraph" w:customStyle="1" w:styleId="p21">
    <w:name w:val="p21"/>
    <w:basedOn w:val="a8"/>
    <w:uiPriority w:val="99"/>
    <w:qFormat/>
    <w:rsid w:val="00986055"/>
  </w:style>
  <w:style w:type="paragraph" w:customStyle="1" w:styleId="p24">
    <w:name w:val="p24"/>
    <w:basedOn w:val="a8"/>
    <w:uiPriority w:val="99"/>
    <w:qFormat/>
    <w:rsid w:val="00986055"/>
  </w:style>
  <w:style w:type="paragraph" w:customStyle="1" w:styleId="3f7">
    <w:name w:val="Основной текст3"/>
    <w:basedOn w:val="a8"/>
    <w:qFormat/>
    <w:rsid w:val="00986055"/>
    <w:pPr>
      <w:widowControl w:val="0"/>
      <w:shd w:val="clear" w:color="auto" w:fill="FFFFFF"/>
      <w:spacing w:before="0" w:beforeAutospacing="0" w:after="540" w:afterAutospacing="0" w:line="240" w:lineRule="atLeast"/>
    </w:pPr>
    <w:rPr>
      <w:rFonts w:ascii="Arial Unicode MS" w:eastAsia="Arial Unicode MS" w:hAnsi="Arial Unicode MS"/>
      <w:sz w:val="19"/>
      <w:szCs w:val="19"/>
    </w:rPr>
  </w:style>
  <w:style w:type="paragraph" w:customStyle="1" w:styleId="3111">
    <w:name w:val="Основной текст с отступом 311"/>
    <w:basedOn w:val="a8"/>
    <w:uiPriority w:val="99"/>
    <w:qFormat/>
    <w:rsid w:val="00986055"/>
    <w:pPr>
      <w:overflowPunct w:val="0"/>
      <w:autoSpaceDE w:val="0"/>
      <w:autoSpaceDN w:val="0"/>
      <w:adjustRightInd w:val="0"/>
      <w:spacing w:before="0" w:beforeAutospacing="0" w:after="120" w:afterAutospacing="0" w:line="312" w:lineRule="auto"/>
      <w:ind w:left="283" w:firstLine="709"/>
      <w:jc w:val="both"/>
    </w:pPr>
    <w:rPr>
      <w:sz w:val="16"/>
      <w:szCs w:val="20"/>
    </w:rPr>
  </w:style>
  <w:style w:type="paragraph" w:customStyle="1" w:styleId="2111">
    <w:name w:val="Заголовок 211"/>
    <w:basedOn w:val="a8"/>
    <w:next w:val="a8"/>
    <w:uiPriority w:val="99"/>
    <w:qFormat/>
    <w:rsid w:val="00986055"/>
    <w:pPr>
      <w:keepNext/>
      <w:widowControl w:val="0"/>
      <w:spacing w:before="0" w:beforeAutospacing="0" w:after="0" w:afterAutospacing="0"/>
      <w:jc w:val="center"/>
    </w:pPr>
    <w:rPr>
      <w:b/>
      <w:sz w:val="26"/>
      <w:szCs w:val="20"/>
    </w:rPr>
  </w:style>
  <w:style w:type="paragraph" w:customStyle="1" w:styleId="21a">
    <w:name w:val="Текст21"/>
    <w:basedOn w:val="114"/>
    <w:uiPriority w:val="99"/>
    <w:qFormat/>
    <w:rsid w:val="00986055"/>
    <w:pPr>
      <w:widowControl/>
      <w:spacing w:line="240" w:lineRule="auto"/>
      <w:ind w:firstLine="0"/>
      <w:jc w:val="left"/>
    </w:pPr>
    <w:rPr>
      <w:rFonts w:ascii="Courier New" w:hAnsi="Courier New"/>
      <w:sz w:val="20"/>
    </w:rPr>
  </w:style>
  <w:style w:type="paragraph" w:customStyle="1" w:styleId="4110">
    <w:name w:val="Заголовок 411"/>
    <w:basedOn w:val="114"/>
    <w:next w:val="114"/>
    <w:uiPriority w:val="99"/>
    <w:qFormat/>
    <w:rsid w:val="00986055"/>
    <w:pPr>
      <w:keepNext/>
      <w:widowControl/>
      <w:spacing w:line="240" w:lineRule="auto"/>
      <w:ind w:firstLine="0"/>
      <w:jc w:val="left"/>
    </w:pPr>
    <w:rPr>
      <w:sz w:val="24"/>
    </w:rPr>
  </w:style>
  <w:style w:type="paragraph" w:customStyle="1" w:styleId="ledge1">
    <w:name w:val="ledge1"/>
    <w:basedOn w:val="a8"/>
    <w:uiPriority w:val="99"/>
    <w:qFormat/>
    <w:rsid w:val="00986055"/>
    <w:pPr>
      <w:spacing w:line="360" w:lineRule="atLeast"/>
      <w:jc w:val="both"/>
    </w:pPr>
  </w:style>
  <w:style w:type="paragraph" w:customStyle="1" w:styleId="WW-Normal">
    <w:name w:val="WW-Normal"/>
    <w:uiPriority w:val="99"/>
    <w:qFormat/>
    <w:rsid w:val="00986055"/>
    <w:pPr>
      <w:suppressAutoHyphens/>
      <w:autoSpaceDE w:val="0"/>
      <w:spacing w:after="0" w:line="240" w:lineRule="auto"/>
      <w:ind w:left="-533" w:firstLine="142"/>
      <w:jc w:val="both"/>
    </w:pPr>
    <w:rPr>
      <w:rFonts w:ascii="Times New Roman" w:eastAsia="Calibri" w:hAnsi="Times New Roman" w:cs="Calibri"/>
      <w:color w:val="000000"/>
      <w:sz w:val="24"/>
      <w:szCs w:val="24"/>
      <w:lang w:eastAsia="zh-CN"/>
    </w:rPr>
  </w:style>
  <w:style w:type="paragraph" w:customStyle="1" w:styleId="Style15">
    <w:name w:val="Style15"/>
    <w:basedOn w:val="a8"/>
    <w:uiPriority w:val="99"/>
    <w:qFormat/>
    <w:rsid w:val="00986055"/>
    <w:pPr>
      <w:widowControl w:val="0"/>
      <w:autoSpaceDE w:val="0"/>
      <w:autoSpaceDN w:val="0"/>
      <w:adjustRightInd w:val="0"/>
      <w:spacing w:before="0" w:beforeAutospacing="0" w:after="0" w:afterAutospacing="0" w:line="269" w:lineRule="exact"/>
    </w:pPr>
  </w:style>
  <w:style w:type="paragraph" w:customStyle="1" w:styleId="Style32">
    <w:name w:val="Style32"/>
    <w:basedOn w:val="a8"/>
    <w:uiPriority w:val="99"/>
    <w:qFormat/>
    <w:rsid w:val="00986055"/>
    <w:pPr>
      <w:widowControl w:val="0"/>
      <w:autoSpaceDE w:val="0"/>
      <w:autoSpaceDN w:val="0"/>
      <w:adjustRightInd w:val="0"/>
      <w:spacing w:before="0" w:beforeAutospacing="0" w:after="0" w:afterAutospacing="0"/>
    </w:pPr>
  </w:style>
  <w:style w:type="paragraph" w:customStyle="1" w:styleId="Style40">
    <w:name w:val="Style40"/>
    <w:basedOn w:val="a8"/>
    <w:uiPriority w:val="99"/>
    <w:qFormat/>
    <w:rsid w:val="00986055"/>
    <w:pPr>
      <w:widowControl w:val="0"/>
      <w:autoSpaceDE w:val="0"/>
      <w:autoSpaceDN w:val="0"/>
      <w:adjustRightInd w:val="0"/>
      <w:spacing w:before="0" w:beforeAutospacing="0" w:after="0" w:afterAutospacing="0" w:line="480" w:lineRule="exact"/>
      <w:ind w:firstLine="773"/>
    </w:pPr>
  </w:style>
  <w:style w:type="paragraph" w:customStyle="1" w:styleId="Style45">
    <w:name w:val="Style45"/>
    <w:basedOn w:val="a8"/>
    <w:uiPriority w:val="99"/>
    <w:qFormat/>
    <w:rsid w:val="00986055"/>
    <w:pPr>
      <w:widowControl w:val="0"/>
      <w:autoSpaceDE w:val="0"/>
      <w:autoSpaceDN w:val="0"/>
      <w:adjustRightInd w:val="0"/>
      <w:spacing w:before="0" w:beforeAutospacing="0" w:after="0" w:afterAutospacing="0" w:line="480" w:lineRule="exact"/>
      <w:ind w:firstLine="691"/>
      <w:jc w:val="both"/>
    </w:pPr>
  </w:style>
  <w:style w:type="paragraph" w:customStyle="1" w:styleId="1ffff1">
    <w:name w:val="Заголовок 1ъ"/>
    <w:basedOn w:val="1fd"/>
    <w:uiPriority w:val="99"/>
    <w:qFormat/>
    <w:rsid w:val="00986055"/>
    <w:pPr>
      <w:spacing w:before="0" w:after="0" w:line="240" w:lineRule="auto"/>
      <w:ind w:firstLine="709"/>
      <w:jc w:val="left"/>
    </w:pPr>
    <w:rPr>
      <w:rFonts w:ascii="Times New Roman" w:hAnsi="Times New Roman" w:cs="Times New Roman"/>
      <w:sz w:val="24"/>
      <w:szCs w:val="24"/>
    </w:rPr>
  </w:style>
  <w:style w:type="paragraph" w:customStyle="1" w:styleId="CharChar0">
    <w:name w:val="первый Char Char"/>
    <w:basedOn w:val="a8"/>
    <w:uiPriority w:val="99"/>
    <w:qFormat/>
    <w:rsid w:val="00986055"/>
    <w:pPr>
      <w:spacing w:before="120" w:beforeAutospacing="0" w:after="0" w:afterAutospacing="0" w:line="240" w:lineRule="exact"/>
      <w:ind w:firstLine="284"/>
      <w:jc w:val="both"/>
    </w:pPr>
    <w:rPr>
      <w:sz w:val="22"/>
    </w:rPr>
  </w:style>
  <w:style w:type="paragraph" w:customStyle="1" w:styleId="Char">
    <w:name w:val="первый Char"/>
    <w:basedOn w:val="a8"/>
    <w:uiPriority w:val="99"/>
    <w:qFormat/>
    <w:rsid w:val="00986055"/>
    <w:pPr>
      <w:spacing w:before="120" w:beforeAutospacing="0" w:after="0" w:afterAutospacing="0" w:line="240" w:lineRule="exact"/>
      <w:ind w:firstLine="284"/>
      <w:jc w:val="both"/>
    </w:pPr>
    <w:rPr>
      <w:sz w:val="22"/>
    </w:rPr>
  </w:style>
  <w:style w:type="paragraph" w:customStyle="1" w:styleId="small">
    <w:name w:val="small"/>
    <w:basedOn w:val="a8"/>
    <w:uiPriority w:val="99"/>
    <w:qFormat/>
    <w:rsid w:val="00986055"/>
    <w:rPr>
      <w:rFonts w:ascii="Verdana" w:hAnsi="Verdana"/>
      <w:sz w:val="15"/>
      <w:szCs w:val="15"/>
    </w:rPr>
  </w:style>
  <w:style w:type="paragraph" w:customStyle="1" w:styleId="afffffff9">
    <w:name w:val="Содержание"/>
    <w:basedOn w:val="a8"/>
    <w:uiPriority w:val="99"/>
    <w:qFormat/>
    <w:rsid w:val="00986055"/>
    <w:pPr>
      <w:spacing w:before="0" w:beforeAutospacing="0" w:after="0" w:afterAutospacing="0"/>
      <w:ind w:firstLine="454"/>
      <w:jc w:val="both"/>
    </w:pPr>
  </w:style>
  <w:style w:type="paragraph" w:customStyle="1" w:styleId="afffffffa">
    <w:name w:val="Модули"/>
    <w:basedOn w:val="a8"/>
    <w:uiPriority w:val="99"/>
    <w:qFormat/>
    <w:rsid w:val="00986055"/>
    <w:pPr>
      <w:keepNext/>
      <w:snapToGrid w:val="0"/>
      <w:spacing w:before="0" w:beforeAutospacing="0" w:after="0" w:afterAutospacing="0"/>
    </w:pPr>
    <w:rPr>
      <w:b/>
      <w:bCs/>
    </w:rPr>
  </w:style>
  <w:style w:type="paragraph" w:customStyle="1" w:styleId="224">
    <w:name w:val="Îñíî´2íîé òåêñò 2"/>
    <w:basedOn w:val="a8"/>
    <w:uiPriority w:val="99"/>
    <w:qFormat/>
    <w:rsid w:val="00986055"/>
    <w:pPr>
      <w:widowControl w:val="0"/>
      <w:spacing w:before="0" w:beforeAutospacing="0" w:after="0" w:afterAutospacing="0"/>
      <w:ind w:firstLine="709"/>
      <w:jc w:val="both"/>
    </w:pPr>
    <w:rPr>
      <w:szCs w:val="20"/>
    </w:rPr>
  </w:style>
  <w:style w:type="paragraph" w:customStyle="1" w:styleId="Noeeu3">
    <w:name w:val="Noeeu3"/>
    <w:basedOn w:val="a8"/>
    <w:uiPriority w:val="99"/>
    <w:qFormat/>
    <w:rsid w:val="00986055"/>
    <w:pPr>
      <w:widowControl w:val="0"/>
      <w:spacing w:before="0" w:beforeAutospacing="0" w:after="0" w:afterAutospacing="0"/>
      <w:ind w:firstLine="284"/>
      <w:jc w:val="both"/>
    </w:pPr>
    <w:rPr>
      <w:sz w:val="20"/>
      <w:szCs w:val="20"/>
    </w:rPr>
  </w:style>
  <w:style w:type="paragraph" w:customStyle="1" w:styleId="a3">
    <w:name w:val="заголовок"/>
    <w:basedOn w:val="a8"/>
    <w:uiPriority w:val="99"/>
    <w:qFormat/>
    <w:rsid w:val="00986055"/>
    <w:pPr>
      <w:numPr>
        <w:numId w:val="10"/>
      </w:numPr>
      <w:tabs>
        <w:tab w:val="left" w:pos="0"/>
      </w:tabs>
      <w:spacing w:before="0" w:beforeAutospacing="0" w:after="0" w:afterAutospacing="0"/>
      <w:jc w:val="both"/>
    </w:pPr>
    <w:rPr>
      <w:b/>
    </w:rPr>
  </w:style>
  <w:style w:type="paragraph" w:customStyle="1" w:styleId="Style67">
    <w:name w:val="Style67"/>
    <w:basedOn w:val="a8"/>
    <w:uiPriority w:val="99"/>
    <w:qFormat/>
    <w:rsid w:val="00986055"/>
    <w:pPr>
      <w:widowControl w:val="0"/>
      <w:autoSpaceDE w:val="0"/>
      <w:autoSpaceDN w:val="0"/>
      <w:adjustRightInd w:val="0"/>
      <w:spacing w:before="0" w:beforeAutospacing="0" w:after="0" w:afterAutospacing="0"/>
    </w:pPr>
    <w:rPr>
      <w:rFonts w:ascii="Arial Black" w:hAnsi="Arial Black"/>
    </w:rPr>
  </w:style>
  <w:style w:type="paragraph" w:customStyle="1" w:styleId="afffffffb">
    <w:name w:val="_Обычный"/>
    <w:basedOn w:val="a8"/>
    <w:uiPriority w:val="99"/>
    <w:qFormat/>
    <w:rsid w:val="00986055"/>
    <w:pPr>
      <w:spacing w:before="0" w:beforeAutospacing="0" w:after="0" w:afterAutospacing="0" w:line="360" w:lineRule="auto"/>
      <w:ind w:firstLine="709"/>
      <w:jc w:val="both"/>
    </w:pPr>
  </w:style>
  <w:style w:type="paragraph" w:customStyle="1" w:styleId="127">
    <w:name w:val="Стиль по ширине Первая строка:  127 см"/>
    <w:basedOn w:val="a8"/>
    <w:uiPriority w:val="99"/>
    <w:qFormat/>
    <w:rsid w:val="00986055"/>
    <w:pPr>
      <w:spacing w:before="0" w:beforeAutospacing="0" w:after="0" w:afterAutospacing="0" w:line="360" w:lineRule="auto"/>
      <w:ind w:firstLine="720"/>
      <w:jc w:val="both"/>
    </w:pPr>
    <w:rPr>
      <w:szCs w:val="20"/>
    </w:rPr>
  </w:style>
  <w:style w:type="paragraph" w:customStyle="1" w:styleId="book">
    <w:name w:val="book"/>
    <w:basedOn w:val="a8"/>
    <w:uiPriority w:val="99"/>
    <w:qFormat/>
    <w:rsid w:val="00986055"/>
    <w:pPr>
      <w:spacing w:before="0" w:beforeAutospacing="0" w:after="0" w:afterAutospacing="0"/>
      <w:ind w:firstLine="450"/>
      <w:jc w:val="both"/>
    </w:pPr>
    <w:rPr>
      <w:rFonts w:eastAsia="Times New Roman"/>
    </w:rPr>
  </w:style>
  <w:style w:type="paragraph" w:customStyle="1" w:styleId="124">
    <w:name w:val="стиль12"/>
    <w:basedOn w:val="a8"/>
    <w:uiPriority w:val="99"/>
    <w:qFormat/>
    <w:rsid w:val="00986055"/>
    <w:rPr>
      <w:rFonts w:ascii="Arial" w:hAnsi="Arial" w:cs="Arial"/>
      <w:color w:val="676767"/>
      <w:sz w:val="20"/>
      <w:szCs w:val="20"/>
    </w:rPr>
  </w:style>
  <w:style w:type="paragraph" w:customStyle="1" w:styleId="Style101">
    <w:name w:val="Стиль Style10 + Черный"/>
    <w:basedOn w:val="a8"/>
    <w:next w:val="a8"/>
    <w:uiPriority w:val="99"/>
    <w:qFormat/>
    <w:rsid w:val="00986055"/>
    <w:pPr>
      <w:spacing w:before="0" w:beforeAutospacing="0" w:after="0" w:afterAutospacing="0"/>
    </w:pPr>
    <w:rPr>
      <w:color w:val="000000"/>
    </w:rPr>
  </w:style>
  <w:style w:type="paragraph" w:customStyle="1" w:styleId="Style1010">
    <w:name w:val="Стиль Style10 + Черный1"/>
    <w:basedOn w:val="a8"/>
    <w:next w:val="a8"/>
    <w:uiPriority w:val="99"/>
    <w:qFormat/>
    <w:rsid w:val="00986055"/>
    <w:pPr>
      <w:spacing w:before="0" w:beforeAutospacing="0" w:after="0" w:afterAutospacing="0"/>
    </w:pPr>
    <w:rPr>
      <w:color w:val="000000"/>
    </w:rPr>
  </w:style>
  <w:style w:type="paragraph" w:customStyle="1" w:styleId="Style48">
    <w:name w:val="Style48"/>
    <w:basedOn w:val="a8"/>
    <w:uiPriority w:val="99"/>
    <w:qFormat/>
    <w:rsid w:val="00986055"/>
    <w:pPr>
      <w:widowControl w:val="0"/>
      <w:autoSpaceDE w:val="0"/>
      <w:autoSpaceDN w:val="0"/>
      <w:adjustRightInd w:val="0"/>
      <w:spacing w:before="0" w:beforeAutospacing="0" w:after="0" w:afterAutospacing="0"/>
    </w:pPr>
  </w:style>
  <w:style w:type="paragraph" w:customStyle="1" w:styleId="Textbody0">
    <w:name w:val="Text body"/>
    <w:basedOn w:val="Standard"/>
    <w:uiPriority w:val="99"/>
    <w:qFormat/>
    <w:rsid w:val="00986055"/>
    <w:pPr>
      <w:autoSpaceDN/>
      <w:spacing w:after="120"/>
    </w:pPr>
    <w:rPr>
      <w:rFonts w:eastAsia="SimSun" w:cs="Mangal"/>
      <w:kern w:val="2"/>
      <w:lang w:eastAsia="hi-IN" w:bidi="hi-IN"/>
    </w:rPr>
  </w:style>
  <w:style w:type="paragraph" w:customStyle="1" w:styleId="Index">
    <w:name w:val="Index"/>
    <w:basedOn w:val="Standard"/>
    <w:uiPriority w:val="99"/>
    <w:qFormat/>
    <w:rsid w:val="00986055"/>
    <w:pPr>
      <w:suppressLineNumbers/>
      <w:autoSpaceDN/>
    </w:pPr>
    <w:rPr>
      <w:rFonts w:eastAsia="SimSun" w:cs="Mangal"/>
      <w:kern w:val="2"/>
      <w:lang w:eastAsia="hi-IN" w:bidi="hi-IN"/>
    </w:rPr>
  </w:style>
  <w:style w:type="character" w:customStyle="1" w:styleId="TimesET10pt">
    <w:name w:val="Стиль Основной текст + TimesET 10 pt Знак Знак Знак Знак Знак Знак Знак Знак Знак Знак Знак Знак Знак Знак Знак Знак Знак Знак Знак"/>
    <w:link w:val="TimesET10pt0"/>
    <w:uiPriority w:val="99"/>
    <w:qFormat/>
    <w:locked/>
    <w:rsid w:val="00986055"/>
    <w:rPr>
      <w:rFonts w:ascii="TimesET" w:hAnsi="TimesET"/>
      <w:color w:val="000000"/>
      <w:sz w:val="19"/>
    </w:rPr>
  </w:style>
  <w:style w:type="paragraph" w:customStyle="1" w:styleId="TimesET10pt0">
    <w:name w:val="Стиль Основной текст + TimesET 10 pt Знак Знак Знак Знак Знак Знак Знак Знак Знак Знак Знак Знак Знак Знак Знак Знак Знак Знак"/>
    <w:basedOn w:val="aff7"/>
    <w:link w:val="TimesET10pt"/>
    <w:uiPriority w:val="99"/>
    <w:qFormat/>
    <w:rsid w:val="00986055"/>
    <w:pPr>
      <w:autoSpaceDE w:val="0"/>
      <w:autoSpaceDN w:val="0"/>
      <w:adjustRightInd w:val="0"/>
      <w:spacing w:after="0"/>
      <w:ind w:firstLine="340"/>
      <w:jc w:val="both"/>
    </w:pPr>
    <w:rPr>
      <w:rFonts w:ascii="TimesET" w:eastAsiaTheme="minorHAnsi" w:hAnsi="TimesET" w:cstheme="minorBidi"/>
      <w:color w:val="000000"/>
      <w:sz w:val="19"/>
      <w:szCs w:val="22"/>
      <w:lang w:eastAsia="en-US"/>
    </w:rPr>
  </w:style>
  <w:style w:type="paragraph" w:customStyle="1" w:styleId="afffffffc">
    <w:name w:val="Содержимое врезки"/>
    <w:basedOn w:val="a8"/>
    <w:uiPriority w:val="99"/>
    <w:qFormat/>
    <w:rsid w:val="00986055"/>
    <w:pPr>
      <w:suppressAutoHyphens/>
      <w:spacing w:before="0" w:beforeAutospacing="0" w:after="0" w:afterAutospacing="0"/>
    </w:pPr>
    <w:rPr>
      <w:lang w:eastAsia="zh-CN"/>
    </w:rPr>
  </w:style>
  <w:style w:type="paragraph" w:customStyle="1" w:styleId="text1">
    <w:name w:val="text1"/>
    <w:basedOn w:val="a8"/>
    <w:uiPriority w:val="99"/>
    <w:qFormat/>
    <w:rsid w:val="00986055"/>
    <w:pPr>
      <w:spacing w:before="0" w:beforeAutospacing="0" w:after="300" w:afterAutospacing="0"/>
    </w:pPr>
  </w:style>
  <w:style w:type="paragraph" w:customStyle="1" w:styleId="2121">
    <w:name w:val="Стиль Заголовок 2 + 12 пт"/>
    <w:basedOn w:val="26"/>
    <w:uiPriority w:val="99"/>
    <w:qFormat/>
    <w:rsid w:val="00986055"/>
    <w:rPr>
      <w:rFonts w:cs="Arial"/>
      <w:sz w:val="24"/>
    </w:rPr>
  </w:style>
  <w:style w:type="paragraph" w:customStyle="1" w:styleId="afffffffd">
    <w:name w:val="Базовый"/>
    <w:uiPriority w:val="99"/>
    <w:qFormat/>
    <w:rsid w:val="00986055"/>
    <w:pPr>
      <w:suppressAutoHyphens/>
      <w:spacing w:after="200" w:line="276" w:lineRule="auto"/>
    </w:pPr>
    <w:rPr>
      <w:rFonts w:ascii="Times New Roman" w:eastAsia="Calibri" w:hAnsi="Times New Roman" w:cs="Times New Roman"/>
      <w:color w:val="00000A"/>
      <w:sz w:val="24"/>
      <w:szCs w:val="24"/>
      <w:lang w:eastAsia="ru-RU"/>
    </w:rPr>
  </w:style>
  <w:style w:type="paragraph" w:customStyle="1" w:styleId="LO-Normal">
    <w:name w:val="LO-Normal"/>
    <w:uiPriority w:val="99"/>
    <w:qFormat/>
    <w:rsid w:val="00986055"/>
    <w:pPr>
      <w:widowControl w:val="0"/>
      <w:suppressAutoHyphens/>
      <w:spacing w:after="0" w:line="240" w:lineRule="auto"/>
      <w:ind w:firstLine="420"/>
      <w:jc w:val="both"/>
    </w:pPr>
    <w:rPr>
      <w:rFonts w:ascii="Arial" w:eastAsia="Calibri" w:hAnsi="Arial" w:cs="Arial"/>
      <w:sz w:val="18"/>
      <w:szCs w:val="20"/>
      <w:lang w:eastAsia="zh-CN"/>
    </w:rPr>
  </w:style>
  <w:style w:type="paragraph" w:customStyle="1" w:styleId="afffffffe">
    <w:name w:val="Стиль Основной текст"/>
    <w:basedOn w:val="a8"/>
    <w:uiPriority w:val="99"/>
    <w:qFormat/>
    <w:rsid w:val="00986055"/>
    <w:pPr>
      <w:spacing w:before="0" w:beforeAutospacing="0" w:after="0" w:afterAutospacing="0"/>
    </w:pPr>
    <w:rPr>
      <w:szCs w:val="20"/>
    </w:rPr>
  </w:style>
  <w:style w:type="paragraph" w:customStyle="1" w:styleId="affffffff">
    <w:name w:val="Основа"/>
    <w:basedOn w:val="a8"/>
    <w:uiPriority w:val="99"/>
    <w:qFormat/>
    <w:rsid w:val="00986055"/>
    <w:pPr>
      <w:spacing w:before="0" w:beforeAutospacing="0" w:after="0" w:afterAutospacing="0"/>
      <w:ind w:firstLine="709"/>
      <w:jc w:val="both"/>
    </w:pPr>
    <w:rPr>
      <w:rFonts w:ascii="Verdana" w:hAnsi="Verdana"/>
      <w:bCs/>
      <w:sz w:val="20"/>
      <w:szCs w:val="20"/>
    </w:rPr>
  </w:style>
  <w:style w:type="paragraph" w:customStyle="1" w:styleId="1270">
    <w:name w:val="Стиль По ширине Первая строка:  127 см Междустр.интервал:  полут..."/>
    <w:basedOn w:val="a8"/>
    <w:uiPriority w:val="99"/>
    <w:qFormat/>
    <w:rsid w:val="00986055"/>
    <w:pPr>
      <w:spacing w:before="0" w:beforeAutospacing="0" w:after="0" w:afterAutospacing="0" w:line="360" w:lineRule="auto"/>
    </w:pPr>
    <w:rPr>
      <w:szCs w:val="20"/>
    </w:rPr>
  </w:style>
  <w:style w:type="paragraph" w:customStyle="1" w:styleId="09">
    <w:name w:val="Стиль Междустр.интервал:  множитель 09 ин"/>
    <w:basedOn w:val="a8"/>
    <w:uiPriority w:val="99"/>
    <w:qFormat/>
    <w:rsid w:val="00986055"/>
    <w:pPr>
      <w:spacing w:before="0" w:beforeAutospacing="0" w:after="0" w:afterAutospacing="0"/>
    </w:pPr>
    <w:rPr>
      <w:szCs w:val="20"/>
    </w:rPr>
  </w:style>
  <w:style w:type="paragraph" w:customStyle="1" w:styleId="Style1011">
    <w:name w:val="Style101"/>
    <w:basedOn w:val="a8"/>
    <w:uiPriority w:val="99"/>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Style92">
    <w:name w:val="Style92"/>
    <w:basedOn w:val="a8"/>
    <w:uiPriority w:val="99"/>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Style87">
    <w:name w:val="Style87"/>
    <w:basedOn w:val="a8"/>
    <w:uiPriority w:val="99"/>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text0">
    <w:name w:val="text0"/>
    <w:basedOn w:val="a8"/>
    <w:uiPriority w:val="99"/>
    <w:qFormat/>
    <w:rsid w:val="00986055"/>
    <w:pPr>
      <w:spacing w:before="48" w:beforeAutospacing="0" w:after="48" w:afterAutospacing="0"/>
      <w:jc w:val="both"/>
    </w:pPr>
  </w:style>
  <w:style w:type="paragraph" w:customStyle="1" w:styleId="biblio">
    <w:name w:val="biblio"/>
    <w:basedOn w:val="a8"/>
    <w:uiPriority w:val="99"/>
    <w:qFormat/>
    <w:rsid w:val="00986055"/>
    <w:pPr>
      <w:spacing w:before="48" w:beforeAutospacing="0" w:after="48" w:afterAutospacing="0"/>
      <w:ind w:firstLine="360"/>
      <w:jc w:val="both"/>
    </w:pPr>
    <w:rPr>
      <w:sz w:val="19"/>
      <w:szCs w:val="19"/>
    </w:rPr>
  </w:style>
  <w:style w:type="paragraph" w:customStyle="1" w:styleId="biblio0">
    <w:name w:val="biblio0"/>
    <w:basedOn w:val="a8"/>
    <w:uiPriority w:val="99"/>
    <w:qFormat/>
    <w:rsid w:val="00986055"/>
    <w:pPr>
      <w:spacing w:before="48" w:beforeAutospacing="0" w:after="48" w:afterAutospacing="0"/>
      <w:jc w:val="both"/>
    </w:pPr>
    <w:rPr>
      <w:sz w:val="19"/>
      <w:szCs w:val="19"/>
    </w:rPr>
  </w:style>
  <w:style w:type="paragraph" w:customStyle="1" w:styleId="podpis">
    <w:name w:val="podpis"/>
    <w:basedOn w:val="a8"/>
    <w:uiPriority w:val="99"/>
    <w:qFormat/>
    <w:rsid w:val="00986055"/>
    <w:pPr>
      <w:spacing w:before="48" w:beforeAutospacing="0" w:after="48" w:afterAutospacing="0"/>
      <w:jc w:val="right"/>
    </w:pPr>
    <w:rPr>
      <w:i/>
      <w:iCs/>
      <w:sz w:val="19"/>
      <w:szCs w:val="19"/>
    </w:rPr>
  </w:style>
  <w:style w:type="paragraph" w:customStyle="1" w:styleId="ris">
    <w:name w:val="ris"/>
    <w:basedOn w:val="a8"/>
    <w:uiPriority w:val="99"/>
    <w:qFormat/>
    <w:rsid w:val="00986055"/>
    <w:pPr>
      <w:spacing w:before="48" w:beforeAutospacing="0" w:after="48" w:afterAutospacing="0"/>
      <w:jc w:val="center"/>
    </w:pPr>
    <w:rPr>
      <w:i/>
      <w:iCs/>
      <w:sz w:val="19"/>
      <w:szCs w:val="19"/>
    </w:rPr>
  </w:style>
  <w:style w:type="paragraph" w:customStyle="1" w:styleId="small0">
    <w:name w:val="small0"/>
    <w:basedOn w:val="a8"/>
    <w:uiPriority w:val="99"/>
    <w:qFormat/>
    <w:rsid w:val="00986055"/>
    <w:pPr>
      <w:spacing w:before="48" w:beforeAutospacing="0" w:after="48" w:afterAutospacing="0"/>
      <w:jc w:val="both"/>
    </w:pPr>
    <w:rPr>
      <w:sz w:val="19"/>
      <w:szCs w:val="19"/>
    </w:rPr>
  </w:style>
  <w:style w:type="paragraph" w:customStyle="1" w:styleId="stih4">
    <w:name w:val="stih4"/>
    <w:basedOn w:val="a8"/>
    <w:uiPriority w:val="99"/>
    <w:qFormat/>
    <w:rsid w:val="00986055"/>
    <w:pPr>
      <w:spacing w:before="120" w:beforeAutospacing="0" w:after="120" w:afterAutospacing="0"/>
      <w:ind w:left="3240"/>
    </w:pPr>
    <w:rPr>
      <w:sz w:val="19"/>
      <w:szCs w:val="19"/>
    </w:rPr>
  </w:style>
  <w:style w:type="paragraph" w:customStyle="1" w:styleId="zag8">
    <w:name w:val="zag8"/>
    <w:basedOn w:val="a8"/>
    <w:uiPriority w:val="99"/>
    <w:qFormat/>
    <w:rsid w:val="00986055"/>
    <w:pPr>
      <w:spacing w:before="240" w:beforeAutospacing="0" w:after="48" w:afterAutospacing="0"/>
      <w:jc w:val="center"/>
    </w:pPr>
    <w:rPr>
      <w:sz w:val="19"/>
      <w:szCs w:val="19"/>
    </w:rPr>
  </w:style>
  <w:style w:type="paragraph" w:customStyle="1" w:styleId="hook">
    <w:name w:val="hook"/>
    <w:basedOn w:val="a8"/>
    <w:uiPriority w:val="99"/>
    <w:qFormat/>
    <w:rsid w:val="00986055"/>
    <w:rPr>
      <w:rFonts w:ascii="Comic Sans MS" w:hAnsi="Comic Sans MS"/>
      <w:b/>
      <w:bCs/>
    </w:rPr>
  </w:style>
  <w:style w:type="paragraph" w:customStyle="1" w:styleId="affffffff0">
    <w:name w:val="Цитаты"/>
    <w:basedOn w:val="Normal1"/>
    <w:uiPriority w:val="99"/>
    <w:qFormat/>
    <w:rsid w:val="00986055"/>
    <w:pPr>
      <w:widowControl/>
      <w:spacing w:before="100" w:after="100"/>
      <w:ind w:right="360" w:firstLine="0"/>
    </w:pPr>
    <w:rPr>
      <w:sz w:val="24"/>
    </w:rPr>
  </w:style>
  <w:style w:type="paragraph" w:customStyle="1" w:styleId="Style55">
    <w:name w:val="Style55"/>
    <w:basedOn w:val="a8"/>
    <w:uiPriority w:val="99"/>
    <w:qFormat/>
    <w:rsid w:val="00986055"/>
    <w:pPr>
      <w:widowControl w:val="0"/>
      <w:autoSpaceDE w:val="0"/>
      <w:autoSpaceDN w:val="0"/>
      <w:adjustRightInd w:val="0"/>
      <w:spacing w:before="0" w:beforeAutospacing="0" w:after="0" w:afterAutospacing="0"/>
    </w:pPr>
    <w:rPr>
      <w:rFonts w:ascii="Segoe UI" w:hAnsi="Segoe UI" w:cs="Segoe UI"/>
    </w:rPr>
  </w:style>
  <w:style w:type="paragraph" w:customStyle="1" w:styleId="Style69">
    <w:name w:val="Style69"/>
    <w:basedOn w:val="a8"/>
    <w:uiPriority w:val="99"/>
    <w:qFormat/>
    <w:rsid w:val="00986055"/>
    <w:pPr>
      <w:widowControl w:val="0"/>
      <w:autoSpaceDE w:val="0"/>
      <w:autoSpaceDN w:val="0"/>
      <w:adjustRightInd w:val="0"/>
      <w:spacing w:before="0" w:beforeAutospacing="0" w:after="0" w:afterAutospacing="0" w:line="235" w:lineRule="exact"/>
      <w:ind w:hanging="206"/>
      <w:jc w:val="both"/>
    </w:pPr>
    <w:rPr>
      <w:rFonts w:ascii="Segoe UI" w:hAnsi="Segoe UI" w:cs="Segoe UI"/>
    </w:rPr>
  </w:style>
  <w:style w:type="paragraph" w:customStyle="1" w:styleId="Style72">
    <w:name w:val="Style72"/>
    <w:basedOn w:val="a8"/>
    <w:uiPriority w:val="99"/>
    <w:qFormat/>
    <w:rsid w:val="00986055"/>
    <w:pPr>
      <w:widowControl w:val="0"/>
      <w:autoSpaceDE w:val="0"/>
      <w:autoSpaceDN w:val="0"/>
      <w:adjustRightInd w:val="0"/>
      <w:spacing w:before="0" w:beforeAutospacing="0" w:after="0" w:afterAutospacing="0"/>
    </w:pPr>
    <w:rPr>
      <w:rFonts w:ascii="Segoe UI" w:hAnsi="Segoe UI" w:cs="Segoe UI"/>
    </w:rPr>
  </w:style>
  <w:style w:type="paragraph" w:customStyle="1" w:styleId="nospacing">
    <w:name w:val="nospacing"/>
    <w:basedOn w:val="a8"/>
    <w:uiPriority w:val="99"/>
    <w:qFormat/>
    <w:rsid w:val="00986055"/>
  </w:style>
  <w:style w:type="paragraph" w:customStyle="1" w:styleId="PrilogRazd">
    <w:name w:val="Prilog Razd"/>
    <w:uiPriority w:val="99"/>
    <w:qFormat/>
    <w:rsid w:val="00986055"/>
    <w:pPr>
      <w:keepNext/>
      <w:widowControl w:val="0"/>
      <w:autoSpaceDE w:val="0"/>
      <w:autoSpaceDN w:val="0"/>
      <w:adjustRightInd w:val="0"/>
      <w:spacing w:after="200" w:line="207" w:lineRule="atLeast"/>
      <w:jc w:val="center"/>
    </w:pPr>
    <w:rPr>
      <w:rFonts w:ascii="SchoolBookCTT" w:eastAsia="Calibri" w:hAnsi="SchoolBookCTT" w:cs="SchoolBookCTT"/>
      <w:b/>
      <w:bCs/>
      <w:sz w:val="20"/>
      <w:szCs w:val="20"/>
      <w:lang w:eastAsia="ru-RU"/>
    </w:rPr>
  </w:style>
  <w:style w:type="paragraph" w:customStyle="1" w:styleId="osntext">
    <w:name w:val="osn_text"/>
    <w:basedOn w:val="a8"/>
    <w:uiPriority w:val="99"/>
    <w:qFormat/>
    <w:rsid w:val="00986055"/>
    <w:pPr>
      <w:widowControl w:val="0"/>
      <w:spacing w:before="0" w:beforeAutospacing="0" w:after="0" w:afterAutospacing="0"/>
      <w:ind w:firstLine="567"/>
      <w:jc w:val="both"/>
    </w:pPr>
    <w:rPr>
      <w:sz w:val="20"/>
      <w:szCs w:val="20"/>
    </w:rPr>
  </w:style>
  <w:style w:type="paragraph" w:customStyle="1" w:styleId="Style43">
    <w:name w:val="Style43"/>
    <w:basedOn w:val="a8"/>
    <w:uiPriority w:val="99"/>
    <w:qFormat/>
    <w:rsid w:val="00986055"/>
    <w:pPr>
      <w:widowControl w:val="0"/>
      <w:autoSpaceDE w:val="0"/>
      <w:autoSpaceDN w:val="0"/>
      <w:adjustRightInd w:val="0"/>
      <w:spacing w:before="0" w:beforeAutospacing="0" w:after="0" w:afterAutospacing="0" w:line="475" w:lineRule="exact"/>
      <w:ind w:firstLine="706"/>
      <w:jc w:val="both"/>
    </w:pPr>
  </w:style>
  <w:style w:type="paragraph" w:customStyle="1" w:styleId="textdoc">
    <w:name w:val="textdoc"/>
    <w:basedOn w:val="a8"/>
    <w:uiPriority w:val="99"/>
    <w:qFormat/>
    <w:rsid w:val="00986055"/>
  </w:style>
  <w:style w:type="paragraph" w:customStyle="1" w:styleId="msonormalcxsplast">
    <w:name w:val="msonormalcxsplast"/>
    <w:basedOn w:val="a8"/>
    <w:uiPriority w:val="99"/>
    <w:qFormat/>
    <w:rsid w:val="00986055"/>
    <w:rPr>
      <w:rFonts w:ascii="Arial" w:hAnsi="Arial" w:cs="Arial"/>
      <w:color w:val="000000"/>
      <w:sz w:val="20"/>
      <w:szCs w:val="20"/>
    </w:rPr>
  </w:style>
  <w:style w:type="paragraph" w:customStyle="1" w:styleId="msonormalcxspmiddlecxspmiddle">
    <w:name w:val="msonormalcxspmiddlecxspmiddle"/>
    <w:basedOn w:val="a8"/>
    <w:uiPriority w:val="99"/>
    <w:qFormat/>
    <w:rsid w:val="00986055"/>
    <w:rPr>
      <w:rFonts w:ascii="Arial" w:hAnsi="Arial" w:cs="Arial"/>
      <w:color w:val="000000"/>
      <w:sz w:val="20"/>
      <w:szCs w:val="20"/>
    </w:rPr>
  </w:style>
  <w:style w:type="paragraph" w:customStyle="1" w:styleId="normalrus">
    <w:name w:val="normalrus"/>
    <w:basedOn w:val="a8"/>
    <w:uiPriority w:val="99"/>
    <w:qFormat/>
    <w:rsid w:val="00986055"/>
  </w:style>
  <w:style w:type="paragraph" w:customStyle="1" w:styleId="a0cxspmiddle">
    <w:name w:val="a0cxspmiddle"/>
    <w:basedOn w:val="a8"/>
    <w:uiPriority w:val="99"/>
    <w:qFormat/>
    <w:rsid w:val="00986055"/>
  </w:style>
  <w:style w:type="paragraph" w:customStyle="1" w:styleId="HTMLPreformatted1">
    <w:name w:val="HTML Preformatted1"/>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Style27">
    <w:name w:val="Style27"/>
    <w:basedOn w:val="a8"/>
    <w:uiPriority w:val="99"/>
    <w:qFormat/>
    <w:rsid w:val="00986055"/>
    <w:pPr>
      <w:widowControl w:val="0"/>
      <w:autoSpaceDE w:val="0"/>
      <w:autoSpaceDN w:val="0"/>
      <w:adjustRightInd w:val="0"/>
      <w:spacing w:before="0" w:beforeAutospacing="0" w:after="0" w:afterAutospacing="0" w:line="446" w:lineRule="exact"/>
      <w:ind w:firstLine="533"/>
      <w:jc w:val="both"/>
    </w:pPr>
  </w:style>
  <w:style w:type="paragraph" w:customStyle="1" w:styleId="ptx2">
    <w:name w:val="ptx2"/>
    <w:basedOn w:val="a8"/>
    <w:uiPriority w:val="99"/>
    <w:qFormat/>
    <w:rsid w:val="00986055"/>
  </w:style>
  <w:style w:type="paragraph" w:customStyle="1" w:styleId="affffffff1">
    <w:name w:val="Заглавие"/>
    <w:basedOn w:val="afffffffd"/>
    <w:uiPriority w:val="99"/>
    <w:qFormat/>
    <w:rsid w:val="00986055"/>
    <w:pPr>
      <w:jc w:val="center"/>
    </w:pPr>
    <w:rPr>
      <w:sz w:val="20"/>
      <w:szCs w:val="20"/>
    </w:rPr>
  </w:style>
  <w:style w:type="paragraph" w:customStyle="1" w:styleId="-10-11">
    <w:name w:val="А-10-11"/>
    <w:aliases w:val="65"/>
    <w:basedOn w:val="a8"/>
    <w:uiPriority w:val="99"/>
    <w:qFormat/>
    <w:rsid w:val="00986055"/>
    <w:pPr>
      <w:spacing w:before="0" w:beforeAutospacing="0" w:after="0" w:afterAutospacing="0" w:line="233" w:lineRule="exact"/>
      <w:ind w:firstLine="397"/>
      <w:jc w:val="both"/>
    </w:pPr>
    <w:rPr>
      <w:sz w:val="20"/>
      <w:szCs w:val="20"/>
    </w:rPr>
  </w:style>
  <w:style w:type="paragraph" w:customStyle="1" w:styleId="iauiueiiiaaiio">
    <w:name w:val="iau?iue ii i?aaiio"/>
    <w:basedOn w:val="a8"/>
    <w:uiPriority w:val="99"/>
    <w:qFormat/>
    <w:rsid w:val="00986055"/>
    <w:pPr>
      <w:overflowPunct w:val="0"/>
      <w:autoSpaceDE w:val="0"/>
      <w:autoSpaceDN w:val="0"/>
      <w:adjustRightInd w:val="0"/>
      <w:spacing w:before="0" w:beforeAutospacing="0" w:after="0" w:afterAutospacing="0"/>
      <w:jc w:val="right"/>
    </w:pPr>
    <w:rPr>
      <w:sz w:val="20"/>
      <w:szCs w:val="20"/>
    </w:rPr>
  </w:style>
  <w:style w:type="paragraph" w:customStyle="1" w:styleId="131">
    <w:name w:val="Стиль Стиль по ширине Междустр.интервал:  множитель 13 ин + полужир...1"/>
    <w:basedOn w:val="a8"/>
    <w:uiPriority w:val="99"/>
    <w:qFormat/>
    <w:rsid w:val="00986055"/>
    <w:pPr>
      <w:numPr>
        <w:numId w:val="11"/>
      </w:numPr>
      <w:tabs>
        <w:tab w:val="left" w:pos="680"/>
        <w:tab w:val="left" w:pos="851"/>
      </w:tabs>
      <w:spacing w:before="0" w:beforeAutospacing="0" w:after="0" w:afterAutospacing="0" w:line="312" w:lineRule="auto"/>
      <w:ind w:left="680" w:hanging="226"/>
    </w:pPr>
    <w:rPr>
      <w:bCs/>
      <w:i/>
      <w:szCs w:val="20"/>
    </w:rPr>
  </w:style>
  <w:style w:type="paragraph" w:customStyle="1" w:styleId="2TimesNewRoman122">
    <w:name w:val="Стиль Заголовок 2 + Times New Roman 12 пт По левому краю"/>
    <w:basedOn w:val="26"/>
    <w:uiPriority w:val="99"/>
    <w:qFormat/>
    <w:rsid w:val="00986055"/>
    <w:pPr>
      <w:keepNext w:val="0"/>
    </w:pPr>
    <w:rPr>
      <w:rFonts w:ascii="Times New Roman" w:hAnsi="Times New Roman"/>
      <w:bCs/>
      <w:sz w:val="24"/>
      <w:lang w:eastAsia="en-US"/>
    </w:rPr>
  </w:style>
  <w:style w:type="paragraph" w:customStyle="1" w:styleId="1TimesNewRoman12">
    <w:name w:val="Стиль Загол. 1 ур. + Times New Roman 12 пт"/>
    <w:basedOn w:val="a8"/>
    <w:uiPriority w:val="99"/>
    <w:qFormat/>
    <w:rsid w:val="00986055"/>
    <w:pPr>
      <w:keepNext/>
      <w:autoSpaceDE w:val="0"/>
      <w:autoSpaceDN w:val="0"/>
      <w:adjustRightInd w:val="0"/>
      <w:spacing w:before="0" w:beforeAutospacing="0" w:after="0" w:afterAutospacing="0" w:line="360" w:lineRule="auto"/>
      <w:jc w:val="center"/>
    </w:pPr>
    <w:rPr>
      <w:rFonts w:cs="PragmaticaCTT"/>
      <w:b/>
      <w:bCs/>
      <w:caps/>
      <w:sz w:val="26"/>
      <w:szCs w:val="20"/>
    </w:rPr>
  </w:style>
  <w:style w:type="paragraph" w:customStyle="1" w:styleId="affffffff2">
    <w:name w:val="НаКурсач"/>
    <w:basedOn w:val="a8"/>
    <w:uiPriority w:val="99"/>
    <w:qFormat/>
    <w:rsid w:val="00986055"/>
    <w:pPr>
      <w:spacing w:before="0" w:beforeAutospacing="0" w:after="0" w:afterAutospacing="0" w:line="312" w:lineRule="auto"/>
      <w:jc w:val="both"/>
    </w:pPr>
    <w:rPr>
      <w:sz w:val="28"/>
    </w:rPr>
  </w:style>
  <w:style w:type="paragraph" w:customStyle="1" w:styleId="HTML10">
    <w:name w:val="Стандартный HTML1"/>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snip1">
    <w:name w:val="snip1"/>
    <w:basedOn w:val="a8"/>
    <w:uiPriority w:val="99"/>
    <w:qFormat/>
    <w:rsid w:val="00986055"/>
    <w:pPr>
      <w:spacing w:before="49" w:beforeAutospacing="0" w:after="0" w:afterAutospacing="0" w:line="300" w:lineRule="atLeast"/>
    </w:pPr>
    <w:rPr>
      <w:color w:val="000000"/>
    </w:rPr>
  </w:style>
  <w:style w:type="paragraph" w:customStyle="1" w:styleId="Style74">
    <w:name w:val="Style74"/>
    <w:basedOn w:val="a8"/>
    <w:uiPriority w:val="99"/>
    <w:qFormat/>
    <w:rsid w:val="00986055"/>
    <w:pPr>
      <w:widowControl w:val="0"/>
      <w:autoSpaceDE w:val="0"/>
      <w:autoSpaceDN w:val="0"/>
      <w:adjustRightInd w:val="0"/>
      <w:spacing w:before="0" w:beforeAutospacing="0" w:after="0" w:afterAutospacing="0" w:line="274" w:lineRule="exact"/>
      <w:ind w:firstLine="293"/>
      <w:jc w:val="both"/>
    </w:pPr>
  </w:style>
  <w:style w:type="paragraph" w:customStyle="1" w:styleId="-1">
    <w:name w:val="Обычный-1"/>
    <w:basedOn w:val="a8"/>
    <w:uiPriority w:val="99"/>
    <w:qFormat/>
    <w:rsid w:val="00986055"/>
    <w:pPr>
      <w:widowControl w:val="0"/>
      <w:spacing w:before="0" w:beforeAutospacing="0" w:after="0" w:afterAutospacing="0" w:line="360" w:lineRule="auto"/>
      <w:ind w:firstLine="720"/>
      <w:jc w:val="both"/>
    </w:pPr>
    <w:rPr>
      <w:szCs w:val="20"/>
    </w:rPr>
  </w:style>
  <w:style w:type="paragraph" w:customStyle="1" w:styleId="normal5">
    <w:name w:val="normal5"/>
    <w:basedOn w:val="a8"/>
    <w:uiPriority w:val="99"/>
    <w:qFormat/>
    <w:rsid w:val="00986055"/>
  </w:style>
  <w:style w:type="paragraph" w:customStyle="1" w:styleId="125">
    <w:name w:val="Обычный12"/>
    <w:uiPriority w:val="99"/>
    <w:qFormat/>
    <w:rsid w:val="00986055"/>
    <w:pPr>
      <w:widowControl w:val="0"/>
      <w:spacing w:after="0"/>
      <w:ind w:firstLine="460"/>
      <w:jc w:val="both"/>
    </w:pPr>
    <w:rPr>
      <w:rFonts w:ascii="Times New Roman" w:eastAsia="Times New Roman" w:hAnsi="Times New Roman" w:cs="Times New Roman"/>
      <w:sz w:val="18"/>
      <w:szCs w:val="20"/>
      <w:lang w:eastAsia="ru-RU"/>
    </w:rPr>
  </w:style>
  <w:style w:type="character" w:customStyle="1" w:styleId="1ffff2">
    <w:name w:val="Замещающий текст1"/>
    <w:uiPriority w:val="99"/>
    <w:qFormat/>
    <w:rsid w:val="00986055"/>
    <w:rPr>
      <w:color w:val="808080"/>
    </w:rPr>
  </w:style>
  <w:style w:type="character" w:customStyle="1" w:styleId="1ffff3">
    <w:name w:val="Слабое выделение1"/>
    <w:qFormat/>
    <w:rsid w:val="00986055"/>
    <w:rPr>
      <w:i/>
      <w:color w:val="808080"/>
    </w:rPr>
  </w:style>
  <w:style w:type="character" w:customStyle="1" w:styleId="1ffff4">
    <w:name w:val="Сильное выделение1"/>
    <w:qFormat/>
    <w:rsid w:val="00986055"/>
    <w:rPr>
      <w:b/>
      <w:i/>
      <w:color w:val="4F81BD"/>
    </w:rPr>
  </w:style>
  <w:style w:type="character" w:customStyle="1" w:styleId="1ffff5">
    <w:name w:val="Слабая ссылка1"/>
    <w:qFormat/>
    <w:rsid w:val="00986055"/>
    <w:rPr>
      <w:smallCaps/>
      <w:color w:val="C0504D"/>
      <w:u w:val="single"/>
    </w:rPr>
  </w:style>
  <w:style w:type="character" w:customStyle="1" w:styleId="1ffff6">
    <w:name w:val="Сильная ссылка1"/>
    <w:qFormat/>
    <w:rsid w:val="00986055"/>
    <w:rPr>
      <w:b/>
      <w:smallCaps/>
      <w:color w:val="C0504D"/>
      <w:spacing w:val="5"/>
      <w:u w:val="single"/>
    </w:rPr>
  </w:style>
  <w:style w:type="character" w:customStyle="1" w:styleId="1ffff7">
    <w:name w:val="Название книги1"/>
    <w:qFormat/>
    <w:rsid w:val="00986055"/>
    <w:rPr>
      <w:b/>
      <w:smallCaps/>
      <w:spacing w:val="5"/>
    </w:rPr>
  </w:style>
  <w:style w:type="character" w:customStyle="1" w:styleId="711">
    <w:name w:val="Заголовок 7 Знак1"/>
    <w:uiPriority w:val="99"/>
    <w:qFormat/>
    <w:rsid w:val="00986055"/>
    <w:rPr>
      <w:sz w:val="24"/>
      <w:lang w:val="ru-RU" w:eastAsia="ru-RU"/>
    </w:rPr>
  </w:style>
  <w:style w:type="character" w:customStyle="1" w:styleId="812">
    <w:name w:val="Заголовок 8 Знак1"/>
    <w:uiPriority w:val="99"/>
    <w:qFormat/>
    <w:rsid w:val="00986055"/>
    <w:rPr>
      <w:rFonts w:ascii="Calibri" w:hAnsi="Calibri"/>
      <w:i/>
      <w:sz w:val="24"/>
      <w:lang w:val="ru-RU" w:eastAsia="en-US"/>
    </w:rPr>
  </w:style>
  <w:style w:type="character" w:customStyle="1" w:styleId="910">
    <w:name w:val="Заголовок 9 Знак1"/>
    <w:uiPriority w:val="99"/>
    <w:qFormat/>
    <w:rsid w:val="00986055"/>
    <w:rPr>
      <w:rFonts w:ascii="Arial" w:hAnsi="Arial"/>
      <w:sz w:val="22"/>
      <w:lang w:val="ru-RU" w:eastAsia="ru-RU"/>
    </w:rPr>
  </w:style>
  <w:style w:type="character" w:customStyle="1" w:styleId="315">
    <w:name w:val="Основной текст с отступом 3 Знак1"/>
    <w:uiPriority w:val="99"/>
    <w:qFormat/>
    <w:rsid w:val="00986055"/>
    <w:rPr>
      <w:rFonts w:ascii="Times New Roman" w:hAnsi="Times New Roman"/>
      <w:sz w:val="16"/>
      <w:lang w:eastAsia="ru-RU"/>
    </w:rPr>
  </w:style>
  <w:style w:type="character" w:customStyle="1" w:styleId="21b">
    <w:name w:val="Основной текст с отступом 2 Знак1"/>
    <w:uiPriority w:val="99"/>
    <w:qFormat/>
    <w:rsid w:val="00986055"/>
    <w:rPr>
      <w:rFonts w:ascii="Times New Roman" w:hAnsi="Times New Roman"/>
      <w:sz w:val="24"/>
      <w:lang w:eastAsia="ru-RU"/>
    </w:rPr>
  </w:style>
  <w:style w:type="character" w:customStyle="1" w:styleId="FontStyle11">
    <w:name w:val="Font Style11"/>
    <w:uiPriority w:val="99"/>
    <w:qFormat/>
    <w:rsid w:val="00986055"/>
    <w:rPr>
      <w:rFonts w:ascii="Times New Roman" w:hAnsi="Times New Roman"/>
      <w:b/>
      <w:sz w:val="24"/>
    </w:rPr>
  </w:style>
  <w:style w:type="character" w:customStyle="1" w:styleId="FontStyle12">
    <w:name w:val="Font Style12"/>
    <w:uiPriority w:val="99"/>
    <w:qFormat/>
    <w:rsid w:val="00986055"/>
    <w:rPr>
      <w:rFonts w:ascii="Times New Roman" w:hAnsi="Times New Roman"/>
      <w:sz w:val="24"/>
    </w:rPr>
  </w:style>
  <w:style w:type="character" w:customStyle="1" w:styleId="1ffff8">
    <w:name w:val="Нижний колонтитул Знак1"/>
    <w:uiPriority w:val="99"/>
    <w:qFormat/>
    <w:rsid w:val="00986055"/>
    <w:rPr>
      <w:rFonts w:ascii="Times New Roman" w:hAnsi="Times New Roman"/>
      <w:sz w:val="24"/>
      <w:lang w:eastAsia="ru-RU"/>
    </w:rPr>
  </w:style>
  <w:style w:type="character" w:customStyle="1" w:styleId="21c">
    <w:name w:val="Основной текст 2 Знак1"/>
    <w:uiPriority w:val="99"/>
    <w:qFormat/>
    <w:rsid w:val="00986055"/>
    <w:rPr>
      <w:rFonts w:ascii="Times New Roman" w:hAnsi="Times New Roman"/>
      <w:sz w:val="24"/>
      <w:lang w:eastAsia="ru-RU"/>
    </w:rPr>
  </w:style>
  <w:style w:type="character" w:customStyle="1" w:styleId="FontStyle42">
    <w:name w:val="Font Style42"/>
    <w:uiPriority w:val="99"/>
    <w:qFormat/>
    <w:rsid w:val="00986055"/>
    <w:rPr>
      <w:rFonts w:ascii="Times New Roman" w:hAnsi="Times New Roman"/>
      <w:sz w:val="26"/>
    </w:rPr>
  </w:style>
  <w:style w:type="character" w:customStyle="1" w:styleId="75">
    <w:name w:val="Знак Знак7"/>
    <w:uiPriority w:val="99"/>
    <w:qFormat/>
    <w:rsid w:val="00986055"/>
    <w:rPr>
      <w:sz w:val="16"/>
      <w:lang w:val="ru-RU" w:eastAsia="ru-RU"/>
    </w:rPr>
  </w:style>
  <w:style w:type="character" w:customStyle="1" w:styleId="1ffff9">
    <w:name w:val="Основной текст Знак1"/>
    <w:aliases w:val="Основной текст Знак Знак,Знак1 Знак6,Основной текст Знак Знак Знак3, Знак1 Знак,Знак1 Знак7,Основной текст Знак Знак Знак4,Основной текст Знак Знак6"/>
    <w:uiPriority w:val="99"/>
    <w:qFormat/>
    <w:locked/>
    <w:rsid w:val="00986055"/>
    <w:rPr>
      <w:sz w:val="24"/>
    </w:rPr>
  </w:style>
  <w:style w:type="character" w:customStyle="1" w:styleId="spelle">
    <w:name w:val="spelle"/>
    <w:uiPriority w:val="99"/>
    <w:qFormat/>
    <w:rsid w:val="00986055"/>
  </w:style>
  <w:style w:type="character" w:customStyle="1" w:styleId="grame">
    <w:name w:val="grame"/>
    <w:uiPriority w:val="99"/>
    <w:qFormat/>
    <w:rsid w:val="00986055"/>
  </w:style>
  <w:style w:type="character" w:customStyle="1" w:styleId="FontStyle25">
    <w:name w:val="Font Style25"/>
    <w:uiPriority w:val="99"/>
    <w:qFormat/>
    <w:rsid w:val="00986055"/>
    <w:rPr>
      <w:rFonts w:ascii="Times New Roman" w:hAnsi="Times New Roman"/>
      <w:i/>
      <w:sz w:val="16"/>
    </w:rPr>
  </w:style>
  <w:style w:type="character" w:customStyle="1" w:styleId="147">
    <w:name w:val="Знак Знак14"/>
    <w:uiPriority w:val="99"/>
    <w:qFormat/>
    <w:locked/>
    <w:rsid w:val="00986055"/>
    <w:rPr>
      <w:rFonts w:ascii="Cambria" w:hAnsi="Cambria"/>
      <w:i/>
      <w:color w:val="4F81BD"/>
      <w:spacing w:val="15"/>
      <w:sz w:val="24"/>
      <w:lang w:val="ru-RU" w:eastAsia="ru-RU"/>
    </w:rPr>
  </w:style>
  <w:style w:type="character" w:customStyle="1" w:styleId="1ffffa">
    <w:name w:val="Схема документа Знак1"/>
    <w:uiPriority w:val="99"/>
    <w:qFormat/>
    <w:rsid w:val="00986055"/>
    <w:rPr>
      <w:rFonts w:ascii="Segoe UI" w:hAnsi="Segoe UI"/>
      <w:sz w:val="16"/>
      <w:lang w:eastAsia="ru-RU"/>
    </w:rPr>
  </w:style>
  <w:style w:type="character" w:customStyle="1" w:styleId="b-serp-urlitem1">
    <w:name w:val="b-serp-url__item1"/>
    <w:uiPriority w:val="99"/>
    <w:qFormat/>
    <w:rsid w:val="00986055"/>
    <w:rPr>
      <w:rFonts w:ascii="Times New Roman" w:hAnsi="Times New Roman"/>
    </w:rPr>
  </w:style>
  <w:style w:type="character" w:customStyle="1" w:styleId="1ffffb">
    <w:name w:val="Верхний колонтитул Знак1"/>
    <w:uiPriority w:val="99"/>
    <w:qFormat/>
    <w:rsid w:val="00986055"/>
    <w:rPr>
      <w:rFonts w:ascii="Times New Roman" w:hAnsi="Times New Roman"/>
      <w:sz w:val="24"/>
      <w:lang w:eastAsia="ru-RU"/>
    </w:rPr>
  </w:style>
  <w:style w:type="character" w:customStyle="1" w:styleId="FontStyle47">
    <w:name w:val="Font Style47"/>
    <w:uiPriority w:val="99"/>
    <w:qFormat/>
    <w:rsid w:val="00986055"/>
    <w:rPr>
      <w:rFonts w:ascii="Times New Roman" w:hAnsi="Times New Roman"/>
      <w:sz w:val="24"/>
    </w:rPr>
  </w:style>
  <w:style w:type="character" w:customStyle="1" w:styleId="ft250">
    <w:name w:val="ft250"/>
    <w:uiPriority w:val="99"/>
    <w:qFormat/>
    <w:rsid w:val="00986055"/>
  </w:style>
  <w:style w:type="character" w:customStyle="1" w:styleId="100">
    <w:name w:val="Знак Знак10"/>
    <w:uiPriority w:val="99"/>
    <w:qFormat/>
    <w:locked/>
    <w:rsid w:val="00986055"/>
    <w:rPr>
      <w:rFonts w:ascii="PragmaticaCTT" w:hAnsi="PragmaticaCTT"/>
      <w:sz w:val="24"/>
      <w:lang w:val="ru-RU" w:eastAsia="ru-RU"/>
    </w:rPr>
  </w:style>
  <w:style w:type="character" w:customStyle="1" w:styleId="126">
    <w:name w:val="Заголовок 1 Знак Знак2"/>
    <w:aliases w:val="Заголовок 1 Знак Знак Знак1,Знак Заголовок 1 Знак1,Знак Знак Знак2,Знак Знак Знак21,Заголовок 1 Знак Знак21,Знак Знак4 Знак2,Заголовок 1 Знак Знак Знак5 Знак2,Знак Заголовок 1 Знак Знак3 Знак2,Знак7 Знак Знак Знак Знак2 Знак2"/>
    <w:qFormat/>
    <w:locked/>
    <w:rsid w:val="00986055"/>
    <w:rPr>
      <w:b/>
      <w:caps/>
      <w:sz w:val="24"/>
      <w:lang w:val="ru-RU" w:eastAsia="ru-RU"/>
    </w:rPr>
  </w:style>
  <w:style w:type="character" w:customStyle="1" w:styleId="FontStyle34">
    <w:name w:val="Font Style34"/>
    <w:uiPriority w:val="99"/>
    <w:qFormat/>
    <w:rsid w:val="00986055"/>
    <w:rPr>
      <w:rFonts w:ascii="Times New Roman" w:hAnsi="Times New Roman"/>
      <w:sz w:val="26"/>
    </w:rPr>
  </w:style>
  <w:style w:type="character" w:customStyle="1" w:styleId="FontStyle38">
    <w:name w:val="Font Style38"/>
    <w:uiPriority w:val="99"/>
    <w:qFormat/>
    <w:rsid w:val="00986055"/>
    <w:rPr>
      <w:rFonts w:ascii="Times New Roman" w:hAnsi="Times New Roman"/>
      <w:sz w:val="26"/>
    </w:rPr>
  </w:style>
  <w:style w:type="character" w:customStyle="1" w:styleId="64">
    <w:name w:val="Знак Знак6"/>
    <w:uiPriority w:val="99"/>
    <w:qFormat/>
    <w:locked/>
    <w:rsid w:val="00986055"/>
    <w:rPr>
      <w:b/>
      <w:caps/>
      <w:sz w:val="24"/>
      <w:lang w:val="ru-RU" w:eastAsia="ru-RU"/>
    </w:rPr>
  </w:style>
  <w:style w:type="character" w:customStyle="1" w:styleId="FontStyle50">
    <w:name w:val="Font Style50"/>
    <w:uiPriority w:val="99"/>
    <w:qFormat/>
    <w:rsid w:val="00986055"/>
    <w:rPr>
      <w:rFonts w:ascii="Times New Roman" w:hAnsi="Times New Roman"/>
      <w:b/>
      <w:sz w:val="26"/>
    </w:rPr>
  </w:style>
  <w:style w:type="character" w:customStyle="1" w:styleId="blk">
    <w:name w:val="blk"/>
    <w:uiPriority w:val="99"/>
    <w:qFormat/>
    <w:rsid w:val="00986055"/>
  </w:style>
  <w:style w:type="character" w:customStyle="1" w:styleId="FontStyle36">
    <w:name w:val="Font Style36"/>
    <w:uiPriority w:val="99"/>
    <w:qFormat/>
    <w:rsid w:val="00986055"/>
    <w:rPr>
      <w:rFonts w:ascii="Times New Roman" w:hAnsi="Times New Roman"/>
      <w:sz w:val="26"/>
    </w:rPr>
  </w:style>
  <w:style w:type="character" w:customStyle="1" w:styleId="affffffff3">
    <w:name w:val="Основной текст Знак Знак Знак"/>
    <w:aliases w:val=" Знак1 Знак1"/>
    <w:uiPriority w:val="99"/>
    <w:locked/>
    <w:rsid w:val="00986055"/>
    <w:rPr>
      <w:sz w:val="24"/>
      <w:lang w:val="ru-RU" w:eastAsia="ru-RU"/>
    </w:rPr>
  </w:style>
  <w:style w:type="character" w:customStyle="1" w:styleId="1ffffc">
    <w:name w:val="Заголовок Знак1"/>
    <w:uiPriority w:val="99"/>
    <w:qFormat/>
    <w:rsid w:val="00986055"/>
    <w:rPr>
      <w:rFonts w:ascii="Calibri Light" w:hAnsi="Calibri Light"/>
      <w:spacing w:val="-10"/>
      <w:kern w:val="28"/>
      <w:sz w:val="56"/>
      <w:lang w:eastAsia="ru-RU"/>
    </w:rPr>
  </w:style>
  <w:style w:type="character" w:customStyle="1" w:styleId="tbln121">
    <w:name w:val="tbln121"/>
    <w:uiPriority w:val="99"/>
    <w:qFormat/>
    <w:rsid w:val="00986055"/>
    <w:rPr>
      <w:rFonts w:ascii="Arial" w:hAnsi="Arial"/>
      <w:i/>
      <w:color w:val="000000"/>
      <w:sz w:val="18"/>
      <w:u w:val="none"/>
    </w:rPr>
  </w:style>
  <w:style w:type="character" w:customStyle="1" w:styleId="mistake">
    <w:name w:val="mistake"/>
    <w:uiPriority w:val="99"/>
    <w:qFormat/>
    <w:rsid w:val="00986055"/>
    <w:rPr>
      <w:sz w:val="24"/>
    </w:rPr>
  </w:style>
  <w:style w:type="character" w:customStyle="1" w:styleId="trb12">
    <w:name w:val="trb12"/>
    <w:uiPriority w:val="99"/>
    <w:qFormat/>
    <w:rsid w:val="00986055"/>
  </w:style>
  <w:style w:type="character" w:customStyle="1" w:styleId="tbln12">
    <w:name w:val="tbln12"/>
    <w:uiPriority w:val="99"/>
    <w:qFormat/>
    <w:rsid w:val="00986055"/>
  </w:style>
  <w:style w:type="character" w:customStyle="1" w:styleId="tbb12">
    <w:name w:val="tbb12"/>
    <w:uiPriority w:val="99"/>
    <w:qFormat/>
    <w:rsid w:val="00986055"/>
  </w:style>
  <w:style w:type="character" w:customStyle="1" w:styleId="FontStyle448">
    <w:name w:val="Font Style448"/>
    <w:uiPriority w:val="99"/>
    <w:qFormat/>
    <w:rsid w:val="00986055"/>
    <w:rPr>
      <w:rFonts w:ascii="Times New Roman" w:hAnsi="Times New Roman"/>
      <w:sz w:val="20"/>
    </w:rPr>
  </w:style>
  <w:style w:type="character" w:customStyle="1" w:styleId="1ffffd">
    <w:name w:val="Тема примечания Знак1"/>
    <w:uiPriority w:val="99"/>
    <w:qFormat/>
    <w:rsid w:val="00986055"/>
    <w:rPr>
      <w:rFonts w:ascii="Times New Roman" w:hAnsi="Times New Roman"/>
      <w:b/>
      <w:sz w:val="20"/>
      <w:lang w:eastAsia="ru-RU"/>
    </w:rPr>
  </w:style>
  <w:style w:type="character" w:customStyle="1" w:styleId="highlighthighlightactive">
    <w:name w:val="highlight highlight_active"/>
    <w:uiPriority w:val="99"/>
    <w:qFormat/>
    <w:rsid w:val="00986055"/>
  </w:style>
  <w:style w:type="character" w:customStyle="1" w:styleId="160">
    <w:name w:val="Знак Знак16"/>
    <w:uiPriority w:val="99"/>
    <w:qFormat/>
    <w:rsid w:val="00986055"/>
    <w:rPr>
      <w:rFonts w:ascii="Cambria" w:hAnsi="Cambria"/>
      <w:b/>
      <w:kern w:val="32"/>
      <w:sz w:val="32"/>
    </w:rPr>
  </w:style>
  <w:style w:type="character" w:customStyle="1" w:styleId="small11">
    <w:name w:val="small11"/>
    <w:uiPriority w:val="99"/>
    <w:qFormat/>
    <w:rsid w:val="00986055"/>
    <w:rPr>
      <w:rFonts w:ascii="Times New Roman" w:hAnsi="Times New Roman"/>
      <w:sz w:val="16"/>
    </w:rPr>
  </w:style>
  <w:style w:type="character" w:customStyle="1" w:styleId="apple-converted-space">
    <w:name w:val="apple-converted-space"/>
    <w:uiPriority w:val="99"/>
    <w:qFormat/>
    <w:rsid w:val="00986055"/>
    <w:rPr>
      <w:rFonts w:ascii="Times New Roman" w:hAnsi="Times New Roman"/>
    </w:rPr>
  </w:style>
  <w:style w:type="character" w:customStyle="1" w:styleId="apple-style-span">
    <w:name w:val="apple-style-span"/>
    <w:uiPriority w:val="99"/>
    <w:qFormat/>
    <w:rsid w:val="00986055"/>
    <w:rPr>
      <w:rFonts w:ascii="Times New Roman" w:hAnsi="Times New Roman"/>
    </w:rPr>
  </w:style>
  <w:style w:type="character" w:customStyle="1" w:styleId="orange">
    <w:name w:val="orange"/>
    <w:uiPriority w:val="99"/>
    <w:qFormat/>
    <w:rsid w:val="00986055"/>
    <w:rPr>
      <w:rFonts w:ascii="Times New Roman" w:hAnsi="Times New Roman"/>
    </w:rPr>
  </w:style>
  <w:style w:type="character" w:customStyle="1" w:styleId="gray">
    <w:name w:val="gray"/>
    <w:uiPriority w:val="99"/>
    <w:qFormat/>
    <w:rsid w:val="00986055"/>
    <w:rPr>
      <w:rFonts w:ascii="Times New Roman" w:hAnsi="Times New Roman"/>
    </w:rPr>
  </w:style>
  <w:style w:type="character" w:customStyle="1" w:styleId="FontStyle40">
    <w:name w:val="Font Style40"/>
    <w:uiPriority w:val="99"/>
    <w:qFormat/>
    <w:rsid w:val="00986055"/>
    <w:rPr>
      <w:rFonts w:ascii="Times New Roman" w:hAnsi="Times New Roman"/>
      <w:sz w:val="26"/>
    </w:rPr>
  </w:style>
  <w:style w:type="character" w:customStyle="1" w:styleId="FontStyle55">
    <w:name w:val="Font Style55"/>
    <w:uiPriority w:val="99"/>
    <w:qFormat/>
    <w:rsid w:val="00986055"/>
    <w:rPr>
      <w:rFonts w:ascii="Times New Roman" w:hAnsi="Times New Roman"/>
      <w:sz w:val="28"/>
    </w:rPr>
  </w:style>
  <w:style w:type="character" w:customStyle="1" w:styleId="FontStyle43">
    <w:name w:val="Font Style43"/>
    <w:uiPriority w:val="99"/>
    <w:qFormat/>
    <w:rsid w:val="00986055"/>
    <w:rPr>
      <w:rFonts w:ascii="Times New Roman" w:hAnsi="Times New Roman"/>
      <w:b/>
      <w:sz w:val="26"/>
    </w:rPr>
  </w:style>
  <w:style w:type="character" w:customStyle="1" w:styleId="nameautor3">
    <w:name w:val="name_autor3"/>
    <w:uiPriority w:val="99"/>
    <w:qFormat/>
    <w:rsid w:val="00986055"/>
  </w:style>
  <w:style w:type="character" w:customStyle="1" w:styleId="ft318">
    <w:name w:val="ft318"/>
    <w:uiPriority w:val="99"/>
    <w:qFormat/>
    <w:rsid w:val="00986055"/>
  </w:style>
  <w:style w:type="character" w:customStyle="1" w:styleId="ft523">
    <w:name w:val="ft523"/>
    <w:uiPriority w:val="99"/>
    <w:qFormat/>
    <w:rsid w:val="00986055"/>
  </w:style>
  <w:style w:type="character" w:customStyle="1" w:styleId="ft459">
    <w:name w:val="ft459"/>
    <w:uiPriority w:val="99"/>
    <w:qFormat/>
    <w:rsid w:val="00986055"/>
  </w:style>
  <w:style w:type="character" w:customStyle="1" w:styleId="ft553">
    <w:name w:val="ft553"/>
    <w:uiPriority w:val="99"/>
    <w:qFormat/>
    <w:rsid w:val="00986055"/>
  </w:style>
  <w:style w:type="character" w:customStyle="1" w:styleId="ft672">
    <w:name w:val="ft672"/>
    <w:uiPriority w:val="99"/>
    <w:qFormat/>
    <w:rsid w:val="00986055"/>
  </w:style>
  <w:style w:type="character" w:customStyle="1" w:styleId="fieldname">
    <w:name w:val="fieldname"/>
    <w:uiPriority w:val="99"/>
    <w:qFormat/>
    <w:rsid w:val="00986055"/>
  </w:style>
  <w:style w:type="character" w:customStyle="1" w:styleId="ft224">
    <w:name w:val="ft224"/>
    <w:uiPriority w:val="99"/>
    <w:qFormat/>
    <w:rsid w:val="00986055"/>
  </w:style>
  <w:style w:type="character" w:customStyle="1" w:styleId="BodyText3Char3">
    <w:name w:val="Body Text 3 Char3"/>
    <w:aliases w:val="Знак5 Char3"/>
    <w:uiPriority w:val="99"/>
    <w:qFormat/>
    <w:locked/>
    <w:rsid w:val="00986055"/>
    <w:rPr>
      <w:rFonts w:ascii="Times New Roman" w:hAnsi="Times New Roman"/>
      <w:sz w:val="16"/>
    </w:rPr>
  </w:style>
  <w:style w:type="character" w:customStyle="1" w:styleId="formlabels1">
    <w:name w:val="form_labels1"/>
    <w:uiPriority w:val="99"/>
    <w:qFormat/>
    <w:rsid w:val="00986055"/>
    <w:rPr>
      <w:rFonts w:ascii="Verdana" w:hAnsi="Verdana"/>
      <w:sz w:val="16"/>
    </w:rPr>
  </w:style>
  <w:style w:type="character" w:customStyle="1" w:styleId="1ffffe">
    <w:name w:val="Красная строка Знак1"/>
    <w:uiPriority w:val="99"/>
    <w:qFormat/>
    <w:rsid w:val="00986055"/>
    <w:rPr>
      <w:rFonts w:ascii="Times New Roman" w:hAnsi="Times New Roman"/>
      <w:sz w:val="24"/>
      <w:lang w:eastAsia="ru-RU"/>
    </w:rPr>
  </w:style>
  <w:style w:type="character" w:customStyle="1" w:styleId="BodyTextChar3">
    <w:name w:val="Body Text Char3"/>
    <w:aliases w:val="Основной текст Знак Char,Знак1 Char11,Знак1 Char111,Знак1 Char1"/>
    <w:locked/>
    <w:rsid w:val="00986055"/>
    <w:rPr>
      <w:rFonts w:ascii="Times New Roman" w:hAnsi="Times New Roman"/>
      <w:sz w:val="24"/>
    </w:rPr>
  </w:style>
  <w:style w:type="character" w:customStyle="1" w:styleId="pagename1">
    <w:name w:val="pagename1"/>
    <w:uiPriority w:val="99"/>
    <w:qFormat/>
    <w:rsid w:val="00986055"/>
    <w:rPr>
      <w:rFonts w:ascii="Verdana" w:hAnsi="Verdana"/>
      <w:b/>
      <w:color w:val="7C9DC0"/>
      <w:sz w:val="22"/>
      <w:shd w:val="clear" w:color="auto" w:fill="FAF0E6"/>
    </w:rPr>
  </w:style>
  <w:style w:type="character" w:customStyle="1" w:styleId="ft1100">
    <w:name w:val="ft1100"/>
    <w:uiPriority w:val="99"/>
    <w:qFormat/>
    <w:rsid w:val="00986055"/>
  </w:style>
  <w:style w:type="character" w:customStyle="1" w:styleId="ft1168">
    <w:name w:val="ft1168"/>
    <w:uiPriority w:val="99"/>
    <w:qFormat/>
    <w:rsid w:val="00986055"/>
  </w:style>
  <w:style w:type="character" w:customStyle="1" w:styleId="ft1237">
    <w:name w:val="ft1237"/>
    <w:uiPriority w:val="99"/>
    <w:qFormat/>
    <w:rsid w:val="00986055"/>
  </w:style>
  <w:style w:type="character" w:customStyle="1" w:styleId="ft1245">
    <w:name w:val="ft1245"/>
    <w:uiPriority w:val="99"/>
    <w:qFormat/>
    <w:rsid w:val="00986055"/>
  </w:style>
  <w:style w:type="character" w:customStyle="1" w:styleId="articletext">
    <w:name w:val="article_text"/>
    <w:uiPriority w:val="99"/>
    <w:qFormat/>
    <w:rsid w:val="00986055"/>
  </w:style>
  <w:style w:type="character" w:customStyle="1" w:styleId="mw-headline">
    <w:name w:val="mw-headline"/>
    <w:uiPriority w:val="99"/>
    <w:qFormat/>
    <w:rsid w:val="00986055"/>
  </w:style>
  <w:style w:type="character" w:customStyle="1" w:styleId="name">
    <w:name w:val="name"/>
    <w:uiPriority w:val="99"/>
    <w:qFormat/>
    <w:rsid w:val="00986055"/>
  </w:style>
  <w:style w:type="character" w:customStyle="1" w:styleId="FontStyle33">
    <w:name w:val="Font Style33"/>
    <w:uiPriority w:val="99"/>
    <w:qFormat/>
    <w:rsid w:val="00986055"/>
    <w:rPr>
      <w:rFonts w:ascii="Times New Roman" w:hAnsi="Times New Roman"/>
      <w:b/>
      <w:sz w:val="26"/>
    </w:rPr>
  </w:style>
  <w:style w:type="character" w:customStyle="1" w:styleId="FontStyle35">
    <w:name w:val="Font Style35"/>
    <w:uiPriority w:val="99"/>
    <w:qFormat/>
    <w:rsid w:val="00986055"/>
    <w:rPr>
      <w:rFonts w:ascii="Times New Roman" w:hAnsi="Times New Roman"/>
      <w:i/>
      <w:sz w:val="24"/>
    </w:rPr>
  </w:style>
  <w:style w:type="character" w:customStyle="1" w:styleId="FontStyle37">
    <w:name w:val="Font Style37"/>
    <w:uiPriority w:val="99"/>
    <w:qFormat/>
    <w:rsid w:val="00986055"/>
    <w:rPr>
      <w:rFonts w:ascii="Times New Roman" w:hAnsi="Times New Roman"/>
      <w:sz w:val="32"/>
    </w:rPr>
  </w:style>
  <w:style w:type="character" w:customStyle="1" w:styleId="ft3087">
    <w:name w:val="ft3087"/>
    <w:uiPriority w:val="99"/>
    <w:qFormat/>
    <w:rsid w:val="00986055"/>
  </w:style>
  <w:style w:type="character" w:customStyle="1" w:styleId="ft3162">
    <w:name w:val="ft3162"/>
    <w:uiPriority w:val="99"/>
    <w:qFormat/>
    <w:rsid w:val="00986055"/>
  </w:style>
  <w:style w:type="character" w:customStyle="1" w:styleId="ft1373">
    <w:name w:val="ft1373"/>
    <w:uiPriority w:val="99"/>
    <w:qFormat/>
    <w:rsid w:val="00986055"/>
  </w:style>
  <w:style w:type="character" w:customStyle="1" w:styleId="ft32">
    <w:name w:val="ft32"/>
    <w:uiPriority w:val="99"/>
    <w:qFormat/>
    <w:rsid w:val="00986055"/>
  </w:style>
  <w:style w:type="character" w:customStyle="1" w:styleId="ft1433">
    <w:name w:val="ft1433"/>
    <w:uiPriority w:val="99"/>
    <w:qFormat/>
    <w:rsid w:val="00986055"/>
  </w:style>
  <w:style w:type="character" w:customStyle="1" w:styleId="ft1481">
    <w:name w:val="ft1481"/>
    <w:uiPriority w:val="99"/>
    <w:qFormat/>
    <w:rsid w:val="00986055"/>
  </w:style>
  <w:style w:type="character" w:customStyle="1" w:styleId="ft1536">
    <w:name w:val="ft1536"/>
    <w:uiPriority w:val="99"/>
    <w:qFormat/>
    <w:rsid w:val="00986055"/>
  </w:style>
  <w:style w:type="character" w:customStyle="1" w:styleId="ft1543">
    <w:name w:val="ft1543"/>
    <w:uiPriority w:val="99"/>
    <w:qFormat/>
    <w:rsid w:val="00986055"/>
  </w:style>
  <w:style w:type="character" w:customStyle="1" w:styleId="ft1">
    <w:name w:val="ft1"/>
    <w:uiPriority w:val="99"/>
    <w:qFormat/>
    <w:rsid w:val="00986055"/>
  </w:style>
  <w:style w:type="character" w:customStyle="1" w:styleId="ft1546">
    <w:name w:val="ft1546"/>
    <w:uiPriority w:val="99"/>
    <w:qFormat/>
    <w:rsid w:val="00986055"/>
  </w:style>
  <w:style w:type="character" w:customStyle="1" w:styleId="ft1550">
    <w:name w:val="ft1550"/>
    <w:uiPriority w:val="99"/>
    <w:qFormat/>
    <w:rsid w:val="00986055"/>
  </w:style>
  <w:style w:type="character" w:customStyle="1" w:styleId="ft1571">
    <w:name w:val="ft1571"/>
    <w:uiPriority w:val="99"/>
    <w:qFormat/>
    <w:rsid w:val="00986055"/>
  </w:style>
  <w:style w:type="character" w:customStyle="1" w:styleId="ft1577">
    <w:name w:val="ft1577"/>
    <w:uiPriority w:val="99"/>
    <w:qFormat/>
    <w:rsid w:val="00986055"/>
  </w:style>
  <w:style w:type="character" w:customStyle="1" w:styleId="ft1583">
    <w:name w:val="ft1583"/>
    <w:uiPriority w:val="99"/>
    <w:qFormat/>
    <w:rsid w:val="00986055"/>
  </w:style>
  <w:style w:type="character" w:customStyle="1" w:styleId="ft1593">
    <w:name w:val="ft1593"/>
    <w:uiPriority w:val="99"/>
    <w:qFormat/>
    <w:rsid w:val="00986055"/>
  </w:style>
  <w:style w:type="character" w:customStyle="1" w:styleId="ft1641">
    <w:name w:val="ft1641"/>
    <w:uiPriority w:val="99"/>
    <w:qFormat/>
    <w:rsid w:val="00986055"/>
  </w:style>
  <w:style w:type="character" w:customStyle="1" w:styleId="ft1671">
    <w:name w:val="ft1671"/>
    <w:uiPriority w:val="99"/>
    <w:qFormat/>
    <w:rsid w:val="00986055"/>
  </w:style>
  <w:style w:type="character" w:customStyle="1" w:styleId="ft1723">
    <w:name w:val="ft1723"/>
    <w:uiPriority w:val="99"/>
    <w:qFormat/>
    <w:rsid w:val="00986055"/>
  </w:style>
  <w:style w:type="character" w:customStyle="1" w:styleId="ft1786">
    <w:name w:val="ft1786"/>
    <w:uiPriority w:val="99"/>
    <w:qFormat/>
    <w:rsid w:val="00986055"/>
  </w:style>
  <w:style w:type="character" w:customStyle="1" w:styleId="ft1809">
    <w:name w:val="ft1809"/>
    <w:uiPriority w:val="99"/>
    <w:qFormat/>
    <w:rsid w:val="00986055"/>
  </w:style>
  <w:style w:type="character" w:customStyle="1" w:styleId="ft1814">
    <w:name w:val="ft1814"/>
    <w:uiPriority w:val="99"/>
    <w:qFormat/>
    <w:rsid w:val="00986055"/>
  </w:style>
  <w:style w:type="character" w:customStyle="1" w:styleId="ft1827">
    <w:name w:val="ft1827"/>
    <w:uiPriority w:val="99"/>
    <w:qFormat/>
    <w:rsid w:val="00986055"/>
  </w:style>
  <w:style w:type="character" w:customStyle="1" w:styleId="ft1831">
    <w:name w:val="ft1831"/>
    <w:uiPriority w:val="99"/>
    <w:qFormat/>
    <w:rsid w:val="00986055"/>
  </w:style>
  <w:style w:type="character" w:customStyle="1" w:styleId="ft1837">
    <w:name w:val="ft1837"/>
    <w:uiPriority w:val="99"/>
    <w:qFormat/>
    <w:rsid w:val="00986055"/>
  </w:style>
  <w:style w:type="character" w:customStyle="1" w:styleId="ft1857">
    <w:name w:val="ft1857"/>
    <w:uiPriority w:val="99"/>
    <w:qFormat/>
    <w:rsid w:val="00986055"/>
  </w:style>
  <w:style w:type="character" w:customStyle="1" w:styleId="ft1873">
    <w:name w:val="ft1873"/>
    <w:uiPriority w:val="99"/>
    <w:qFormat/>
    <w:rsid w:val="00986055"/>
  </w:style>
  <w:style w:type="character" w:customStyle="1" w:styleId="ft1932">
    <w:name w:val="ft1932"/>
    <w:uiPriority w:val="99"/>
    <w:qFormat/>
    <w:rsid w:val="00986055"/>
  </w:style>
  <w:style w:type="character" w:customStyle="1" w:styleId="ft1995">
    <w:name w:val="ft1995"/>
    <w:uiPriority w:val="99"/>
    <w:qFormat/>
    <w:rsid w:val="00986055"/>
  </w:style>
  <w:style w:type="character" w:customStyle="1" w:styleId="ft2033">
    <w:name w:val="ft2033"/>
    <w:uiPriority w:val="99"/>
    <w:qFormat/>
    <w:rsid w:val="00986055"/>
  </w:style>
  <w:style w:type="character" w:customStyle="1" w:styleId="ft11943">
    <w:name w:val="ft11943"/>
    <w:uiPriority w:val="99"/>
    <w:qFormat/>
    <w:rsid w:val="00986055"/>
  </w:style>
  <w:style w:type="character" w:customStyle="1" w:styleId="ft12010">
    <w:name w:val="ft12010"/>
    <w:uiPriority w:val="99"/>
    <w:qFormat/>
    <w:rsid w:val="00986055"/>
  </w:style>
  <w:style w:type="character" w:customStyle="1" w:styleId="ft12050">
    <w:name w:val="ft12050"/>
    <w:uiPriority w:val="99"/>
    <w:qFormat/>
    <w:rsid w:val="00986055"/>
  </w:style>
  <w:style w:type="character" w:customStyle="1" w:styleId="ft12104">
    <w:name w:val="ft12104"/>
    <w:uiPriority w:val="99"/>
    <w:qFormat/>
    <w:rsid w:val="00986055"/>
  </w:style>
  <w:style w:type="character" w:customStyle="1" w:styleId="ft12139">
    <w:name w:val="ft12139"/>
    <w:uiPriority w:val="99"/>
    <w:qFormat/>
    <w:rsid w:val="00986055"/>
  </w:style>
  <w:style w:type="character" w:customStyle="1" w:styleId="ft12166">
    <w:name w:val="ft12166"/>
    <w:uiPriority w:val="99"/>
    <w:qFormat/>
    <w:rsid w:val="00986055"/>
  </w:style>
  <w:style w:type="character" w:customStyle="1" w:styleId="ft12184">
    <w:name w:val="ft12184"/>
    <w:uiPriority w:val="99"/>
    <w:qFormat/>
    <w:rsid w:val="00986055"/>
  </w:style>
  <w:style w:type="character" w:customStyle="1" w:styleId="ft12250">
    <w:name w:val="ft12250"/>
    <w:uiPriority w:val="99"/>
    <w:qFormat/>
    <w:rsid w:val="00986055"/>
  </w:style>
  <w:style w:type="character" w:customStyle="1" w:styleId="ft12278">
    <w:name w:val="ft12278"/>
    <w:uiPriority w:val="99"/>
    <w:qFormat/>
    <w:rsid w:val="00986055"/>
  </w:style>
  <w:style w:type="character" w:customStyle="1" w:styleId="ft12329">
    <w:name w:val="ft12329"/>
    <w:uiPriority w:val="99"/>
    <w:qFormat/>
    <w:rsid w:val="00986055"/>
  </w:style>
  <w:style w:type="character" w:customStyle="1" w:styleId="ft12373">
    <w:name w:val="ft12373"/>
    <w:uiPriority w:val="99"/>
    <w:qFormat/>
    <w:rsid w:val="00986055"/>
  </w:style>
  <w:style w:type="character" w:customStyle="1" w:styleId="ft12374">
    <w:name w:val="ft12374"/>
    <w:uiPriority w:val="99"/>
    <w:qFormat/>
    <w:rsid w:val="00986055"/>
  </w:style>
  <w:style w:type="character" w:customStyle="1" w:styleId="ft12429">
    <w:name w:val="ft12429"/>
    <w:uiPriority w:val="99"/>
    <w:qFormat/>
    <w:rsid w:val="00986055"/>
  </w:style>
  <w:style w:type="character" w:customStyle="1" w:styleId="ft12471">
    <w:name w:val="ft12471"/>
    <w:uiPriority w:val="99"/>
    <w:qFormat/>
    <w:rsid w:val="00986055"/>
  </w:style>
  <w:style w:type="character" w:customStyle="1" w:styleId="ft12500">
    <w:name w:val="ft12500"/>
    <w:uiPriority w:val="99"/>
    <w:qFormat/>
    <w:rsid w:val="00986055"/>
  </w:style>
  <w:style w:type="character" w:customStyle="1" w:styleId="ft12501">
    <w:name w:val="ft12501"/>
    <w:uiPriority w:val="99"/>
    <w:qFormat/>
    <w:rsid w:val="00986055"/>
  </w:style>
  <w:style w:type="character" w:customStyle="1" w:styleId="ft12561">
    <w:name w:val="ft12561"/>
    <w:uiPriority w:val="99"/>
    <w:qFormat/>
    <w:rsid w:val="00986055"/>
  </w:style>
  <w:style w:type="character" w:customStyle="1" w:styleId="ft12562">
    <w:name w:val="ft12562"/>
    <w:uiPriority w:val="99"/>
    <w:qFormat/>
    <w:rsid w:val="00986055"/>
  </w:style>
  <w:style w:type="character" w:customStyle="1" w:styleId="ft12589">
    <w:name w:val="ft12589"/>
    <w:uiPriority w:val="99"/>
    <w:qFormat/>
    <w:rsid w:val="00986055"/>
  </w:style>
  <w:style w:type="character" w:customStyle="1" w:styleId="ft12609">
    <w:name w:val="ft12609"/>
    <w:uiPriority w:val="99"/>
    <w:qFormat/>
    <w:rsid w:val="00986055"/>
  </w:style>
  <w:style w:type="character" w:customStyle="1" w:styleId="ft12670">
    <w:name w:val="ft12670"/>
    <w:uiPriority w:val="99"/>
    <w:qFormat/>
    <w:rsid w:val="00986055"/>
  </w:style>
  <w:style w:type="character" w:customStyle="1" w:styleId="ft12676">
    <w:name w:val="ft12676"/>
    <w:uiPriority w:val="99"/>
    <w:qFormat/>
    <w:rsid w:val="00986055"/>
  </w:style>
  <w:style w:type="character" w:customStyle="1" w:styleId="ft12686">
    <w:name w:val="ft12686"/>
    <w:uiPriority w:val="99"/>
    <w:qFormat/>
    <w:rsid w:val="00986055"/>
  </w:style>
  <w:style w:type="character" w:customStyle="1" w:styleId="ft12696">
    <w:name w:val="ft12696"/>
    <w:uiPriority w:val="99"/>
    <w:qFormat/>
    <w:rsid w:val="00986055"/>
  </w:style>
  <w:style w:type="character" w:customStyle="1" w:styleId="ft12701">
    <w:name w:val="ft12701"/>
    <w:uiPriority w:val="99"/>
    <w:qFormat/>
    <w:rsid w:val="00986055"/>
  </w:style>
  <w:style w:type="character" w:customStyle="1" w:styleId="ft12708">
    <w:name w:val="ft12708"/>
    <w:uiPriority w:val="99"/>
    <w:qFormat/>
    <w:rsid w:val="00986055"/>
  </w:style>
  <w:style w:type="character" w:customStyle="1" w:styleId="ft12715">
    <w:name w:val="ft12715"/>
    <w:uiPriority w:val="99"/>
    <w:qFormat/>
    <w:rsid w:val="00986055"/>
  </w:style>
  <w:style w:type="character" w:customStyle="1" w:styleId="ft12722">
    <w:name w:val="ft12722"/>
    <w:uiPriority w:val="99"/>
    <w:qFormat/>
    <w:rsid w:val="00986055"/>
  </w:style>
  <w:style w:type="character" w:customStyle="1" w:styleId="ft12787">
    <w:name w:val="ft12787"/>
    <w:uiPriority w:val="99"/>
    <w:qFormat/>
    <w:rsid w:val="00986055"/>
  </w:style>
  <w:style w:type="character" w:customStyle="1" w:styleId="ft12790">
    <w:name w:val="ft12790"/>
    <w:uiPriority w:val="99"/>
    <w:qFormat/>
    <w:rsid w:val="00986055"/>
  </w:style>
  <w:style w:type="character" w:customStyle="1" w:styleId="ft12850">
    <w:name w:val="ft12850"/>
    <w:uiPriority w:val="99"/>
    <w:qFormat/>
    <w:rsid w:val="00986055"/>
  </w:style>
  <w:style w:type="character" w:customStyle="1" w:styleId="ft12896">
    <w:name w:val="ft12896"/>
    <w:uiPriority w:val="99"/>
    <w:qFormat/>
    <w:rsid w:val="00986055"/>
  </w:style>
  <w:style w:type="character" w:customStyle="1" w:styleId="ft12942">
    <w:name w:val="ft12942"/>
    <w:uiPriority w:val="99"/>
    <w:qFormat/>
    <w:rsid w:val="00986055"/>
  </w:style>
  <w:style w:type="character" w:customStyle="1" w:styleId="ft12991">
    <w:name w:val="ft12991"/>
    <w:uiPriority w:val="99"/>
    <w:qFormat/>
    <w:rsid w:val="00986055"/>
  </w:style>
  <w:style w:type="character" w:customStyle="1" w:styleId="ft13046">
    <w:name w:val="ft13046"/>
    <w:uiPriority w:val="99"/>
    <w:qFormat/>
    <w:rsid w:val="00986055"/>
  </w:style>
  <w:style w:type="character" w:customStyle="1" w:styleId="ft13079">
    <w:name w:val="ft13079"/>
    <w:uiPriority w:val="99"/>
    <w:qFormat/>
    <w:rsid w:val="00986055"/>
  </w:style>
  <w:style w:type="character" w:customStyle="1" w:styleId="ft13129">
    <w:name w:val="ft13129"/>
    <w:uiPriority w:val="99"/>
    <w:qFormat/>
    <w:rsid w:val="00986055"/>
  </w:style>
  <w:style w:type="character" w:customStyle="1" w:styleId="ft13186">
    <w:name w:val="ft13186"/>
    <w:uiPriority w:val="99"/>
    <w:qFormat/>
    <w:rsid w:val="00986055"/>
  </w:style>
  <w:style w:type="character" w:customStyle="1" w:styleId="ft13226">
    <w:name w:val="ft13226"/>
    <w:uiPriority w:val="99"/>
    <w:qFormat/>
    <w:rsid w:val="00986055"/>
  </w:style>
  <w:style w:type="character" w:customStyle="1" w:styleId="ft13271">
    <w:name w:val="ft13271"/>
    <w:uiPriority w:val="99"/>
    <w:qFormat/>
    <w:rsid w:val="00986055"/>
  </w:style>
  <w:style w:type="character" w:customStyle="1" w:styleId="ft13309">
    <w:name w:val="ft13309"/>
    <w:uiPriority w:val="99"/>
    <w:qFormat/>
    <w:rsid w:val="00986055"/>
  </w:style>
  <w:style w:type="character" w:customStyle="1" w:styleId="ft13366">
    <w:name w:val="ft13366"/>
    <w:uiPriority w:val="99"/>
    <w:qFormat/>
    <w:rsid w:val="00986055"/>
  </w:style>
  <w:style w:type="character" w:customStyle="1" w:styleId="ft13418">
    <w:name w:val="ft13418"/>
    <w:uiPriority w:val="99"/>
    <w:qFormat/>
    <w:rsid w:val="00986055"/>
  </w:style>
  <w:style w:type="character" w:customStyle="1" w:styleId="ft13441">
    <w:name w:val="ft13441"/>
    <w:uiPriority w:val="99"/>
    <w:qFormat/>
    <w:rsid w:val="00986055"/>
  </w:style>
  <w:style w:type="character" w:customStyle="1" w:styleId="ft13487">
    <w:name w:val="ft13487"/>
    <w:uiPriority w:val="99"/>
    <w:qFormat/>
    <w:rsid w:val="00986055"/>
  </w:style>
  <w:style w:type="character" w:customStyle="1" w:styleId="ft13488">
    <w:name w:val="ft13488"/>
    <w:uiPriority w:val="99"/>
    <w:qFormat/>
    <w:rsid w:val="00986055"/>
  </w:style>
  <w:style w:type="character" w:customStyle="1" w:styleId="ft13494">
    <w:name w:val="ft13494"/>
    <w:uiPriority w:val="99"/>
    <w:qFormat/>
    <w:rsid w:val="00986055"/>
  </w:style>
  <w:style w:type="character" w:customStyle="1" w:styleId="ft13500">
    <w:name w:val="ft13500"/>
    <w:uiPriority w:val="99"/>
    <w:qFormat/>
    <w:rsid w:val="00986055"/>
  </w:style>
  <w:style w:type="character" w:customStyle="1" w:styleId="ft13505">
    <w:name w:val="ft13505"/>
    <w:uiPriority w:val="99"/>
    <w:qFormat/>
    <w:rsid w:val="00986055"/>
  </w:style>
  <w:style w:type="character" w:customStyle="1" w:styleId="ft13518">
    <w:name w:val="ft13518"/>
    <w:uiPriority w:val="99"/>
    <w:qFormat/>
    <w:rsid w:val="00986055"/>
  </w:style>
  <w:style w:type="character" w:customStyle="1" w:styleId="ft13525">
    <w:name w:val="ft13525"/>
    <w:uiPriority w:val="99"/>
    <w:qFormat/>
    <w:rsid w:val="00986055"/>
  </w:style>
  <w:style w:type="character" w:customStyle="1" w:styleId="ft13537">
    <w:name w:val="ft13537"/>
    <w:uiPriority w:val="99"/>
    <w:qFormat/>
    <w:rsid w:val="00986055"/>
  </w:style>
  <w:style w:type="character" w:customStyle="1" w:styleId="ft13542">
    <w:name w:val="ft13542"/>
    <w:uiPriority w:val="99"/>
    <w:qFormat/>
    <w:rsid w:val="00986055"/>
  </w:style>
  <w:style w:type="character" w:customStyle="1" w:styleId="ft13555">
    <w:name w:val="ft13555"/>
    <w:uiPriority w:val="99"/>
    <w:qFormat/>
    <w:rsid w:val="00986055"/>
  </w:style>
  <w:style w:type="character" w:customStyle="1" w:styleId="ft13563">
    <w:name w:val="ft13563"/>
    <w:uiPriority w:val="99"/>
    <w:qFormat/>
    <w:rsid w:val="00986055"/>
  </w:style>
  <w:style w:type="character" w:customStyle="1" w:styleId="ft13566">
    <w:name w:val="ft13566"/>
    <w:uiPriority w:val="99"/>
    <w:qFormat/>
    <w:rsid w:val="00986055"/>
  </w:style>
  <w:style w:type="character" w:customStyle="1" w:styleId="ft13578">
    <w:name w:val="ft13578"/>
    <w:uiPriority w:val="99"/>
    <w:qFormat/>
    <w:rsid w:val="00986055"/>
  </w:style>
  <w:style w:type="character" w:customStyle="1" w:styleId="ft13580">
    <w:name w:val="ft13580"/>
    <w:uiPriority w:val="99"/>
    <w:qFormat/>
    <w:rsid w:val="00986055"/>
  </w:style>
  <w:style w:type="character" w:customStyle="1" w:styleId="ft13588">
    <w:name w:val="ft13588"/>
    <w:uiPriority w:val="99"/>
    <w:qFormat/>
    <w:rsid w:val="00986055"/>
  </w:style>
  <w:style w:type="character" w:customStyle="1" w:styleId="ft13644">
    <w:name w:val="ft13644"/>
    <w:uiPriority w:val="99"/>
    <w:qFormat/>
    <w:rsid w:val="00986055"/>
  </w:style>
  <w:style w:type="character" w:customStyle="1" w:styleId="ft13668">
    <w:name w:val="ft13668"/>
    <w:uiPriority w:val="99"/>
    <w:qFormat/>
    <w:rsid w:val="00986055"/>
  </w:style>
  <w:style w:type="character" w:customStyle="1" w:styleId="ft13712">
    <w:name w:val="ft13712"/>
    <w:uiPriority w:val="99"/>
    <w:qFormat/>
    <w:rsid w:val="00986055"/>
  </w:style>
  <w:style w:type="character" w:customStyle="1" w:styleId="ft13768">
    <w:name w:val="ft13768"/>
    <w:uiPriority w:val="99"/>
    <w:qFormat/>
    <w:rsid w:val="00986055"/>
  </w:style>
  <w:style w:type="character" w:customStyle="1" w:styleId="ft13810">
    <w:name w:val="ft13810"/>
    <w:uiPriority w:val="99"/>
    <w:qFormat/>
    <w:rsid w:val="00986055"/>
  </w:style>
  <w:style w:type="character" w:customStyle="1" w:styleId="ft13834">
    <w:name w:val="ft13834"/>
    <w:uiPriority w:val="99"/>
    <w:qFormat/>
    <w:rsid w:val="00986055"/>
  </w:style>
  <w:style w:type="character" w:customStyle="1" w:styleId="ft13885">
    <w:name w:val="ft13885"/>
    <w:uiPriority w:val="99"/>
    <w:qFormat/>
    <w:rsid w:val="00986055"/>
  </w:style>
  <w:style w:type="character" w:customStyle="1" w:styleId="affffffff4">
    <w:name w:val="Оглавление"/>
    <w:uiPriority w:val="99"/>
    <w:qFormat/>
    <w:rsid w:val="00986055"/>
    <w:rPr>
      <w:rFonts w:ascii="Times New Roman" w:hAnsi="Times New Roman"/>
      <w:b/>
      <w:i/>
      <w:sz w:val="28"/>
    </w:rPr>
  </w:style>
  <w:style w:type="character" w:customStyle="1" w:styleId="postbody">
    <w:name w:val="postbody"/>
    <w:uiPriority w:val="99"/>
    <w:qFormat/>
    <w:rsid w:val="00986055"/>
  </w:style>
  <w:style w:type="character" w:customStyle="1" w:styleId="FontStyle41">
    <w:name w:val="Font Style41"/>
    <w:uiPriority w:val="99"/>
    <w:qFormat/>
    <w:rsid w:val="00986055"/>
    <w:rPr>
      <w:rFonts w:ascii="Times New Roman" w:hAnsi="Times New Roman"/>
      <w:sz w:val="22"/>
    </w:rPr>
  </w:style>
  <w:style w:type="character" w:customStyle="1" w:styleId="submenu-table">
    <w:name w:val="submenu-table"/>
    <w:uiPriority w:val="99"/>
    <w:qFormat/>
    <w:rsid w:val="00986055"/>
  </w:style>
  <w:style w:type="character" w:customStyle="1" w:styleId="Heading2Char2">
    <w:name w:val="Heading 2 Char2"/>
    <w:aliases w:val="Знак3 Знак Char2"/>
    <w:uiPriority w:val="99"/>
    <w:qFormat/>
    <w:locked/>
    <w:rsid w:val="00986055"/>
    <w:rPr>
      <w:rFonts w:ascii="Times New Roman" w:hAnsi="Times New Roman"/>
      <w:sz w:val="24"/>
    </w:rPr>
  </w:style>
  <w:style w:type="character" w:customStyle="1" w:styleId="FontStyle48">
    <w:name w:val="Font Style48"/>
    <w:uiPriority w:val="99"/>
    <w:qFormat/>
    <w:rsid w:val="00986055"/>
    <w:rPr>
      <w:rFonts w:ascii="Times New Roman" w:hAnsi="Times New Roman"/>
      <w:i/>
      <w:sz w:val="18"/>
    </w:rPr>
  </w:style>
  <w:style w:type="character" w:customStyle="1" w:styleId="FontStyle51">
    <w:name w:val="Font Style51"/>
    <w:uiPriority w:val="99"/>
    <w:qFormat/>
    <w:rsid w:val="00986055"/>
    <w:rPr>
      <w:rFonts w:ascii="Times New Roman" w:hAnsi="Times New Roman"/>
      <w:b/>
      <w:sz w:val="18"/>
    </w:rPr>
  </w:style>
  <w:style w:type="character" w:customStyle="1" w:styleId="FontStyle75">
    <w:name w:val="Font Style75"/>
    <w:uiPriority w:val="99"/>
    <w:qFormat/>
    <w:rsid w:val="00986055"/>
    <w:rPr>
      <w:rFonts w:ascii="Times New Roman" w:hAnsi="Times New Roman"/>
      <w:b/>
      <w:sz w:val="16"/>
    </w:rPr>
  </w:style>
  <w:style w:type="character" w:customStyle="1" w:styleId="FontStyle56">
    <w:name w:val="Font Style56"/>
    <w:uiPriority w:val="99"/>
    <w:qFormat/>
    <w:rsid w:val="00986055"/>
    <w:rPr>
      <w:rFonts w:ascii="Times New Roman" w:hAnsi="Times New Roman"/>
      <w:b/>
      <w:spacing w:val="-10"/>
      <w:sz w:val="18"/>
    </w:rPr>
  </w:style>
  <w:style w:type="character" w:customStyle="1" w:styleId="FontStyle57">
    <w:name w:val="Font Style57"/>
    <w:uiPriority w:val="99"/>
    <w:qFormat/>
    <w:rsid w:val="00986055"/>
    <w:rPr>
      <w:rFonts w:ascii="Times New Roman" w:hAnsi="Times New Roman"/>
      <w:b/>
      <w:spacing w:val="-10"/>
      <w:sz w:val="22"/>
    </w:rPr>
  </w:style>
  <w:style w:type="character" w:customStyle="1" w:styleId="FontStyle59">
    <w:name w:val="Font Style59"/>
    <w:uiPriority w:val="99"/>
    <w:qFormat/>
    <w:rsid w:val="00986055"/>
    <w:rPr>
      <w:rFonts w:ascii="Candara" w:hAnsi="Candara"/>
      <w:b/>
      <w:i/>
      <w:sz w:val="16"/>
    </w:rPr>
  </w:style>
  <w:style w:type="character" w:customStyle="1" w:styleId="affffffff5">
    <w:name w:val="Выделенный"/>
    <w:uiPriority w:val="99"/>
    <w:qFormat/>
    <w:rsid w:val="00986055"/>
    <w:rPr>
      <w:b/>
      <w:lang w:val="ru-RU" w:eastAsia="ru-RU"/>
    </w:rPr>
  </w:style>
  <w:style w:type="character" w:customStyle="1" w:styleId="textcopy">
    <w:name w:val="textcopy"/>
    <w:uiPriority w:val="99"/>
    <w:qFormat/>
    <w:rsid w:val="00986055"/>
  </w:style>
  <w:style w:type="character" w:customStyle="1" w:styleId="style210">
    <w:name w:val="style21"/>
    <w:uiPriority w:val="99"/>
    <w:qFormat/>
    <w:rsid w:val="00986055"/>
    <w:rPr>
      <w:rFonts w:ascii="Times New Roman" w:hAnsi="Times New Roman"/>
    </w:rPr>
  </w:style>
  <w:style w:type="character" w:customStyle="1" w:styleId="affffffff6">
    <w:name w:val="Знак Знак Знак"/>
    <w:rsid w:val="00986055"/>
    <w:rPr>
      <w:rFonts w:ascii="Times New Roman" w:hAnsi="Times New Roman"/>
      <w:b/>
      <w:caps/>
      <w:sz w:val="28"/>
    </w:rPr>
  </w:style>
  <w:style w:type="character" w:customStyle="1" w:styleId="FontStyle185">
    <w:name w:val="Font Style185"/>
    <w:uiPriority w:val="99"/>
    <w:qFormat/>
    <w:rsid w:val="00986055"/>
    <w:rPr>
      <w:rFonts w:ascii="Times New Roman" w:hAnsi="Times New Roman"/>
      <w:sz w:val="18"/>
    </w:rPr>
  </w:style>
  <w:style w:type="character" w:customStyle="1" w:styleId="FontStyle179">
    <w:name w:val="Font Style179"/>
    <w:uiPriority w:val="99"/>
    <w:qFormat/>
    <w:rsid w:val="00986055"/>
    <w:rPr>
      <w:rFonts w:ascii="Times New Roman" w:hAnsi="Times New Roman"/>
      <w:i/>
      <w:sz w:val="18"/>
    </w:rPr>
  </w:style>
  <w:style w:type="character" w:customStyle="1" w:styleId="FontStyle266">
    <w:name w:val="Font Style266"/>
    <w:uiPriority w:val="99"/>
    <w:qFormat/>
    <w:rsid w:val="00986055"/>
    <w:rPr>
      <w:rFonts w:ascii="Times New Roman" w:hAnsi="Times New Roman"/>
      <w:sz w:val="18"/>
    </w:rPr>
  </w:style>
  <w:style w:type="character" w:customStyle="1" w:styleId="FontStyle267">
    <w:name w:val="Font Style267"/>
    <w:uiPriority w:val="99"/>
    <w:qFormat/>
    <w:rsid w:val="00986055"/>
    <w:rPr>
      <w:rFonts w:ascii="Times New Roman" w:hAnsi="Times New Roman"/>
      <w:i/>
      <w:sz w:val="18"/>
    </w:rPr>
  </w:style>
  <w:style w:type="character" w:customStyle="1" w:styleId="FontStyle202">
    <w:name w:val="Font Style202"/>
    <w:uiPriority w:val="99"/>
    <w:qFormat/>
    <w:rsid w:val="00986055"/>
    <w:rPr>
      <w:rFonts w:ascii="Times New Roman" w:hAnsi="Times New Roman"/>
      <w:sz w:val="18"/>
    </w:rPr>
  </w:style>
  <w:style w:type="character" w:customStyle="1" w:styleId="FontStyle564">
    <w:name w:val="Font Style564"/>
    <w:uiPriority w:val="99"/>
    <w:qFormat/>
    <w:rsid w:val="00986055"/>
    <w:rPr>
      <w:rFonts w:ascii="Times New Roman" w:hAnsi="Times New Roman"/>
      <w:sz w:val="20"/>
    </w:rPr>
  </w:style>
  <w:style w:type="character" w:customStyle="1" w:styleId="FontStyle592">
    <w:name w:val="Font Style592"/>
    <w:uiPriority w:val="99"/>
    <w:qFormat/>
    <w:rsid w:val="00986055"/>
    <w:rPr>
      <w:rFonts w:ascii="Franklin Gothic Medium Cond" w:hAnsi="Franklin Gothic Medium Cond"/>
      <w:i/>
      <w:spacing w:val="30"/>
      <w:sz w:val="20"/>
    </w:rPr>
  </w:style>
  <w:style w:type="character" w:customStyle="1" w:styleId="FontStyle563">
    <w:name w:val="Font Style563"/>
    <w:uiPriority w:val="99"/>
    <w:qFormat/>
    <w:rsid w:val="00986055"/>
    <w:rPr>
      <w:rFonts w:ascii="Times New Roman" w:hAnsi="Times New Roman"/>
      <w:b/>
      <w:sz w:val="20"/>
    </w:rPr>
  </w:style>
  <w:style w:type="character" w:customStyle="1" w:styleId="FontStyle134">
    <w:name w:val="Font Style134"/>
    <w:uiPriority w:val="99"/>
    <w:qFormat/>
    <w:rsid w:val="00986055"/>
    <w:rPr>
      <w:rFonts w:ascii="Times New Roman" w:hAnsi="Times New Roman"/>
      <w:b/>
      <w:sz w:val="18"/>
    </w:rPr>
  </w:style>
  <w:style w:type="character" w:customStyle="1" w:styleId="textcop1">
    <w:name w:val="textcop1"/>
    <w:uiPriority w:val="99"/>
    <w:qFormat/>
    <w:rsid w:val="00986055"/>
    <w:rPr>
      <w:rFonts w:ascii="Arial" w:hAnsi="Arial"/>
      <w:color w:val="000000"/>
      <w:sz w:val="20"/>
    </w:rPr>
  </w:style>
  <w:style w:type="character" w:customStyle="1" w:styleId="hl1">
    <w:name w:val="hl1"/>
    <w:uiPriority w:val="99"/>
    <w:qFormat/>
    <w:rsid w:val="00986055"/>
    <w:rPr>
      <w:color w:val="4682B4"/>
    </w:rPr>
  </w:style>
  <w:style w:type="character" w:customStyle="1" w:styleId="b1">
    <w:name w:val="b1"/>
    <w:uiPriority w:val="99"/>
    <w:qFormat/>
    <w:rsid w:val="00986055"/>
    <w:rPr>
      <w:b/>
    </w:rPr>
  </w:style>
  <w:style w:type="character" w:customStyle="1" w:styleId="FontStyle201">
    <w:name w:val="Font Style201"/>
    <w:uiPriority w:val="99"/>
    <w:qFormat/>
    <w:rsid w:val="00986055"/>
    <w:rPr>
      <w:rFonts w:ascii="Times New Roman" w:hAnsi="Times New Roman"/>
      <w:sz w:val="26"/>
    </w:rPr>
  </w:style>
  <w:style w:type="character" w:customStyle="1" w:styleId="2610">
    <w:name w:val="Знак Знак261"/>
    <w:uiPriority w:val="99"/>
    <w:qFormat/>
    <w:rsid w:val="00986055"/>
    <w:rPr>
      <w:rFonts w:ascii="Cambria" w:hAnsi="Cambria"/>
      <w:b/>
      <w:sz w:val="26"/>
    </w:rPr>
  </w:style>
  <w:style w:type="character" w:customStyle="1" w:styleId="250">
    <w:name w:val="Знак Знак25"/>
    <w:uiPriority w:val="99"/>
    <w:qFormat/>
    <w:locked/>
    <w:rsid w:val="00986055"/>
    <w:rPr>
      <w:sz w:val="24"/>
      <w:lang w:val="ru-RU" w:eastAsia="ru-RU"/>
    </w:rPr>
  </w:style>
  <w:style w:type="character" w:customStyle="1" w:styleId="241">
    <w:name w:val="Знак Знак241"/>
    <w:uiPriority w:val="99"/>
    <w:qFormat/>
    <w:rsid w:val="00986055"/>
    <w:rPr>
      <w:rFonts w:ascii="Times New Roman" w:hAnsi="Times New Roman"/>
      <w:b/>
      <w:i/>
      <w:sz w:val="26"/>
    </w:rPr>
  </w:style>
  <w:style w:type="character" w:customStyle="1" w:styleId="231">
    <w:name w:val="Знак Знак231"/>
    <w:uiPriority w:val="99"/>
    <w:qFormat/>
    <w:locked/>
    <w:rsid w:val="00986055"/>
    <w:rPr>
      <w:sz w:val="24"/>
      <w:lang w:val="ru-RU" w:eastAsia="ru-RU"/>
    </w:rPr>
  </w:style>
  <w:style w:type="character" w:customStyle="1" w:styleId="225">
    <w:name w:val="Знак Знак22"/>
    <w:uiPriority w:val="99"/>
    <w:qFormat/>
    <w:locked/>
    <w:rsid w:val="00986055"/>
    <w:rPr>
      <w:color w:val="000000"/>
      <w:sz w:val="24"/>
      <w:lang w:val="ru-RU" w:eastAsia="ru-RU"/>
    </w:rPr>
  </w:style>
  <w:style w:type="character" w:customStyle="1" w:styleId="200">
    <w:name w:val="Знак Знак20"/>
    <w:uiPriority w:val="99"/>
    <w:qFormat/>
    <w:locked/>
    <w:rsid w:val="00986055"/>
    <w:rPr>
      <w:rFonts w:ascii="Tahoma" w:hAnsi="Tahoma"/>
      <w:sz w:val="16"/>
      <w:lang w:val="ru-RU" w:eastAsia="ru-RU"/>
    </w:rPr>
  </w:style>
  <w:style w:type="character" w:customStyle="1" w:styleId="190">
    <w:name w:val="Знак Знак19"/>
    <w:uiPriority w:val="99"/>
    <w:qFormat/>
    <w:locked/>
    <w:rsid w:val="00986055"/>
    <w:rPr>
      <w:sz w:val="24"/>
      <w:lang w:val="en-US" w:eastAsia="ru-RU"/>
    </w:rPr>
  </w:style>
  <w:style w:type="character" w:customStyle="1" w:styleId="180">
    <w:name w:val="Знак Знак18"/>
    <w:uiPriority w:val="99"/>
    <w:qFormat/>
    <w:locked/>
    <w:rsid w:val="00986055"/>
    <w:rPr>
      <w:b/>
      <w:lang w:val="ru-RU" w:eastAsia="ru-RU"/>
    </w:rPr>
  </w:style>
  <w:style w:type="character" w:customStyle="1" w:styleId="170">
    <w:name w:val="Знак Знак17"/>
    <w:uiPriority w:val="99"/>
    <w:qFormat/>
    <w:locked/>
    <w:rsid w:val="00986055"/>
    <w:rPr>
      <w:i/>
      <w:sz w:val="24"/>
      <w:lang w:val="ru-RU" w:eastAsia="ru-RU"/>
    </w:rPr>
  </w:style>
  <w:style w:type="character" w:customStyle="1" w:styleId="1fffff">
    <w:name w:val="Подзаголовок Знак1"/>
    <w:qFormat/>
    <w:rsid w:val="00986055"/>
    <w:rPr>
      <w:rFonts w:eastAsia="Times New Roman"/>
      <w:color w:val="5A5A5A"/>
      <w:spacing w:val="15"/>
      <w:lang w:eastAsia="ru-RU"/>
    </w:rPr>
  </w:style>
  <w:style w:type="character" w:customStyle="1" w:styleId="3f8">
    <w:name w:val="Основной текст с отступом Знак3"/>
    <w:aliases w:val="текст Знак,Основной текст 1 Знак,Body Text Indent Знак,Знак6 Знак1,Основной текст с отступом Знак1 Знак Знак,Основной текст с отступом Знак Знак Знак Знак,Знак7 Знак Знак Знак Знак1,Знак7 Знак1 Знак Знак1,Знак7 Знак Зна"/>
    <w:uiPriority w:val="99"/>
    <w:qFormat/>
    <w:rsid w:val="00986055"/>
    <w:rPr>
      <w:sz w:val="24"/>
    </w:rPr>
  </w:style>
  <w:style w:type="character" w:customStyle="1" w:styleId="1fffff0">
    <w:name w:val="Основной текст с отступом Знак1"/>
    <w:aliases w:val="текст Знак1,Основной текст 1 Знак1,Основной текст с отступом Знак1 Знак Знак1,Основной текст с отступом Знак Знак Знак Знак1,Знак7 Знак Знак1 Знак2,Знак7 Знак Знак1 Знак, Знак6 Знак1"/>
    <w:uiPriority w:val="99"/>
    <w:qFormat/>
    <w:rsid w:val="00986055"/>
    <w:rPr>
      <w:rFonts w:ascii="Times New Roman" w:hAnsi="Times New Roman"/>
      <w:sz w:val="24"/>
      <w:lang w:eastAsia="ru-RU"/>
    </w:rPr>
  </w:style>
  <w:style w:type="character" w:customStyle="1" w:styleId="BodyTextFirstIndent2Char">
    <w:name w:val="Body Text First Indent 2 Char"/>
    <w:uiPriority w:val="99"/>
    <w:qFormat/>
    <w:locked/>
    <w:rsid w:val="00986055"/>
    <w:rPr>
      <w:rFonts w:ascii="PragmaticaCTT" w:hAnsi="PragmaticaCTT"/>
      <w:sz w:val="24"/>
      <w:lang w:eastAsia="ru-RU"/>
    </w:rPr>
  </w:style>
  <w:style w:type="character" w:customStyle="1" w:styleId="1fffff1">
    <w:name w:val="Текст выноски Знак1"/>
    <w:uiPriority w:val="99"/>
    <w:qFormat/>
    <w:rsid w:val="00986055"/>
    <w:rPr>
      <w:rFonts w:ascii="Segoe UI" w:hAnsi="Segoe UI"/>
      <w:sz w:val="18"/>
      <w:lang w:eastAsia="ru-RU"/>
    </w:rPr>
  </w:style>
  <w:style w:type="character" w:customStyle="1" w:styleId="2ff5">
    <w:name w:val="Основной текст2"/>
    <w:uiPriority w:val="99"/>
    <w:rsid w:val="00986055"/>
    <w:rPr>
      <w:rFonts w:ascii="Times New Roman" w:hAnsi="Times New Roman"/>
      <w:spacing w:val="0"/>
      <w:sz w:val="21"/>
    </w:rPr>
  </w:style>
  <w:style w:type="character" w:customStyle="1" w:styleId="FontStyle573">
    <w:name w:val="Font Style573"/>
    <w:uiPriority w:val="99"/>
    <w:qFormat/>
    <w:rsid w:val="00986055"/>
    <w:rPr>
      <w:rFonts w:ascii="Times New Roman" w:hAnsi="Times New Roman"/>
      <w:i/>
      <w:sz w:val="20"/>
    </w:rPr>
  </w:style>
  <w:style w:type="character" w:customStyle="1" w:styleId="FontStyle115">
    <w:name w:val="Font Style115"/>
    <w:uiPriority w:val="99"/>
    <w:qFormat/>
    <w:rsid w:val="00986055"/>
    <w:rPr>
      <w:rFonts w:ascii="Times New Roman" w:hAnsi="Times New Roman"/>
      <w:sz w:val="28"/>
    </w:rPr>
  </w:style>
  <w:style w:type="character" w:customStyle="1" w:styleId="FontStyle293">
    <w:name w:val="Font Style293"/>
    <w:uiPriority w:val="99"/>
    <w:qFormat/>
    <w:rsid w:val="00986055"/>
    <w:rPr>
      <w:rFonts w:ascii="Times New Roman" w:hAnsi="Times New Roman"/>
      <w:sz w:val="20"/>
    </w:rPr>
  </w:style>
  <w:style w:type="character" w:customStyle="1" w:styleId="FontStyle325">
    <w:name w:val="Font Style325"/>
    <w:uiPriority w:val="99"/>
    <w:qFormat/>
    <w:rsid w:val="00986055"/>
    <w:rPr>
      <w:rFonts w:ascii="Times New Roman" w:hAnsi="Times New Roman"/>
      <w:sz w:val="26"/>
    </w:rPr>
  </w:style>
  <w:style w:type="character" w:customStyle="1" w:styleId="FontStyle219">
    <w:name w:val="Font Style219"/>
    <w:uiPriority w:val="99"/>
    <w:qFormat/>
    <w:rsid w:val="00986055"/>
    <w:rPr>
      <w:rFonts w:ascii="Times New Roman" w:hAnsi="Times New Roman"/>
      <w:b/>
      <w:sz w:val="18"/>
    </w:rPr>
  </w:style>
  <w:style w:type="character" w:customStyle="1" w:styleId="FontStyle207">
    <w:name w:val="Font Style207"/>
    <w:uiPriority w:val="99"/>
    <w:qFormat/>
    <w:rsid w:val="00986055"/>
    <w:rPr>
      <w:rFonts w:ascii="Times New Roman" w:hAnsi="Times New Roman"/>
      <w:i/>
      <w:sz w:val="18"/>
    </w:rPr>
  </w:style>
  <w:style w:type="character" w:customStyle="1" w:styleId="FontStyle574">
    <w:name w:val="Font Style574"/>
    <w:uiPriority w:val="99"/>
    <w:qFormat/>
    <w:rsid w:val="00986055"/>
    <w:rPr>
      <w:rFonts w:ascii="Times New Roman" w:hAnsi="Times New Roman"/>
      <w:b/>
      <w:i/>
      <w:sz w:val="20"/>
    </w:rPr>
  </w:style>
  <w:style w:type="character" w:customStyle="1" w:styleId="FontStyle588">
    <w:name w:val="Font Style588"/>
    <w:uiPriority w:val="99"/>
    <w:qFormat/>
    <w:rsid w:val="00986055"/>
    <w:rPr>
      <w:rFonts w:ascii="Times New Roman" w:hAnsi="Times New Roman"/>
      <w:sz w:val="20"/>
    </w:rPr>
  </w:style>
  <w:style w:type="character" w:customStyle="1" w:styleId="FontStyle117">
    <w:name w:val="Font Style117"/>
    <w:uiPriority w:val="99"/>
    <w:qFormat/>
    <w:rsid w:val="00986055"/>
    <w:rPr>
      <w:rFonts w:ascii="Times New Roman" w:hAnsi="Times New Roman"/>
      <w:i/>
      <w:sz w:val="28"/>
    </w:rPr>
  </w:style>
  <w:style w:type="character" w:customStyle="1" w:styleId="1fffff2">
    <w:name w:val="Основной текст + Полужирный1"/>
    <w:uiPriority w:val="99"/>
    <w:qFormat/>
    <w:rsid w:val="00986055"/>
    <w:rPr>
      <w:rFonts w:ascii="Times New Roman" w:hAnsi="Times New Roman"/>
      <w:b/>
      <w:sz w:val="20"/>
    </w:rPr>
  </w:style>
  <w:style w:type="character" w:customStyle="1" w:styleId="150">
    <w:name w:val="Знак Знак15"/>
    <w:uiPriority w:val="99"/>
    <w:qFormat/>
    <w:rsid w:val="00986055"/>
    <w:rPr>
      <w:rFonts w:ascii="Times New Roman" w:hAnsi="Times New Roman"/>
      <w:sz w:val="24"/>
      <w:lang w:eastAsia="ru-RU"/>
    </w:rPr>
  </w:style>
  <w:style w:type="character" w:customStyle="1" w:styleId="r">
    <w:name w:val="r"/>
    <w:uiPriority w:val="99"/>
    <w:qFormat/>
    <w:rsid w:val="00986055"/>
  </w:style>
  <w:style w:type="character" w:customStyle="1" w:styleId="Garamond">
    <w:name w:val="Основной текст + Garamond"/>
    <w:aliases w:val="12 pt56"/>
    <w:uiPriority w:val="99"/>
    <w:qFormat/>
    <w:rsid w:val="00986055"/>
    <w:rPr>
      <w:rFonts w:ascii="Garamond" w:hAnsi="Garamond"/>
      <w:sz w:val="24"/>
    </w:rPr>
  </w:style>
  <w:style w:type="character" w:customStyle="1" w:styleId="FontStyle278">
    <w:name w:val="Font Style278"/>
    <w:uiPriority w:val="99"/>
    <w:qFormat/>
    <w:rsid w:val="00986055"/>
    <w:rPr>
      <w:rFonts w:ascii="Times New Roman" w:hAnsi="Times New Roman"/>
      <w:color w:val="000000"/>
      <w:sz w:val="22"/>
    </w:rPr>
  </w:style>
  <w:style w:type="character" w:customStyle="1" w:styleId="FontStyle271">
    <w:name w:val="Font Style271"/>
    <w:uiPriority w:val="99"/>
    <w:qFormat/>
    <w:rsid w:val="00986055"/>
    <w:rPr>
      <w:rFonts w:ascii="Times New Roman" w:hAnsi="Times New Roman"/>
      <w:i/>
      <w:color w:val="000000"/>
      <w:sz w:val="22"/>
    </w:rPr>
  </w:style>
  <w:style w:type="character" w:customStyle="1" w:styleId="21d">
    <w:name w:val="Знак Знак21"/>
    <w:uiPriority w:val="99"/>
    <w:qFormat/>
    <w:locked/>
    <w:rsid w:val="00986055"/>
    <w:rPr>
      <w:b/>
      <w:sz w:val="28"/>
      <w:lang w:val="ru-RU" w:eastAsia="ru-RU"/>
    </w:rPr>
  </w:style>
  <w:style w:type="character" w:customStyle="1" w:styleId="413">
    <w:name w:val="Знак Знак41"/>
    <w:uiPriority w:val="99"/>
    <w:qFormat/>
    <w:locked/>
    <w:rsid w:val="00986055"/>
    <w:rPr>
      <w:rFonts w:ascii="Arial" w:hAnsi="Arial"/>
      <w:b/>
      <w:i/>
      <w:sz w:val="28"/>
      <w:lang w:val="ru-RU" w:eastAsia="en-US"/>
    </w:rPr>
  </w:style>
  <w:style w:type="character" w:customStyle="1" w:styleId="402">
    <w:name w:val="Знак Знак40"/>
    <w:uiPriority w:val="99"/>
    <w:qFormat/>
    <w:locked/>
    <w:rsid w:val="00986055"/>
    <w:rPr>
      <w:b/>
      <w:sz w:val="27"/>
      <w:lang w:val="ru-RU" w:eastAsia="ru-RU"/>
    </w:rPr>
  </w:style>
  <w:style w:type="character" w:customStyle="1" w:styleId="390">
    <w:name w:val="Знак Знак39"/>
    <w:uiPriority w:val="99"/>
    <w:qFormat/>
    <w:locked/>
    <w:rsid w:val="00986055"/>
    <w:rPr>
      <w:b/>
      <w:sz w:val="28"/>
      <w:lang w:val="ru-RU" w:eastAsia="ru-RU"/>
    </w:rPr>
  </w:style>
  <w:style w:type="character" w:customStyle="1" w:styleId="380">
    <w:name w:val="Знак Знак38"/>
    <w:uiPriority w:val="99"/>
    <w:qFormat/>
    <w:locked/>
    <w:rsid w:val="00986055"/>
    <w:rPr>
      <w:b/>
      <w:i/>
      <w:sz w:val="26"/>
      <w:lang w:val="ru-RU" w:eastAsia="ru-RU"/>
    </w:rPr>
  </w:style>
  <w:style w:type="character" w:customStyle="1" w:styleId="370">
    <w:name w:val="Знак Знак37"/>
    <w:uiPriority w:val="99"/>
    <w:qFormat/>
    <w:locked/>
    <w:rsid w:val="00986055"/>
    <w:rPr>
      <w:sz w:val="24"/>
      <w:lang w:val="ru-RU" w:eastAsia="ru-RU"/>
    </w:rPr>
  </w:style>
  <w:style w:type="character" w:customStyle="1" w:styleId="360">
    <w:name w:val="Знак Знак36"/>
    <w:uiPriority w:val="99"/>
    <w:qFormat/>
    <w:locked/>
    <w:rsid w:val="00986055"/>
    <w:rPr>
      <w:sz w:val="24"/>
      <w:lang w:val="ru-RU" w:eastAsia="ru-RU"/>
    </w:rPr>
  </w:style>
  <w:style w:type="character" w:customStyle="1" w:styleId="351">
    <w:name w:val="Знак Знак35"/>
    <w:uiPriority w:val="99"/>
    <w:qFormat/>
    <w:locked/>
    <w:rsid w:val="00986055"/>
    <w:rPr>
      <w:i/>
      <w:sz w:val="24"/>
      <w:lang w:val="ru-RU" w:eastAsia="ru-RU"/>
    </w:rPr>
  </w:style>
  <w:style w:type="character" w:customStyle="1" w:styleId="341">
    <w:name w:val="Знак Знак34"/>
    <w:uiPriority w:val="99"/>
    <w:qFormat/>
    <w:locked/>
    <w:rsid w:val="00986055"/>
    <w:rPr>
      <w:rFonts w:ascii="Arial" w:hAnsi="Arial"/>
      <w:sz w:val="22"/>
      <w:lang w:val="ru-RU" w:eastAsia="ru-RU"/>
    </w:rPr>
  </w:style>
  <w:style w:type="character" w:customStyle="1" w:styleId="HTML11">
    <w:name w:val="Адрес HTML Знак1"/>
    <w:uiPriority w:val="99"/>
    <w:qFormat/>
    <w:rsid w:val="00986055"/>
    <w:rPr>
      <w:i/>
      <w:sz w:val="24"/>
    </w:rPr>
  </w:style>
  <w:style w:type="character" w:customStyle="1" w:styleId="331">
    <w:name w:val="Знак Знак33"/>
    <w:locked/>
    <w:rsid w:val="00986055"/>
    <w:rPr>
      <w:rFonts w:ascii="Courier New" w:hAnsi="Courier New"/>
      <w:lang w:val="ru-RU" w:eastAsia="ru-RU"/>
    </w:rPr>
  </w:style>
  <w:style w:type="character" w:customStyle="1" w:styleId="Web">
    <w:name w:val="Обычный (Web) Знак"/>
    <w:aliases w:val="Обычный (веб) Знак Знак,Знак Знак24 Знак,Знак Знак26 Знак,Знак Знак23 Знак,Знак Знак23 Знак Знак,Обычный (веб) Знак Знак Знак,Знак Знак3 Знак,Знак Знак33 Знак Знак,Обычный (веб) Знак2,Знак Знак23 Знак3,Текст Знак2 Знак1,Знак Знак3 Зна"/>
    <w:uiPriority w:val="99"/>
    <w:qFormat/>
    <w:locked/>
    <w:rsid w:val="00986055"/>
    <w:rPr>
      <w:rFonts w:ascii="Tahoma" w:hAnsi="Tahoma"/>
      <w:sz w:val="16"/>
    </w:rPr>
  </w:style>
  <w:style w:type="character" w:customStyle="1" w:styleId="323">
    <w:name w:val="Знак Знак32"/>
    <w:uiPriority w:val="99"/>
    <w:qFormat/>
    <w:locked/>
    <w:rsid w:val="00986055"/>
    <w:rPr>
      <w:lang w:val="ru-RU" w:eastAsia="ru-RU"/>
    </w:rPr>
  </w:style>
  <w:style w:type="character" w:customStyle="1" w:styleId="316">
    <w:name w:val="Знак Знак31"/>
    <w:uiPriority w:val="99"/>
    <w:qFormat/>
    <w:locked/>
    <w:rsid w:val="00986055"/>
    <w:rPr>
      <w:sz w:val="24"/>
      <w:lang w:val="ru-RU" w:eastAsia="ru-RU"/>
    </w:rPr>
  </w:style>
  <w:style w:type="character" w:customStyle="1" w:styleId="301">
    <w:name w:val="Знак Знак30"/>
    <w:uiPriority w:val="99"/>
    <w:qFormat/>
    <w:locked/>
    <w:rsid w:val="00986055"/>
    <w:rPr>
      <w:sz w:val="24"/>
      <w:lang w:val="ru-RU" w:eastAsia="ru-RU"/>
    </w:rPr>
  </w:style>
  <w:style w:type="character" w:customStyle="1" w:styleId="1fffff3">
    <w:name w:val="Знак1 Знак Знак"/>
    <w:aliases w:val="Основной текст Знак Знак1,Знак1 Знак,Знак1 Знак Знак3,Знак1 Знак3,Знак1 Знак Знак6,Знак1 Знак Знак7,Знак1 Знак Знак8,Знак1 Знак Знак9,Знак1 Знак Знак10,Знак1 Знак Знак20,Знак1 Знак Знак201, Знак1 Знак Знак,Знак1 Знак Знак28,Знак1 Знак1"/>
    <w:uiPriority w:val="99"/>
    <w:qFormat/>
    <w:locked/>
    <w:rsid w:val="00986055"/>
    <w:rPr>
      <w:sz w:val="24"/>
      <w:lang w:val="ru-RU" w:eastAsia="ru-RU"/>
    </w:rPr>
  </w:style>
  <w:style w:type="character" w:customStyle="1" w:styleId="128">
    <w:name w:val="Знак Знак12"/>
    <w:uiPriority w:val="99"/>
    <w:qFormat/>
    <w:locked/>
    <w:rsid w:val="00986055"/>
    <w:rPr>
      <w:rFonts w:ascii="PragmaticaCTT" w:hAnsi="PragmaticaCTT"/>
      <w:sz w:val="24"/>
      <w:lang w:val="ru-RU" w:eastAsia="ru-RU"/>
    </w:rPr>
  </w:style>
  <w:style w:type="character" w:customStyle="1" w:styleId="290">
    <w:name w:val="Знак Знак29"/>
    <w:uiPriority w:val="99"/>
    <w:qFormat/>
    <w:locked/>
    <w:rsid w:val="00986055"/>
    <w:rPr>
      <w:sz w:val="16"/>
      <w:lang w:val="ru-RU" w:eastAsia="ru-RU"/>
    </w:rPr>
  </w:style>
  <w:style w:type="character" w:customStyle="1" w:styleId="280">
    <w:name w:val="Знак Знак28"/>
    <w:uiPriority w:val="99"/>
    <w:qFormat/>
    <w:locked/>
    <w:rsid w:val="00986055"/>
    <w:rPr>
      <w:sz w:val="16"/>
      <w:lang w:val="ru-RU" w:eastAsia="ru-RU"/>
    </w:rPr>
  </w:style>
  <w:style w:type="character" w:customStyle="1" w:styleId="272">
    <w:name w:val="Знак Знак27"/>
    <w:qFormat/>
    <w:locked/>
    <w:rsid w:val="00986055"/>
    <w:rPr>
      <w:rFonts w:ascii="Courier New" w:hAnsi="Courier New"/>
      <w:lang w:val="ru-RU" w:eastAsia="ru-RU"/>
    </w:rPr>
  </w:style>
  <w:style w:type="character" w:customStyle="1" w:styleId="3f9">
    <w:name w:val="Основной текст (3)_"/>
    <w:uiPriority w:val="99"/>
    <w:qFormat/>
    <w:locked/>
    <w:rsid w:val="00986055"/>
    <w:rPr>
      <w:rFonts w:ascii="Century Schoolbook" w:hAnsi="Century Schoolbook"/>
      <w:sz w:val="18"/>
      <w:shd w:val="clear" w:color="auto" w:fill="FFFFFF"/>
    </w:rPr>
  </w:style>
  <w:style w:type="paragraph" w:customStyle="1" w:styleId="21e">
    <w:name w:val="Цитата 21"/>
    <w:basedOn w:val="a8"/>
    <w:next w:val="a8"/>
    <w:link w:val="QuoteChar4"/>
    <w:qFormat/>
    <w:rsid w:val="00986055"/>
    <w:pPr>
      <w:spacing w:before="200" w:after="160"/>
      <w:ind w:left="864" w:right="864"/>
      <w:jc w:val="center"/>
    </w:pPr>
    <w:rPr>
      <w:i/>
      <w:color w:val="000000"/>
      <w:szCs w:val="20"/>
    </w:rPr>
  </w:style>
  <w:style w:type="character" w:customStyle="1" w:styleId="QuoteChar4">
    <w:name w:val="Quote Char4"/>
    <w:link w:val="21e"/>
    <w:uiPriority w:val="99"/>
    <w:qFormat/>
    <w:locked/>
    <w:rsid w:val="00986055"/>
    <w:rPr>
      <w:rFonts w:ascii="Times New Roman" w:eastAsia="Calibri" w:hAnsi="Times New Roman" w:cs="Times New Roman"/>
      <w:i/>
      <w:color w:val="000000"/>
      <w:sz w:val="24"/>
      <w:szCs w:val="20"/>
    </w:rPr>
  </w:style>
  <w:style w:type="character" w:customStyle="1" w:styleId="21f">
    <w:name w:val="Цитата 2 Знак1"/>
    <w:uiPriority w:val="99"/>
    <w:qFormat/>
    <w:rsid w:val="00986055"/>
    <w:rPr>
      <w:rFonts w:ascii="Times New Roman" w:hAnsi="Times New Roman"/>
      <w:i/>
      <w:color w:val="404040"/>
      <w:sz w:val="24"/>
      <w:lang w:eastAsia="ru-RU"/>
    </w:rPr>
  </w:style>
  <w:style w:type="paragraph" w:customStyle="1" w:styleId="1fffff4">
    <w:name w:val="Выделенная цитата1"/>
    <w:basedOn w:val="a8"/>
    <w:next w:val="a8"/>
    <w:link w:val="IntenseQuoteChar4"/>
    <w:qFormat/>
    <w:rsid w:val="00986055"/>
    <w:pPr>
      <w:pBdr>
        <w:top w:val="single" w:sz="4" w:space="10" w:color="5B9BD5"/>
        <w:bottom w:val="single" w:sz="4" w:space="10" w:color="5B9BD5"/>
      </w:pBdr>
      <w:spacing w:before="360" w:after="360"/>
      <w:ind w:left="864" w:right="864"/>
      <w:jc w:val="center"/>
    </w:pPr>
    <w:rPr>
      <w:b/>
      <w:i/>
      <w:color w:val="4F81BD"/>
      <w:szCs w:val="20"/>
    </w:rPr>
  </w:style>
  <w:style w:type="character" w:customStyle="1" w:styleId="IntenseQuoteChar4">
    <w:name w:val="Intense Quote Char4"/>
    <w:link w:val="1fffff4"/>
    <w:uiPriority w:val="99"/>
    <w:qFormat/>
    <w:locked/>
    <w:rsid w:val="00986055"/>
    <w:rPr>
      <w:rFonts w:ascii="Times New Roman" w:eastAsia="Calibri" w:hAnsi="Times New Roman" w:cs="Times New Roman"/>
      <w:b/>
      <w:i/>
      <w:color w:val="4F81BD"/>
      <w:sz w:val="24"/>
      <w:szCs w:val="20"/>
    </w:rPr>
  </w:style>
  <w:style w:type="character" w:customStyle="1" w:styleId="1fffff5">
    <w:name w:val="Выделенная цитата Знак1"/>
    <w:uiPriority w:val="99"/>
    <w:qFormat/>
    <w:rsid w:val="00986055"/>
    <w:rPr>
      <w:rFonts w:ascii="Times New Roman" w:hAnsi="Times New Roman"/>
      <w:i/>
      <w:color w:val="5B9BD5"/>
      <w:sz w:val="24"/>
      <w:lang w:eastAsia="ru-RU"/>
    </w:rPr>
  </w:style>
  <w:style w:type="character" w:customStyle="1" w:styleId="SubtleEmphasis1">
    <w:name w:val="Subtle Emphasis1"/>
    <w:uiPriority w:val="99"/>
    <w:rsid w:val="00986055"/>
    <w:rPr>
      <w:i/>
      <w:color w:val="808080"/>
    </w:rPr>
  </w:style>
  <w:style w:type="character" w:customStyle="1" w:styleId="hpsatn">
    <w:name w:val="hps atn"/>
    <w:uiPriority w:val="99"/>
    <w:qFormat/>
    <w:rsid w:val="00986055"/>
  </w:style>
  <w:style w:type="character" w:customStyle="1" w:styleId="udar">
    <w:name w:val="udar"/>
    <w:uiPriority w:val="99"/>
    <w:qFormat/>
    <w:rsid w:val="00986055"/>
  </w:style>
  <w:style w:type="character" w:customStyle="1" w:styleId="FontStyle139">
    <w:name w:val="Font Style139"/>
    <w:uiPriority w:val="99"/>
    <w:qFormat/>
    <w:rsid w:val="00986055"/>
    <w:rPr>
      <w:rFonts w:ascii="Palatino Linotype" w:hAnsi="Palatino Linotype"/>
      <w:sz w:val="18"/>
    </w:rPr>
  </w:style>
  <w:style w:type="character" w:customStyle="1" w:styleId="FontStyle156">
    <w:name w:val="Font Style156"/>
    <w:uiPriority w:val="99"/>
    <w:qFormat/>
    <w:rsid w:val="00986055"/>
    <w:rPr>
      <w:rFonts w:ascii="Palatino Linotype" w:hAnsi="Palatino Linotype"/>
      <w:sz w:val="18"/>
    </w:rPr>
  </w:style>
  <w:style w:type="character" w:customStyle="1" w:styleId="FontStyle157">
    <w:name w:val="Font Style157"/>
    <w:uiPriority w:val="99"/>
    <w:qFormat/>
    <w:rsid w:val="00986055"/>
    <w:rPr>
      <w:rFonts w:ascii="Palatino Linotype" w:hAnsi="Palatino Linotype"/>
      <w:sz w:val="18"/>
    </w:rPr>
  </w:style>
  <w:style w:type="character" w:customStyle="1" w:styleId="FontStyle138">
    <w:name w:val="Font Style138"/>
    <w:uiPriority w:val="99"/>
    <w:qFormat/>
    <w:rsid w:val="00986055"/>
    <w:rPr>
      <w:rFonts w:ascii="Palatino Linotype" w:hAnsi="Palatino Linotype"/>
      <w:b/>
      <w:sz w:val="18"/>
    </w:rPr>
  </w:style>
  <w:style w:type="character" w:customStyle="1" w:styleId="FontStyle146">
    <w:name w:val="Font Style146"/>
    <w:uiPriority w:val="99"/>
    <w:qFormat/>
    <w:rsid w:val="00986055"/>
    <w:rPr>
      <w:rFonts w:ascii="Palatino Linotype" w:hAnsi="Palatino Linotype"/>
      <w:b/>
      <w:sz w:val="18"/>
    </w:rPr>
  </w:style>
  <w:style w:type="character" w:customStyle="1" w:styleId="2ff6">
    <w:name w:val="Знак2"/>
    <w:rsid w:val="00986055"/>
    <w:rPr>
      <w:sz w:val="24"/>
      <w:lang w:val="ru-RU" w:eastAsia="en-US"/>
    </w:rPr>
  </w:style>
  <w:style w:type="character" w:customStyle="1" w:styleId="85">
    <w:name w:val="Основной текст + 85"/>
    <w:aliases w:val="5 pt45,Полужирный38,Курсив23,Интервал 1 pt46,Основной текст (12) + 13 pt,Интервал 1 pt29"/>
    <w:uiPriority w:val="99"/>
    <w:qFormat/>
    <w:rsid w:val="00986055"/>
    <w:rPr>
      <w:rFonts w:ascii="Times New Roman" w:hAnsi="Times New Roman"/>
      <w:b/>
      <w:i/>
      <w:spacing w:val="30"/>
      <w:sz w:val="17"/>
      <w:shd w:val="clear" w:color="auto" w:fill="FFFFFF"/>
      <w:lang w:val="ru-RU" w:eastAsia="ru-RU"/>
    </w:rPr>
  </w:style>
  <w:style w:type="character" w:customStyle="1" w:styleId="22Arial">
    <w:name w:val="Основной текст (22) + Arial"/>
    <w:aliases w:val="Полужирный,Курсив,Основной текст + 13 pt,Интервал 0 pt,Основной текст (2) + 9 pt1"/>
    <w:uiPriority w:val="99"/>
    <w:rsid w:val="00986055"/>
    <w:rPr>
      <w:rFonts w:ascii="Arial" w:hAnsi="Arial"/>
      <w:b/>
      <w:i/>
      <w:sz w:val="21"/>
      <w:shd w:val="clear" w:color="auto" w:fill="FFFFFF"/>
    </w:rPr>
  </w:style>
  <w:style w:type="character" w:customStyle="1" w:styleId="affffffff7">
    <w:name w:val="Основной текст + Полужирный"/>
    <w:aliases w:val="Курсив87,Интервал 0 pt122"/>
    <w:uiPriority w:val="99"/>
    <w:qFormat/>
    <w:rsid w:val="00986055"/>
    <w:rPr>
      <w:rFonts w:ascii="Century Schoolbook" w:hAnsi="Century Schoolbook"/>
      <w:b/>
      <w:sz w:val="18"/>
      <w:shd w:val="clear" w:color="auto" w:fill="FFFFFF"/>
    </w:rPr>
  </w:style>
  <w:style w:type="character" w:customStyle="1" w:styleId="21f0">
    <w:name w:val="Заголовок 2 Знак1"/>
    <w:uiPriority w:val="99"/>
    <w:qFormat/>
    <w:rsid w:val="00986055"/>
    <w:rPr>
      <w:rFonts w:ascii="Arial" w:hAnsi="Arial"/>
      <w:b/>
      <w:i/>
      <w:sz w:val="28"/>
    </w:rPr>
  </w:style>
  <w:style w:type="character" w:customStyle="1" w:styleId="414">
    <w:name w:val="Заголовок 4 Знак1"/>
    <w:uiPriority w:val="99"/>
    <w:qFormat/>
    <w:locked/>
    <w:rsid w:val="00986055"/>
    <w:rPr>
      <w:rFonts w:ascii="Times New Roman" w:hAnsi="Times New Roman"/>
      <w:b/>
      <w:sz w:val="28"/>
      <w:lang w:eastAsia="ru-RU"/>
    </w:rPr>
  </w:style>
  <w:style w:type="character" w:customStyle="1" w:styleId="317">
    <w:name w:val="Заголовок 3 Знак1"/>
    <w:aliases w:val="Знак2 Знак,Знак2 Знак3"/>
    <w:uiPriority w:val="99"/>
    <w:qFormat/>
    <w:locked/>
    <w:rsid w:val="00986055"/>
    <w:rPr>
      <w:rFonts w:ascii="Times New Roman" w:hAnsi="Times New Roman"/>
      <w:b/>
      <w:sz w:val="27"/>
      <w:lang w:eastAsia="ru-RU"/>
    </w:rPr>
  </w:style>
  <w:style w:type="character" w:customStyle="1" w:styleId="610">
    <w:name w:val="Заголовок 6 Знак1"/>
    <w:uiPriority w:val="99"/>
    <w:qFormat/>
    <w:rsid w:val="00986055"/>
    <w:rPr>
      <w:b/>
      <w:sz w:val="22"/>
      <w:lang w:val="ru-RU" w:eastAsia="ru-RU"/>
    </w:rPr>
  </w:style>
  <w:style w:type="character" w:customStyle="1" w:styleId="tbb121">
    <w:name w:val="tbb121"/>
    <w:uiPriority w:val="99"/>
    <w:qFormat/>
    <w:rsid w:val="00986055"/>
    <w:rPr>
      <w:rFonts w:ascii="Arial" w:hAnsi="Arial"/>
      <w:b/>
      <w:color w:val="000000"/>
      <w:sz w:val="18"/>
      <w:u w:val="none"/>
    </w:rPr>
  </w:style>
  <w:style w:type="character" w:customStyle="1" w:styleId="tbl121">
    <w:name w:val="tbl121"/>
    <w:uiPriority w:val="99"/>
    <w:qFormat/>
    <w:rsid w:val="00986055"/>
    <w:rPr>
      <w:rFonts w:ascii="Tahoma" w:hAnsi="Tahoma"/>
      <w:color w:val="000000"/>
      <w:sz w:val="18"/>
      <w:u w:val="none"/>
    </w:rPr>
  </w:style>
  <w:style w:type="character" w:customStyle="1" w:styleId="em11">
    <w:name w:val="em11"/>
    <w:uiPriority w:val="99"/>
    <w:qFormat/>
    <w:rsid w:val="00986055"/>
    <w:rPr>
      <w:b/>
      <w:sz w:val="24"/>
    </w:rPr>
  </w:style>
  <w:style w:type="character" w:customStyle="1" w:styleId="8pt">
    <w:name w:val="Основной текст + 8 pt"/>
    <w:uiPriority w:val="99"/>
    <w:qFormat/>
    <w:rsid w:val="00986055"/>
    <w:rPr>
      <w:rFonts w:ascii="Times New Roman" w:hAnsi="Times New Roman"/>
      <w:spacing w:val="0"/>
      <w:sz w:val="16"/>
    </w:rPr>
  </w:style>
  <w:style w:type="character" w:customStyle="1" w:styleId="7pt">
    <w:name w:val="Основной текст + 7 pt"/>
    <w:uiPriority w:val="99"/>
    <w:qFormat/>
    <w:rsid w:val="00986055"/>
    <w:rPr>
      <w:rFonts w:ascii="Times New Roman" w:hAnsi="Times New Roman"/>
      <w:spacing w:val="0"/>
      <w:sz w:val="14"/>
    </w:rPr>
  </w:style>
  <w:style w:type="character" w:customStyle="1" w:styleId="10pt">
    <w:name w:val="Основной текст + 10 pt"/>
    <w:uiPriority w:val="99"/>
    <w:qFormat/>
    <w:rsid w:val="00986055"/>
    <w:rPr>
      <w:rFonts w:ascii="Times New Roman" w:hAnsi="Times New Roman"/>
      <w:b/>
      <w:spacing w:val="0"/>
      <w:sz w:val="20"/>
    </w:rPr>
  </w:style>
  <w:style w:type="character" w:customStyle="1" w:styleId="affffffff8">
    <w:name w:val="Основной текст + Курсив"/>
    <w:aliases w:val="Интервал 1 pt144"/>
    <w:uiPriority w:val="99"/>
    <w:qFormat/>
    <w:rsid w:val="00986055"/>
    <w:rPr>
      <w:rFonts w:ascii="Times New Roman" w:hAnsi="Times New Roman"/>
      <w:i/>
      <w:spacing w:val="0"/>
      <w:sz w:val="21"/>
    </w:rPr>
  </w:style>
  <w:style w:type="character" w:customStyle="1" w:styleId="5pt">
    <w:name w:val="Основной текст + 5 pt"/>
    <w:uiPriority w:val="99"/>
    <w:qFormat/>
    <w:rsid w:val="00986055"/>
    <w:rPr>
      <w:rFonts w:ascii="Times New Roman" w:hAnsi="Times New Roman"/>
      <w:spacing w:val="10"/>
      <w:sz w:val="10"/>
    </w:rPr>
  </w:style>
  <w:style w:type="character" w:customStyle="1" w:styleId="9pt">
    <w:name w:val="Основной текст + 9 pt"/>
    <w:uiPriority w:val="99"/>
    <w:qFormat/>
    <w:rsid w:val="00986055"/>
    <w:rPr>
      <w:rFonts w:ascii="Times New Roman" w:hAnsi="Times New Roman"/>
      <w:spacing w:val="0"/>
      <w:sz w:val="18"/>
    </w:rPr>
  </w:style>
  <w:style w:type="character" w:customStyle="1" w:styleId="TimesNewRoman0">
    <w:name w:val="Основной текст + Times New Roman"/>
    <w:uiPriority w:val="99"/>
    <w:qFormat/>
    <w:rsid w:val="00986055"/>
    <w:rPr>
      <w:rFonts w:ascii="Times New Roman" w:hAnsi="Times New Roman"/>
      <w:spacing w:val="0"/>
      <w:sz w:val="21"/>
    </w:rPr>
  </w:style>
  <w:style w:type="character" w:customStyle="1" w:styleId="WW-9pt">
    <w:name w:val="WW-Основной текст + 9 pt"/>
    <w:uiPriority w:val="99"/>
    <w:qFormat/>
    <w:rsid w:val="00986055"/>
    <w:rPr>
      <w:rFonts w:ascii="Times New Roman" w:hAnsi="Times New Roman"/>
      <w:spacing w:val="0"/>
      <w:sz w:val="18"/>
    </w:rPr>
  </w:style>
  <w:style w:type="character" w:customStyle="1" w:styleId="gogofoundword">
    <w:name w:val="gogofoundword"/>
    <w:uiPriority w:val="99"/>
    <w:qFormat/>
    <w:rsid w:val="00986055"/>
  </w:style>
  <w:style w:type="character" w:customStyle="1" w:styleId="DefaultParagraphFont1">
    <w:name w:val="Default Paragraph Font1"/>
    <w:uiPriority w:val="99"/>
    <w:rsid w:val="00986055"/>
  </w:style>
  <w:style w:type="character" w:customStyle="1" w:styleId="FontStyle124">
    <w:name w:val="Font Style124"/>
    <w:uiPriority w:val="99"/>
    <w:qFormat/>
    <w:rsid w:val="00986055"/>
    <w:rPr>
      <w:rFonts w:ascii="Times New Roman" w:hAnsi="Times New Roman"/>
      <w:b/>
      <w:sz w:val="18"/>
    </w:rPr>
  </w:style>
  <w:style w:type="character" w:customStyle="1" w:styleId="red">
    <w:name w:val="red"/>
    <w:uiPriority w:val="99"/>
    <w:qFormat/>
    <w:rsid w:val="00986055"/>
  </w:style>
  <w:style w:type="character" w:customStyle="1" w:styleId="msosubtleemphasis0">
    <w:name w:val="msosubtleemphasis"/>
    <w:uiPriority w:val="99"/>
    <w:qFormat/>
    <w:rsid w:val="00986055"/>
    <w:rPr>
      <w:i/>
      <w:color w:val="808080"/>
    </w:rPr>
  </w:style>
  <w:style w:type="character" w:customStyle="1" w:styleId="FontStyle120">
    <w:name w:val="Font Style120"/>
    <w:uiPriority w:val="99"/>
    <w:qFormat/>
    <w:rsid w:val="00986055"/>
    <w:rPr>
      <w:rFonts w:ascii="Times New Roman" w:hAnsi="Times New Roman"/>
      <w:b/>
      <w:sz w:val="26"/>
    </w:rPr>
  </w:style>
  <w:style w:type="character" w:customStyle="1" w:styleId="FontStyle121">
    <w:name w:val="Font Style121"/>
    <w:uiPriority w:val="99"/>
    <w:qFormat/>
    <w:rsid w:val="00986055"/>
    <w:rPr>
      <w:rFonts w:ascii="Times New Roman" w:hAnsi="Times New Roman"/>
      <w:sz w:val="26"/>
    </w:rPr>
  </w:style>
  <w:style w:type="character" w:customStyle="1" w:styleId="t9">
    <w:name w:val="t9"/>
    <w:uiPriority w:val="99"/>
    <w:qFormat/>
    <w:rsid w:val="00986055"/>
    <w:rPr>
      <w:rFonts w:ascii="Times New Roman" w:hAnsi="Times New Roman"/>
    </w:rPr>
  </w:style>
  <w:style w:type="character" w:customStyle="1" w:styleId="t10">
    <w:name w:val="t10"/>
    <w:uiPriority w:val="99"/>
    <w:qFormat/>
    <w:rsid w:val="00986055"/>
    <w:rPr>
      <w:rFonts w:ascii="Times New Roman" w:hAnsi="Times New Roman"/>
    </w:rPr>
  </w:style>
  <w:style w:type="character" w:customStyle="1" w:styleId="c2">
    <w:name w:val="c2"/>
    <w:uiPriority w:val="99"/>
    <w:qFormat/>
    <w:rsid w:val="00986055"/>
    <w:rPr>
      <w:rFonts w:ascii="Times New Roman" w:hAnsi="Times New Roman"/>
    </w:rPr>
  </w:style>
  <w:style w:type="character" w:customStyle="1" w:styleId="c0">
    <w:name w:val="c0"/>
    <w:uiPriority w:val="99"/>
    <w:qFormat/>
    <w:rsid w:val="00986055"/>
    <w:rPr>
      <w:rFonts w:ascii="Times New Roman" w:hAnsi="Times New Roman"/>
    </w:rPr>
  </w:style>
  <w:style w:type="character" w:customStyle="1" w:styleId="ft776">
    <w:name w:val="ft776"/>
    <w:uiPriority w:val="99"/>
    <w:qFormat/>
    <w:rsid w:val="00986055"/>
    <w:rPr>
      <w:rFonts w:ascii="Times New Roman" w:hAnsi="Times New Roman"/>
    </w:rPr>
  </w:style>
  <w:style w:type="character" w:customStyle="1" w:styleId="highlight">
    <w:name w:val="highlight"/>
    <w:uiPriority w:val="99"/>
    <w:qFormat/>
    <w:rsid w:val="00986055"/>
    <w:rPr>
      <w:rFonts w:ascii="Times New Roman" w:hAnsi="Times New Roman"/>
    </w:rPr>
  </w:style>
  <w:style w:type="character" w:customStyle="1" w:styleId="ft431">
    <w:name w:val="ft431"/>
    <w:uiPriority w:val="99"/>
    <w:qFormat/>
    <w:rsid w:val="00986055"/>
    <w:rPr>
      <w:rFonts w:ascii="Times New Roman" w:hAnsi="Times New Roman"/>
    </w:rPr>
  </w:style>
  <w:style w:type="character" w:customStyle="1" w:styleId="ft793">
    <w:name w:val="ft793"/>
    <w:uiPriority w:val="99"/>
    <w:qFormat/>
    <w:rsid w:val="00986055"/>
    <w:rPr>
      <w:rFonts w:ascii="Times New Roman" w:hAnsi="Times New Roman"/>
    </w:rPr>
  </w:style>
  <w:style w:type="character" w:customStyle="1" w:styleId="ft802">
    <w:name w:val="ft802"/>
    <w:uiPriority w:val="99"/>
    <w:qFormat/>
    <w:rsid w:val="00986055"/>
    <w:rPr>
      <w:rFonts w:ascii="Times New Roman" w:hAnsi="Times New Roman"/>
    </w:rPr>
  </w:style>
  <w:style w:type="character" w:customStyle="1" w:styleId="ft890">
    <w:name w:val="ft890"/>
    <w:uiPriority w:val="99"/>
    <w:qFormat/>
    <w:rsid w:val="00986055"/>
    <w:rPr>
      <w:rFonts w:ascii="Times New Roman" w:hAnsi="Times New Roman"/>
    </w:rPr>
  </w:style>
  <w:style w:type="character" w:customStyle="1" w:styleId="ft904">
    <w:name w:val="ft904"/>
    <w:uiPriority w:val="99"/>
    <w:qFormat/>
    <w:rsid w:val="00986055"/>
    <w:rPr>
      <w:rFonts w:ascii="Times New Roman" w:hAnsi="Times New Roman"/>
    </w:rPr>
  </w:style>
  <w:style w:type="character" w:customStyle="1" w:styleId="ft914">
    <w:name w:val="ft914"/>
    <w:uiPriority w:val="99"/>
    <w:qFormat/>
    <w:rsid w:val="00986055"/>
    <w:rPr>
      <w:rFonts w:ascii="Times New Roman" w:hAnsi="Times New Roman"/>
    </w:rPr>
  </w:style>
  <w:style w:type="character" w:customStyle="1" w:styleId="accented">
    <w:name w:val="accented"/>
    <w:uiPriority w:val="99"/>
    <w:qFormat/>
    <w:rsid w:val="00986055"/>
  </w:style>
  <w:style w:type="character" w:customStyle="1" w:styleId="FontStyle214">
    <w:name w:val="Font Style214"/>
    <w:uiPriority w:val="99"/>
    <w:qFormat/>
    <w:rsid w:val="00986055"/>
    <w:rPr>
      <w:rFonts w:ascii="Trebuchet MS" w:hAnsi="Trebuchet MS"/>
      <w:b/>
      <w:color w:val="000000"/>
      <w:sz w:val="22"/>
    </w:rPr>
  </w:style>
  <w:style w:type="character" w:customStyle="1" w:styleId="affffffff9">
    <w:name w:val="Цветовое выделение"/>
    <w:uiPriority w:val="99"/>
    <w:qFormat/>
    <w:rsid w:val="00986055"/>
    <w:rPr>
      <w:b/>
      <w:color w:val="000080"/>
      <w:sz w:val="22"/>
    </w:rPr>
  </w:style>
  <w:style w:type="character" w:customStyle="1" w:styleId="affffffffa">
    <w:name w:val="Гипертекстовая ссылка"/>
    <w:uiPriority w:val="99"/>
    <w:qFormat/>
    <w:rsid w:val="00986055"/>
    <w:rPr>
      <w:b/>
      <w:color w:val="008000"/>
      <w:sz w:val="22"/>
      <w:u w:val="single"/>
    </w:rPr>
  </w:style>
  <w:style w:type="character" w:customStyle="1" w:styleId="HTML12">
    <w:name w:val="Стандартный HTML Знак1"/>
    <w:uiPriority w:val="99"/>
    <w:qFormat/>
    <w:rsid w:val="00986055"/>
    <w:rPr>
      <w:rFonts w:ascii="Consolas" w:hAnsi="Consolas"/>
      <w:sz w:val="20"/>
      <w:lang w:val="ru-RU" w:eastAsia="ru-RU"/>
    </w:rPr>
  </w:style>
  <w:style w:type="character" w:customStyle="1" w:styleId="FontStyle53">
    <w:name w:val="Font Style53"/>
    <w:uiPriority w:val="99"/>
    <w:qFormat/>
    <w:rsid w:val="00986055"/>
    <w:rPr>
      <w:rFonts w:ascii="Arial" w:hAnsi="Arial"/>
      <w:b/>
      <w:sz w:val="18"/>
    </w:rPr>
  </w:style>
  <w:style w:type="character" w:customStyle="1" w:styleId="21f1">
    <w:name w:val="Красная строка 2 Знак1"/>
    <w:uiPriority w:val="99"/>
    <w:qFormat/>
    <w:rsid w:val="00986055"/>
    <w:rPr>
      <w:sz w:val="24"/>
      <w:lang w:val="ru-RU" w:eastAsia="ru-RU"/>
    </w:rPr>
  </w:style>
  <w:style w:type="character" w:customStyle="1" w:styleId="1fffff6">
    <w:name w:val="Название Знак1"/>
    <w:uiPriority w:val="99"/>
    <w:qFormat/>
    <w:rsid w:val="00986055"/>
    <w:rPr>
      <w:rFonts w:ascii="Cambria" w:hAnsi="Cambria"/>
      <w:color w:val="17365D"/>
      <w:spacing w:val="5"/>
      <w:kern w:val="28"/>
      <w:sz w:val="52"/>
      <w:lang w:eastAsia="ru-RU"/>
    </w:rPr>
  </w:style>
  <w:style w:type="character" w:customStyle="1" w:styleId="font0">
    <w:name w:val="font0"/>
    <w:uiPriority w:val="99"/>
    <w:qFormat/>
    <w:rsid w:val="00986055"/>
  </w:style>
  <w:style w:type="character" w:customStyle="1" w:styleId="s3">
    <w:name w:val="s3"/>
    <w:uiPriority w:val="99"/>
    <w:qFormat/>
    <w:rsid w:val="00986055"/>
    <w:rPr>
      <w:rFonts w:ascii="Times New Roman" w:hAnsi="Times New Roman"/>
    </w:rPr>
  </w:style>
  <w:style w:type="character" w:customStyle="1" w:styleId="FontStyle46">
    <w:name w:val="Font Style46"/>
    <w:uiPriority w:val="99"/>
    <w:qFormat/>
    <w:rsid w:val="00986055"/>
    <w:rPr>
      <w:rFonts w:ascii="Times New Roman" w:hAnsi="Times New Roman"/>
      <w:b/>
      <w:sz w:val="30"/>
    </w:rPr>
  </w:style>
  <w:style w:type="character" w:customStyle="1" w:styleId="newstitle">
    <w:name w:val="news_title"/>
    <w:uiPriority w:val="99"/>
    <w:qFormat/>
    <w:rsid w:val="00986055"/>
  </w:style>
  <w:style w:type="character" w:customStyle="1" w:styleId="s1">
    <w:name w:val="s1"/>
    <w:uiPriority w:val="99"/>
    <w:qFormat/>
    <w:rsid w:val="00986055"/>
    <w:rPr>
      <w:rFonts w:ascii="Times New Roman" w:hAnsi="Times New Roman"/>
    </w:rPr>
  </w:style>
  <w:style w:type="character" w:customStyle="1" w:styleId="WW8Num8z0">
    <w:name w:val="WW8Num8z0"/>
    <w:uiPriority w:val="99"/>
    <w:qFormat/>
    <w:rsid w:val="00986055"/>
    <w:rPr>
      <w:rFonts w:ascii="Wingdings 2" w:hAnsi="Wingdings 2"/>
    </w:rPr>
  </w:style>
  <w:style w:type="character" w:customStyle="1" w:styleId="ep">
    <w:name w:val="ep"/>
    <w:uiPriority w:val="99"/>
    <w:qFormat/>
    <w:rsid w:val="00986055"/>
  </w:style>
  <w:style w:type="character" w:customStyle="1" w:styleId="searchterm1">
    <w:name w:val="searchterm1"/>
    <w:uiPriority w:val="99"/>
    <w:qFormat/>
    <w:rsid w:val="00986055"/>
    <w:rPr>
      <w:b/>
      <w:sz w:val="2"/>
      <w:bdr w:val="single" w:sz="6" w:space="0" w:color="0000FF"/>
      <w:shd w:val="clear" w:color="auto" w:fill="CCCCFF"/>
    </w:rPr>
  </w:style>
  <w:style w:type="character" w:customStyle="1" w:styleId="review-h52">
    <w:name w:val="review-h52"/>
    <w:uiPriority w:val="99"/>
    <w:qFormat/>
    <w:rsid w:val="00986055"/>
    <w:rPr>
      <w:b/>
      <w:color w:val="004080"/>
      <w:sz w:val="18"/>
      <w:u w:val="none"/>
    </w:rPr>
  </w:style>
  <w:style w:type="character" w:customStyle="1" w:styleId="FontStyle571">
    <w:name w:val="Font Style571"/>
    <w:uiPriority w:val="99"/>
    <w:qFormat/>
    <w:rsid w:val="00986055"/>
    <w:rPr>
      <w:rFonts w:ascii="Candara" w:hAnsi="Candara"/>
      <w:b/>
      <w:sz w:val="24"/>
    </w:rPr>
  </w:style>
  <w:style w:type="character" w:customStyle="1" w:styleId="FontStyle596">
    <w:name w:val="Font Style596"/>
    <w:uiPriority w:val="99"/>
    <w:qFormat/>
    <w:rsid w:val="00986055"/>
    <w:rPr>
      <w:rFonts w:ascii="Times New Roman" w:hAnsi="Times New Roman"/>
      <w:b/>
      <w:i/>
      <w:sz w:val="16"/>
    </w:rPr>
  </w:style>
  <w:style w:type="character" w:customStyle="1" w:styleId="FontStyle264">
    <w:name w:val="Font Style264"/>
    <w:uiPriority w:val="99"/>
    <w:qFormat/>
    <w:rsid w:val="00986055"/>
    <w:rPr>
      <w:rFonts w:ascii="Franklin Gothic Demi" w:hAnsi="Franklin Gothic Demi"/>
      <w:b/>
      <w:sz w:val="22"/>
    </w:rPr>
  </w:style>
  <w:style w:type="character" w:customStyle="1" w:styleId="FontStyle260">
    <w:name w:val="Font Style260"/>
    <w:uiPriority w:val="99"/>
    <w:qFormat/>
    <w:rsid w:val="00986055"/>
    <w:rPr>
      <w:rFonts w:ascii="Franklin Gothic Demi" w:hAnsi="Franklin Gothic Demi"/>
      <w:b/>
      <w:sz w:val="26"/>
    </w:rPr>
  </w:style>
  <w:style w:type="character" w:customStyle="1" w:styleId="FontStyle426">
    <w:name w:val="Font Style426"/>
    <w:uiPriority w:val="99"/>
    <w:qFormat/>
    <w:rsid w:val="00986055"/>
    <w:rPr>
      <w:rFonts w:ascii="Times New Roman" w:hAnsi="Times New Roman"/>
      <w:color w:val="000000"/>
      <w:sz w:val="20"/>
    </w:rPr>
  </w:style>
  <w:style w:type="character" w:customStyle="1" w:styleId="FontStyle707">
    <w:name w:val="Font Style707"/>
    <w:uiPriority w:val="99"/>
    <w:qFormat/>
    <w:rsid w:val="00986055"/>
    <w:rPr>
      <w:rFonts w:ascii="Bookman Old Style" w:hAnsi="Bookman Old Style"/>
      <w:color w:val="000000"/>
      <w:sz w:val="16"/>
    </w:rPr>
  </w:style>
  <w:style w:type="character" w:customStyle="1" w:styleId="FontStyle679">
    <w:name w:val="Font Style679"/>
    <w:uiPriority w:val="99"/>
    <w:qFormat/>
    <w:rsid w:val="00986055"/>
    <w:rPr>
      <w:rFonts w:ascii="Times New Roman" w:hAnsi="Times New Roman"/>
      <w:i/>
      <w:color w:val="000000"/>
      <w:sz w:val="20"/>
    </w:rPr>
  </w:style>
  <w:style w:type="character" w:customStyle="1" w:styleId="FontStyle695">
    <w:name w:val="Font Style695"/>
    <w:uiPriority w:val="99"/>
    <w:qFormat/>
    <w:rsid w:val="00986055"/>
    <w:rPr>
      <w:rFonts w:ascii="Times New Roman" w:hAnsi="Times New Roman"/>
      <w:b/>
      <w:color w:val="000000"/>
      <w:sz w:val="16"/>
    </w:rPr>
  </w:style>
  <w:style w:type="character" w:customStyle="1" w:styleId="FontStyle668">
    <w:name w:val="Font Style668"/>
    <w:uiPriority w:val="99"/>
    <w:qFormat/>
    <w:rsid w:val="00986055"/>
    <w:rPr>
      <w:rFonts w:ascii="Times New Roman" w:hAnsi="Times New Roman"/>
      <w:color w:val="000000"/>
      <w:sz w:val="20"/>
    </w:rPr>
  </w:style>
  <w:style w:type="character" w:customStyle="1" w:styleId="FontStyle527">
    <w:name w:val="Font Style527"/>
    <w:uiPriority w:val="99"/>
    <w:qFormat/>
    <w:rsid w:val="00986055"/>
    <w:rPr>
      <w:rFonts w:ascii="Times New Roman" w:hAnsi="Times New Roman"/>
      <w:b/>
      <w:color w:val="000000"/>
      <w:sz w:val="16"/>
    </w:rPr>
  </w:style>
  <w:style w:type="character" w:customStyle="1" w:styleId="FontStyle236">
    <w:name w:val="Font Style236"/>
    <w:uiPriority w:val="99"/>
    <w:qFormat/>
    <w:rsid w:val="00986055"/>
    <w:rPr>
      <w:rFonts w:ascii="Times New Roman" w:hAnsi="Times New Roman"/>
      <w:color w:val="000000"/>
      <w:sz w:val="20"/>
    </w:rPr>
  </w:style>
  <w:style w:type="character" w:customStyle="1" w:styleId="FontStyle719">
    <w:name w:val="Font Style719"/>
    <w:uiPriority w:val="99"/>
    <w:qFormat/>
    <w:rsid w:val="00986055"/>
    <w:rPr>
      <w:rFonts w:ascii="Bookman Old Style" w:hAnsi="Bookman Old Style"/>
      <w:b/>
      <w:color w:val="000000"/>
      <w:sz w:val="16"/>
    </w:rPr>
  </w:style>
  <w:style w:type="character" w:customStyle="1" w:styleId="FontStyle720">
    <w:name w:val="Font Style720"/>
    <w:uiPriority w:val="99"/>
    <w:qFormat/>
    <w:rsid w:val="00986055"/>
    <w:rPr>
      <w:rFonts w:ascii="Tahoma" w:hAnsi="Tahoma"/>
      <w:color w:val="000000"/>
      <w:sz w:val="14"/>
    </w:rPr>
  </w:style>
  <w:style w:type="character" w:customStyle="1" w:styleId="FontStyle815">
    <w:name w:val="Font Style815"/>
    <w:uiPriority w:val="99"/>
    <w:qFormat/>
    <w:rsid w:val="00986055"/>
    <w:rPr>
      <w:rFonts w:ascii="Bookman Old Style" w:hAnsi="Bookman Old Style"/>
      <w:color w:val="000000"/>
      <w:sz w:val="16"/>
    </w:rPr>
  </w:style>
  <w:style w:type="character" w:customStyle="1" w:styleId="FontStyle106">
    <w:name w:val="Font Style106"/>
    <w:uiPriority w:val="99"/>
    <w:qFormat/>
    <w:rsid w:val="00986055"/>
    <w:rPr>
      <w:rFonts w:ascii="Times New Roman" w:hAnsi="Times New Roman"/>
      <w:color w:val="000000"/>
      <w:sz w:val="24"/>
    </w:rPr>
  </w:style>
  <w:style w:type="character" w:customStyle="1" w:styleId="FontStyle122">
    <w:name w:val="Font Style122"/>
    <w:uiPriority w:val="99"/>
    <w:qFormat/>
    <w:rsid w:val="00986055"/>
    <w:rPr>
      <w:rFonts w:ascii="Times New Roman" w:hAnsi="Times New Roman"/>
      <w:color w:val="000000"/>
      <w:sz w:val="22"/>
    </w:rPr>
  </w:style>
  <w:style w:type="character" w:customStyle="1" w:styleId="146pt">
    <w:name w:val="Основной текст (14) + 6 pt"/>
    <w:uiPriority w:val="99"/>
    <w:qFormat/>
    <w:rsid w:val="00986055"/>
    <w:rPr>
      <w:rFonts w:ascii="Times New Roman" w:hAnsi="Times New Roman"/>
      <w:sz w:val="12"/>
      <w:shd w:val="clear" w:color="auto" w:fill="FFFFFF"/>
    </w:rPr>
  </w:style>
  <w:style w:type="character" w:customStyle="1" w:styleId="listing-desc">
    <w:name w:val="listing-desc"/>
    <w:uiPriority w:val="99"/>
    <w:qFormat/>
    <w:rsid w:val="00986055"/>
    <w:rPr>
      <w:rFonts w:ascii="Times New Roman" w:hAnsi="Times New Roman"/>
    </w:rPr>
  </w:style>
  <w:style w:type="character" w:customStyle="1" w:styleId="WW8Num1z0">
    <w:name w:val="WW8Num1z0"/>
    <w:uiPriority w:val="99"/>
    <w:qFormat/>
    <w:rsid w:val="00986055"/>
  </w:style>
  <w:style w:type="character" w:customStyle="1" w:styleId="WW8Num2z0">
    <w:name w:val="WW8Num2z0"/>
    <w:uiPriority w:val="99"/>
    <w:qFormat/>
    <w:rsid w:val="00986055"/>
  </w:style>
  <w:style w:type="character" w:customStyle="1" w:styleId="WW8Num3z0">
    <w:name w:val="WW8Num3z0"/>
    <w:uiPriority w:val="99"/>
    <w:qFormat/>
    <w:rsid w:val="00986055"/>
  </w:style>
  <w:style w:type="character" w:customStyle="1" w:styleId="WW8Num1z1">
    <w:name w:val="WW8Num1z1"/>
    <w:uiPriority w:val="99"/>
    <w:qFormat/>
    <w:rsid w:val="00986055"/>
  </w:style>
  <w:style w:type="character" w:customStyle="1" w:styleId="WW8Num1z2">
    <w:name w:val="WW8Num1z2"/>
    <w:uiPriority w:val="99"/>
    <w:qFormat/>
    <w:rsid w:val="00986055"/>
  </w:style>
  <w:style w:type="character" w:customStyle="1" w:styleId="WW8Num1z3">
    <w:name w:val="WW8Num1z3"/>
    <w:uiPriority w:val="99"/>
    <w:qFormat/>
    <w:rsid w:val="00986055"/>
  </w:style>
  <w:style w:type="character" w:customStyle="1" w:styleId="WW8Num1z4">
    <w:name w:val="WW8Num1z4"/>
    <w:uiPriority w:val="99"/>
    <w:qFormat/>
    <w:rsid w:val="00986055"/>
  </w:style>
  <w:style w:type="character" w:customStyle="1" w:styleId="WW8Num1z5">
    <w:name w:val="WW8Num1z5"/>
    <w:uiPriority w:val="99"/>
    <w:qFormat/>
    <w:rsid w:val="00986055"/>
  </w:style>
  <w:style w:type="character" w:customStyle="1" w:styleId="WW8Num1z6">
    <w:name w:val="WW8Num1z6"/>
    <w:uiPriority w:val="99"/>
    <w:qFormat/>
    <w:rsid w:val="00986055"/>
  </w:style>
  <w:style w:type="character" w:customStyle="1" w:styleId="WW8Num1z7">
    <w:name w:val="WW8Num1z7"/>
    <w:uiPriority w:val="99"/>
    <w:qFormat/>
    <w:rsid w:val="00986055"/>
  </w:style>
  <w:style w:type="character" w:customStyle="1" w:styleId="WW8Num1z8">
    <w:name w:val="WW8Num1z8"/>
    <w:uiPriority w:val="99"/>
    <w:qFormat/>
    <w:rsid w:val="00986055"/>
  </w:style>
  <w:style w:type="character" w:customStyle="1" w:styleId="1fffff7">
    <w:name w:val="Основной шрифт абзаца1"/>
    <w:uiPriority w:val="99"/>
    <w:qFormat/>
    <w:rsid w:val="00986055"/>
  </w:style>
  <w:style w:type="character" w:customStyle="1" w:styleId="affffffffb">
    <w:name w:val="Символ сноски"/>
    <w:uiPriority w:val="99"/>
    <w:qFormat/>
    <w:rsid w:val="00986055"/>
    <w:rPr>
      <w:vertAlign w:val="superscript"/>
    </w:rPr>
  </w:style>
  <w:style w:type="character" w:customStyle="1" w:styleId="-">
    <w:name w:val="опред-е"/>
    <w:uiPriority w:val="99"/>
    <w:qFormat/>
    <w:rsid w:val="00986055"/>
    <w:rPr>
      <w:b/>
    </w:rPr>
  </w:style>
  <w:style w:type="character" w:customStyle="1" w:styleId="FontStyle436">
    <w:name w:val="Font Style436"/>
    <w:uiPriority w:val="99"/>
    <w:qFormat/>
    <w:rsid w:val="00986055"/>
    <w:rPr>
      <w:rFonts w:ascii="Times New Roman" w:hAnsi="Times New Roman"/>
      <w:b/>
      <w:sz w:val="18"/>
    </w:rPr>
  </w:style>
  <w:style w:type="character" w:customStyle="1" w:styleId="FontStyle434">
    <w:name w:val="Font Style434"/>
    <w:uiPriority w:val="99"/>
    <w:qFormat/>
    <w:rsid w:val="00986055"/>
    <w:rPr>
      <w:rFonts w:ascii="Times New Roman" w:hAnsi="Times New Roman"/>
      <w:sz w:val="18"/>
    </w:rPr>
  </w:style>
  <w:style w:type="character" w:customStyle="1" w:styleId="2ff7">
    <w:name w:val="Основной текст Знак2"/>
    <w:uiPriority w:val="99"/>
    <w:qFormat/>
    <w:locked/>
    <w:rsid w:val="00986055"/>
    <w:rPr>
      <w:sz w:val="24"/>
      <w:lang w:val="ru-RU" w:eastAsia="ru-RU"/>
    </w:rPr>
  </w:style>
  <w:style w:type="character" w:customStyle="1" w:styleId="95">
    <w:name w:val="Знак Знак9"/>
    <w:link w:val="3fa"/>
    <w:uiPriority w:val="99"/>
    <w:qFormat/>
    <w:locked/>
    <w:rsid w:val="00986055"/>
    <w:rPr>
      <w:rFonts w:ascii="Cambria" w:hAnsi="Cambria"/>
      <w:b/>
      <w:color w:val="4F81BD"/>
      <w:sz w:val="26"/>
    </w:rPr>
  </w:style>
  <w:style w:type="paragraph" w:customStyle="1" w:styleId="3fa">
    <w:name w:val="Название3"/>
    <w:basedOn w:val="a8"/>
    <w:link w:val="95"/>
    <w:qFormat/>
    <w:rsid w:val="00986055"/>
    <w:pPr>
      <w:spacing w:before="240" w:beforeAutospacing="0" w:after="60" w:afterAutospacing="0"/>
      <w:jc w:val="center"/>
      <w:outlineLvl w:val="0"/>
    </w:pPr>
    <w:rPr>
      <w:rFonts w:ascii="Cambria" w:eastAsiaTheme="minorHAnsi" w:hAnsi="Cambria" w:cstheme="minorBidi"/>
      <w:b/>
      <w:color w:val="4F81BD"/>
      <w:sz w:val="26"/>
      <w:szCs w:val="22"/>
      <w:lang w:eastAsia="en-US"/>
    </w:rPr>
  </w:style>
  <w:style w:type="character" w:customStyle="1" w:styleId="532">
    <w:name w:val="Знак Знак53"/>
    <w:uiPriority w:val="99"/>
    <w:qFormat/>
    <w:locked/>
    <w:rsid w:val="00986055"/>
    <w:rPr>
      <w:b/>
      <w:caps/>
      <w:sz w:val="24"/>
      <w:lang w:val="ru-RU" w:eastAsia="ru-RU"/>
    </w:rPr>
  </w:style>
  <w:style w:type="character" w:customStyle="1" w:styleId="st1">
    <w:name w:val="st1"/>
    <w:uiPriority w:val="99"/>
    <w:qFormat/>
    <w:rsid w:val="00986055"/>
  </w:style>
  <w:style w:type="character" w:customStyle="1" w:styleId="2ff8">
    <w:name w:val="Основной текст Знак Знак Знак2"/>
    <w:uiPriority w:val="99"/>
    <w:qFormat/>
    <w:locked/>
    <w:rsid w:val="00986055"/>
    <w:rPr>
      <w:sz w:val="24"/>
      <w:lang w:val="ru-RU" w:eastAsia="ru-RU"/>
    </w:rPr>
  </w:style>
  <w:style w:type="character" w:customStyle="1" w:styleId="FontStyle126">
    <w:name w:val="Font Style126"/>
    <w:uiPriority w:val="99"/>
    <w:qFormat/>
    <w:rsid w:val="00986055"/>
    <w:rPr>
      <w:rFonts w:ascii="Times New Roman" w:hAnsi="Times New Roman"/>
      <w:color w:val="000000"/>
      <w:sz w:val="20"/>
    </w:rPr>
  </w:style>
  <w:style w:type="character" w:customStyle="1" w:styleId="137">
    <w:name w:val="Знак Знак13"/>
    <w:uiPriority w:val="99"/>
    <w:qFormat/>
    <w:locked/>
    <w:rsid w:val="00986055"/>
    <w:rPr>
      <w:color w:val="000000"/>
      <w:sz w:val="24"/>
    </w:rPr>
  </w:style>
  <w:style w:type="character" w:customStyle="1" w:styleId="11c">
    <w:name w:val="Знак Знак11"/>
    <w:aliases w:val="Знак4 Знак11,Заголовок 1 Знак Знак Знак71,Знак Заголовок 1 Знак31"/>
    <w:uiPriority w:val="99"/>
    <w:qFormat/>
    <w:locked/>
    <w:rsid w:val="00986055"/>
    <w:rPr>
      <w:sz w:val="24"/>
    </w:rPr>
  </w:style>
  <w:style w:type="character" w:customStyle="1" w:styleId="460">
    <w:name w:val="Знак Знак46"/>
    <w:uiPriority w:val="99"/>
    <w:qFormat/>
    <w:locked/>
    <w:rsid w:val="00986055"/>
    <w:rPr>
      <w:b/>
      <w:sz w:val="27"/>
      <w:lang w:val="ru-RU" w:eastAsia="ru-RU"/>
    </w:rPr>
  </w:style>
  <w:style w:type="character" w:customStyle="1" w:styleId="rvts6">
    <w:name w:val="rvts6"/>
    <w:uiPriority w:val="99"/>
    <w:qFormat/>
    <w:rsid w:val="00986055"/>
    <w:rPr>
      <w:rFonts w:ascii="Times New Roman" w:hAnsi="Times New Roman"/>
      <w:sz w:val="28"/>
    </w:rPr>
  </w:style>
  <w:style w:type="character" w:customStyle="1" w:styleId="3917">
    <w:name w:val="3917"/>
    <w:uiPriority w:val="99"/>
    <w:qFormat/>
    <w:rsid w:val="00986055"/>
  </w:style>
  <w:style w:type="character" w:customStyle="1" w:styleId="epm">
    <w:name w:val="epm"/>
    <w:uiPriority w:val="99"/>
    <w:qFormat/>
    <w:rsid w:val="00986055"/>
  </w:style>
  <w:style w:type="character" w:customStyle="1" w:styleId="affffffffc">
    <w:name w:val="Стиль Зеленый"/>
    <w:uiPriority w:val="99"/>
    <w:qFormat/>
    <w:rsid w:val="00986055"/>
    <w:rPr>
      <w:color w:val="00B050"/>
      <w:spacing w:val="0"/>
    </w:rPr>
  </w:style>
  <w:style w:type="character" w:customStyle="1" w:styleId="FontStyle44">
    <w:name w:val="Font Style44"/>
    <w:uiPriority w:val="99"/>
    <w:qFormat/>
    <w:rsid w:val="00986055"/>
    <w:rPr>
      <w:rFonts w:ascii="Times New Roman" w:hAnsi="Times New Roman"/>
      <w:b/>
      <w:sz w:val="26"/>
    </w:rPr>
  </w:style>
  <w:style w:type="character" w:customStyle="1" w:styleId="FontStyle45">
    <w:name w:val="Font Style45"/>
    <w:uiPriority w:val="99"/>
    <w:qFormat/>
    <w:rsid w:val="00986055"/>
    <w:rPr>
      <w:rFonts w:ascii="Times New Roman" w:hAnsi="Times New Roman"/>
      <w:i/>
      <w:sz w:val="26"/>
    </w:rPr>
  </w:style>
  <w:style w:type="character" w:customStyle="1" w:styleId="s10">
    <w:name w:val="s_10"/>
    <w:uiPriority w:val="99"/>
    <w:qFormat/>
    <w:rsid w:val="00986055"/>
  </w:style>
  <w:style w:type="character" w:customStyle="1" w:styleId="s5">
    <w:name w:val="s5"/>
    <w:uiPriority w:val="99"/>
    <w:qFormat/>
    <w:rsid w:val="00986055"/>
  </w:style>
  <w:style w:type="character" w:customStyle="1" w:styleId="sz12">
    <w:name w:val="sz12"/>
    <w:uiPriority w:val="99"/>
    <w:qFormat/>
    <w:rsid w:val="00986055"/>
  </w:style>
  <w:style w:type="character" w:customStyle="1" w:styleId="s6">
    <w:name w:val="s6"/>
    <w:uiPriority w:val="99"/>
    <w:qFormat/>
    <w:rsid w:val="00986055"/>
  </w:style>
  <w:style w:type="character" w:customStyle="1" w:styleId="FontStyle133">
    <w:name w:val="Font Style133"/>
    <w:uiPriority w:val="99"/>
    <w:qFormat/>
    <w:rsid w:val="00986055"/>
    <w:rPr>
      <w:rFonts w:ascii="Times New Roman" w:hAnsi="Times New Roman"/>
      <w:i/>
      <w:sz w:val="18"/>
    </w:rPr>
  </w:style>
  <w:style w:type="character" w:customStyle="1" w:styleId="blk3">
    <w:name w:val="blk3"/>
    <w:uiPriority w:val="99"/>
    <w:qFormat/>
    <w:rsid w:val="00986055"/>
  </w:style>
  <w:style w:type="character" w:customStyle="1" w:styleId="11d">
    <w:name w:val="Знак1 Знак Знак1"/>
    <w:aliases w:val=" Знак1 Знак Знак4,Знак1 Знак Знак43"/>
    <w:uiPriority w:val="99"/>
    <w:qFormat/>
    <w:locked/>
    <w:rsid w:val="00986055"/>
    <w:rPr>
      <w:rFonts w:ascii="Times New Roman" w:hAnsi="Times New Roman"/>
      <w:sz w:val="24"/>
      <w:lang w:eastAsia="ru-RU"/>
    </w:rPr>
  </w:style>
  <w:style w:type="character" w:customStyle="1" w:styleId="480">
    <w:name w:val="Знак Знак48"/>
    <w:uiPriority w:val="99"/>
    <w:qFormat/>
    <w:locked/>
    <w:rsid w:val="00986055"/>
    <w:rPr>
      <w:b/>
      <w:sz w:val="27"/>
      <w:lang w:val="ru-RU" w:eastAsia="ru-RU"/>
    </w:rPr>
  </w:style>
  <w:style w:type="paragraph" w:styleId="z-">
    <w:name w:val="HTML Top of Form"/>
    <w:basedOn w:val="a8"/>
    <w:next w:val="a8"/>
    <w:link w:val="z-0"/>
    <w:uiPriority w:val="99"/>
    <w:qFormat/>
    <w:rsid w:val="00986055"/>
    <w:pPr>
      <w:pBdr>
        <w:bottom w:val="single" w:sz="6" w:space="1" w:color="auto"/>
      </w:pBdr>
      <w:spacing w:before="0" w:beforeAutospacing="0" w:after="0" w:afterAutospacing="0"/>
      <w:jc w:val="center"/>
    </w:pPr>
    <w:rPr>
      <w:rFonts w:ascii="Arial" w:hAnsi="Arial"/>
      <w:vanish/>
      <w:sz w:val="16"/>
      <w:szCs w:val="20"/>
    </w:rPr>
  </w:style>
  <w:style w:type="character" w:customStyle="1" w:styleId="z-0">
    <w:name w:val="z-Начало формы Знак"/>
    <w:basedOn w:val="a9"/>
    <w:link w:val="z-"/>
    <w:uiPriority w:val="99"/>
    <w:qFormat/>
    <w:rsid w:val="00986055"/>
    <w:rPr>
      <w:rFonts w:ascii="Arial" w:eastAsia="Calibri" w:hAnsi="Arial" w:cs="Times New Roman"/>
      <w:vanish/>
      <w:sz w:val="16"/>
      <w:szCs w:val="20"/>
      <w:lang w:eastAsia="ru-RU"/>
    </w:rPr>
  </w:style>
  <w:style w:type="character" w:customStyle="1" w:styleId="440">
    <w:name w:val="Знак Знак44"/>
    <w:uiPriority w:val="99"/>
    <w:qFormat/>
    <w:rsid w:val="00986055"/>
    <w:rPr>
      <w:sz w:val="24"/>
      <w:lang w:val="ru-RU" w:eastAsia="ru-RU"/>
    </w:rPr>
  </w:style>
  <w:style w:type="character" w:customStyle="1" w:styleId="510">
    <w:name w:val="Знак Знак51"/>
    <w:uiPriority w:val="99"/>
    <w:qFormat/>
    <w:locked/>
    <w:rsid w:val="00986055"/>
    <w:rPr>
      <w:b/>
      <w:sz w:val="27"/>
      <w:lang w:val="ru-RU" w:eastAsia="ru-RU"/>
    </w:rPr>
  </w:style>
  <w:style w:type="character" w:customStyle="1" w:styleId="FontStyle16">
    <w:name w:val="Font Style16"/>
    <w:uiPriority w:val="99"/>
    <w:qFormat/>
    <w:rsid w:val="00986055"/>
    <w:rPr>
      <w:rFonts w:ascii="Century Gothic" w:hAnsi="Century Gothic"/>
      <w:sz w:val="18"/>
    </w:rPr>
  </w:style>
  <w:style w:type="character" w:customStyle="1" w:styleId="430">
    <w:name w:val="Знак Знак43"/>
    <w:uiPriority w:val="99"/>
    <w:qFormat/>
    <w:locked/>
    <w:rsid w:val="00986055"/>
    <w:rPr>
      <w:sz w:val="24"/>
    </w:rPr>
  </w:style>
  <w:style w:type="character" w:customStyle="1" w:styleId="st">
    <w:name w:val="st"/>
    <w:uiPriority w:val="99"/>
    <w:qFormat/>
    <w:rsid w:val="00986055"/>
  </w:style>
  <w:style w:type="paragraph" w:styleId="z-1">
    <w:name w:val="HTML Bottom of Form"/>
    <w:basedOn w:val="a8"/>
    <w:next w:val="a8"/>
    <w:link w:val="z-2"/>
    <w:uiPriority w:val="99"/>
    <w:qFormat/>
    <w:rsid w:val="00986055"/>
    <w:pPr>
      <w:pBdr>
        <w:top w:val="single" w:sz="6" w:space="1" w:color="auto"/>
      </w:pBdr>
      <w:spacing w:before="0" w:beforeAutospacing="0" w:after="0" w:afterAutospacing="0"/>
      <w:jc w:val="center"/>
    </w:pPr>
    <w:rPr>
      <w:rFonts w:ascii="Arial" w:hAnsi="Arial"/>
      <w:vanish/>
      <w:sz w:val="16"/>
      <w:szCs w:val="20"/>
    </w:rPr>
  </w:style>
  <w:style w:type="character" w:customStyle="1" w:styleId="z-2">
    <w:name w:val="z-Конец формы Знак"/>
    <w:basedOn w:val="a9"/>
    <w:link w:val="z-1"/>
    <w:uiPriority w:val="99"/>
    <w:qFormat/>
    <w:rsid w:val="00986055"/>
    <w:rPr>
      <w:rFonts w:ascii="Arial" w:eastAsia="Calibri" w:hAnsi="Arial" w:cs="Times New Roman"/>
      <w:vanish/>
      <w:sz w:val="16"/>
      <w:szCs w:val="20"/>
      <w:lang w:eastAsia="ru-RU"/>
    </w:rPr>
  </w:style>
  <w:style w:type="character" w:customStyle="1" w:styleId="keyworddef">
    <w:name w:val="keyword_def"/>
    <w:uiPriority w:val="99"/>
    <w:qFormat/>
    <w:rsid w:val="00986055"/>
  </w:style>
  <w:style w:type="character" w:customStyle="1" w:styleId="bold">
    <w:name w:val="bold"/>
    <w:uiPriority w:val="99"/>
    <w:qFormat/>
    <w:rsid w:val="00986055"/>
    <w:rPr>
      <w:rFonts w:ascii="Times New Roman" w:hAnsi="Times New Roman"/>
    </w:rPr>
  </w:style>
  <w:style w:type="character" w:customStyle="1" w:styleId="lbldata1">
    <w:name w:val="lbldata1"/>
    <w:uiPriority w:val="99"/>
    <w:qFormat/>
    <w:rsid w:val="00986055"/>
    <w:rPr>
      <w:rFonts w:ascii="Arial" w:hAnsi="Arial"/>
      <w:sz w:val="24"/>
      <w:u w:val="single"/>
    </w:rPr>
  </w:style>
  <w:style w:type="character" w:customStyle="1" w:styleId="FontStyle17">
    <w:name w:val="Font Style17"/>
    <w:uiPriority w:val="99"/>
    <w:qFormat/>
    <w:rsid w:val="00986055"/>
    <w:rPr>
      <w:rFonts w:ascii="Times New Roman" w:hAnsi="Times New Roman"/>
      <w:sz w:val="20"/>
    </w:rPr>
  </w:style>
  <w:style w:type="character" w:customStyle="1" w:styleId="FontStyle18">
    <w:name w:val="Font Style18"/>
    <w:uiPriority w:val="99"/>
    <w:qFormat/>
    <w:rsid w:val="00986055"/>
    <w:rPr>
      <w:rFonts w:ascii="Times New Roman" w:hAnsi="Times New Roman"/>
      <w:i/>
      <w:sz w:val="20"/>
    </w:rPr>
  </w:style>
  <w:style w:type="character" w:customStyle="1" w:styleId="FontStyle19">
    <w:name w:val="Font Style19"/>
    <w:uiPriority w:val="99"/>
    <w:qFormat/>
    <w:rsid w:val="00986055"/>
    <w:rPr>
      <w:rFonts w:ascii="Times New Roman" w:hAnsi="Times New Roman"/>
      <w:sz w:val="20"/>
    </w:rPr>
  </w:style>
  <w:style w:type="character" w:customStyle="1" w:styleId="420">
    <w:name w:val="Знак Знак42"/>
    <w:uiPriority w:val="99"/>
    <w:qFormat/>
    <w:locked/>
    <w:rsid w:val="00986055"/>
    <w:rPr>
      <w:color w:val="000000"/>
      <w:sz w:val="24"/>
      <w:lang w:val="ru-RU" w:eastAsia="ru-RU"/>
    </w:rPr>
  </w:style>
  <w:style w:type="character" w:customStyle="1" w:styleId="490">
    <w:name w:val="Знак Знак49"/>
    <w:uiPriority w:val="99"/>
    <w:qFormat/>
    <w:rsid w:val="00986055"/>
    <w:rPr>
      <w:rFonts w:ascii="Times New Roman" w:hAnsi="Times New Roman"/>
      <w:b/>
      <w:caps/>
      <w:sz w:val="24"/>
      <w:lang w:eastAsia="ru-RU"/>
    </w:rPr>
  </w:style>
  <w:style w:type="character" w:customStyle="1" w:styleId="c4">
    <w:name w:val="c4"/>
    <w:uiPriority w:val="99"/>
    <w:qFormat/>
    <w:rsid w:val="00986055"/>
  </w:style>
  <w:style w:type="character" w:customStyle="1" w:styleId="470">
    <w:name w:val="Знак Знак47"/>
    <w:uiPriority w:val="99"/>
    <w:qFormat/>
    <w:rsid w:val="00986055"/>
    <w:rPr>
      <w:rFonts w:ascii="Times New Roman" w:hAnsi="Times New Roman"/>
      <w:b/>
      <w:sz w:val="27"/>
      <w:lang w:eastAsia="ru-RU"/>
    </w:rPr>
  </w:style>
  <w:style w:type="character" w:customStyle="1" w:styleId="450">
    <w:name w:val="Знак Знак45"/>
    <w:uiPriority w:val="99"/>
    <w:qFormat/>
    <w:rsid w:val="00986055"/>
    <w:rPr>
      <w:rFonts w:ascii="Times New Roman" w:hAnsi="Times New Roman"/>
      <w:b/>
      <w:i/>
      <w:sz w:val="26"/>
      <w:lang w:eastAsia="ru-RU"/>
    </w:rPr>
  </w:style>
  <w:style w:type="character" w:customStyle="1" w:styleId="1fffff8">
    <w:name w:val="Текст макроса Знак1"/>
    <w:uiPriority w:val="99"/>
    <w:qFormat/>
    <w:rsid w:val="00986055"/>
    <w:rPr>
      <w:rFonts w:ascii="Consolas" w:hAnsi="Consolas"/>
      <w:sz w:val="20"/>
      <w:lang w:eastAsia="ru-RU"/>
    </w:rPr>
  </w:style>
  <w:style w:type="character" w:customStyle="1" w:styleId="toctext">
    <w:name w:val="toctext"/>
    <w:uiPriority w:val="99"/>
    <w:qFormat/>
    <w:rsid w:val="00986055"/>
  </w:style>
  <w:style w:type="character" w:customStyle="1" w:styleId="searchmatch">
    <w:name w:val="searchmatch"/>
    <w:uiPriority w:val="99"/>
    <w:qFormat/>
    <w:rsid w:val="00986055"/>
  </w:style>
  <w:style w:type="character" w:customStyle="1" w:styleId="745">
    <w:name w:val="Основной текст (7)45"/>
    <w:uiPriority w:val="99"/>
    <w:qFormat/>
    <w:rsid w:val="00986055"/>
    <w:rPr>
      <w:rFonts w:ascii="Times New Roman" w:hAnsi="Times New Roman"/>
      <w:spacing w:val="0"/>
      <w:sz w:val="20"/>
    </w:rPr>
  </w:style>
  <w:style w:type="character" w:customStyle="1" w:styleId="c7">
    <w:name w:val="c7"/>
    <w:uiPriority w:val="99"/>
    <w:qFormat/>
    <w:rsid w:val="00986055"/>
  </w:style>
  <w:style w:type="character" w:customStyle="1" w:styleId="affffffffd">
    <w:name w:val="полужирный"/>
    <w:uiPriority w:val="99"/>
    <w:qFormat/>
    <w:rsid w:val="00986055"/>
    <w:rPr>
      <w:rFonts w:ascii="Times New Roman" w:hAnsi="Times New Roman"/>
      <w:b/>
      <w:color w:val="auto"/>
      <w:sz w:val="24"/>
    </w:rPr>
  </w:style>
  <w:style w:type="character" w:customStyle="1" w:styleId="authorabout1">
    <w:name w:val="authorabout1"/>
    <w:uiPriority w:val="99"/>
    <w:qFormat/>
    <w:rsid w:val="00986055"/>
    <w:rPr>
      <w:sz w:val="26"/>
    </w:rPr>
  </w:style>
  <w:style w:type="character" w:customStyle="1" w:styleId="Sylfaen1">
    <w:name w:val="Основной текст + Sylfaen1"/>
    <w:aliases w:val="10 pt"/>
    <w:uiPriority w:val="99"/>
    <w:qFormat/>
    <w:rsid w:val="00986055"/>
    <w:rPr>
      <w:rFonts w:ascii="Sylfaen" w:hAnsi="Sylfaen"/>
      <w:sz w:val="20"/>
      <w:u w:val="none"/>
    </w:rPr>
  </w:style>
  <w:style w:type="character" w:customStyle="1" w:styleId="Sylfaen">
    <w:name w:val="Основной текст + Sylfaen"/>
    <w:aliases w:val="9,5 pt,Колонтитул + Microsoft Sans Serif1,6,Колонтитул + Microsoft Sans Serif3,5 pt2,13 pt,Основной текст + 9"/>
    <w:uiPriority w:val="99"/>
    <w:qFormat/>
    <w:rsid w:val="00986055"/>
    <w:rPr>
      <w:rFonts w:ascii="Sylfaen" w:hAnsi="Sylfaen"/>
      <w:sz w:val="19"/>
      <w:u w:val="none"/>
      <w:lang w:val="ru-RU" w:eastAsia="ru-RU"/>
    </w:rPr>
  </w:style>
  <w:style w:type="character" w:customStyle="1" w:styleId="129">
    <w:name w:val="Стиль Выделение + 12 пт не курсив"/>
    <w:uiPriority w:val="99"/>
    <w:qFormat/>
    <w:rsid w:val="00986055"/>
    <w:rPr>
      <w:rFonts w:ascii="Times New Roman" w:hAnsi="Times New Roman"/>
      <w:b/>
      <w:i/>
      <w:sz w:val="24"/>
    </w:rPr>
  </w:style>
  <w:style w:type="character" w:customStyle="1" w:styleId="743">
    <w:name w:val="Основной текст (7)43"/>
    <w:uiPriority w:val="99"/>
    <w:qFormat/>
    <w:rsid w:val="00986055"/>
    <w:rPr>
      <w:rFonts w:ascii="Times New Roman" w:hAnsi="Times New Roman"/>
      <w:spacing w:val="0"/>
      <w:sz w:val="20"/>
    </w:rPr>
  </w:style>
  <w:style w:type="character" w:customStyle="1" w:styleId="58">
    <w:name w:val="Знак5 Знак Знак"/>
    <w:aliases w:val="Знак5 Знак14, Знак5 Знак1,Знак5 Знак15,Знак5 Знак16"/>
    <w:qFormat/>
    <w:locked/>
    <w:rsid w:val="00986055"/>
    <w:rPr>
      <w:sz w:val="16"/>
    </w:rPr>
  </w:style>
  <w:style w:type="character" w:customStyle="1" w:styleId="500">
    <w:name w:val="Знак Знак50"/>
    <w:uiPriority w:val="99"/>
    <w:qFormat/>
    <w:locked/>
    <w:rsid w:val="00986055"/>
    <w:rPr>
      <w:b/>
      <w:sz w:val="28"/>
      <w:lang w:val="ru-RU" w:eastAsia="ru-RU"/>
    </w:rPr>
  </w:style>
  <w:style w:type="character" w:customStyle="1" w:styleId="sem">
    <w:name w:val="sem"/>
    <w:uiPriority w:val="99"/>
    <w:qFormat/>
    <w:rsid w:val="00986055"/>
  </w:style>
  <w:style w:type="character" w:customStyle="1" w:styleId="520">
    <w:name w:val="Знак Знак52"/>
    <w:uiPriority w:val="99"/>
    <w:qFormat/>
    <w:rsid w:val="00986055"/>
    <w:rPr>
      <w:rFonts w:ascii="Arial" w:hAnsi="Arial"/>
      <w:b/>
      <w:i/>
      <w:sz w:val="28"/>
    </w:rPr>
  </w:style>
  <w:style w:type="character" w:customStyle="1" w:styleId="ipa">
    <w:name w:val="ipa"/>
    <w:uiPriority w:val="99"/>
    <w:qFormat/>
    <w:rsid w:val="00986055"/>
    <w:rPr>
      <w:rFonts w:ascii="Times New Roman" w:hAnsi="Times New Roman"/>
    </w:rPr>
  </w:style>
  <w:style w:type="character" w:customStyle="1" w:styleId="fliesstext">
    <w:name w:val="fliesstext"/>
    <w:uiPriority w:val="99"/>
    <w:qFormat/>
    <w:rsid w:val="00986055"/>
    <w:rPr>
      <w:rFonts w:ascii="Times New Roman" w:hAnsi="Times New Roman"/>
    </w:rPr>
  </w:style>
  <w:style w:type="character" w:customStyle="1" w:styleId="skypec2ctextspan">
    <w:name w:val="skype_c2c_text_span"/>
    <w:uiPriority w:val="99"/>
    <w:qFormat/>
    <w:rsid w:val="00986055"/>
    <w:rPr>
      <w:rFonts w:ascii="Times New Roman" w:hAnsi="Times New Roman"/>
    </w:rPr>
  </w:style>
  <w:style w:type="character" w:customStyle="1" w:styleId="w">
    <w:name w:val="w"/>
    <w:uiPriority w:val="99"/>
    <w:qFormat/>
    <w:rsid w:val="00986055"/>
  </w:style>
  <w:style w:type="character" w:customStyle="1" w:styleId="selectionindex">
    <w:name w:val="selection_index"/>
    <w:uiPriority w:val="99"/>
    <w:qFormat/>
    <w:rsid w:val="00986055"/>
  </w:style>
  <w:style w:type="character" w:customStyle="1" w:styleId="citecrochet">
    <w:name w:val="cite_crochet"/>
    <w:uiPriority w:val="99"/>
    <w:qFormat/>
    <w:rsid w:val="00986055"/>
  </w:style>
  <w:style w:type="character" w:customStyle="1" w:styleId="hoverable">
    <w:name w:val="hoverable"/>
    <w:uiPriority w:val="99"/>
    <w:qFormat/>
    <w:rsid w:val="00986055"/>
  </w:style>
  <w:style w:type="character" w:customStyle="1" w:styleId="3fb">
    <w:name w:val="Основной текст Знак3"/>
    <w:qFormat/>
    <w:locked/>
    <w:rsid w:val="00986055"/>
    <w:rPr>
      <w:sz w:val="24"/>
    </w:rPr>
  </w:style>
  <w:style w:type="character" w:customStyle="1" w:styleId="s15122">
    <w:name w:val="s15122"/>
    <w:uiPriority w:val="99"/>
    <w:qFormat/>
    <w:rsid w:val="00986055"/>
  </w:style>
  <w:style w:type="character" w:customStyle="1" w:styleId="shorttext">
    <w:name w:val="short_text"/>
    <w:uiPriority w:val="99"/>
    <w:qFormat/>
    <w:rsid w:val="00986055"/>
  </w:style>
  <w:style w:type="character" w:customStyle="1" w:styleId="CommentTextChar1">
    <w:name w:val="Comment Text Char1"/>
    <w:uiPriority w:val="99"/>
    <w:qFormat/>
    <w:rsid w:val="00986055"/>
    <w:rPr>
      <w:rFonts w:ascii="Times New Roman" w:hAnsi="Times New Roman"/>
    </w:rPr>
  </w:style>
  <w:style w:type="character" w:customStyle="1" w:styleId="12a">
    <w:name w:val="Знак1 Знак Знак2"/>
    <w:aliases w:val="Основной текст Знак Знак4, Знак1 Знак Знак2"/>
    <w:uiPriority w:val="99"/>
    <w:qFormat/>
    <w:locked/>
    <w:rsid w:val="00986055"/>
    <w:rPr>
      <w:sz w:val="24"/>
    </w:rPr>
  </w:style>
  <w:style w:type="character" w:customStyle="1" w:styleId="1fffff9">
    <w:name w:val="Основной текст Знак Знак Знак1"/>
    <w:uiPriority w:val="99"/>
    <w:rsid w:val="00986055"/>
    <w:rPr>
      <w:sz w:val="24"/>
    </w:rPr>
  </w:style>
  <w:style w:type="character" w:customStyle="1" w:styleId="59">
    <w:name w:val="Знак Знак5"/>
    <w:aliases w:val="Заголовок 1 Знак Знак Знак4,Знак Заголовок 1 Знак Знак2,Заголовок 1 Знак Знак Знак6,Знак Заголовок 1 Знак Знак4,heading 1 Знак1"/>
    <w:uiPriority w:val="99"/>
    <w:qFormat/>
    <w:locked/>
    <w:rsid w:val="00986055"/>
    <w:rPr>
      <w:i/>
      <w:sz w:val="24"/>
      <w:lang w:val="ru-RU" w:eastAsia="ru-RU"/>
    </w:rPr>
  </w:style>
  <w:style w:type="character" w:customStyle="1" w:styleId="511">
    <w:name w:val="Знак5 Знак Знак1"/>
    <w:aliases w:val="Знак5 Знак2"/>
    <w:locked/>
    <w:rsid w:val="00986055"/>
    <w:rPr>
      <w:sz w:val="16"/>
      <w:lang w:val="ru-RU" w:eastAsia="ru-RU"/>
    </w:rPr>
  </w:style>
  <w:style w:type="character" w:customStyle="1" w:styleId="FontStyle54">
    <w:name w:val="Font Style54"/>
    <w:uiPriority w:val="99"/>
    <w:qFormat/>
    <w:rsid w:val="00986055"/>
    <w:rPr>
      <w:rFonts w:ascii="Times New Roman" w:hAnsi="Times New Roman"/>
      <w:b/>
      <w:sz w:val="18"/>
    </w:rPr>
  </w:style>
  <w:style w:type="character" w:customStyle="1" w:styleId="FontStyle58">
    <w:name w:val="Font Style58"/>
    <w:uiPriority w:val="99"/>
    <w:qFormat/>
    <w:rsid w:val="00986055"/>
    <w:rPr>
      <w:rFonts w:ascii="Times New Roman" w:hAnsi="Times New Roman"/>
      <w:b/>
      <w:w w:val="40"/>
      <w:sz w:val="38"/>
    </w:rPr>
  </w:style>
  <w:style w:type="character" w:customStyle="1" w:styleId="FontStyle26">
    <w:name w:val="Font Style26"/>
    <w:uiPriority w:val="99"/>
    <w:qFormat/>
    <w:rsid w:val="00986055"/>
    <w:rPr>
      <w:rFonts w:ascii="Times New Roman" w:hAnsi="Times New Roman"/>
      <w:sz w:val="26"/>
    </w:rPr>
  </w:style>
  <w:style w:type="character" w:customStyle="1" w:styleId="b-serp-itemtextpassage">
    <w:name w:val="b-serp-item__text_passage"/>
    <w:uiPriority w:val="99"/>
    <w:qFormat/>
    <w:rsid w:val="00986055"/>
  </w:style>
  <w:style w:type="character" w:customStyle="1" w:styleId="postheader">
    <w:name w:val="postheader"/>
    <w:uiPriority w:val="99"/>
    <w:qFormat/>
    <w:rsid w:val="00986055"/>
  </w:style>
  <w:style w:type="character" w:customStyle="1" w:styleId="field-label-subj-value3font-optima-mb">
    <w:name w:val="field-label-subj-value3 font-optima-mb"/>
    <w:uiPriority w:val="99"/>
    <w:qFormat/>
    <w:rsid w:val="00986055"/>
  </w:style>
  <w:style w:type="character" w:customStyle="1" w:styleId="65">
    <w:name w:val="Знак6 Знак Знак"/>
    <w:uiPriority w:val="99"/>
    <w:qFormat/>
    <w:rsid w:val="00986055"/>
    <w:rPr>
      <w:sz w:val="24"/>
      <w:lang w:val="ru-RU" w:eastAsia="ru-RU"/>
    </w:rPr>
  </w:style>
  <w:style w:type="character" w:customStyle="1" w:styleId="searchterm">
    <w:name w:val="searchterm"/>
    <w:uiPriority w:val="99"/>
    <w:qFormat/>
    <w:rsid w:val="00986055"/>
  </w:style>
  <w:style w:type="character" w:customStyle="1" w:styleId="3200">
    <w:name w:val="Основной текст (3) + Полужирный20"/>
    <w:aliases w:val="Курсив19"/>
    <w:uiPriority w:val="99"/>
    <w:qFormat/>
    <w:rsid w:val="00986055"/>
    <w:rPr>
      <w:rFonts w:ascii="Times New Roman" w:hAnsi="Times New Roman"/>
      <w:b/>
      <w:i/>
      <w:spacing w:val="0"/>
      <w:sz w:val="23"/>
    </w:rPr>
  </w:style>
  <w:style w:type="character" w:customStyle="1" w:styleId="349">
    <w:name w:val="Основной текст (3)49"/>
    <w:uiPriority w:val="99"/>
    <w:qFormat/>
    <w:rsid w:val="00986055"/>
    <w:rPr>
      <w:rFonts w:ascii="Times New Roman" w:hAnsi="Times New Roman"/>
      <w:spacing w:val="0"/>
      <w:sz w:val="20"/>
    </w:rPr>
  </w:style>
  <w:style w:type="character" w:customStyle="1" w:styleId="Heading1Char1">
    <w:name w:val="Heading 1 Char1"/>
    <w:aliases w:val="Знак Char1,Plain Text Char4,Heading 12 Char3,Знак Char11"/>
    <w:uiPriority w:val="99"/>
    <w:qFormat/>
    <w:locked/>
    <w:rsid w:val="00986055"/>
    <w:rPr>
      <w:rFonts w:ascii="Times New Roman" w:hAnsi="Times New Roman"/>
      <w:b/>
      <w:kern w:val="32"/>
      <w:sz w:val="32"/>
      <w:lang w:eastAsia="ru-RU"/>
    </w:rPr>
  </w:style>
  <w:style w:type="character" w:customStyle="1" w:styleId="news">
    <w:name w:val="news"/>
    <w:uiPriority w:val="99"/>
    <w:qFormat/>
    <w:rsid w:val="00986055"/>
    <w:rPr>
      <w:rFonts w:ascii="Times New Roman" w:hAnsi="Times New Roman"/>
    </w:rPr>
  </w:style>
  <w:style w:type="character" w:customStyle="1" w:styleId="affffffffe">
    <w:name w:val="выделение"/>
    <w:uiPriority w:val="99"/>
    <w:qFormat/>
    <w:rsid w:val="00986055"/>
    <w:rPr>
      <w:rFonts w:ascii="Times New Roman" w:hAnsi="Times New Roman"/>
    </w:rPr>
  </w:style>
  <w:style w:type="character" w:customStyle="1" w:styleId="347">
    <w:name w:val="Основной текст (3)47"/>
    <w:uiPriority w:val="99"/>
    <w:qFormat/>
    <w:rsid w:val="00986055"/>
    <w:rPr>
      <w:rFonts w:ascii="Times New Roman" w:hAnsi="Times New Roman"/>
      <w:spacing w:val="0"/>
      <w:sz w:val="20"/>
    </w:rPr>
  </w:style>
  <w:style w:type="character" w:customStyle="1" w:styleId="345">
    <w:name w:val="Основной текст (3)45"/>
    <w:uiPriority w:val="99"/>
    <w:qFormat/>
    <w:rsid w:val="00986055"/>
    <w:rPr>
      <w:rFonts w:ascii="Times New Roman" w:hAnsi="Times New Roman"/>
      <w:spacing w:val="0"/>
      <w:sz w:val="20"/>
    </w:rPr>
  </w:style>
  <w:style w:type="character" w:customStyle="1" w:styleId="FootnoteTextChar">
    <w:name w:val="Footnote Text Char"/>
    <w:aliases w:val="Текст сноски Знак Знак Char,Знак3 Знак Знак Char,Footnote Text Char2,Текст сноски Знак1 Char,Текст сноски Знак Знак Char2,Знак3 Знак Знак Char2,Текст сноски Знак Знак Знак Знак Char,Текст сноски Знак Знак Знак Знак Знак Знак Char"/>
    <w:uiPriority w:val="99"/>
    <w:qFormat/>
    <w:locked/>
    <w:rsid w:val="00986055"/>
    <w:rPr>
      <w:lang w:eastAsia="ru-RU"/>
    </w:rPr>
  </w:style>
  <w:style w:type="character" w:customStyle="1" w:styleId="611">
    <w:name w:val="Знак Знак61"/>
    <w:uiPriority w:val="99"/>
    <w:qFormat/>
    <w:locked/>
    <w:rsid w:val="00986055"/>
    <w:rPr>
      <w:sz w:val="24"/>
      <w:lang w:val="ru-RU" w:eastAsia="ru-RU"/>
    </w:rPr>
  </w:style>
  <w:style w:type="character" w:customStyle="1" w:styleId="FontStyle205">
    <w:name w:val="Font Style205"/>
    <w:uiPriority w:val="99"/>
    <w:qFormat/>
    <w:rsid w:val="00986055"/>
    <w:rPr>
      <w:rFonts w:ascii="Times New Roman" w:hAnsi="Times New Roman"/>
      <w:color w:val="000000"/>
      <w:sz w:val="18"/>
    </w:rPr>
  </w:style>
  <w:style w:type="character" w:customStyle="1" w:styleId="FootnoteTextChar1">
    <w:name w:val="Footnote Text Char1"/>
    <w:aliases w:val="Текст сноски Знак Знак Char1,Знак3 Знак Знак Char1"/>
    <w:uiPriority w:val="99"/>
    <w:qFormat/>
    <w:rsid w:val="00986055"/>
    <w:rPr>
      <w:rFonts w:ascii="Times New Roman" w:hAnsi="Times New Roman"/>
    </w:rPr>
  </w:style>
  <w:style w:type="character" w:customStyle="1" w:styleId="BodyTextIndentChar4">
    <w:name w:val="Body Text Indent Char4"/>
    <w:aliases w:val="текст Char3,Основной текст 1 Char3,Знак6 Char3,Основной текст с отступом Знак1 Знак Char,Основной текст с отступом Знак Знак Знак Char,Знак7 Знак Знак Знак Char3,Знак7 Знак1 Знак Char3,Знак7 Знак Знак1 Char,Знак7 Знак Char3"/>
    <w:locked/>
    <w:rsid w:val="00986055"/>
    <w:rPr>
      <w:rFonts w:ascii="Times New Roman" w:hAnsi="Times New Roman"/>
      <w:sz w:val="24"/>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uiPriority w:val="99"/>
    <w:qFormat/>
    <w:rsid w:val="00986055"/>
    <w:rPr>
      <w:rFonts w:ascii="Times New Roman" w:hAnsi="Times New Roman"/>
      <w:sz w:val="24"/>
    </w:rPr>
  </w:style>
  <w:style w:type="character" w:customStyle="1" w:styleId="PlainTextChar1">
    <w:name w:val="Plain Text Char1"/>
    <w:aliases w:val="Знак3 Char11,Heading 12 Char11"/>
    <w:uiPriority w:val="99"/>
    <w:qFormat/>
    <w:rsid w:val="00986055"/>
    <w:rPr>
      <w:rFonts w:ascii="Courier New" w:hAnsi="Courier New"/>
    </w:rPr>
  </w:style>
  <w:style w:type="character" w:customStyle="1" w:styleId="HeaderChar1">
    <w:name w:val="Header Char1"/>
    <w:uiPriority w:val="99"/>
    <w:qFormat/>
    <w:rsid w:val="00986055"/>
    <w:rPr>
      <w:rFonts w:ascii="Times New Roman" w:hAnsi="Times New Roman"/>
      <w:sz w:val="24"/>
    </w:rPr>
  </w:style>
  <w:style w:type="character" w:customStyle="1" w:styleId="FooterChar1">
    <w:name w:val="Footer Char1"/>
    <w:uiPriority w:val="99"/>
    <w:qFormat/>
    <w:rsid w:val="00986055"/>
    <w:rPr>
      <w:rFonts w:ascii="Times New Roman" w:hAnsi="Times New Roman"/>
      <w:sz w:val="24"/>
    </w:rPr>
  </w:style>
  <w:style w:type="character" w:customStyle="1" w:styleId="TitleChar1">
    <w:name w:val="Title Char1"/>
    <w:uiPriority w:val="99"/>
    <w:qFormat/>
    <w:rsid w:val="00986055"/>
    <w:rPr>
      <w:rFonts w:ascii="Cambria" w:hAnsi="Cambria"/>
      <w:b/>
      <w:kern w:val="28"/>
      <w:sz w:val="32"/>
    </w:rPr>
  </w:style>
  <w:style w:type="character" w:customStyle="1" w:styleId="BodyText2Char1">
    <w:name w:val="Body Text 2 Char1"/>
    <w:uiPriority w:val="99"/>
    <w:qFormat/>
    <w:rsid w:val="00986055"/>
    <w:rPr>
      <w:rFonts w:ascii="Times New Roman" w:hAnsi="Times New Roman"/>
      <w:sz w:val="24"/>
    </w:rPr>
  </w:style>
  <w:style w:type="character" w:customStyle="1" w:styleId="BodyText3Char1">
    <w:name w:val="Body Text 3 Char1"/>
    <w:aliases w:val="Знак5 Char1"/>
    <w:uiPriority w:val="99"/>
    <w:qFormat/>
    <w:rsid w:val="00986055"/>
    <w:rPr>
      <w:rFonts w:ascii="Times New Roman" w:hAnsi="Times New Roman"/>
      <w:sz w:val="16"/>
    </w:rPr>
  </w:style>
  <w:style w:type="character" w:customStyle="1" w:styleId="BodyTextIndent2Char1">
    <w:name w:val="Body Text Indent 2 Char1"/>
    <w:uiPriority w:val="99"/>
    <w:qFormat/>
    <w:rsid w:val="00986055"/>
    <w:rPr>
      <w:rFonts w:ascii="Times New Roman" w:hAnsi="Times New Roman"/>
      <w:sz w:val="24"/>
    </w:rPr>
  </w:style>
  <w:style w:type="character" w:customStyle="1" w:styleId="BodyTextIndent3Char1">
    <w:name w:val="Body Text Indent 3 Char1"/>
    <w:uiPriority w:val="99"/>
    <w:qFormat/>
    <w:rsid w:val="00986055"/>
    <w:rPr>
      <w:rFonts w:ascii="Times New Roman" w:hAnsi="Times New Roman"/>
      <w:sz w:val="16"/>
    </w:rPr>
  </w:style>
  <w:style w:type="character" w:customStyle="1" w:styleId="DocumentMapChar1">
    <w:name w:val="Document Map Char1"/>
    <w:uiPriority w:val="99"/>
    <w:qFormat/>
    <w:rsid w:val="00986055"/>
    <w:rPr>
      <w:rFonts w:ascii="Times New Roman" w:hAnsi="Times New Roman"/>
      <w:sz w:val="2"/>
    </w:rPr>
  </w:style>
  <w:style w:type="character" w:customStyle="1" w:styleId="CommentSubjectChar1">
    <w:name w:val="Comment Subject Char1"/>
    <w:uiPriority w:val="99"/>
    <w:qFormat/>
    <w:rsid w:val="00986055"/>
    <w:rPr>
      <w:rFonts w:ascii="Times New Roman" w:hAnsi="Times New Roman"/>
      <w:b/>
      <w:i/>
      <w:color w:val="4F81BD"/>
      <w:spacing w:val="15"/>
      <w:sz w:val="20"/>
      <w:lang w:eastAsia="ru-RU"/>
    </w:rPr>
  </w:style>
  <w:style w:type="character" w:customStyle="1" w:styleId="BalloonTextChar1">
    <w:name w:val="Balloon Text Char1"/>
    <w:uiPriority w:val="99"/>
    <w:qFormat/>
    <w:rsid w:val="00986055"/>
    <w:rPr>
      <w:rFonts w:ascii="Times New Roman" w:hAnsi="Times New Roman"/>
      <w:sz w:val="2"/>
    </w:rPr>
  </w:style>
  <w:style w:type="character" w:customStyle="1" w:styleId="SubtitleChar1">
    <w:name w:val="Subtitle Char1"/>
    <w:uiPriority w:val="99"/>
    <w:qFormat/>
    <w:rsid w:val="00986055"/>
    <w:rPr>
      <w:rFonts w:ascii="Cambria" w:hAnsi="Cambria"/>
      <w:sz w:val="24"/>
    </w:rPr>
  </w:style>
  <w:style w:type="character" w:customStyle="1" w:styleId="QuoteChar1">
    <w:name w:val="Quote Char1"/>
    <w:uiPriority w:val="99"/>
    <w:qFormat/>
    <w:rsid w:val="00986055"/>
    <w:rPr>
      <w:rFonts w:ascii="Times New Roman" w:hAnsi="Times New Roman"/>
      <w:i/>
      <w:color w:val="000000"/>
      <w:sz w:val="24"/>
    </w:rPr>
  </w:style>
  <w:style w:type="character" w:customStyle="1" w:styleId="IntenseQuoteChar1">
    <w:name w:val="Intense Quote Char1"/>
    <w:uiPriority w:val="99"/>
    <w:qFormat/>
    <w:rsid w:val="00986055"/>
    <w:rPr>
      <w:rFonts w:ascii="Times New Roman" w:hAnsi="Times New Roman"/>
      <w:b/>
      <w:i/>
      <w:color w:val="4F81BD"/>
      <w:sz w:val="24"/>
    </w:rPr>
  </w:style>
  <w:style w:type="character" w:customStyle="1" w:styleId="BodyTextFirstIndentChar1">
    <w:name w:val="Body Text First Indent Char1"/>
    <w:uiPriority w:val="99"/>
    <w:qFormat/>
    <w:rsid w:val="00986055"/>
    <w:rPr>
      <w:rFonts w:ascii="Times New Roman" w:hAnsi="Times New Roman"/>
      <w:sz w:val="24"/>
      <w:lang w:eastAsia="ru-RU"/>
    </w:rPr>
  </w:style>
  <w:style w:type="character" w:customStyle="1" w:styleId="BodyTextFirstIndent2Char1">
    <w:name w:val="Body Text First Indent 2 Char1"/>
    <w:uiPriority w:val="99"/>
    <w:qFormat/>
    <w:rsid w:val="00986055"/>
    <w:rPr>
      <w:rFonts w:ascii="Times New Roman" w:hAnsi="Times New Roman"/>
      <w:sz w:val="24"/>
      <w:lang w:eastAsia="ru-RU"/>
    </w:rPr>
  </w:style>
  <w:style w:type="character" w:customStyle="1" w:styleId="1fffffa">
    <w:name w:val="Слабое выделение1"/>
    <w:uiPriority w:val="99"/>
    <w:qFormat/>
    <w:rsid w:val="00986055"/>
    <w:rPr>
      <w:i/>
      <w:color w:val="808080"/>
    </w:rPr>
  </w:style>
  <w:style w:type="character" w:customStyle="1" w:styleId="PlaceholderText1">
    <w:name w:val="Placeholder Text1"/>
    <w:uiPriority w:val="99"/>
    <w:rsid w:val="00986055"/>
    <w:rPr>
      <w:rFonts w:ascii="Times New Roman" w:hAnsi="Times New Roman"/>
      <w:color w:val="808080"/>
    </w:rPr>
  </w:style>
  <w:style w:type="character" w:customStyle="1" w:styleId="fontstyle14">
    <w:name w:val="fontstyle14"/>
    <w:uiPriority w:val="99"/>
    <w:qFormat/>
    <w:rsid w:val="00986055"/>
  </w:style>
  <w:style w:type="character" w:customStyle="1" w:styleId="FontStyle820">
    <w:name w:val="Font Style820"/>
    <w:uiPriority w:val="99"/>
    <w:qFormat/>
    <w:rsid w:val="00986055"/>
    <w:rPr>
      <w:rFonts w:ascii="Times New Roman" w:hAnsi="Times New Roman"/>
      <w:sz w:val="22"/>
    </w:rPr>
  </w:style>
  <w:style w:type="character" w:customStyle="1" w:styleId="FontStyle594">
    <w:name w:val="Font Style594"/>
    <w:uiPriority w:val="99"/>
    <w:qFormat/>
    <w:rsid w:val="00986055"/>
    <w:rPr>
      <w:rFonts w:ascii="Times New Roman" w:hAnsi="Times New Roman"/>
      <w:i/>
      <w:sz w:val="20"/>
    </w:rPr>
  </w:style>
  <w:style w:type="character" w:customStyle="1" w:styleId="FontStyle187">
    <w:name w:val="Font Style187"/>
    <w:uiPriority w:val="99"/>
    <w:qFormat/>
    <w:rsid w:val="00986055"/>
    <w:rPr>
      <w:rFonts w:ascii="Times New Roman" w:hAnsi="Times New Roman"/>
      <w:i/>
      <w:sz w:val="20"/>
    </w:rPr>
  </w:style>
  <w:style w:type="character" w:customStyle="1" w:styleId="FontStyle600">
    <w:name w:val="Font Style600"/>
    <w:uiPriority w:val="99"/>
    <w:qFormat/>
    <w:rsid w:val="00986055"/>
    <w:rPr>
      <w:rFonts w:ascii="Times New Roman" w:hAnsi="Times New Roman"/>
      <w:sz w:val="22"/>
    </w:rPr>
  </w:style>
  <w:style w:type="character" w:customStyle="1" w:styleId="FontStyle624">
    <w:name w:val="Font Style624"/>
    <w:uiPriority w:val="99"/>
    <w:qFormat/>
    <w:rsid w:val="00986055"/>
    <w:rPr>
      <w:rFonts w:ascii="Times New Roman" w:hAnsi="Times New Roman"/>
      <w:b/>
      <w:i/>
      <w:sz w:val="22"/>
    </w:rPr>
  </w:style>
  <w:style w:type="character" w:customStyle="1" w:styleId="FontStyle572">
    <w:name w:val="Font Style572"/>
    <w:uiPriority w:val="99"/>
    <w:qFormat/>
    <w:rsid w:val="00986055"/>
    <w:rPr>
      <w:rFonts w:ascii="Times New Roman" w:hAnsi="Times New Roman"/>
      <w:sz w:val="16"/>
    </w:rPr>
  </w:style>
  <w:style w:type="character" w:customStyle="1" w:styleId="FontStyle184">
    <w:name w:val="Font Style184"/>
    <w:uiPriority w:val="99"/>
    <w:qFormat/>
    <w:rsid w:val="00986055"/>
    <w:rPr>
      <w:rFonts w:ascii="Times New Roman" w:hAnsi="Times New Roman"/>
      <w:sz w:val="20"/>
    </w:rPr>
  </w:style>
  <w:style w:type="character" w:customStyle="1" w:styleId="550">
    <w:name w:val="Знак Знак55"/>
    <w:uiPriority w:val="99"/>
    <w:qFormat/>
    <w:locked/>
    <w:rsid w:val="00986055"/>
    <w:rPr>
      <w:sz w:val="24"/>
      <w:lang w:val="ru-RU" w:eastAsia="ru-RU"/>
    </w:rPr>
  </w:style>
  <w:style w:type="character" w:customStyle="1" w:styleId="650">
    <w:name w:val="Знак Знак65"/>
    <w:uiPriority w:val="99"/>
    <w:qFormat/>
    <w:locked/>
    <w:rsid w:val="00986055"/>
    <w:rPr>
      <w:b/>
      <w:sz w:val="27"/>
      <w:lang w:val="ru-RU" w:eastAsia="ru-RU"/>
    </w:rPr>
  </w:style>
  <w:style w:type="character" w:customStyle="1" w:styleId="640">
    <w:name w:val="Знак Знак64"/>
    <w:uiPriority w:val="99"/>
    <w:qFormat/>
    <w:locked/>
    <w:rsid w:val="00986055"/>
    <w:rPr>
      <w:b/>
      <w:sz w:val="28"/>
      <w:lang w:val="ru-RU" w:eastAsia="ru-RU"/>
    </w:rPr>
  </w:style>
  <w:style w:type="character" w:customStyle="1" w:styleId="630">
    <w:name w:val="Знак Знак63"/>
    <w:uiPriority w:val="99"/>
    <w:qFormat/>
    <w:locked/>
    <w:rsid w:val="00986055"/>
    <w:rPr>
      <w:b/>
      <w:i/>
      <w:sz w:val="26"/>
      <w:lang w:val="ru-RU" w:eastAsia="ru-RU"/>
    </w:rPr>
  </w:style>
  <w:style w:type="character" w:customStyle="1" w:styleId="620">
    <w:name w:val="Знак Знак62"/>
    <w:uiPriority w:val="99"/>
    <w:qFormat/>
    <w:locked/>
    <w:rsid w:val="00986055"/>
    <w:rPr>
      <w:sz w:val="24"/>
      <w:lang w:val="ru-RU" w:eastAsia="ru-RU"/>
    </w:rPr>
  </w:style>
  <w:style w:type="character" w:customStyle="1" w:styleId="600">
    <w:name w:val="Знак Знак60"/>
    <w:uiPriority w:val="99"/>
    <w:qFormat/>
    <w:locked/>
    <w:rsid w:val="00986055"/>
    <w:rPr>
      <w:i/>
      <w:sz w:val="24"/>
      <w:lang w:val="ru-RU" w:eastAsia="ru-RU"/>
    </w:rPr>
  </w:style>
  <w:style w:type="character" w:customStyle="1" w:styleId="590">
    <w:name w:val="Знак Знак59"/>
    <w:uiPriority w:val="99"/>
    <w:qFormat/>
    <w:locked/>
    <w:rsid w:val="00986055"/>
    <w:rPr>
      <w:rFonts w:ascii="Arial" w:hAnsi="Arial"/>
      <w:sz w:val="22"/>
      <w:lang w:val="ru-RU" w:eastAsia="ru-RU"/>
    </w:rPr>
  </w:style>
  <w:style w:type="character" w:customStyle="1" w:styleId="580">
    <w:name w:val="Знак Знак58"/>
    <w:uiPriority w:val="99"/>
    <w:qFormat/>
    <w:locked/>
    <w:rsid w:val="00986055"/>
    <w:rPr>
      <w:rFonts w:ascii="Courier New" w:hAnsi="Courier New"/>
      <w:lang w:val="ru-RU" w:eastAsia="ru-RU"/>
    </w:rPr>
  </w:style>
  <w:style w:type="character" w:customStyle="1" w:styleId="570">
    <w:name w:val="Знак Знак57"/>
    <w:uiPriority w:val="99"/>
    <w:qFormat/>
    <w:locked/>
    <w:rsid w:val="00986055"/>
    <w:rPr>
      <w:lang w:val="ru-RU" w:eastAsia="ru-RU"/>
    </w:rPr>
  </w:style>
  <w:style w:type="character" w:customStyle="1" w:styleId="560">
    <w:name w:val="Знак Знак56"/>
    <w:uiPriority w:val="99"/>
    <w:qFormat/>
    <w:locked/>
    <w:rsid w:val="00986055"/>
    <w:rPr>
      <w:sz w:val="24"/>
      <w:lang w:val="ru-RU" w:eastAsia="ru-RU"/>
    </w:rPr>
  </w:style>
  <w:style w:type="character" w:customStyle="1" w:styleId="540">
    <w:name w:val="Знак Знак54"/>
    <w:uiPriority w:val="99"/>
    <w:qFormat/>
    <w:locked/>
    <w:rsid w:val="00986055"/>
    <w:rPr>
      <w:sz w:val="24"/>
      <w:lang w:val="en-US" w:eastAsia="ru-RU"/>
    </w:rPr>
  </w:style>
  <w:style w:type="character" w:customStyle="1" w:styleId="b-material-headdate-day">
    <w:name w:val="b-material-head__date-day"/>
    <w:uiPriority w:val="99"/>
    <w:qFormat/>
    <w:rsid w:val="00986055"/>
  </w:style>
  <w:style w:type="character" w:customStyle="1" w:styleId="s2">
    <w:name w:val="s2"/>
    <w:uiPriority w:val="99"/>
    <w:qFormat/>
    <w:rsid w:val="00986055"/>
  </w:style>
  <w:style w:type="character" w:customStyle="1" w:styleId="WW8Num16z0">
    <w:name w:val="WW8Num16z0"/>
    <w:uiPriority w:val="99"/>
    <w:qFormat/>
    <w:rsid w:val="00986055"/>
    <w:rPr>
      <w:rFonts w:ascii="Wingdings" w:hAnsi="Wingdings"/>
    </w:rPr>
  </w:style>
  <w:style w:type="character" w:customStyle="1" w:styleId="WW8Num4z0">
    <w:name w:val="WW8Num4z0"/>
    <w:uiPriority w:val="99"/>
    <w:qFormat/>
    <w:rsid w:val="00986055"/>
    <w:rPr>
      <w:color w:val="auto"/>
    </w:rPr>
  </w:style>
  <w:style w:type="character" w:customStyle="1" w:styleId="WW8Num5z0">
    <w:name w:val="WW8Num5z0"/>
    <w:uiPriority w:val="99"/>
    <w:qFormat/>
    <w:rsid w:val="00986055"/>
    <w:rPr>
      <w:b/>
      <w:sz w:val="20"/>
    </w:rPr>
  </w:style>
  <w:style w:type="character" w:customStyle="1" w:styleId="WW8Num6z0">
    <w:name w:val="WW8Num6z0"/>
    <w:uiPriority w:val="99"/>
    <w:qFormat/>
    <w:rsid w:val="00986055"/>
    <w:rPr>
      <w:sz w:val="20"/>
    </w:rPr>
  </w:style>
  <w:style w:type="character" w:customStyle="1" w:styleId="WW8Num7z0">
    <w:name w:val="WW8Num7z0"/>
    <w:uiPriority w:val="99"/>
    <w:qFormat/>
    <w:rsid w:val="00986055"/>
    <w:rPr>
      <w:b/>
      <w:sz w:val="20"/>
    </w:rPr>
  </w:style>
  <w:style w:type="character" w:customStyle="1" w:styleId="WW8Num9z0">
    <w:name w:val="WW8Num9z0"/>
    <w:uiPriority w:val="99"/>
    <w:qFormat/>
    <w:rsid w:val="00986055"/>
    <w:rPr>
      <w:sz w:val="20"/>
    </w:rPr>
  </w:style>
  <w:style w:type="character" w:customStyle="1" w:styleId="WW8Num9z1">
    <w:name w:val="WW8Num9z1"/>
    <w:uiPriority w:val="99"/>
    <w:qFormat/>
    <w:rsid w:val="00986055"/>
    <w:rPr>
      <w:rFonts w:ascii="Symbol" w:hAnsi="Symbol"/>
      <w:sz w:val="20"/>
    </w:rPr>
  </w:style>
  <w:style w:type="character" w:customStyle="1" w:styleId="WW8Num9z2">
    <w:name w:val="WW8Num9z2"/>
    <w:uiPriority w:val="99"/>
    <w:qFormat/>
    <w:rsid w:val="00986055"/>
  </w:style>
  <w:style w:type="character" w:customStyle="1" w:styleId="WW8Num9z3">
    <w:name w:val="WW8Num9z3"/>
    <w:uiPriority w:val="99"/>
    <w:qFormat/>
    <w:rsid w:val="00986055"/>
  </w:style>
  <w:style w:type="character" w:customStyle="1" w:styleId="WW8Num9z4">
    <w:name w:val="WW8Num9z4"/>
    <w:uiPriority w:val="99"/>
    <w:qFormat/>
    <w:rsid w:val="00986055"/>
  </w:style>
  <w:style w:type="character" w:customStyle="1" w:styleId="WW8Num9z5">
    <w:name w:val="WW8Num9z5"/>
    <w:uiPriority w:val="99"/>
    <w:qFormat/>
    <w:rsid w:val="00986055"/>
  </w:style>
  <w:style w:type="character" w:customStyle="1" w:styleId="WW8Num9z6">
    <w:name w:val="WW8Num9z6"/>
    <w:uiPriority w:val="99"/>
    <w:qFormat/>
    <w:rsid w:val="00986055"/>
  </w:style>
  <w:style w:type="character" w:customStyle="1" w:styleId="WW8Num9z7">
    <w:name w:val="WW8Num9z7"/>
    <w:uiPriority w:val="99"/>
    <w:qFormat/>
    <w:rsid w:val="00986055"/>
  </w:style>
  <w:style w:type="character" w:customStyle="1" w:styleId="WW8Num9z8">
    <w:name w:val="WW8Num9z8"/>
    <w:uiPriority w:val="99"/>
    <w:qFormat/>
    <w:rsid w:val="00986055"/>
  </w:style>
  <w:style w:type="character" w:customStyle="1" w:styleId="WW8Num10z0">
    <w:name w:val="WW8Num10z0"/>
    <w:uiPriority w:val="99"/>
    <w:qFormat/>
    <w:rsid w:val="00986055"/>
    <w:rPr>
      <w:sz w:val="20"/>
    </w:rPr>
  </w:style>
  <w:style w:type="character" w:customStyle="1" w:styleId="WW8Num11z0">
    <w:name w:val="WW8Num11z0"/>
    <w:uiPriority w:val="99"/>
    <w:qFormat/>
    <w:rsid w:val="00986055"/>
    <w:rPr>
      <w:rFonts w:ascii="Symbol" w:hAnsi="Symbol"/>
      <w:b/>
    </w:rPr>
  </w:style>
  <w:style w:type="character" w:customStyle="1" w:styleId="WW8Num12z0">
    <w:name w:val="WW8Num12z0"/>
    <w:uiPriority w:val="99"/>
    <w:qFormat/>
    <w:rsid w:val="00986055"/>
    <w:rPr>
      <w:rFonts w:ascii="Symbol" w:hAnsi="Symbol"/>
      <w:sz w:val="24"/>
    </w:rPr>
  </w:style>
  <w:style w:type="character" w:customStyle="1" w:styleId="WW8Num13z0">
    <w:name w:val="WW8Num13z0"/>
    <w:uiPriority w:val="99"/>
    <w:qFormat/>
    <w:rsid w:val="00986055"/>
    <w:rPr>
      <w:rFonts w:ascii="Symbol" w:hAnsi="Symbol"/>
      <w:sz w:val="20"/>
    </w:rPr>
  </w:style>
  <w:style w:type="character" w:customStyle="1" w:styleId="WW8Num14z0">
    <w:name w:val="WW8Num14z0"/>
    <w:uiPriority w:val="99"/>
    <w:qFormat/>
    <w:rsid w:val="00986055"/>
    <w:rPr>
      <w:sz w:val="20"/>
    </w:rPr>
  </w:style>
  <w:style w:type="character" w:customStyle="1" w:styleId="WW8Num15z0">
    <w:name w:val="WW8Num15z0"/>
    <w:uiPriority w:val="99"/>
    <w:qFormat/>
    <w:rsid w:val="00986055"/>
    <w:rPr>
      <w:rFonts w:ascii="Times New Roman" w:hAnsi="Times New Roman"/>
      <w:sz w:val="20"/>
    </w:rPr>
  </w:style>
  <w:style w:type="character" w:customStyle="1" w:styleId="WW8Num17z0">
    <w:name w:val="WW8Num17z0"/>
    <w:uiPriority w:val="99"/>
    <w:qFormat/>
    <w:rsid w:val="00986055"/>
    <w:rPr>
      <w:rFonts w:ascii="Wingdings" w:hAnsi="Wingdings"/>
    </w:rPr>
  </w:style>
  <w:style w:type="character" w:customStyle="1" w:styleId="WW8Num18z0">
    <w:name w:val="WW8Num18z0"/>
    <w:uiPriority w:val="99"/>
    <w:qFormat/>
    <w:rsid w:val="00986055"/>
  </w:style>
  <w:style w:type="character" w:customStyle="1" w:styleId="WW8Num18z1">
    <w:name w:val="WW8Num18z1"/>
    <w:uiPriority w:val="99"/>
    <w:qFormat/>
    <w:rsid w:val="00986055"/>
    <w:rPr>
      <w:rFonts w:ascii="Symbol" w:hAnsi="Symbol"/>
      <w:sz w:val="20"/>
    </w:rPr>
  </w:style>
  <w:style w:type="character" w:customStyle="1" w:styleId="WW8Num18z2">
    <w:name w:val="WW8Num18z2"/>
    <w:uiPriority w:val="99"/>
    <w:qFormat/>
    <w:rsid w:val="00986055"/>
  </w:style>
  <w:style w:type="character" w:customStyle="1" w:styleId="WW8Num18z3">
    <w:name w:val="WW8Num18z3"/>
    <w:uiPriority w:val="99"/>
    <w:qFormat/>
    <w:rsid w:val="00986055"/>
  </w:style>
  <w:style w:type="character" w:customStyle="1" w:styleId="WW8Num18z4">
    <w:name w:val="WW8Num18z4"/>
    <w:uiPriority w:val="99"/>
    <w:qFormat/>
    <w:rsid w:val="00986055"/>
  </w:style>
  <w:style w:type="character" w:customStyle="1" w:styleId="WW8Num18z5">
    <w:name w:val="WW8Num18z5"/>
    <w:uiPriority w:val="99"/>
    <w:qFormat/>
    <w:rsid w:val="00986055"/>
  </w:style>
  <w:style w:type="character" w:customStyle="1" w:styleId="WW8Num18z6">
    <w:name w:val="WW8Num18z6"/>
    <w:uiPriority w:val="99"/>
    <w:qFormat/>
    <w:rsid w:val="00986055"/>
  </w:style>
  <w:style w:type="character" w:customStyle="1" w:styleId="WW8Num18z7">
    <w:name w:val="WW8Num18z7"/>
    <w:uiPriority w:val="99"/>
    <w:qFormat/>
    <w:rsid w:val="00986055"/>
  </w:style>
  <w:style w:type="character" w:customStyle="1" w:styleId="WW8Num18z8">
    <w:name w:val="WW8Num18z8"/>
    <w:uiPriority w:val="99"/>
    <w:qFormat/>
    <w:rsid w:val="00986055"/>
  </w:style>
  <w:style w:type="character" w:customStyle="1" w:styleId="WW8Num19z0">
    <w:name w:val="WW8Num19z0"/>
    <w:uiPriority w:val="99"/>
    <w:qFormat/>
    <w:rsid w:val="00986055"/>
  </w:style>
  <w:style w:type="character" w:customStyle="1" w:styleId="WW8Num19z1">
    <w:name w:val="WW8Num19z1"/>
    <w:uiPriority w:val="99"/>
    <w:qFormat/>
    <w:rsid w:val="00986055"/>
  </w:style>
  <w:style w:type="character" w:customStyle="1" w:styleId="WW8Num19z2">
    <w:name w:val="WW8Num19z2"/>
    <w:uiPriority w:val="99"/>
    <w:qFormat/>
    <w:rsid w:val="00986055"/>
  </w:style>
  <w:style w:type="character" w:customStyle="1" w:styleId="WW8Num19z3">
    <w:name w:val="WW8Num19z3"/>
    <w:uiPriority w:val="99"/>
    <w:qFormat/>
    <w:rsid w:val="00986055"/>
  </w:style>
  <w:style w:type="character" w:customStyle="1" w:styleId="WW8Num19z4">
    <w:name w:val="WW8Num19z4"/>
    <w:uiPriority w:val="99"/>
    <w:qFormat/>
    <w:rsid w:val="00986055"/>
  </w:style>
  <w:style w:type="character" w:customStyle="1" w:styleId="WW8Num19z5">
    <w:name w:val="WW8Num19z5"/>
    <w:uiPriority w:val="99"/>
    <w:qFormat/>
    <w:rsid w:val="00986055"/>
  </w:style>
  <w:style w:type="character" w:customStyle="1" w:styleId="WW8Num19z6">
    <w:name w:val="WW8Num19z6"/>
    <w:uiPriority w:val="99"/>
    <w:qFormat/>
    <w:rsid w:val="00986055"/>
  </w:style>
  <w:style w:type="character" w:customStyle="1" w:styleId="WW8Num19z7">
    <w:name w:val="WW8Num19z7"/>
    <w:uiPriority w:val="99"/>
    <w:qFormat/>
    <w:rsid w:val="00986055"/>
  </w:style>
  <w:style w:type="character" w:customStyle="1" w:styleId="WW8Num19z8">
    <w:name w:val="WW8Num19z8"/>
    <w:uiPriority w:val="99"/>
    <w:qFormat/>
    <w:rsid w:val="00986055"/>
  </w:style>
  <w:style w:type="character" w:customStyle="1" w:styleId="WW8Num4z1">
    <w:name w:val="WW8Num4z1"/>
    <w:uiPriority w:val="99"/>
    <w:qFormat/>
    <w:rsid w:val="00986055"/>
  </w:style>
  <w:style w:type="character" w:customStyle="1" w:styleId="WW8Num4z2">
    <w:name w:val="WW8Num4z2"/>
    <w:uiPriority w:val="99"/>
    <w:qFormat/>
    <w:rsid w:val="00986055"/>
  </w:style>
  <w:style w:type="character" w:customStyle="1" w:styleId="WW8Num4z3">
    <w:name w:val="WW8Num4z3"/>
    <w:uiPriority w:val="99"/>
    <w:qFormat/>
    <w:rsid w:val="00986055"/>
  </w:style>
  <w:style w:type="character" w:customStyle="1" w:styleId="WW8Num4z4">
    <w:name w:val="WW8Num4z4"/>
    <w:uiPriority w:val="99"/>
    <w:qFormat/>
    <w:rsid w:val="00986055"/>
  </w:style>
  <w:style w:type="character" w:customStyle="1" w:styleId="WW8Num4z5">
    <w:name w:val="WW8Num4z5"/>
    <w:uiPriority w:val="99"/>
    <w:qFormat/>
    <w:rsid w:val="00986055"/>
  </w:style>
  <w:style w:type="character" w:customStyle="1" w:styleId="WW8Num4z6">
    <w:name w:val="WW8Num4z6"/>
    <w:uiPriority w:val="99"/>
    <w:qFormat/>
    <w:rsid w:val="00986055"/>
  </w:style>
  <w:style w:type="character" w:customStyle="1" w:styleId="WW8Num4z7">
    <w:name w:val="WW8Num4z7"/>
    <w:uiPriority w:val="99"/>
    <w:qFormat/>
    <w:rsid w:val="00986055"/>
  </w:style>
  <w:style w:type="character" w:customStyle="1" w:styleId="WW8Num4z8">
    <w:name w:val="WW8Num4z8"/>
    <w:uiPriority w:val="99"/>
    <w:qFormat/>
    <w:rsid w:val="00986055"/>
  </w:style>
  <w:style w:type="character" w:customStyle="1" w:styleId="WW8Num5z1">
    <w:name w:val="WW8Num5z1"/>
    <w:uiPriority w:val="99"/>
    <w:qFormat/>
    <w:rsid w:val="00986055"/>
  </w:style>
  <w:style w:type="character" w:customStyle="1" w:styleId="WW8Num5z2">
    <w:name w:val="WW8Num5z2"/>
    <w:uiPriority w:val="99"/>
    <w:qFormat/>
    <w:rsid w:val="00986055"/>
  </w:style>
  <w:style w:type="character" w:customStyle="1" w:styleId="WW8Num5z3">
    <w:name w:val="WW8Num5z3"/>
    <w:uiPriority w:val="99"/>
    <w:qFormat/>
    <w:rsid w:val="00986055"/>
  </w:style>
  <w:style w:type="character" w:customStyle="1" w:styleId="WW8Num5z4">
    <w:name w:val="WW8Num5z4"/>
    <w:uiPriority w:val="99"/>
    <w:qFormat/>
    <w:rsid w:val="00986055"/>
  </w:style>
  <w:style w:type="character" w:customStyle="1" w:styleId="WW8Num5z5">
    <w:name w:val="WW8Num5z5"/>
    <w:uiPriority w:val="99"/>
    <w:qFormat/>
    <w:rsid w:val="00986055"/>
  </w:style>
  <w:style w:type="character" w:customStyle="1" w:styleId="WW8Num5z6">
    <w:name w:val="WW8Num5z6"/>
    <w:uiPriority w:val="99"/>
    <w:qFormat/>
    <w:rsid w:val="00986055"/>
  </w:style>
  <w:style w:type="character" w:customStyle="1" w:styleId="WW8Num5z7">
    <w:name w:val="WW8Num5z7"/>
    <w:uiPriority w:val="99"/>
    <w:qFormat/>
    <w:rsid w:val="00986055"/>
  </w:style>
  <w:style w:type="character" w:customStyle="1" w:styleId="WW8Num5z8">
    <w:name w:val="WW8Num5z8"/>
    <w:uiPriority w:val="99"/>
    <w:qFormat/>
    <w:rsid w:val="00986055"/>
  </w:style>
  <w:style w:type="character" w:customStyle="1" w:styleId="WW8Num6z1">
    <w:name w:val="WW8Num6z1"/>
    <w:uiPriority w:val="99"/>
    <w:qFormat/>
    <w:rsid w:val="00986055"/>
  </w:style>
  <w:style w:type="character" w:customStyle="1" w:styleId="WW8Num6z2">
    <w:name w:val="WW8Num6z2"/>
    <w:uiPriority w:val="99"/>
    <w:qFormat/>
    <w:rsid w:val="00986055"/>
  </w:style>
  <w:style w:type="character" w:customStyle="1" w:styleId="WW8Num6z3">
    <w:name w:val="WW8Num6z3"/>
    <w:uiPriority w:val="99"/>
    <w:qFormat/>
    <w:rsid w:val="00986055"/>
  </w:style>
  <w:style w:type="character" w:customStyle="1" w:styleId="WW8Num6z4">
    <w:name w:val="WW8Num6z4"/>
    <w:uiPriority w:val="99"/>
    <w:qFormat/>
    <w:rsid w:val="00986055"/>
  </w:style>
  <w:style w:type="character" w:customStyle="1" w:styleId="WW8Num6z5">
    <w:name w:val="WW8Num6z5"/>
    <w:uiPriority w:val="99"/>
    <w:qFormat/>
    <w:rsid w:val="00986055"/>
  </w:style>
  <w:style w:type="character" w:customStyle="1" w:styleId="WW8Num6z6">
    <w:name w:val="WW8Num6z6"/>
    <w:uiPriority w:val="99"/>
    <w:qFormat/>
    <w:rsid w:val="00986055"/>
  </w:style>
  <w:style w:type="character" w:customStyle="1" w:styleId="WW8Num6z7">
    <w:name w:val="WW8Num6z7"/>
    <w:uiPriority w:val="99"/>
    <w:qFormat/>
    <w:rsid w:val="00986055"/>
  </w:style>
  <w:style w:type="character" w:customStyle="1" w:styleId="WW8Num6z8">
    <w:name w:val="WW8Num6z8"/>
    <w:uiPriority w:val="99"/>
    <w:qFormat/>
    <w:rsid w:val="00986055"/>
  </w:style>
  <w:style w:type="character" w:customStyle="1" w:styleId="WW8Num7z1">
    <w:name w:val="WW8Num7z1"/>
    <w:uiPriority w:val="99"/>
    <w:qFormat/>
    <w:rsid w:val="00986055"/>
  </w:style>
  <w:style w:type="character" w:customStyle="1" w:styleId="WW8Num7z2">
    <w:name w:val="WW8Num7z2"/>
    <w:uiPriority w:val="99"/>
    <w:qFormat/>
    <w:rsid w:val="00986055"/>
  </w:style>
  <w:style w:type="character" w:customStyle="1" w:styleId="WW8Num7z3">
    <w:name w:val="WW8Num7z3"/>
    <w:uiPriority w:val="99"/>
    <w:qFormat/>
    <w:rsid w:val="00986055"/>
  </w:style>
  <w:style w:type="character" w:customStyle="1" w:styleId="WW8Num7z4">
    <w:name w:val="WW8Num7z4"/>
    <w:uiPriority w:val="99"/>
    <w:qFormat/>
    <w:rsid w:val="00986055"/>
  </w:style>
  <w:style w:type="character" w:customStyle="1" w:styleId="WW8Num7z5">
    <w:name w:val="WW8Num7z5"/>
    <w:uiPriority w:val="99"/>
    <w:qFormat/>
    <w:rsid w:val="00986055"/>
  </w:style>
  <w:style w:type="character" w:customStyle="1" w:styleId="WW8Num7z6">
    <w:name w:val="WW8Num7z6"/>
    <w:uiPriority w:val="99"/>
    <w:qFormat/>
    <w:rsid w:val="00986055"/>
  </w:style>
  <w:style w:type="character" w:customStyle="1" w:styleId="WW8Num7z7">
    <w:name w:val="WW8Num7z7"/>
    <w:uiPriority w:val="99"/>
    <w:qFormat/>
    <w:rsid w:val="00986055"/>
  </w:style>
  <w:style w:type="character" w:customStyle="1" w:styleId="WW8Num7z8">
    <w:name w:val="WW8Num7z8"/>
    <w:uiPriority w:val="99"/>
    <w:qFormat/>
    <w:rsid w:val="00986055"/>
  </w:style>
  <w:style w:type="character" w:customStyle="1" w:styleId="WW8Num8z1">
    <w:name w:val="WW8Num8z1"/>
    <w:uiPriority w:val="99"/>
    <w:qFormat/>
    <w:rsid w:val="00986055"/>
    <w:rPr>
      <w:rFonts w:ascii="Symbol" w:hAnsi="Symbol"/>
      <w:sz w:val="20"/>
    </w:rPr>
  </w:style>
  <w:style w:type="character" w:customStyle="1" w:styleId="WW8Num8z2">
    <w:name w:val="WW8Num8z2"/>
    <w:uiPriority w:val="99"/>
    <w:qFormat/>
    <w:rsid w:val="00986055"/>
  </w:style>
  <w:style w:type="character" w:customStyle="1" w:styleId="WW8Num8z3">
    <w:name w:val="WW8Num8z3"/>
    <w:uiPriority w:val="99"/>
    <w:qFormat/>
    <w:rsid w:val="00986055"/>
  </w:style>
  <w:style w:type="character" w:customStyle="1" w:styleId="WW8Num8z4">
    <w:name w:val="WW8Num8z4"/>
    <w:uiPriority w:val="99"/>
    <w:qFormat/>
    <w:rsid w:val="00986055"/>
  </w:style>
  <w:style w:type="character" w:customStyle="1" w:styleId="WW8Num8z5">
    <w:name w:val="WW8Num8z5"/>
    <w:uiPriority w:val="99"/>
    <w:qFormat/>
    <w:rsid w:val="00986055"/>
  </w:style>
  <w:style w:type="character" w:customStyle="1" w:styleId="WW8Num8z6">
    <w:name w:val="WW8Num8z6"/>
    <w:uiPriority w:val="99"/>
    <w:qFormat/>
    <w:rsid w:val="00986055"/>
  </w:style>
  <w:style w:type="character" w:customStyle="1" w:styleId="WW8Num8z7">
    <w:name w:val="WW8Num8z7"/>
    <w:uiPriority w:val="99"/>
    <w:qFormat/>
    <w:rsid w:val="00986055"/>
  </w:style>
  <w:style w:type="character" w:customStyle="1" w:styleId="WW8Num8z8">
    <w:name w:val="WW8Num8z8"/>
    <w:uiPriority w:val="99"/>
    <w:qFormat/>
    <w:rsid w:val="00986055"/>
  </w:style>
  <w:style w:type="character" w:customStyle="1" w:styleId="WW8Num10z1">
    <w:name w:val="WW8Num10z1"/>
    <w:uiPriority w:val="99"/>
    <w:qFormat/>
    <w:rsid w:val="00986055"/>
  </w:style>
  <w:style w:type="character" w:customStyle="1" w:styleId="WW8Num10z2">
    <w:name w:val="WW8Num10z2"/>
    <w:uiPriority w:val="99"/>
    <w:qFormat/>
    <w:rsid w:val="00986055"/>
  </w:style>
  <w:style w:type="character" w:customStyle="1" w:styleId="WW8Num10z3">
    <w:name w:val="WW8Num10z3"/>
    <w:uiPriority w:val="99"/>
    <w:qFormat/>
    <w:rsid w:val="00986055"/>
  </w:style>
  <w:style w:type="character" w:customStyle="1" w:styleId="WW8Num10z4">
    <w:name w:val="WW8Num10z4"/>
    <w:uiPriority w:val="99"/>
    <w:qFormat/>
    <w:rsid w:val="00986055"/>
  </w:style>
  <w:style w:type="character" w:customStyle="1" w:styleId="WW8Num10z5">
    <w:name w:val="WW8Num10z5"/>
    <w:uiPriority w:val="99"/>
    <w:qFormat/>
    <w:rsid w:val="00986055"/>
  </w:style>
  <w:style w:type="character" w:customStyle="1" w:styleId="WW8Num10z6">
    <w:name w:val="WW8Num10z6"/>
    <w:uiPriority w:val="99"/>
    <w:qFormat/>
    <w:rsid w:val="00986055"/>
  </w:style>
  <w:style w:type="character" w:customStyle="1" w:styleId="WW8Num10z7">
    <w:name w:val="WW8Num10z7"/>
    <w:uiPriority w:val="99"/>
    <w:qFormat/>
    <w:rsid w:val="00986055"/>
  </w:style>
  <w:style w:type="character" w:customStyle="1" w:styleId="WW8Num10z8">
    <w:name w:val="WW8Num10z8"/>
    <w:uiPriority w:val="99"/>
    <w:qFormat/>
    <w:rsid w:val="00986055"/>
  </w:style>
  <w:style w:type="character" w:customStyle="1" w:styleId="WW8Num11z1">
    <w:name w:val="WW8Num11z1"/>
    <w:uiPriority w:val="99"/>
    <w:qFormat/>
    <w:rsid w:val="00986055"/>
    <w:rPr>
      <w:sz w:val="20"/>
    </w:rPr>
  </w:style>
  <w:style w:type="character" w:customStyle="1" w:styleId="WW8Num11z2">
    <w:name w:val="WW8Num11z2"/>
    <w:uiPriority w:val="99"/>
    <w:qFormat/>
    <w:rsid w:val="00986055"/>
  </w:style>
  <w:style w:type="character" w:customStyle="1" w:styleId="WW8Num11z3">
    <w:name w:val="WW8Num11z3"/>
    <w:uiPriority w:val="99"/>
    <w:qFormat/>
    <w:rsid w:val="00986055"/>
  </w:style>
  <w:style w:type="character" w:customStyle="1" w:styleId="WW8Num11z4">
    <w:name w:val="WW8Num11z4"/>
    <w:uiPriority w:val="99"/>
    <w:qFormat/>
    <w:rsid w:val="00986055"/>
  </w:style>
  <w:style w:type="character" w:customStyle="1" w:styleId="WW8Num11z5">
    <w:name w:val="WW8Num11z5"/>
    <w:uiPriority w:val="99"/>
    <w:qFormat/>
    <w:rsid w:val="00986055"/>
  </w:style>
  <w:style w:type="character" w:customStyle="1" w:styleId="WW8Num11z6">
    <w:name w:val="WW8Num11z6"/>
    <w:uiPriority w:val="99"/>
    <w:qFormat/>
    <w:rsid w:val="00986055"/>
  </w:style>
  <w:style w:type="character" w:customStyle="1" w:styleId="WW8Num11z7">
    <w:name w:val="WW8Num11z7"/>
    <w:uiPriority w:val="99"/>
    <w:qFormat/>
    <w:rsid w:val="00986055"/>
  </w:style>
  <w:style w:type="character" w:customStyle="1" w:styleId="WW8Num11z8">
    <w:name w:val="WW8Num11z8"/>
    <w:uiPriority w:val="99"/>
    <w:qFormat/>
    <w:rsid w:val="00986055"/>
  </w:style>
  <w:style w:type="character" w:customStyle="1" w:styleId="WW8Num12z2">
    <w:name w:val="WW8Num12z2"/>
    <w:uiPriority w:val="99"/>
    <w:qFormat/>
    <w:rsid w:val="00986055"/>
    <w:rPr>
      <w:rFonts w:ascii="Wingdings" w:hAnsi="Wingdings"/>
    </w:rPr>
  </w:style>
  <w:style w:type="character" w:customStyle="1" w:styleId="WW8Num12z3">
    <w:name w:val="WW8Num12z3"/>
    <w:uiPriority w:val="99"/>
    <w:qFormat/>
    <w:rsid w:val="00986055"/>
    <w:rPr>
      <w:rFonts w:ascii="Symbol" w:hAnsi="Symbol"/>
    </w:rPr>
  </w:style>
  <w:style w:type="character" w:customStyle="1" w:styleId="WW8Num12z4">
    <w:name w:val="WW8Num12z4"/>
    <w:uiPriority w:val="99"/>
    <w:qFormat/>
    <w:rsid w:val="00986055"/>
    <w:rPr>
      <w:rFonts w:ascii="Courier New" w:hAnsi="Courier New"/>
    </w:rPr>
  </w:style>
  <w:style w:type="character" w:customStyle="1" w:styleId="WW8Num13z1">
    <w:name w:val="WW8Num13z1"/>
    <w:uiPriority w:val="99"/>
    <w:qFormat/>
    <w:rsid w:val="00986055"/>
  </w:style>
  <w:style w:type="character" w:customStyle="1" w:styleId="WW8Num13z2">
    <w:name w:val="WW8Num13z2"/>
    <w:uiPriority w:val="99"/>
    <w:qFormat/>
    <w:rsid w:val="00986055"/>
  </w:style>
  <w:style w:type="character" w:customStyle="1" w:styleId="WW8Num13z3">
    <w:name w:val="WW8Num13z3"/>
    <w:uiPriority w:val="99"/>
    <w:qFormat/>
    <w:rsid w:val="00986055"/>
  </w:style>
  <w:style w:type="character" w:customStyle="1" w:styleId="WW8Num13z4">
    <w:name w:val="WW8Num13z4"/>
    <w:uiPriority w:val="99"/>
    <w:qFormat/>
    <w:rsid w:val="00986055"/>
  </w:style>
  <w:style w:type="character" w:customStyle="1" w:styleId="WW8Num13z5">
    <w:name w:val="WW8Num13z5"/>
    <w:uiPriority w:val="99"/>
    <w:qFormat/>
    <w:rsid w:val="00986055"/>
  </w:style>
  <w:style w:type="character" w:customStyle="1" w:styleId="WW8Num13z6">
    <w:name w:val="WW8Num13z6"/>
    <w:uiPriority w:val="99"/>
    <w:qFormat/>
    <w:rsid w:val="00986055"/>
  </w:style>
  <w:style w:type="character" w:customStyle="1" w:styleId="WW8Num13z7">
    <w:name w:val="WW8Num13z7"/>
    <w:uiPriority w:val="99"/>
    <w:qFormat/>
    <w:rsid w:val="00986055"/>
  </w:style>
  <w:style w:type="character" w:customStyle="1" w:styleId="WW8Num13z8">
    <w:name w:val="WW8Num13z8"/>
    <w:uiPriority w:val="99"/>
    <w:qFormat/>
    <w:rsid w:val="00986055"/>
  </w:style>
  <w:style w:type="character" w:customStyle="1" w:styleId="WW8Num14z1">
    <w:name w:val="WW8Num14z1"/>
    <w:uiPriority w:val="99"/>
    <w:qFormat/>
    <w:rsid w:val="00986055"/>
  </w:style>
  <w:style w:type="character" w:customStyle="1" w:styleId="WW8Num14z2">
    <w:name w:val="WW8Num14z2"/>
    <w:uiPriority w:val="99"/>
    <w:qFormat/>
    <w:rsid w:val="00986055"/>
  </w:style>
  <w:style w:type="character" w:customStyle="1" w:styleId="WW8Num14z3">
    <w:name w:val="WW8Num14z3"/>
    <w:uiPriority w:val="99"/>
    <w:qFormat/>
    <w:rsid w:val="00986055"/>
  </w:style>
  <w:style w:type="character" w:customStyle="1" w:styleId="WW8Num14z4">
    <w:name w:val="WW8Num14z4"/>
    <w:uiPriority w:val="99"/>
    <w:qFormat/>
    <w:rsid w:val="00986055"/>
  </w:style>
  <w:style w:type="character" w:customStyle="1" w:styleId="WW8Num14z5">
    <w:name w:val="WW8Num14z5"/>
    <w:uiPriority w:val="99"/>
    <w:qFormat/>
    <w:rsid w:val="00986055"/>
  </w:style>
  <w:style w:type="character" w:customStyle="1" w:styleId="WW8Num14z6">
    <w:name w:val="WW8Num14z6"/>
    <w:uiPriority w:val="99"/>
    <w:qFormat/>
    <w:rsid w:val="00986055"/>
  </w:style>
  <w:style w:type="character" w:customStyle="1" w:styleId="WW8Num14z7">
    <w:name w:val="WW8Num14z7"/>
    <w:uiPriority w:val="99"/>
    <w:qFormat/>
    <w:rsid w:val="00986055"/>
  </w:style>
  <w:style w:type="character" w:customStyle="1" w:styleId="WW8Num14z8">
    <w:name w:val="WW8Num14z8"/>
    <w:uiPriority w:val="99"/>
    <w:qFormat/>
    <w:rsid w:val="00986055"/>
  </w:style>
  <w:style w:type="character" w:customStyle="1" w:styleId="WW8Num15z1">
    <w:name w:val="WW8Num15z1"/>
    <w:uiPriority w:val="99"/>
    <w:qFormat/>
    <w:rsid w:val="00986055"/>
  </w:style>
  <w:style w:type="character" w:customStyle="1" w:styleId="WW8Num15z2">
    <w:name w:val="WW8Num15z2"/>
    <w:uiPriority w:val="99"/>
    <w:qFormat/>
    <w:rsid w:val="00986055"/>
  </w:style>
  <w:style w:type="character" w:customStyle="1" w:styleId="WW8Num15z3">
    <w:name w:val="WW8Num15z3"/>
    <w:uiPriority w:val="99"/>
    <w:qFormat/>
    <w:rsid w:val="00986055"/>
  </w:style>
  <w:style w:type="character" w:customStyle="1" w:styleId="WW8Num15z4">
    <w:name w:val="WW8Num15z4"/>
    <w:uiPriority w:val="99"/>
    <w:qFormat/>
    <w:rsid w:val="00986055"/>
  </w:style>
  <w:style w:type="character" w:customStyle="1" w:styleId="WW8Num15z5">
    <w:name w:val="WW8Num15z5"/>
    <w:uiPriority w:val="99"/>
    <w:qFormat/>
    <w:rsid w:val="00986055"/>
  </w:style>
  <w:style w:type="character" w:customStyle="1" w:styleId="WW8Num15z6">
    <w:name w:val="WW8Num15z6"/>
    <w:uiPriority w:val="99"/>
    <w:qFormat/>
    <w:rsid w:val="00986055"/>
  </w:style>
  <w:style w:type="character" w:customStyle="1" w:styleId="WW8Num15z7">
    <w:name w:val="WW8Num15z7"/>
    <w:uiPriority w:val="99"/>
    <w:qFormat/>
    <w:rsid w:val="00986055"/>
  </w:style>
  <w:style w:type="character" w:customStyle="1" w:styleId="WW8Num15z8">
    <w:name w:val="WW8Num15z8"/>
    <w:uiPriority w:val="99"/>
    <w:qFormat/>
    <w:rsid w:val="00986055"/>
  </w:style>
  <w:style w:type="character" w:customStyle="1" w:styleId="WW8Num16z1">
    <w:name w:val="WW8Num16z1"/>
    <w:uiPriority w:val="99"/>
    <w:qFormat/>
    <w:rsid w:val="00986055"/>
  </w:style>
  <w:style w:type="character" w:customStyle="1" w:styleId="WW8Num16z2">
    <w:name w:val="WW8Num16z2"/>
    <w:uiPriority w:val="99"/>
    <w:qFormat/>
    <w:rsid w:val="00986055"/>
  </w:style>
  <w:style w:type="character" w:customStyle="1" w:styleId="WW8Num16z3">
    <w:name w:val="WW8Num16z3"/>
    <w:uiPriority w:val="99"/>
    <w:qFormat/>
    <w:rsid w:val="00986055"/>
  </w:style>
  <w:style w:type="character" w:customStyle="1" w:styleId="WW8Num16z4">
    <w:name w:val="WW8Num16z4"/>
    <w:uiPriority w:val="99"/>
    <w:qFormat/>
    <w:rsid w:val="00986055"/>
  </w:style>
  <w:style w:type="character" w:customStyle="1" w:styleId="WW8Num16z5">
    <w:name w:val="WW8Num16z5"/>
    <w:uiPriority w:val="99"/>
    <w:qFormat/>
    <w:rsid w:val="00986055"/>
  </w:style>
  <w:style w:type="character" w:customStyle="1" w:styleId="WW8Num16z6">
    <w:name w:val="WW8Num16z6"/>
    <w:uiPriority w:val="99"/>
    <w:qFormat/>
    <w:rsid w:val="00986055"/>
  </w:style>
  <w:style w:type="character" w:customStyle="1" w:styleId="WW8Num16z7">
    <w:name w:val="WW8Num16z7"/>
    <w:uiPriority w:val="99"/>
    <w:qFormat/>
    <w:rsid w:val="00986055"/>
  </w:style>
  <w:style w:type="character" w:customStyle="1" w:styleId="WW8Num16z8">
    <w:name w:val="WW8Num16z8"/>
    <w:uiPriority w:val="99"/>
    <w:qFormat/>
    <w:rsid w:val="00986055"/>
  </w:style>
  <w:style w:type="character" w:customStyle="1" w:styleId="afffffffff">
    <w:name w:val="Символ нумерации"/>
    <w:uiPriority w:val="99"/>
    <w:qFormat/>
    <w:rsid w:val="00986055"/>
  </w:style>
  <w:style w:type="character" w:customStyle="1" w:styleId="z-10">
    <w:name w:val="z-Начало формы Знак1"/>
    <w:uiPriority w:val="99"/>
    <w:qFormat/>
    <w:rsid w:val="00986055"/>
    <w:rPr>
      <w:rFonts w:ascii="Arial" w:hAnsi="Arial"/>
      <w:vanish/>
      <w:sz w:val="16"/>
    </w:rPr>
  </w:style>
  <w:style w:type="character" w:customStyle="1" w:styleId="s100">
    <w:name w:val="s10"/>
    <w:uiPriority w:val="99"/>
    <w:qFormat/>
    <w:rsid w:val="00986055"/>
  </w:style>
  <w:style w:type="character" w:customStyle="1" w:styleId="Heading12">
    <w:name w:val="Heading 12 Знак Знак"/>
    <w:uiPriority w:val="99"/>
    <w:qFormat/>
    <w:rsid w:val="00986055"/>
    <w:rPr>
      <w:rFonts w:ascii="Courier New" w:hAnsi="Courier New"/>
    </w:rPr>
  </w:style>
  <w:style w:type="character" w:customStyle="1" w:styleId="67">
    <w:name w:val="Знак Знак67"/>
    <w:uiPriority w:val="99"/>
    <w:qFormat/>
    <w:rsid w:val="00986055"/>
    <w:rPr>
      <w:rFonts w:ascii="Arial" w:hAnsi="Arial"/>
      <w:b/>
      <w:sz w:val="26"/>
    </w:rPr>
  </w:style>
  <w:style w:type="character" w:customStyle="1" w:styleId="66">
    <w:name w:val="Знак Знак66"/>
    <w:uiPriority w:val="99"/>
    <w:qFormat/>
    <w:rsid w:val="00986055"/>
    <w:rPr>
      <w:b/>
      <w:sz w:val="28"/>
    </w:rPr>
  </w:style>
  <w:style w:type="character" w:customStyle="1" w:styleId="1fffffb">
    <w:name w:val="Текст сноски Знак Знак Знак1"/>
    <w:aliases w:val="Знак3 Знак Знак Знак11,Текст сноски Знак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сноска Знак Знак"/>
    <w:uiPriority w:val="99"/>
    <w:qFormat/>
    <w:rsid w:val="00986055"/>
    <w:rPr>
      <w:lang w:eastAsia="en-US"/>
    </w:rPr>
  </w:style>
  <w:style w:type="character" w:customStyle="1" w:styleId="226">
    <w:name w:val="Заголовок 2 Знак2"/>
    <w:uiPriority w:val="99"/>
    <w:qFormat/>
    <w:rsid w:val="00986055"/>
    <w:rPr>
      <w:rFonts w:ascii="Arial" w:hAnsi="Arial"/>
      <w:b/>
      <w:i/>
      <w:sz w:val="28"/>
    </w:rPr>
  </w:style>
  <w:style w:type="character" w:customStyle="1" w:styleId="afffffffff0">
    <w:name w:val="Основной текст Знак Знак Знак Знак"/>
    <w:uiPriority w:val="99"/>
    <w:locked/>
    <w:rsid w:val="00986055"/>
    <w:rPr>
      <w:sz w:val="24"/>
    </w:rPr>
  </w:style>
  <w:style w:type="character" w:customStyle="1" w:styleId="1fffffc">
    <w:name w:val="Текст концевой сноски Знак1"/>
    <w:uiPriority w:val="99"/>
    <w:qFormat/>
    <w:rsid w:val="00986055"/>
    <w:rPr>
      <w:rFonts w:ascii="Times New Roman" w:hAnsi="Times New Roman"/>
      <w:sz w:val="20"/>
      <w:lang w:eastAsia="ru-RU"/>
    </w:rPr>
  </w:style>
  <w:style w:type="character" w:customStyle="1" w:styleId="FontStyle528">
    <w:name w:val="Font Style528"/>
    <w:uiPriority w:val="99"/>
    <w:qFormat/>
    <w:rsid w:val="00986055"/>
    <w:rPr>
      <w:rFonts w:ascii="Times New Roman" w:hAnsi="Times New Roman"/>
      <w:b/>
      <w:i/>
      <w:sz w:val="16"/>
    </w:rPr>
  </w:style>
  <w:style w:type="character" w:customStyle="1" w:styleId="FontStyle514">
    <w:name w:val="Font Style514"/>
    <w:uiPriority w:val="99"/>
    <w:qFormat/>
    <w:rsid w:val="00986055"/>
    <w:rPr>
      <w:rFonts w:ascii="Times New Roman" w:hAnsi="Times New Roman"/>
      <w:sz w:val="20"/>
    </w:rPr>
  </w:style>
  <w:style w:type="character" w:customStyle="1" w:styleId="FontStyle511">
    <w:name w:val="Font Style511"/>
    <w:uiPriority w:val="99"/>
    <w:qFormat/>
    <w:rsid w:val="00986055"/>
    <w:rPr>
      <w:rFonts w:ascii="Times New Roman" w:hAnsi="Times New Roman"/>
      <w:i/>
      <w:sz w:val="20"/>
    </w:rPr>
  </w:style>
  <w:style w:type="character" w:customStyle="1" w:styleId="keyword1">
    <w:name w:val="keyword1"/>
    <w:uiPriority w:val="99"/>
    <w:qFormat/>
    <w:rsid w:val="00986055"/>
    <w:rPr>
      <w:i/>
    </w:rPr>
  </w:style>
  <w:style w:type="character" w:customStyle="1" w:styleId="font2">
    <w:name w:val="font2"/>
    <w:uiPriority w:val="99"/>
    <w:qFormat/>
    <w:rsid w:val="00986055"/>
    <w:rPr>
      <w:rFonts w:ascii="Times New Roman" w:hAnsi="Times New Roman"/>
    </w:rPr>
  </w:style>
  <w:style w:type="character" w:customStyle="1" w:styleId="keyworddef1">
    <w:name w:val="keyword_def1"/>
    <w:uiPriority w:val="99"/>
    <w:qFormat/>
    <w:rsid w:val="00986055"/>
    <w:rPr>
      <w:b/>
      <w:i/>
    </w:rPr>
  </w:style>
  <w:style w:type="character" w:customStyle="1" w:styleId="afffffffff1">
    <w:name w:val="Выделение в тексте документа"/>
    <w:uiPriority w:val="99"/>
    <w:qFormat/>
    <w:rsid w:val="00986055"/>
    <w:rPr>
      <w:rFonts w:ascii="Times New Roman" w:hAnsi="Times New Roman"/>
      <w:b/>
    </w:rPr>
  </w:style>
  <w:style w:type="character" w:customStyle="1" w:styleId="xmlemitalic1">
    <w:name w:val="xml_em_italic1"/>
    <w:uiPriority w:val="99"/>
    <w:qFormat/>
    <w:rsid w:val="00986055"/>
    <w:rPr>
      <w:i/>
    </w:rPr>
  </w:style>
  <w:style w:type="character" w:customStyle="1" w:styleId="afffffffff2">
    <w:name w:val="Текст.Акцентированный"/>
    <w:uiPriority w:val="99"/>
    <w:qFormat/>
    <w:rsid w:val="00986055"/>
    <w:rPr>
      <w:rFonts w:ascii="Times New Roman" w:hAnsi="Times New Roman"/>
      <w:i/>
    </w:rPr>
  </w:style>
  <w:style w:type="character" w:customStyle="1" w:styleId="fontstyle27">
    <w:name w:val="fontstyle27"/>
    <w:uiPriority w:val="99"/>
    <w:qFormat/>
    <w:rsid w:val="00986055"/>
  </w:style>
  <w:style w:type="character" w:customStyle="1" w:styleId="pav31">
    <w:name w:val="pav31"/>
    <w:uiPriority w:val="99"/>
    <w:qFormat/>
    <w:rsid w:val="00986055"/>
    <w:rPr>
      <w:rFonts w:ascii="Comic Sans MS" w:hAnsi="Comic Sans MS"/>
      <w:color w:val="272652"/>
      <w:sz w:val="12"/>
    </w:rPr>
  </w:style>
  <w:style w:type="character" w:customStyle="1" w:styleId="WW8Num3z1">
    <w:name w:val="WW8Num3z1"/>
    <w:uiPriority w:val="99"/>
    <w:qFormat/>
    <w:rsid w:val="00986055"/>
    <w:rPr>
      <w:rFonts w:ascii="Times New Roman" w:hAnsi="Times New Roman"/>
    </w:rPr>
  </w:style>
  <w:style w:type="character" w:customStyle="1" w:styleId="WW8Num17z1">
    <w:name w:val="WW8Num17z1"/>
    <w:uiPriority w:val="99"/>
    <w:qFormat/>
    <w:rsid w:val="00986055"/>
    <w:rPr>
      <w:rFonts w:ascii="Times New Roman" w:hAnsi="Times New Roman"/>
    </w:rPr>
  </w:style>
  <w:style w:type="character" w:customStyle="1" w:styleId="MTEquationSection">
    <w:name w:val="MTEquationSection"/>
    <w:uiPriority w:val="99"/>
    <w:qFormat/>
    <w:rsid w:val="00986055"/>
    <w:rPr>
      <w:vanish/>
      <w:color w:val="FF0000"/>
      <w:lang w:val="en-US"/>
    </w:rPr>
  </w:style>
  <w:style w:type="character" w:customStyle="1" w:styleId="texample1">
    <w:name w:val="texample1"/>
    <w:uiPriority w:val="99"/>
    <w:qFormat/>
    <w:rsid w:val="00986055"/>
    <w:rPr>
      <w:rFonts w:ascii="Courier New" w:hAnsi="Courier New"/>
      <w:color w:val="8B0000"/>
    </w:rPr>
  </w:style>
  <w:style w:type="character" w:customStyle="1" w:styleId="FontStyle28">
    <w:name w:val="Font Style28"/>
    <w:uiPriority w:val="99"/>
    <w:qFormat/>
    <w:rsid w:val="00986055"/>
    <w:rPr>
      <w:rFonts w:ascii="Times New Roman" w:hAnsi="Times New Roman"/>
      <w:i/>
      <w:sz w:val="18"/>
    </w:rPr>
  </w:style>
  <w:style w:type="character" w:customStyle="1" w:styleId="FontStyle20">
    <w:name w:val="Font Style20"/>
    <w:uiPriority w:val="99"/>
    <w:qFormat/>
    <w:rsid w:val="00986055"/>
    <w:rPr>
      <w:rFonts w:ascii="Book Antiqua" w:hAnsi="Book Antiqua"/>
      <w:sz w:val="18"/>
    </w:rPr>
  </w:style>
  <w:style w:type="character" w:customStyle="1" w:styleId="FontStyle140">
    <w:name w:val="Font Style14"/>
    <w:uiPriority w:val="99"/>
    <w:qFormat/>
    <w:rsid w:val="00986055"/>
    <w:rPr>
      <w:rFonts w:ascii="Franklin Gothic Book" w:hAnsi="Franklin Gothic Book"/>
      <w:b/>
      <w:sz w:val="30"/>
    </w:rPr>
  </w:style>
  <w:style w:type="character" w:customStyle="1" w:styleId="FontStyle13">
    <w:name w:val="Font Style13"/>
    <w:uiPriority w:val="99"/>
    <w:qFormat/>
    <w:rsid w:val="00986055"/>
    <w:rPr>
      <w:rFonts w:ascii="Arial" w:hAnsi="Arial"/>
      <w:b/>
      <w:sz w:val="14"/>
    </w:rPr>
  </w:style>
  <w:style w:type="character" w:customStyle="1" w:styleId="fontstyle15">
    <w:name w:val="fontstyle15"/>
    <w:uiPriority w:val="99"/>
    <w:qFormat/>
    <w:rsid w:val="00986055"/>
  </w:style>
  <w:style w:type="character" w:customStyle="1" w:styleId="fontstyle160">
    <w:name w:val="fontstyle16"/>
    <w:uiPriority w:val="99"/>
    <w:qFormat/>
    <w:rsid w:val="00986055"/>
  </w:style>
  <w:style w:type="character" w:customStyle="1" w:styleId="noprint">
    <w:name w:val="noprint"/>
    <w:uiPriority w:val="99"/>
    <w:qFormat/>
    <w:rsid w:val="00986055"/>
  </w:style>
  <w:style w:type="character" w:customStyle="1" w:styleId="a00">
    <w:name w:val="a0"/>
    <w:uiPriority w:val="99"/>
    <w:qFormat/>
    <w:rsid w:val="00986055"/>
  </w:style>
  <w:style w:type="character" w:customStyle="1" w:styleId="Typewriter">
    <w:name w:val="Typewriter"/>
    <w:uiPriority w:val="99"/>
    <w:qFormat/>
    <w:rsid w:val="00986055"/>
    <w:rPr>
      <w:rFonts w:ascii="Courier New" w:hAnsi="Courier New"/>
      <w:sz w:val="20"/>
    </w:rPr>
  </w:style>
  <w:style w:type="character" w:customStyle="1" w:styleId="keyword">
    <w:name w:val="keyword"/>
    <w:uiPriority w:val="99"/>
    <w:qFormat/>
    <w:rsid w:val="00986055"/>
  </w:style>
  <w:style w:type="character" w:customStyle="1" w:styleId="texample">
    <w:name w:val="texample"/>
    <w:uiPriority w:val="99"/>
    <w:qFormat/>
    <w:rsid w:val="00986055"/>
  </w:style>
  <w:style w:type="character" w:customStyle="1" w:styleId="sentence">
    <w:name w:val="sentence"/>
    <w:uiPriority w:val="99"/>
    <w:qFormat/>
    <w:rsid w:val="00986055"/>
  </w:style>
  <w:style w:type="character" w:customStyle="1" w:styleId="input">
    <w:name w:val="input"/>
    <w:uiPriority w:val="99"/>
    <w:qFormat/>
    <w:rsid w:val="00986055"/>
  </w:style>
  <w:style w:type="character" w:customStyle="1" w:styleId="xmlemitalic">
    <w:name w:val="xml_em_italic"/>
    <w:uiPriority w:val="99"/>
    <w:qFormat/>
    <w:rsid w:val="00986055"/>
  </w:style>
  <w:style w:type="character" w:customStyle="1" w:styleId="serp-urlitem">
    <w:name w:val="serp-url__item"/>
    <w:uiPriority w:val="99"/>
    <w:qFormat/>
    <w:rsid w:val="00986055"/>
  </w:style>
  <w:style w:type="character" w:customStyle="1" w:styleId="1fffffd">
    <w:name w:val="Гиперссылка1"/>
    <w:uiPriority w:val="99"/>
    <w:qFormat/>
    <w:rsid w:val="00986055"/>
    <w:rPr>
      <w:color w:val="006890"/>
      <w:u w:val="none"/>
    </w:rPr>
  </w:style>
  <w:style w:type="character" w:customStyle="1" w:styleId="maintxt">
    <w:name w:val="maintxt"/>
    <w:uiPriority w:val="99"/>
    <w:qFormat/>
    <w:rsid w:val="00986055"/>
    <w:rPr>
      <w:rFonts w:ascii="Times New Roman" w:hAnsi="Times New Roman"/>
    </w:rPr>
  </w:style>
  <w:style w:type="character" w:customStyle="1" w:styleId="zagl">
    <w:name w:val="zagl"/>
    <w:uiPriority w:val="99"/>
    <w:qFormat/>
    <w:rsid w:val="00986055"/>
  </w:style>
  <w:style w:type="character" w:customStyle="1" w:styleId="FontStyle135">
    <w:name w:val="Font Style135"/>
    <w:uiPriority w:val="99"/>
    <w:qFormat/>
    <w:rsid w:val="00986055"/>
    <w:rPr>
      <w:rFonts w:ascii="Times New Roman" w:hAnsi="Times New Roman"/>
      <w:sz w:val="20"/>
    </w:rPr>
  </w:style>
  <w:style w:type="character" w:customStyle="1" w:styleId="wrc131">
    <w:name w:val="wrc131"/>
    <w:uiPriority w:val="99"/>
    <w:qFormat/>
    <w:rsid w:val="00986055"/>
    <w:rPr>
      <w:vanish/>
    </w:rPr>
  </w:style>
  <w:style w:type="character" w:customStyle="1" w:styleId="butback">
    <w:name w:val="butback"/>
    <w:uiPriority w:val="99"/>
    <w:qFormat/>
    <w:rsid w:val="00986055"/>
  </w:style>
  <w:style w:type="character" w:customStyle="1" w:styleId="3fc">
    <w:name w:val="Основной текст Знак Знак3"/>
    <w:aliases w:val="Основной текст Знак1 Знак2,Основной текст Знак Знак Знак Знак2,Знак1 Знак Знак4,Знак1 Знак Знак41,Знак1 Знак Знак42,Знак1 Знак Знак411, Знак1 Знак Знак1"/>
    <w:uiPriority w:val="99"/>
    <w:locked/>
    <w:rsid w:val="00986055"/>
    <w:rPr>
      <w:sz w:val="24"/>
      <w:lang w:val="ru-RU" w:eastAsia="ru-RU"/>
    </w:rPr>
  </w:style>
  <w:style w:type="character" w:customStyle="1" w:styleId="a30">
    <w:name w:val="a3"/>
    <w:uiPriority w:val="99"/>
    <w:qFormat/>
    <w:rsid w:val="00986055"/>
  </w:style>
  <w:style w:type="character" w:customStyle="1" w:styleId="formula">
    <w:name w:val="formula"/>
    <w:uiPriority w:val="99"/>
    <w:qFormat/>
    <w:rsid w:val="00986055"/>
  </w:style>
  <w:style w:type="character" w:customStyle="1" w:styleId="style170">
    <w:name w:val="style17"/>
    <w:uiPriority w:val="99"/>
    <w:qFormat/>
    <w:rsid w:val="00986055"/>
  </w:style>
  <w:style w:type="character" w:customStyle="1" w:styleId="texhtml">
    <w:name w:val="texhtml"/>
    <w:uiPriority w:val="99"/>
    <w:qFormat/>
    <w:rsid w:val="00986055"/>
  </w:style>
  <w:style w:type="character" w:customStyle="1" w:styleId="style230">
    <w:name w:val="style23"/>
    <w:uiPriority w:val="99"/>
    <w:qFormat/>
    <w:rsid w:val="00986055"/>
  </w:style>
  <w:style w:type="character" w:customStyle="1" w:styleId="BodyTextChar1">
    <w:name w:val="Body Text Char1"/>
    <w:uiPriority w:val="99"/>
    <w:qFormat/>
    <w:locked/>
    <w:rsid w:val="00986055"/>
    <w:rPr>
      <w:sz w:val="24"/>
      <w:lang w:eastAsia="ru-RU"/>
    </w:rPr>
  </w:style>
  <w:style w:type="character" w:customStyle="1" w:styleId="FontStyle29">
    <w:name w:val="Font Style29"/>
    <w:uiPriority w:val="99"/>
    <w:qFormat/>
    <w:rsid w:val="00986055"/>
    <w:rPr>
      <w:rFonts w:ascii="Times New Roman" w:hAnsi="Times New Roman"/>
      <w:sz w:val="26"/>
    </w:rPr>
  </w:style>
  <w:style w:type="character" w:customStyle="1" w:styleId="small1">
    <w:name w:val="small1"/>
    <w:uiPriority w:val="99"/>
    <w:qFormat/>
    <w:rsid w:val="00986055"/>
  </w:style>
  <w:style w:type="character" w:customStyle="1" w:styleId="answer-source">
    <w:name w:val="answer-source"/>
    <w:uiPriority w:val="99"/>
    <w:qFormat/>
    <w:rsid w:val="00986055"/>
  </w:style>
  <w:style w:type="character" w:customStyle="1" w:styleId="reftag">
    <w:name w:val="reftag"/>
    <w:uiPriority w:val="99"/>
    <w:qFormat/>
    <w:rsid w:val="00986055"/>
  </w:style>
  <w:style w:type="character" w:customStyle="1" w:styleId="tgc">
    <w:name w:val="_tgc"/>
    <w:uiPriority w:val="99"/>
    <w:qFormat/>
    <w:rsid w:val="00986055"/>
  </w:style>
  <w:style w:type="character" w:customStyle="1" w:styleId="FontStyle39">
    <w:name w:val="Font Style39"/>
    <w:uiPriority w:val="99"/>
    <w:qFormat/>
    <w:rsid w:val="00986055"/>
    <w:rPr>
      <w:rFonts w:ascii="Times New Roman" w:hAnsi="Times New Roman"/>
      <w:b/>
      <w:sz w:val="24"/>
    </w:rPr>
  </w:style>
  <w:style w:type="character" w:customStyle="1" w:styleId="FontStyle816">
    <w:name w:val="Font Style816"/>
    <w:uiPriority w:val="99"/>
    <w:qFormat/>
    <w:rsid w:val="00986055"/>
    <w:rPr>
      <w:rFonts w:ascii="Times New Roman" w:hAnsi="Times New Roman"/>
      <w:sz w:val="20"/>
    </w:rPr>
  </w:style>
  <w:style w:type="character" w:customStyle="1" w:styleId="EndnoteTextChar1">
    <w:name w:val="Endnote Text Char1"/>
    <w:uiPriority w:val="99"/>
    <w:qFormat/>
    <w:rsid w:val="00986055"/>
    <w:rPr>
      <w:rFonts w:ascii="Times New Roman" w:hAnsi="Times New Roman"/>
    </w:rPr>
  </w:style>
  <w:style w:type="character" w:customStyle="1" w:styleId="s7">
    <w:name w:val="s7"/>
    <w:uiPriority w:val="99"/>
    <w:qFormat/>
    <w:rsid w:val="00986055"/>
  </w:style>
  <w:style w:type="character" w:customStyle="1" w:styleId="s13">
    <w:name w:val="s13"/>
    <w:uiPriority w:val="99"/>
    <w:qFormat/>
    <w:rsid w:val="00986055"/>
  </w:style>
  <w:style w:type="character" w:customStyle="1" w:styleId="s14">
    <w:name w:val="s14"/>
    <w:uiPriority w:val="99"/>
    <w:qFormat/>
    <w:rsid w:val="00986055"/>
  </w:style>
  <w:style w:type="character" w:customStyle="1" w:styleId="s15">
    <w:name w:val="s15"/>
    <w:uiPriority w:val="99"/>
    <w:qFormat/>
    <w:rsid w:val="00986055"/>
  </w:style>
  <w:style w:type="character" w:customStyle="1" w:styleId="s9">
    <w:name w:val="s9"/>
    <w:uiPriority w:val="99"/>
    <w:qFormat/>
    <w:rsid w:val="00986055"/>
  </w:style>
  <w:style w:type="character" w:customStyle="1" w:styleId="712">
    <w:name w:val="Знак Знак71"/>
    <w:uiPriority w:val="99"/>
    <w:qFormat/>
    <w:rsid w:val="00986055"/>
    <w:rPr>
      <w:sz w:val="16"/>
      <w:lang w:val="ru-RU" w:eastAsia="ru-RU"/>
    </w:rPr>
  </w:style>
  <w:style w:type="character" w:customStyle="1" w:styleId="161">
    <w:name w:val="Знак Знак161"/>
    <w:uiPriority w:val="99"/>
    <w:qFormat/>
    <w:rsid w:val="00986055"/>
    <w:rPr>
      <w:rFonts w:ascii="Cambria" w:hAnsi="Cambria"/>
      <w:b/>
      <w:kern w:val="32"/>
      <w:sz w:val="32"/>
    </w:rPr>
  </w:style>
  <w:style w:type="character" w:customStyle="1" w:styleId="s4">
    <w:name w:val="s4"/>
    <w:uiPriority w:val="99"/>
    <w:qFormat/>
    <w:rsid w:val="00986055"/>
  </w:style>
  <w:style w:type="character" w:customStyle="1" w:styleId="3fd">
    <w:name w:val="Гиперссылка3"/>
    <w:uiPriority w:val="99"/>
    <w:qFormat/>
    <w:rsid w:val="00986055"/>
    <w:rPr>
      <w:color w:val="2C437A"/>
      <w:u w:val="none"/>
    </w:rPr>
  </w:style>
  <w:style w:type="character" w:customStyle="1" w:styleId="700">
    <w:name w:val="Знак Знак70"/>
    <w:uiPriority w:val="99"/>
    <w:qFormat/>
    <w:rsid w:val="00986055"/>
    <w:rPr>
      <w:rFonts w:ascii="Arial" w:hAnsi="Arial"/>
      <w:b/>
      <w:sz w:val="26"/>
    </w:rPr>
  </w:style>
  <w:style w:type="character" w:customStyle="1" w:styleId="69">
    <w:name w:val="Знак Знак69"/>
    <w:uiPriority w:val="99"/>
    <w:qFormat/>
    <w:rsid w:val="00986055"/>
    <w:rPr>
      <w:b/>
      <w:sz w:val="28"/>
    </w:rPr>
  </w:style>
  <w:style w:type="character" w:customStyle="1" w:styleId="68">
    <w:name w:val="Знак Знак68"/>
    <w:uiPriority w:val="99"/>
    <w:qFormat/>
    <w:rsid w:val="00986055"/>
    <w:rPr>
      <w:b/>
      <w:i/>
      <w:sz w:val="26"/>
    </w:rPr>
  </w:style>
  <w:style w:type="character" w:customStyle="1" w:styleId="Heading121">
    <w:name w:val="Heading 12 Знак Знак1"/>
    <w:uiPriority w:val="99"/>
    <w:qFormat/>
    <w:rsid w:val="00986055"/>
    <w:rPr>
      <w:rFonts w:ascii="Courier New" w:hAnsi="Courier New"/>
    </w:rPr>
  </w:style>
  <w:style w:type="character" w:customStyle="1" w:styleId="hps">
    <w:name w:val="hps"/>
    <w:uiPriority w:val="99"/>
    <w:qFormat/>
    <w:rsid w:val="00986055"/>
  </w:style>
  <w:style w:type="character" w:customStyle="1" w:styleId="HTML20">
    <w:name w:val="Стандартный HTML Знак2"/>
    <w:uiPriority w:val="99"/>
    <w:qFormat/>
    <w:locked/>
    <w:rsid w:val="00986055"/>
    <w:rPr>
      <w:rFonts w:ascii="Courier New" w:hAnsi="Courier New"/>
      <w:lang w:val="ru-RU" w:eastAsia="ru-RU"/>
    </w:rPr>
  </w:style>
  <w:style w:type="character" w:customStyle="1" w:styleId="11e">
    <w:name w:val="Знак11"/>
    <w:uiPriority w:val="99"/>
    <w:qFormat/>
    <w:rsid w:val="00986055"/>
    <w:rPr>
      <w:rFonts w:ascii="Arial" w:hAnsi="Arial"/>
      <w:b/>
      <w:kern w:val="32"/>
      <w:sz w:val="32"/>
      <w:lang w:val="ru-RU" w:eastAsia="ru-RU"/>
    </w:rPr>
  </w:style>
  <w:style w:type="character" w:customStyle="1" w:styleId="rubric2">
    <w:name w:val="rubric2"/>
    <w:uiPriority w:val="99"/>
    <w:qFormat/>
    <w:rsid w:val="00986055"/>
    <w:rPr>
      <w:shd w:val="clear" w:color="auto" w:fill="FFFFFF"/>
    </w:rPr>
  </w:style>
  <w:style w:type="character" w:customStyle="1" w:styleId="A10">
    <w:name w:val="A1"/>
    <w:uiPriority w:val="99"/>
    <w:qFormat/>
    <w:rsid w:val="00986055"/>
    <w:rPr>
      <w:rFonts w:ascii="Myriad Pro" w:hAnsi="Myriad Pro"/>
      <w:color w:val="000000"/>
      <w:sz w:val="20"/>
    </w:rPr>
  </w:style>
  <w:style w:type="character" w:customStyle="1" w:styleId="A31">
    <w:name w:val="A3"/>
    <w:uiPriority w:val="99"/>
    <w:qFormat/>
    <w:rsid w:val="00986055"/>
    <w:rPr>
      <w:rFonts w:ascii="Myriad Pro" w:hAnsi="Myriad Pro"/>
      <w:b/>
      <w:color w:val="000000"/>
      <w:sz w:val="30"/>
    </w:rPr>
  </w:style>
  <w:style w:type="character" w:customStyle="1" w:styleId="para6">
    <w:name w:val="para6"/>
    <w:uiPriority w:val="99"/>
    <w:qFormat/>
    <w:rsid w:val="00986055"/>
  </w:style>
  <w:style w:type="character" w:customStyle="1" w:styleId="FontStyle31">
    <w:name w:val="Font Style31"/>
    <w:uiPriority w:val="99"/>
    <w:qFormat/>
    <w:rsid w:val="00986055"/>
    <w:rPr>
      <w:rFonts w:ascii="Times New Roman" w:hAnsi="Times New Roman"/>
      <w:b/>
      <w:sz w:val="28"/>
    </w:rPr>
  </w:style>
  <w:style w:type="character" w:customStyle="1" w:styleId="342">
    <w:name w:val="Знак3 Знак Знак4"/>
    <w:uiPriority w:val="99"/>
    <w:qFormat/>
    <w:locked/>
    <w:rsid w:val="00986055"/>
    <w:rPr>
      <w:rFonts w:ascii="Courier New" w:hAnsi="Courier New"/>
      <w:lang w:val="ru-RU" w:eastAsia="ru-RU"/>
    </w:rPr>
  </w:style>
  <w:style w:type="character" w:customStyle="1" w:styleId="FontStyle30">
    <w:name w:val="Font Style30"/>
    <w:uiPriority w:val="99"/>
    <w:qFormat/>
    <w:rsid w:val="00986055"/>
    <w:rPr>
      <w:rFonts w:ascii="Times New Roman" w:hAnsi="Times New Roman"/>
      <w:sz w:val="22"/>
    </w:rPr>
  </w:style>
  <w:style w:type="character" w:customStyle="1" w:styleId="FontStyle32">
    <w:name w:val="Font Style32"/>
    <w:uiPriority w:val="99"/>
    <w:qFormat/>
    <w:rsid w:val="00986055"/>
    <w:rPr>
      <w:rFonts w:ascii="Times New Roman" w:hAnsi="Times New Roman"/>
      <w:i/>
      <w:sz w:val="26"/>
    </w:rPr>
  </w:style>
  <w:style w:type="character" w:customStyle="1" w:styleId="gray1">
    <w:name w:val="gray1"/>
    <w:uiPriority w:val="99"/>
    <w:qFormat/>
    <w:rsid w:val="00986055"/>
    <w:rPr>
      <w:color w:val="808080"/>
    </w:rPr>
  </w:style>
  <w:style w:type="character" w:customStyle="1" w:styleId="style161">
    <w:name w:val="style161"/>
    <w:uiPriority w:val="99"/>
    <w:qFormat/>
    <w:rsid w:val="00986055"/>
    <w:rPr>
      <w:rFonts w:ascii="Verdana" w:hAnsi="Verdana"/>
      <w:sz w:val="24"/>
    </w:rPr>
  </w:style>
  <w:style w:type="character" w:customStyle="1" w:styleId="description2">
    <w:name w:val="description2"/>
    <w:uiPriority w:val="99"/>
    <w:qFormat/>
    <w:rsid w:val="00986055"/>
    <w:rPr>
      <w:color w:val="000000"/>
      <w:sz w:val="20"/>
    </w:rPr>
  </w:style>
  <w:style w:type="character" w:customStyle="1" w:styleId="c17">
    <w:name w:val="c17"/>
    <w:uiPriority w:val="99"/>
    <w:qFormat/>
    <w:rsid w:val="00986055"/>
  </w:style>
  <w:style w:type="character" w:customStyle="1" w:styleId="searchhit">
    <w:name w:val="search_hit"/>
    <w:uiPriority w:val="99"/>
    <w:qFormat/>
    <w:rsid w:val="00986055"/>
  </w:style>
  <w:style w:type="character" w:customStyle="1" w:styleId="FontStyle111">
    <w:name w:val="Font Style111"/>
    <w:uiPriority w:val="99"/>
    <w:qFormat/>
    <w:rsid w:val="00986055"/>
    <w:rPr>
      <w:rFonts w:ascii="Century Schoolbook" w:hAnsi="Century Schoolbook"/>
      <w:sz w:val="18"/>
    </w:rPr>
  </w:style>
  <w:style w:type="character" w:customStyle="1" w:styleId="FontStyle136">
    <w:name w:val="Font Style136"/>
    <w:uiPriority w:val="99"/>
    <w:qFormat/>
    <w:rsid w:val="00986055"/>
    <w:rPr>
      <w:rFonts w:ascii="Century Schoolbook" w:hAnsi="Century Schoolbook"/>
      <w:b/>
      <w:sz w:val="18"/>
    </w:rPr>
  </w:style>
  <w:style w:type="character" w:customStyle="1" w:styleId="rl">
    <w:name w:val="rl"/>
    <w:uiPriority w:val="99"/>
    <w:qFormat/>
    <w:rsid w:val="00986055"/>
  </w:style>
  <w:style w:type="character" w:customStyle="1" w:styleId="NoBreak">
    <w:name w:val="_NoBreak"/>
    <w:uiPriority w:val="99"/>
    <w:qFormat/>
    <w:rsid w:val="00986055"/>
  </w:style>
  <w:style w:type="character" w:customStyle="1" w:styleId="mymarkfind">
    <w:name w:val="my_mark_find"/>
    <w:uiPriority w:val="99"/>
    <w:qFormat/>
    <w:rsid w:val="00986055"/>
  </w:style>
  <w:style w:type="character" w:customStyle="1" w:styleId="hl">
    <w:name w:val="hl"/>
    <w:uiPriority w:val="99"/>
    <w:qFormat/>
    <w:rsid w:val="00986055"/>
    <w:rPr>
      <w:rFonts w:ascii="Times New Roman" w:hAnsi="Times New Roman"/>
    </w:rPr>
  </w:style>
  <w:style w:type="character" w:customStyle="1" w:styleId="Arial16">
    <w:name w:val="Стиль Arial 16 пт полужирный"/>
    <w:uiPriority w:val="99"/>
    <w:qFormat/>
    <w:rsid w:val="00986055"/>
    <w:rPr>
      <w:rFonts w:ascii="Arial" w:hAnsi="Arial"/>
      <w:b/>
      <w:sz w:val="32"/>
    </w:rPr>
  </w:style>
  <w:style w:type="character" w:customStyle="1" w:styleId="b">
    <w:name w:val="b"/>
    <w:uiPriority w:val="99"/>
    <w:qFormat/>
    <w:rsid w:val="00986055"/>
  </w:style>
  <w:style w:type="character" w:customStyle="1" w:styleId="FontStyle61">
    <w:name w:val="Font Style61"/>
    <w:uiPriority w:val="99"/>
    <w:qFormat/>
    <w:rsid w:val="00986055"/>
    <w:rPr>
      <w:rFonts w:ascii="MS Reference Sans Serif" w:hAnsi="MS Reference Sans Serif"/>
      <w:sz w:val="12"/>
    </w:rPr>
  </w:style>
  <w:style w:type="character" w:customStyle="1" w:styleId="FontStyle60">
    <w:name w:val="Font Style60"/>
    <w:uiPriority w:val="99"/>
    <w:qFormat/>
    <w:rsid w:val="00986055"/>
    <w:rPr>
      <w:rFonts w:ascii="MS Reference Sans Serif" w:hAnsi="MS Reference Sans Serif"/>
      <w:sz w:val="16"/>
    </w:rPr>
  </w:style>
  <w:style w:type="character" w:customStyle="1" w:styleId="FontStyle79">
    <w:name w:val="Font Style79"/>
    <w:uiPriority w:val="99"/>
    <w:qFormat/>
    <w:rsid w:val="00986055"/>
    <w:rPr>
      <w:rFonts w:ascii="MS Reference Sans Serif" w:hAnsi="MS Reference Sans Serif"/>
      <w:sz w:val="22"/>
    </w:rPr>
  </w:style>
  <w:style w:type="character" w:customStyle="1" w:styleId="WW8Num2z1">
    <w:name w:val="WW8Num2z1"/>
    <w:uiPriority w:val="99"/>
    <w:qFormat/>
    <w:rsid w:val="00986055"/>
    <w:rPr>
      <w:rFonts w:ascii="Times New Roman" w:hAnsi="Times New Roman"/>
    </w:rPr>
  </w:style>
  <w:style w:type="character" w:customStyle="1" w:styleId="332">
    <w:name w:val="Знак3 Знак Знак3"/>
    <w:uiPriority w:val="99"/>
    <w:qFormat/>
    <w:locked/>
    <w:rsid w:val="00986055"/>
    <w:rPr>
      <w:rFonts w:ascii="Courier New" w:hAnsi="Courier New"/>
      <w:lang w:val="ru-RU" w:eastAsia="ru-RU"/>
    </w:rPr>
  </w:style>
  <w:style w:type="character" w:customStyle="1" w:styleId="WW8Num2z2">
    <w:name w:val="WW8Num2z2"/>
    <w:uiPriority w:val="99"/>
    <w:qFormat/>
    <w:rsid w:val="00986055"/>
    <w:rPr>
      <w:rFonts w:ascii="Wingdings" w:hAnsi="Wingdings"/>
    </w:rPr>
  </w:style>
  <w:style w:type="character" w:customStyle="1" w:styleId="WW8Num3z2">
    <w:name w:val="WW8Num3z2"/>
    <w:uiPriority w:val="99"/>
    <w:qFormat/>
    <w:rsid w:val="00986055"/>
    <w:rPr>
      <w:rFonts w:ascii="Wingdings" w:hAnsi="Wingdings"/>
    </w:rPr>
  </w:style>
  <w:style w:type="character" w:customStyle="1" w:styleId="WW8Num3z3">
    <w:name w:val="WW8Num3z3"/>
    <w:uiPriority w:val="99"/>
    <w:qFormat/>
    <w:rsid w:val="00986055"/>
    <w:rPr>
      <w:rFonts w:ascii="Symbol" w:hAnsi="Symbol"/>
    </w:rPr>
  </w:style>
  <w:style w:type="character" w:customStyle="1" w:styleId="WW8Num12z1">
    <w:name w:val="WW8Num12z1"/>
    <w:uiPriority w:val="99"/>
    <w:qFormat/>
    <w:rsid w:val="00986055"/>
    <w:rPr>
      <w:b/>
    </w:rPr>
  </w:style>
  <w:style w:type="character" w:customStyle="1" w:styleId="WW8Num12z5">
    <w:name w:val="WW8Num12z5"/>
    <w:uiPriority w:val="99"/>
    <w:qFormat/>
    <w:rsid w:val="00986055"/>
  </w:style>
  <w:style w:type="character" w:customStyle="1" w:styleId="WW8Num12z6">
    <w:name w:val="WW8Num12z6"/>
    <w:uiPriority w:val="99"/>
    <w:qFormat/>
    <w:rsid w:val="00986055"/>
  </w:style>
  <w:style w:type="character" w:customStyle="1" w:styleId="WW8Num12z7">
    <w:name w:val="WW8Num12z7"/>
    <w:uiPriority w:val="99"/>
    <w:qFormat/>
    <w:rsid w:val="00986055"/>
  </w:style>
  <w:style w:type="character" w:customStyle="1" w:styleId="WW8Num12z8">
    <w:name w:val="WW8Num12z8"/>
    <w:uiPriority w:val="99"/>
    <w:qFormat/>
    <w:rsid w:val="00986055"/>
  </w:style>
  <w:style w:type="character" w:customStyle="1" w:styleId="WW8Num17z2">
    <w:name w:val="WW8Num17z2"/>
    <w:uiPriority w:val="99"/>
    <w:qFormat/>
    <w:rsid w:val="00986055"/>
  </w:style>
  <w:style w:type="character" w:customStyle="1" w:styleId="WW8Num17z3">
    <w:name w:val="WW8Num17z3"/>
    <w:uiPriority w:val="99"/>
    <w:qFormat/>
    <w:rsid w:val="00986055"/>
  </w:style>
  <w:style w:type="character" w:customStyle="1" w:styleId="WW8Num17z4">
    <w:name w:val="WW8Num17z4"/>
    <w:uiPriority w:val="99"/>
    <w:qFormat/>
    <w:rsid w:val="00986055"/>
  </w:style>
  <w:style w:type="character" w:customStyle="1" w:styleId="WW8Num17z5">
    <w:name w:val="WW8Num17z5"/>
    <w:uiPriority w:val="99"/>
    <w:qFormat/>
    <w:rsid w:val="00986055"/>
  </w:style>
  <w:style w:type="character" w:customStyle="1" w:styleId="WW8Num17z6">
    <w:name w:val="WW8Num17z6"/>
    <w:uiPriority w:val="99"/>
    <w:qFormat/>
    <w:rsid w:val="00986055"/>
  </w:style>
  <w:style w:type="character" w:customStyle="1" w:styleId="WW8Num17z7">
    <w:name w:val="WW8Num17z7"/>
    <w:uiPriority w:val="99"/>
    <w:qFormat/>
    <w:rsid w:val="00986055"/>
  </w:style>
  <w:style w:type="character" w:customStyle="1" w:styleId="WW8Num17z8">
    <w:name w:val="WW8Num17z8"/>
    <w:uiPriority w:val="99"/>
    <w:qFormat/>
    <w:rsid w:val="00986055"/>
  </w:style>
  <w:style w:type="character" w:customStyle="1" w:styleId="WW8Num20z0">
    <w:name w:val="WW8Num20z0"/>
    <w:uiPriority w:val="99"/>
    <w:qFormat/>
    <w:rsid w:val="00986055"/>
  </w:style>
  <w:style w:type="character" w:customStyle="1" w:styleId="WW8Num21z0">
    <w:name w:val="WW8Num21z0"/>
    <w:uiPriority w:val="99"/>
    <w:qFormat/>
    <w:rsid w:val="00986055"/>
  </w:style>
  <w:style w:type="character" w:customStyle="1" w:styleId="WW8Num21z1">
    <w:name w:val="WW8Num21z1"/>
    <w:uiPriority w:val="99"/>
    <w:qFormat/>
    <w:rsid w:val="00986055"/>
  </w:style>
  <w:style w:type="character" w:customStyle="1" w:styleId="WW8Num21z2">
    <w:name w:val="WW8Num21z2"/>
    <w:uiPriority w:val="99"/>
    <w:qFormat/>
    <w:rsid w:val="00986055"/>
  </w:style>
  <w:style w:type="character" w:customStyle="1" w:styleId="WW8Num21z3">
    <w:name w:val="WW8Num21z3"/>
    <w:uiPriority w:val="99"/>
    <w:qFormat/>
    <w:rsid w:val="00986055"/>
  </w:style>
  <w:style w:type="character" w:customStyle="1" w:styleId="WW8Num21z4">
    <w:name w:val="WW8Num21z4"/>
    <w:uiPriority w:val="99"/>
    <w:qFormat/>
    <w:rsid w:val="00986055"/>
  </w:style>
  <w:style w:type="character" w:customStyle="1" w:styleId="WW8Num21z5">
    <w:name w:val="WW8Num21z5"/>
    <w:uiPriority w:val="99"/>
    <w:qFormat/>
    <w:rsid w:val="00986055"/>
  </w:style>
  <w:style w:type="character" w:customStyle="1" w:styleId="WW8Num21z6">
    <w:name w:val="WW8Num21z6"/>
    <w:uiPriority w:val="99"/>
    <w:qFormat/>
    <w:rsid w:val="00986055"/>
  </w:style>
  <w:style w:type="character" w:customStyle="1" w:styleId="WW8Num21z7">
    <w:name w:val="WW8Num21z7"/>
    <w:uiPriority w:val="99"/>
    <w:qFormat/>
    <w:rsid w:val="00986055"/>
  </w:style>
  <w:style w:type="character" w:customStyle="1" w:styleId="WW8Num21z8">
    <w:name w:val="WW8Num21z8"/>
    <w:uiPriority w:val="99"/>
    <w:qFormat/>
    <w:rsid w:val="00986055"/>
  </w:style>
  <w:style w:type="character" w:customStyle="1" w:styleId="WW8Num22z0">
    <w:name w:val="WW8Num22z0"/>
    <w:uiPriority w:val="99"/>
    <w:qFormat/>
    <w:rsid w:val="00986055"/>
    <w:rPr>
      <w:rFonts w:ascii="Symbol" w:hAnsi="Symbol"/>
    </w:rPr>
  </w:style>
  <w:style w:type="character" w:customStyle="1" w:styleId="WW8Num22z1">
    <w:name w:val="WW8Num22z1"/>
    <w:uiPriority w:val="99"/>
    <w:qFormat/>
    <w:rsid w:val="00986055"/>
    <w:rPr>
      <w:rFonts w:ascii="Courier New" w:hAnsi="Courier New"/>
    </w:rPr>
  </w:style>
  <w:style w:type="character" w:customStyle="1" w:styleId="WW8Num22z2">
    <w:name w:val="WW8Num22z2"/>
    <w:uiPriority w:val="99"/>
    <w:qFormat/>
    <w:rsid w:val="00986055"/>
    <w:rPr>
      <w:rFonts w:ascii="Wingdings" w:hAnsi="Wingdings"/>
    </w:rPr>
  </w:style>
  <w:style w:type="character" w:customStyle="1" w:styleId="WW8Num23z0">
    <w:name w:val="WW8Num23z0"/>
    <w:uiPriority w:val="99"/>
    <w:qFormat/>
    <w:rsid w:val="00986055"/>
  </w:style>
  <w:style w:type="character" w:customStyle="1" w:styleId="WW8Num23z1">
    <w:name w:val="WW8Num23z1"/>
    <w:uiPriority w:val="99"/>
    <w:qFormat/>
    <w:rsid w:val="00986055"/>
  </w:style>
  <w:style w:type="character" w:customStyle="1" w:styleId="WW8Num23z2">
    <w:name w:val="WW8Num23z2"/>
    <w:uiPriority w:val="99"/>
    <w:qFormat/>
    <w:rsid w:val="00986055"/>
  </w:style>
  <w:style w:type="character" w:customStyle="1" w:styleId="WW8Num23z3">
    <w:name w:val="WW8Num23z3"/>
    <w:uiPriority w:val="99"/>
    <w:qFormat/>
    <w:rsid w:val="00986055"/>
  </w:style>
  <w:style w:type="character" w:customStyle="1" w:styleId="WW8Num23z4">
    <w:name w:val="WW8Num23z4"/>
    <w:uiPriority w:val="99"/>
    <w:qFormat/>
    <w:rsid w:val="00986055"/>
  </w:style>
  <w:style w:type="character" w:customStyle="1" w:styleId="WW8Num23z5">
    <w:name w:val="WW8Num23z5"/>
    <w:uiPriority w:val="99"/>
    <w:qFormat/>
    <w:rsid w:val="00986055"/>
  </w:style>
  <w:style w:type="character" w:customStyle="1" w:styleId="WW8Num23z6">
    <w:name w:val="WW8Num23z6"/>
    <w:uiPriority w:val="99"/>
    <w:qFormat/>
    <w:rsid w:val="00986055"/>
  </w:style>
  <w:style w:type="character" w:customStyle="1" w:styleId="WW8Num23z7">
    <w:name w:val="WW8Num23z7"/>
    <w:uiPriority w:val="99"/>
    <w:qFormat/>
    <w:rsid w:val="00986055"/>
  </w:style>
  <w:style w:type="character" w:customStyle="1" w:styleId="WW8Num23z8">
    <w:name w:val="WW8Num23z8"/>
    <w:uiPriority w:val="99"/>
    <w:qFormat/>
    <w:rsid w:val="00986055"/>
  </w:style>
  <w:style w:type="character" w:customStyle="1" w:styleId="WW8Num24z0">
    <w:name w:val="WW8Num24z0"/>
    <w:uiPriority w:val="99"/>
    <w:qFormat/>
    <w:rsid w:val="00986055"/>
    <w:rPr>
      <w:rFonts w:ascii="Symbol" w:hAnsi="Symbol"/>
      <w:sz w:val="24"/>
    </w:rPr>
  </w:style>
  <w:style w:type="character" w:customStyle="1" w:styleId="WW8Num24z1">
    <w:name w:val="WW8Num24z1"/>
    <w:uiPriority w:val="99"/>
    <w:qFormat/>
    <w:rsid w:val="00986055"/>
    <w:rPr>
      <w:rFonts w:ascii="Courier New" w:hAnsi="Courier New"/>
    </w:rPr>
  </w:style>
  <w:style w:type="character" w:customStyle="1" w:styleId="WW8Num24z2">
    <w:name w:val="WW8Num24z2"/>
    <w:uiPriority w:val="99"/>
    <w:qFormat/>
    <w:rsid w:val="00986055"/>
    <w:rPr>
      <w:rFonts w:ascii="Wingdings" w:hAnsi="Wingdings"/>
    </w:rPr>
  </w:style>
  <w:style w:type="character" w:customStyle="1" w:styleId="WW8Num24z3">
    <w:name w:val="WW8Num24z3"/>
    <w:uiPriority w:val="99"/>
    <w:qFormat/>
    <w:rsid w:val="00986055"/>
    <w:rPr>
      <w:rFonts w:ascii="Symbol" w:hAnsi="Symbol"/>
    </w:rPr>
  </w:style>
  <w:style w:type="character" w:customStyle="1" w:styleId="WW8Num25z0">
    <w:name w:val="WW8Num25z0"/>
    <w:uiPriority w:val="99"/>
    <w:qFormat/>
    <w:rsid w:val="00986055"/>
    <w:rPr>
      <w:rFonts w:ascii="Symbol" w:hAnsi="Symbol"/>
      <w:color w:val="auto"/>
    </w:rPr>
  </w:style>
  <w:style w:type="character" w:customStyle="1" w:styleId="WW8Num25z1">
    <w:name w:val="WW8Num25z1"/>
    <w:uiPriority w:val="99"/>
    <w:qFormat/>
    <w:rsid w:val="00986055"/>
    <w:rPr>
      <w:rFonts w:ascii="Courier New" w:hAnsi="Courier New"/>
    </w:rPr>
  </w:style>
  <w:style w:type="character" w:customStyle="1" w:styleId="WW8Num25z2">
    <w:name w:val="WW8Num25z2"/>
    <w:uiPriority w:val="99"/>
    <w:qFormat/>
    <w:rsid w:val="00986055"/>
    <w:rPr>
      <w:rFonts w:ascii="Wingdings" w:hAnsi="Wingdings"/>
    </w:rPr>
  </w:style>
  <w:style w:type="character" w:customStyle="1" w:styleId="WW8Num25z3">
    <w:name w:val="WW8Num25z3"/>
    <w:uiPriority w:val="99"/>
    <w:qFormat/>
    <w:rsid w:val="00986055"/>
    <w:rPr>
      <w:rFonts w:ascii="Symbol" w:hAnsi="Symbol"/>
    </w:rPr>
  </w:style>
  <w:style w:type="character" w:customStyle="1" w:styleId="WW8Num26z0">
    <w:name w:val="WW8Num26z0"/>
    <w:uiPriority w:val="99"/>
    <w:qFormat/>
    <w:rsid w:val="00986055"/>
    <w:rPr>
      <w:rFonts w:ascii="Symbol" w:hAnsi="Symbol"/>
    </w:rPr>
  </w:style>
  <w:style w:type="character" w:customStyle="1" w:styleId="WW8Num26z1">
    <w:name w:val="WW8Num26z1"/>
    <w:uiPriority w:val="99"/>
    <w:qFormat/>
    <w:rsid w:val="00986055"/>
    <w:rPr>
      <w:rFonts w:ascii="Courier New" w:hAnsi="Courier New"/>
    </w:rPr>
  </w:style>
  <w:style w:type="character" w:customStyle="1" w:styleId="WW8Num26z2">
    <w:name w:val="WW8Num26z2"/>
    <w:uiPriority w:val="99"/>
    <w:qFormat/>
    <w:rsid w:val="00986055"/>
    <w:rPr>
      <w:rFonts w:ascii="Wingdings" w:hAnsi="Wingdings"/>
    </w:rPr>
  </w:style>
  <w:style w:type="character" w:customStyle="1" w:styleId="WW8Num27z0">
    <w:name w:val="WW8Num27z0"/>
    <w:uiPriority w:val="99"/>
    <w:qFormat/>
    <w:rsid w:val="00986055"/>
  </w:style>
  <w:style w:type="character" w:customStyle="1" w:styleId="WW8Num27z1">
    <w:name w:val="WW8Num27z1"/>
    <w:uiPriority w:val="99"/>
    <w:qFormat/>
    <w:rsid w:val="00986055"/>
  </w:style>
  <w:style w:type="character" w:customStyle="1" w:styleId="WW8Num27z2">
    <w:name w:val="WW8Num27z2"/>
    <w:uiPriority w:val="99"/>
    <w:qFormat/>
    <w:rsid w:val="00986055"/>
  </w:style>
  <w:style w:type="character" w:customStyle="1" w:styleId="WW8Num27z3">
    <w:name w:val="WW8Num27z3"/>
    <w:uiPriority w:val="99"/>
    <w:qFormat/>
    <w:rsid w:val="00986055"/>
  </w:style>
  <w:style w:type="character" w:customStyle="1" w:styleId="WW8Num27z4">
    <w:name w:val="WW8Num27z4"/>
    <w:uiPriority w:val="99"/>
    <w:qFormat/>
    <w:rsid w:val="00986055"/>
  </w:style>
  <w:style w:type="character" w:customStyle="1" w:styleId="WW8Num27z5">
    <w:name w:val="WW8Num27z5"/>
    <w:uiPriority w:val="99"/>
    <w:qFormat/>
    <w:rsid w:val="00986055"/>
  </w:style>
  <w:style w:type="character" w:customStyle="1" w:styleId="WW8Num27z6">
    <w:name w:val="WW8Num27z6"/>
    <w:uiPriority w:val="99"/>
    <w:qFormat/>
    <w:rsid w:val="00986055"/>
  </w:style>
  <w:style w:type="character" w:customStyle="1" w:styleId="WW8Num27z7">
    <w:name w:val="WW8Num27z7"/>
    <w:uiPriority w:val="99"/>
    <w:qFormat/>
    <w:rsid w:val="00986055"/>
  </w:style>
  <w:style w:type="character" w:customStyle="1" w:styleId="WW8Num27z8">
    <w:name w:val="WW8Num27z8"/>
    <w:uiPriority w:val="99"/>
    <w:qFormat/>
    <w:rsid w:val="00986055"/>
  </w:style>
  <w:style w:type="character" w:customStyle="1" w:styleId="WW8Num28z0">
    <w:name w:val="WW8Num28z0"/>
    <w:uiPriority w:val="99"/>
    <w:qFormat/>
    <w:rsid w:val="00986055"/>
  </w:style>
  <w:style w:type="character" w:customStyle="1" w:styleId="WW8Num28z1">
    <w:name w:val="WW8Num28z1"/>
    <w:uiPriority w:val="99"/>
    <w:qFormat/>
    <w:rsid w:val="00986055"/>
    <w:rPr>
      <w:rFonts w:ascii="Symbol" w:hAnsi="Symbol"/>
      <w:sz w:val="24"/>
    </w:rPr>
  </w:style>
  <w:style w:type="character" w:customStyle="1" w:styleId="WW8Num28z2">
    <w:name w:val="WW8Num28z2"/>
    <w:uiPriority w:val="99"/>
    <w:qFormat/>
    <w:rsid w:val="00986055"/>
  </w:style>
  <w:style w:type="character" w:customStyle="1" w:styleId="WW8Num28z3">
    <w:name w:val="WW8Num28z3"/>
    <w:uiPriority w:val="99"/>
    <w:qFormat/>
    <w:rsid w:val="00986055"/>
  </w:style>
  <w:style w:type="character" w:customStyle="1" w:styleId="WW8Num28z4">
    <w:name w:val="WW8Num28z4"/>
    <w:uiPriority w:val="99"/>
    <w:qFormat/>
    <w:rsid w:val="00986055"/>
  </w:style>
  <w:style w:type="character" w:customStyle="1" w:styleId="WW8Num28z5">
    <w:name w:val="WW8Num28z5"/>
    <w:uiPriority w:val="99"/>
    <w:qFormat/>
    <w:rsid w:val="00986055"/>
  </w:style>
  <w:style w:type="character" w:customStyle="1" w:styleId="WW8Num28z6">
    <w:name w:val="WW8Num28z6"/>
    <w:uiPriority w:val="99"/>
    <w:qFormat/>
    <w:rsid w:val="00986055"/>
  </w:style>
  <w:style w:type="character" w:customStyle="1" w:styleId="WW8Num28z7">
    <w:name w:val="WW8Num28z7"/>
    <w:uiPriority w:val="99"/>
    <w:qFormat/>
    <w:rsid w:val="00986055"/>
  </w:style>
  <w:style w:type="character" w:customStyle="1" w:styleId="WW8Num28z8">
    <w:name w:val="WW8Num28z8"/>
    <w:uiPriority w:val="99"/>
    <w:qFormat/>
    <w:rsid w:val="00986055"/>
  </w:style>
  <w:style w:type="character" w:customStyle="1" w:styleId="WW8Num29z0">
    <w:name w:val="WW8Num29z0"/>
    <w:uiPriority w:val="99"/>
    <w:qFormat/>
    <w:rsid w:val="00986055"/>
  </w:style>
  <w:style w:type="character" w:customStyle="1" w:styleId="WW8Num29z1">
    <w:name w:val="WW8Num29z1"/>
    <w:uiPriority w:val="99"/>
    <w:qFormat/>
    <w:rsid w:val="00986055"/>
  </w:style>
  <w:style w:type="character" w:customStyle="1" w:styleId="WW8Num29z2">
    <w:name w:val="WW8Num29z2"/>
    <w:uiPriority w:val="99"/>
    <w:qFormat/>
    <w:rsid w:val="00986055"/>
  </w:style>
  <w:style w:type="character" w:customStyle="1" w:styleId="WW8Num29z3">
    <w:name w:val="WW8Num29z3"/>
    <w:uiPriority w:val="99"/>
    <w:qFormat/>
    <w:rsid w:val="00986055"/>
  </w:style>
  <w:style w:type="character" w:customStyle="1" w:styleId="WW8Num29z4">
    <w:name w:val="WW8Num29z4"/>
    <w:uiPriority w:val="99"/>
    <w:qFormat/>
    <w:rsid w:val="00986055"/>
  </w:style>
  <w:style w:type="character" w:customStyle="1" w:styleId="WW8Num29z5">
    <w:name w:val="WW8Num29z5"/>
    <w:uiPriority w:val="99"/>
    <w:qFormat/>
    <w:rsid w:val="00986055"/>
  </w:style>
  <w:style w:type="character" w:customStyle="1" w:styleId="WW8Num29z6">
    <w:name w:val="WW8Num29z6"/>
    <w:uiPriority w:val="99"/>
    <w:qFormat/>
    <w:rsid w:val="00986055"/>
  </w:style>
  <w:style w:type="character" w:customStyle="1" w:styleId="WW8Num29z7">
    <w:name w:val="WW8Num29z7"/>
    <w:uiPriority w:val="99"/>
    <w:qFormat/>
    <w:rsid w:val="00986055"/>
  </w:style>
  <w:style w:type="character" w:customStyle="1" w:styleId="WW8Num29z8">
    <w:name w:val="WW8Num29z8"/>
    <w:uiPriority w:val="99"/>
    <w:qFormat/>
    <w:rsid w:val="00986055"/>
  </w:style>
  <w:style w:type="character" w:customStyle="1" w:styleId="WW8Num30z0">
    <w:name w:val="WW8Num30z0"/>
    <w:uiPriority w:val="99"/>
    <w:qFormat/>
    <w:rsid w:val="00986055"/>
    <w:rPr>
      <w:rFonts w:ascii="Wingdings" w:hAnsi="Wingdings"/>
    </w:rPr>
  </w:style>
  <w:style w:type="character" w:customStyle="1" w:styleId="WW8Num30z1">
    <w:name w:val="WW8Num30z1"/>
    <w:uiPriority w:val="99"/>
    <w:qFormat/>
    <w:rsid w:val="00986055"/>
    <w:rPr>
      <w:rFonts w:ascii="Courier New" w:hAnsi="Courier New"/>
    </w:rPr>
  </w:style>
  <w:style w:type="character" w:customStyle="1" w:styleId="WW8Num30z3">
    <w:name w:val="WW8Num30z3"/>
    <w:uiPriority w:val="99"/>
    <w:qFormat/>
    <w:rsid w:val="00986055"/>
    <w:rPr>
      <w:rFonts w:ascii="Symbol" w:hAnsi="Symbol"/>
    </w:rPr>
  </w:style>
  <w:style w:type="character" w:customStyle="1" w:styleId="WW8Num31z0">
    <w:name w:val="WW8Num31z0"/>
    <w:uiPriority w:val="99"/>
    <w:qFormat/>
    <w:rsid w:val="00986055"/>
    <w:rPr>
      <w:rFonts w:ascii="Wingdings" w:hAnsi="Wingdings"/>
    </w:rPr>
  </w:style>
  <w:style w:type="character" w:customStyle="1" w:styleId="WW8Num31z1">
    <w:name w:val="WW8Num31z1"/>
    <w:uiPriority w:val="99"/>
    <w:qFormat/>
    <w:rsid w:val="00986055"/>
    <w:rPr>
      <w:rFonts w:ascii="Courier New" w:hAnsi="Courier New"/>
    </w:rPr>
  </w:style>
  <w:style w:type="character" w:customStyle="1" w:styleId="WW8Num31z3">
    <w:name w:val="WW8Num31z3"/>
    <w:uiPriority w:val="99"/>
    <w:qFormat/>
    <w:rsid w:val="00986055"/>
    <w:rPr>
      <w:rFonts w:ascii="Symbol" w:hAnsi="Symbol"/>
    </w:rPr>
  </w:style>
  <w:style w:type="character" w:customStyle="1" w:styleId="WW8Num32z0">
    <w:name w:val="WW8Num32z0"/>
    <w:uiPriority w:val="99"/>
    <w:qFormat/>
    <w:rsid w:val="00986055"/>
  </w:style>
  <w:style w:type="character" w:customStyle="1" w:styleId="WW8Num32z1">
    <w:name w:val="WW8Num32z1"/>
    <w:uiPriority w:val="99"/>
    <w:qFormat/>
    <w:rsid w:val="00986055"/>
    <w:rPr>
      <w:rFonts w:ascii="Courier New" w:hAnsi="Courier New"/>
    </w:rPr>
  </w:style>
  <w:style w:type="character" w:customStyle="1" w:styleId="WW8Num32z2">
    <w:name w:val="WW8Num32z2"/>
    <w:uiPriority w:val="99"/>
    <w:qFormat/>
    <w:rsid w:val="00986055"/>
    <w:rPr>
      <w:rFonts w:ascii="Wingdings" w:hAnsi="Wingdings"/>
    </w:rPr>
  </w:style>
  <w:style w:type="character" w:customStyle="1" w:styleId="WW8Num32z3">
    <w:name w:val="WW8Num32z3"/>
    <w:uiPriority w:val="99"/>
    <w:qFormat/>
    <w:rsid w:val="00986055"/>
    <w:rPr>
      <w:rFonts w:ascii="Symbol" w:hAnsi="Symbol"/>
    </w:rPr>
  </w:style>
  <w:style w:type="character" w:customStyle="1" w:styleId="FontStyle310">
    <w:name w:val="Font Style310"/>
    <w:uiPriority w:val="99"/>
    <w:qFormat/>
    <w:rsid w:val="00986055"/>
    <w:rPr>
      <w:rFonts w:ascii="Times New Roman" w:hAnsi="Times New Roman"/>
      <w:sz w:val="18"/>
    </w:rPr>
  </w:style>
  <w:style w:type="character" w:customStyle="1" w:styleId="-0">
    <w:name w:val="Интернет-ссылка"/>
    <w:uiPriority w:val="99"/>
    <w:qFormat/>
    <w:rsid w:val="00986055"/>
    <w:rPr>
      <w:rFonts w:ascii="Times New Roman" w:hAnsi="Times New Roman"/>
      <w:color w:val="0000FF"/>
      <w:u w:val="single"/>
    </w:rPr>
  </w:style>
  <w:style w:type="character" w:customStyle="1" w:styleId="textmaincenter">
    <w:name w:val="textmain_center"/>
    <w:uiPriority w:val="99"/>
    <w:qFormat/>
    <w:rsid w:val="00986055"/>
  </w:style>
  <w:style w:type="character" w:customStyle="1" w:styleId="WW8Num2z3">
    <w:name w:val="WW8Num2z3"/>
    <w:uiPriority w:val="99"/>
    <w:qFormat/>
    <w:rsid w:val="00986055"/>
  </w:style>
  <w:style w:type="character" w:customStyle="1" w:styleId="WW8Num2z4">
    <w:name w:val="WW8Num2z4"/>
    <w:uiPriority w:val="99"/>
    <w:qFormat/>
    <w:rsid w:val="00986055"/>
  </w:style>
  <w:style w:type="character" w:customStyle="1" w:styleId="WW8Num2z5">
    <w:name w:val="WW8Num2z5"/>
    <w:uiPriority w:val="99"/>
    <w:qFormat/>
    <w:rsid w:val="00986055"/>
  </w:style>
  <w:style w:type="character" w:customStyle="1" w:styleId="WW8Num2z6">
    <w:name w:val="WW8Num2z6"/>
    <w:uiPriority w:val="99"/>
    <w:qFormat/>
    <w:rsid w:val="00986055"/>
  </w:style>
  <w:style w:type="character" w:customStyle="1" w:styleId="WW8Num2z7">
    <w:name w:val="WW8Num2z7"/>
    <w:uiPriority w:val="99"/>
    <w:qFormat/>
    <w:rsid w:val="00986055"/>
  </w:style>
  <w:style w:type="character" w:customStyle="1" w:styleId="WW8Num2z8">
    <w:name w:val="WW8Num2z8"/>
    <w:uiPriority w:val="99"/>
    <w:qFormat/>
    <w:rsid w:val="00986055"/>
  </w:style>
  <w:style w:type="character" w:customStyle="1" w:styleId="WW8Num3z4">
    <w:name w:val="WW8Num3z4"/>
    <w:uiPriority w:val="99"/>
    <w:qFormat/>
    <w:rsid w:val="00986055"/>
  </w:style>
  <w:style w:type="character" w:customStyle="1" w:styleId="WW8Num3z5">
    <w:name w:val="WW8Num3z5"/>
    <w:uiPriority w:val="99"/>
    <w:qFormat/>
    <w:rsid w:val="00986055"/>
  </w:style>
  <w:style w:type="character" w:customStyle="1" w:styleId="WW8Num3z6">
    <w:name w:val="WW8Num3z6"/>
    <w:uiPriority w:val="99"/>
    <w:qFormat/>
    <w:rsid w:val="00986055"/>
  </w:style>
  <w:style w:type="character" w:customStyle="1" w:styleId="WW8Num3z7">
    <w:name w:val="WW8Num3z7"/>
    <w:uiPriority w:val="99"/>
    <w:qFormat/>
    <w:rsid w:val="00986055"/>
  </w:style>
  <w:style w:type="character" w:customStyle="1" w:styleId="WW8Num3z8">
    <w:name w:val="WW8Num3z8"/>
    <w:uiPriority w:val="99"/>
    <w:qFormat/>
    <w:rsid w:val="00986055"/>
  </w:style>
  <w:style w:type="character" w:customStyle="1" w:styleId="afffffffff3">
    <w:name w:val="Стиль Обычный"/>
    <w:uiPriority w:val="99"/>
    <w:qFormat/>
    <w:rsid w:val="00986055"/>
    <w:rPr>
      <w:rFonts w:ascii="Times New Roman" w:hAnsi="Times New Roman"/>
      <w:sz w:val="24"/>
    </w:rPr>
  </w:style>
  <w:style w:type="character" w:customStyle="1" w:styleId="butback1">
    <w:name w:val="butback1"/>
    <w:uiPriority w:val="99"/>
    <w:qFormat/>
    <w:rsid w:val="00986055"/>
    <w:rPr>
      <w:rFonts w:ascii="Times New Roman" w:hAnsi="Times New Roman"/>
      <w:color w:val="666666"/>
    </w:rPr>
  </w:style>
  <w:style w:type="character" w:customStyle="1" w:styleId="FontStyle95">
    <w:name w:val="Font Style95"/>
    <w:uiPriority w:val="99"/>
    <w:qFormat/>
    <w:rsid w:val="00986055"/>
    <w:rPr>
      <w:rFonts w:ascii="Times New Roman" w:hAnsi="Times New Roman"/>
      <w:sz w:val="22"/>
    </w:rPr>
  </w:style>
  <w:style w:type="character" w:customStyle="1" w:styleId="FontStyle94">
    <w:name w:val="Font Style94"/>
    <w:uiPriority w:val="99"/>
    <w:qFormat/>
    <w:rsid w:val="00986055"/>
    <w:rPr>
      <w:rFonts w:ascii="Times New Roman" w:hAnsi="Times New Roman"/>
      <w:b/>
      <w:sz w:val="22"/>
    </w:rPr>
  </w:style>
  <w:style w:type="character" w:customStyle="1" w:styleId="FontStyle231">
    <w:name w:val="Font Style231"/>
    <w:uiPriority w:val="99"/>
    <w:qFormat/>
    <w:rsid w:val="00986055"/>
    <w:rPr>
      <w:rFonts w:ascii="Times New Roman" w:hAnsi="Times New Roman"/>
      <w:sz w:val="26"/>
    </w:rPr>
  </w:style>
  <w:style w:type="character" w:customStyle="1" w:styleId="FontStyle145">
    <w:name w:val="Font Style145"/>
    <w:uiPriority w:val="99"/>
    <w:qFormat/>
    <w:rsid w:val="00986055"/>
    <w:rPr>
      <w:rFonts w:ascii="Times New Roman" w:hAnsi="Times New Roman"/>
      <w:color w:val="000000"/>
      <w:sz w:val="18"/>
    </w:rPr>
  </w:style>
  <w:style w:type="character" w:customStyle="1" w:styleId="FontStyle215">
    <w:name w:val="Font Style215"/>
    <w:uiPriority w:val="99"/>
    <w:qFormat/>
    <w:rsid w:val="00986055"/>
    <w:rPr>
      <w:rFonts w:ascii="Times New Roman" w:hAnsi="Times New Roman"/>
      <w:b/>
      <w:color w:val="000000"/>
      <w:sz w:val="18"/>
    </w:rPr>
  </w:style>
  <w:style w:type="character" w:customStyle="1" w:styleId="FontStyle153">
    <w:name w:val="Font Style153"/>
    <w:uiPriority w:val="99"/>
    <w:qFormat/>
    <w:rsid w:val="00986055"/>
    <w:rPr>
      <w:rFonts w:ascii="Times New Roman" w:hAnsi="Times New Roman"/>
      <w:i/>
      <w:color w:val="000000"/>
      <w:sz w:val="18"/>
    </w:rPr>
  </w:style>
  <w:style w:type="character" w:customStyle="1" w:styleId="FontStyle173">
    <w:name w:val="Font Style173"/>
    <w:uiPriority w:val="99"/>
    <w:qFormat/>
    <w:rsid w:val="00986055"/>
    <w:rPr>
      <w:rFonts w:ascii="Times New Roman" w:hAnsi="Times New Roman"/>
      <w:i/>
      <w:color w:val="000000"/>
      <w:spacing w:val="20"/>
      <w:sz w:val="18"/>
    </w:rPr>
  </w:style>
  <w:style w:type="character" w:customStyle="1" w:styleId="b-serp-url">
    <w:name w:val="b-serp-url"/>
    <w:uiPriority w:val="99"/>
    <w:qFormat/>
    <w:rsid w:val="00986055"/>
  </w:style>
  <w:style w:type="character" w:customStyle="1" w:styleId="page">
    <w:name w:val="page"/>
    <w:uiPriority w:val="99"/>
    <w:rsid w:val="00986055"/>
    <w:rPr>
      <w:i/>
      <w:vanish/>
      <w:color w:val="00008B"/>
      <w:sz w:val="19"/>
      <w:bdr w:val="single" w:sz="4" w:space="0" w:color="C1C1C1"/>
    </w:rPr>
  </w:style>
  <w:style w:type="character" w:customStyle="1" w:styleId="current">
    <w:name w:val="current"/>
    <w:uiPriority w:val="99"/>
    <w:qFormat/>
    <w:rsid w:val="00986055"/>
  </w:style>
  <w:style w:type="character" w:customStyle="1" w:styleId="FontStyle235">
    <w:name w:val="Font Style235"/>
    <w:uiPriority w:val="99"/>
    <w:qFormat/>
    <w:rsid w:val="00986055"/>
    <w:rPr>
      <w:rFonts w:ascii="Arial" w:hAnsi="Arial"/>
      <w:b/>
      <w:sz w:val="18"/>
    </w:rPr>
  </w:style>
  <w:style w:type="character" w:customStyle="1" w:styleId="FontStyle255">
    <w:name w:val="Font Style255"/>
    <w:uiPriority w:val="99"/>
    <w:qFormat/>
    <w:rsid w:val="00986055"/>
    <w:rPr>
      <w:rFonts w:ascii="Times New Roman" w:hAnsi="Times New Roman"/>
      <w:b/>
      <w:i/>
      <w:sz w:val="20"/>
    </w:rPr>
  </w:style>
  <w:style w:type="character" w:customStyle="1" w:styleId="FontStyle256">
    <w:name w:val="Font Style256"/>
    <w:uiPriority w:val="99"/>
    <w:qFormat/>
    <w:rsid w:val="00986055"/>
    <w:rPr>
      <w:rFonts w:ascii="Times New Roman" w:hAnsi="Times New Roman"/>
      <w:b/>
      <w:sz w:val="20"/>
    </w:rPr>
  </w:style>
  <w:style w:type="character" w:customStyle="1" w:styleId="FontStyle240">
    <w:name w:val="Font Style240"/>
    <w:uiPriority w:val="99"/>
    <w:qFormat/>
    <w:rsid w:val="00986055"/>
    <w:rPr>
      <w:rFonts w:ascii="Times New Roman" w:hAnsi="Times New Roman"/>
      <w:sz w:val="18"/>
    </w:rPr>
  </w:style>
  <w:style w:type="character" w:customStyle="1" w:styleId="FontStyle253">
    <w:name w:val="Font Style253"/>
    <w:uiPriority w:val="99"/>
    <w:qFormat/>
    <w:rsid w:val="00986055"/>
    <w:rPr>
      <w:rFonts w:ascii="Times New Roman" w:hAnsi="Times New Roman"/>
      <w:i/>
      <w:sz w:val="18"/>
    </w:rPr>
  </w:style>
  <w:style w:type="character" w:customStyle="1" w:styleId="FontStyle234">
    <w:name w:val="Font Style234"/>
    <w:uiPriority w:val="99"/>
    <w:qFormat/>
    <w:rsid w:val="00986055"/>
    <w:rPr>
      <w:rFonts w:ascii="Arial" w:hAnsi="Arial"/>
      <w:b/>
      <w:sz w:val="16"/>
    </w:rPr>
  </w:style>
  <w:style w:type="character" w:customStyle="1" w:styleId="citation">
    <w:name w:val="citation"/>
    <w:uiPriority w:val="99"/>
    <w:qFormat/>
    <w:rsid w:val="00986055"/>
  </w:style>
  <w:style w:type="character" w:customStyle="1" w:styleId="xmlemitalic10">
    <w:name w:val="xmlemitalic1"/>
    <w:uiPriority w:val="99"/>
    <w:qFormat/>
    <w:rsid w:val="00986055"/>
  </w:style>
  <w:style w:type="character" w:customStyle="1" w:styleId="font23">
    <w:name w:val="font23"/>
    <w:uiPriority w:val="99"/>
    <w:qFormat/>
    <w:rsid w:val="00986055"/>
  </w:style>
  <w:style w:type="character" w:customStyle="1" w:styleId="texttext1">
    <w:name w:val="texttext1"/>
    <w:uiPriority w:val="99"/>
    <w:qFormat/>
    <w:rsid w:val="00986055"/>
    <w:rPr>
      <w:rFonts w:ascii="Verdana" w:hAnsi="Verdana"/>
      <w:color w:val="000000"/>
      <w:sz w:val="19"/>
      <w:u w:val="none"/>
    </w:rPr>
  </w:style>
  <w:style w:type="character" w:customStyle="1" w:styleId="FontStyle64">
    <w:name w:val="Font Style64"/>
    <w:uiPriority w:val="99"/>
    <w:qFormat/>
    <w:rsid w:val="00986055"/>
    <w:rPr>
      <w:rFonts w:ascii="Times New Roman" w:hAnsi="Times New Roman"/>
      <w:b/>
      <w:sz w:val="24"/>
    </w:rPr>
  </w:style>
  <w:style w:type="character" w:customStyle="1" w:styleId="authorabout">
    <w:name w:val="authorabout"/>
    <w:uiPriority w:val="99"/>
    <w:qFormat/>
    <w:rsid w:val="00986055"/>
    <w:rPr>
      <w:rFonts w:ascii="Times New Roman" w:hAnsi="Times New Roman"/>
    </w:rPr>
  </w:style>
  <w:style w:type="character" w:customStyle="1" w:styleId="textbf">
    <w:name w:val="textbf"/>
    <w:uiPriority w:val="99"/>
    <w:qFormat/>
    <w:rsid w:val="00986055"/>
    <w:rPr>
      <w:rFonts w:ascii="Times New Roman" w:hAnsi="Times New Roman"/>
    </w:rPr>
  </w:style>
  <w:style w:type="character" w:customStyle="1" w:styleId="textit">
    <w:name w:val="textit"/>
    <w:uiPriority w:val="99"/>
    <w:qFormat/>
    <w:rsid w:val="00986055"/>
    <w:rPr>
      <w:rFonts w:ascii="Times New Roman" w:hAnsi="Times New Roman"/>
    </w:rPr>
  </w:style>
  <w:style w:type="character" w:customStyle="1" w:styleId="textdoc1">
    <w:name w:val="textdoc1"/>
    <w:uiPriority w:val="99"/>
    <w:qFormat/>
    <w:rsid w:val="00986055"/>
    <w:rPr>
      <w:rFonts w:ascii="Times New Roman" w:hAnsi="Times New Roman"/>
    </w:rPr>
  </w:style>
  <w:style w:type="character" w:customStyle="1" w:styleId="IntenseEmphasis1">
    <w:name w:val="Intense Emphasis1"/>
    <w:uiPriority w:val="99"/>
    <w:rsid w:val="00986055"/>
    <w:rPr>
      <w:b/>
    </w:rPr>
  </w:style>
  <w:style w:type="character" w:customStyle="1" w:styleId="FontStyle52">
    <w:name w:val="Font Style52"/>
    <w:uiPriority w:val="99"/>
    <w:qFormat/>
    <w:rsid w:val="00986055"/>
    <w:rPr>
      <w:rFonts w:ascii="Times New Roman" w:hAnsi="Times New Roman"/>
      <w:sz w:val="20"/>
    </w:rPr>
  </w:style>
  <w:style w:type="character" w:customStyle="1" w:styleId="snsep">
    <w:name w:val="snsep"/>
    <w:uiPriority w:val="99"/>
    <w:qFormat/>
    <w:rsid w:val="00986055"/>
  </w:style>
  <w:style w:type="character" w:customStyle="1" w:styleId="mw-editsection">
    <w:name w:val="mw-editsection"/>
    <w:uiPriority w:val="99"/>
    <w:qFormat/>
    <w:rsid w:val="00986055"/>
  </w:style>
  <w:style w:type="character" w:customStyle="1" w:styleId="num0">
    <w:name w:val="num0"/>
    <w:uiPriority w:val="99"/>
    <w:qFormat/>
    <w:rsid w:val="00986055"/>
  </w:style>
  <w:style w:type="character" w:customStyle="1" w:styleId="copy3">
    <w:name w:val="copy3"/>
    <w:uiPriority w:val="99"/>
    <w:qFormat/>
    <w:rsid w:val="00986055"/>
    <w:rPr>
      <w:rFonts w:ascii="Times New Roman" w:hAnsi="Times New Roman"/>
    </w:rPr>
  </w:style>
  <w:style w:type="character" w:customStyle="1" w:styleId="style80">
    <w:name w:val="style8"/>
    <w:uiPriority w:val="99"/>
    <w:qFormat/>
    <w:rsid w:val="00986055"/>
    <w:rPr>
      <w:rFonts w:ascii="Times New Roman" w:hAnsi="Times New Roman"/>
    </w:rPr>
  </w:style>
  <w:style w:type="character" w:customStyle="1" w:styleId="512">
    <w:name w:val="Заголовок 5 Знак1"/>
    <w:uiPriority w:val="99"/>
    <w:qFormat/>
    <w:locked/>
    <w:rsid w:val="00986055"/>
    <w:rPr>
      <w:b/>
      <w:i/>
      <w:sz w:val="26"/>
    </w:rPr>
  </w:style>
  <w:style w:type="character" w:customStyle="1" w:styleId="afffffffff4">
    <w:name w:val="Выделение жирным"/>
    <w:uiPriority w:val="99"/>
    <w:qFormat/>
    <w:rsid w:val="00986055"/>
    <w:rPr>
      <w:b/>
    </w:rPr>
  </w:style>
  <w:style w:type="character" w:customStyle="1" w:styleId="ListLabel1">
    <w:name w:val="ListLabel 1"/>
    <w:uiPriority w:val="99"/>
    <w:qFormat/>
    <w:rsid w:val="00986055"/>
    <w:rPr>
      <w:color w:val="000000"/>
      <w:spacing w:val="0"/>
      <w:position w:val="0"/>
      <w:sz w:val="20"/>
      <w:u w:val="none"/>
      <w:vertAlign w:val="baseline"/>
    </w:rPr>
  </w:style>
  <w:style w:type="character" w:customStyle="1" w:styleId="ListLabel2">
    <w:name w:val="ListLabel 2"/>
    <w:uiPriority w:val="99"/>
    <w:qFormat/>
    <w:rsid w:val="00986055"/>
  </w:style>
  <w:style w:type="character" w:customStyle="1" w:styleId="ListLabel3">
    <w:name w:val="ListLabel 3"/>
    <w:uiPriority w:val="99"/>
    <w:qFormat/>
    <w:rsid w:val="00986055"/>
    <w:rPr>
      <w:b/>
    </w:rPr>
  </w:style>
  <w:style w:type="character" w:customStyle="1" w:styleId="ListLabel4">
    <w:name w:val="ListLabel 4"/>
    <w:uiPriority w:val="99"/>
    <w:qFormat/>
    <w:rsid w:val="00986055"/>
  </w:style>
  <w:style w:type="character" w:customStyle="1" w:styleId="ListLabel5">
    <w:name w:val="ListLabel 5"/>
    <w:uiPriority w:val="99"/>
    <w:qFormat/>
    <w:rsid w:val="00986055"/>
    <w:rPr>
      <w:color w:val="00000A"/>
    </w:rPr>
  </w:style>
  <w:style w:type="character" w:customStyle="1" w:styleId="ListLabel6">
    <w:name w:val="ListLabel 6"/>
    <w:uiPriority w:val="99"/>
    <w:qFormat/>
    <w:rsid w:val="00986055"/>
    <w:rPr>
      <w:sz w:val="20"/>
    </w:rPr>
  </w:style>
  <w:style w:type="character" w:customStyle="1" w:styleId="2ff9">
    <w:name w:val="Название Знак2"/>
    <w:uiPriority w:val="99"/>
    <w:qFormat/>
    <w:locked/>
    <w:rsid w:val="00986055"/>
    <w:rPr>
      <w:rFonts w:ascii="Mangal" w:hAnsi="Mangal"/>
      <w:i/>
      <w:color w:val="00000A"/>
      <w:sz w:val="24"/>
    </w:rPr>
  </w:style>
  <w:style w:type="character" w:customStyle="1" w:styleId="2ffa">
    <w:name w:val="Схема документа Знак2"/>
    <w:uiPriority w:val="99"/>
    <w:qFormat/>
    <w:locked/>
    <w:rsid w:val="00986055"/>
    <w:rPr>
      <w:rFonts w:ascii="Tahoma" w:hAnsi="Tahoma"/>
      <w:color w:val="00000A"/>
      <w:shd w:val="clear" w:color="auto" w:fill="000080"/>
    </w:rPr>
  </w:style>
  <w:style w:type="character" w:customStyle="1" w:styleId="324">
    <w:name w:val="Основной текст с отступом 3 Знак2"/>
    <w:uiPriority w:val="99"/>
    <w:qFormat/>
    <w:locked/>
    <w:rsid w:val="00986055"/>
    <w:rPr>
      <w:color w:val="00000A"/>
      <w:sz w:val="16"/>
      <w:lang w:val="ru-RU" w:eastAsia="ru-RU"/>
    </w:rPr>
  </w:style>
  <w:style w:type="character" w:customStyle="1" w:styleId="2ffb">
    <w:name w:val="Нижний колонтитул Знак2"/>
    <w:uiPriority w:val="99"/>
    <w:qFormat/>
    <w:locked/>
    <w:rsid w:val="00986055"/>
    <w:rPr>
      <w:sz w:val="24"/>
    </w:rPr>
  </w:style>
  <w:style w:type="character" w:customStyle="1" w:styleId="2ffc">
    <w:name w:val="Текст выноски Знак2"/>
    <w:uiPriority w:val="99"/>
    <w:qFormat/>
    <w:locked/>
    <w:rsid w:val="00986055"/>
    <w:rPr>
      <w:rFonts w:ascii="Tahoma" w:hAnsi="Tahoma"/>
      <w:color w:val="00000A"/>
      <w:sz w:val="16"/>
    </w:rPr>
  </w:style>
  <w:style w:type="character" w:customStyle="1" w:styleId="227">
    <w:name w:val="Основной текст 2 Знак2"/>
    <w:uiPriority w:val="99"/>
    <w:qFormat/>
    <w:locked/>
    <w:rsid w:val="00986055"/>
    <w:rPr>
      <w:sz w:val="24"/>
    </w:rPr>
  </w:style>
  <w:style w:type="character" w:customStyle="1" w:styleId="ft1834">
    <w:name w:val="ft1834"/>
    <w:uiPriority w:val="99"/>
    <w:qFormat/>
    <w:rsid w:val="00986055"/>
  </w:style>
  <w:style w:type="character" w:customStyle="1" w:styleId="ft1846">
    <w:name w:val="ft1846"/>
    <w:uiPriority w:val="99"/>
    <w:qFormat/>
    <w:rsid w:val="00986055"/>
  </w:style>
  <w:style w:type="character" w:customStyle="1" w:styleId="ft1850">
    <w:name w:val="ft1850"/>
    <w:uiPriority w:val="99"/>
    <w:qFormat/>
    <w:rsid w:val="00986055"/>
  </w:style>
  <w:style w:type="character" w:customStyle="1" w:styleId="ft1994">
    <w:name w:val="ft1994"/>
    <w:uiPriority w:val="99"/>
    <w:qFormat/>
    <w:rsid w:val="00986055"/>
  </w:style>
  <w:style w:type="character" w:customStyle="1" w:styleId="ft2006">
    <w:name w:val="ft2006"/>
    <w:uiPriority w:val="99"/>
    <w:qFormat/>
    <w:rsid w:val="00986055"/>
  </w:style>
  <w:style w:type="character" w:customStyle="1" w:styleId="ft2181">
    <w:name w:val="ft2181"/>
    <w:uiPriority w:val="99"/>
    <w:qFormat/>
    <w:rsid w:val="00986055"/>
  </w:style>
  <w:style w:type="character" w:customStyle="1" w:styleId="ft2193">
    <w:name w:val="ft2193"/>
    <w:uiPriority w:val="99"/>
    <w:qFormat/>
    <w:rsid w:val="00986055"/>
  </w:style>
  <w:style w:type="character" w:customStyle="1" w:styleId="ft2205">
    <w:name w:val="ft2205"/>
    <w:uiPriority w:val="99"/>
    <w:qFormat/>
    <w:rsid w:val="00986055"/>
  </w:style>
  <w:style w:type="character" w:customStyle="1" w:styleId="ft2213">
    <w:name w:val="ft2213"/>
    <w:uiPriority w:val="99"/>
    <w:qFormat/>
    <w:rsid w:val="00986055"/>
  </w:style>
  <w:style w:type="character" w:customStyle="1" w:styleId="editsection">
    <w:name w:val="editsection"/>
    <w:uiPriority w:val="99"/>
    <w:qFormat/>
    <w:rsid w:val="00986055"/>
  </w:style>
  <w:style w:type="character" w:customStyle="1" w:styleId="f1">
    <w:name w:val="f1"/>
    <w:uiPriority w:val="99"/>
    <w:qFormat/>
    <w:rsid w:val="00986055"/>
    <w:rPr>
      <w:rFonts w:ascii="Times New Roman" w:hAnsi="Times New Roman"/>
    </w:rPr>
  </w:style>
  <w:style w:type="character" w:customStyle="1" w:styleId="a11">
    <w:name w:val="a1"/>
    <w:uiPriority w:val="99"/>
    <w:qFormat/>
    <w:rsid w:val="00986055"/>
    <w:rPr>
      <w:rFonts w:ascii="Times New Roman" w:hAnsi="Times New Roman"/>
    </w:rPr>
  </w:style>
  <w:style w:type="character" w:customStyle="1" w:styleId="1fffffe">
    <w:name w:val="Сильное выделение1"/>
    <w:uiPriority w:val="99"/>
    <w:qFormat/>
    <w:rsid w:val="00986055"/>
    <w:rPr>
      <w:b/>
    </w:rPr>
  </w:style>
  <w:style w:type="character" w:customStyle="1" w:styleId="field-content">
    <w:name w:val="field-content"/>
    <w:uiPriority w:val="99"/>
    <w:qFormat/>
    <w:rsid w:val="00986055"/>
  </w:style>
  <w:style w:type="character" w:customStyle="1" w:styleId="reference-text">
    <w:name w:val="reference-text"/>
    <w:uiPriority w:val="99"/>
    <w:qFormat/>
    <w:rsid w:val="00986055"/>
  </w:style>
  <w:style w:type="table" w:customStyle="1" w:styleId="1ffffff">
    <w:name w:val="Сетка таблицы1"/>
    <w:uiPriority w:val="99"/>
    <w:rsid w:val="0098605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
    <w:name w:val="Сетка таблицы11"/>
    <w:uiPriority w:val="99"/>
    <w:rsid w:val="0098605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b">
    <w:name w:val="Сетка таблицы12"/>
    <w:uiPriority w:val="99"/>
    <w:rsid w:val="00986055"/>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f2">
    <w:name w:val="Красная строка 21"/>
    <w:basedOn w:val="a8"/>
    <w:uiPriority w:val="99"/>
    <w:qFormat/>
    <w:rsid w:val="00986055"/>
    <w:pPr>
      <w:widowControl w:val="0"/>
      <w:suppressAutoHyphens/>
      <w:spacing w:before="0" w:beforeAutospacing="0" w:after="120" w:afterAutospacing="0"/>
      <w:ind w:left="283" w:firstLine="210"/>
    </w:pPr>
    <w:rPr>
      <w:rFonts w:eastAsia="MS PMincho" w:cs="Mangal"/>
      <w:kern w:val="2"/>
      <w:lang w:val="en-US" w:eastAsia="hi-IN" w:bidi="hi-IN"/>
    </w:rPr>
  </w:style>
  <w:style w:type="paragraph" w:customStyle="1" w:styleId="2ffd">
    <w:name w:val="Знак Знак Знак Знак Знак Знак2"/>
    <w:basedOn w:val="a8"/>
    <w:uiPriority w:val="99"/>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20">
    <w:name w:val="Знак Знак72"/>
    <w:uiPriority w:val="99"/>
    <w:qFormat/>
    <w:rsid w:val="00986055"/>
    <w:rPr>
      <w:sz w:val="16"/>
      <w:lang w:val="ru-RU" w:eastAsia="ru-RU"/>
    </w:rPr>
  </w:style>
  <w:style w:type="character" w:customStyle="1" w:styleId="1411">
    <w:name w:val="Знак Знак141"/>
    <w:uiPriority w:val="99"/>
    <w:qFormat/>
    <w:locked/>
    <w:rsid w:val="00986055"/>
    <w:rPr>
      <w:b/>
      <w:sz w:val="27"/>
      <w:lang w:val="ru-RU" w:eastAsia="ru-RU"/>
    </w:rPr>
  </w:style>
  <w:style w:type="character" w:customStyle="1" w:styleId="101">
    <w:name w:val="Знак Знак101"/>
    <w:uiPriority w:val="99"/>
    <w:qFormat/>
    <w:locked/>
    <w:rsid w:val="00986055"/>
    <w:rPr>
      <w:sz w:val="16"/>
      <w:lang w:val="ru-RU" w:eastAsia="ru-RU"/>
    </w:rPr>
  </w:style>
  <w:style w:type="character" w:customStyle="1" w:styleId="6100">
    <w:name w:val="Знак Знак610"/>
    <w:uiPriority w:val="99"/>
    <w:qFormat/>
    <w:rsid w:val="00986055"/>
    <w:rPr>
      <w:rFonts w:ascii="Arial" w:hAnsi="Arial"/>
      <w:b/>
      <w:i/>
      <w:sz w:val="28"/>
      <w:lang w:val="ru-RU" w:eastAsia="en-US"/>
    </w:rPr>
  </w:style>
  <w:style w:type="character" w:customStyle="1" w:styleId="162">
    <w:name w:val="Знак Знак162"/>
    <w:uiPriority w:val="99"/>
    <w:qFormat/>
    <w:locked/>
    <w:rsid w:val="00986055"/>
    <w:rPr>
      <w:b/>
      <w:caps/>
      <w:sz w:val="24"/>
      <w:lang w:val="ru-RU" w:eastAsia="ru-RU"/>
    </w:rPr>
  </w:style>
  <w:style w:type="character" w:customStyle="1" w:styleId="1ffffff0">
    <w:name w:val="Знак Знак Знак1"/>
    <w:rsid w:val="00986055"/>
    <w:rPr>
      <w:rFonts w:ascii="Times New Roman" w:hAnsi="Times New Roman"/>
      <w:b/>
      <w:caps/>
      <w:sz w:val="28"/>
    </w:rPr>
  </w:style>
  <w:style w:type="character" w:customStyle="1" w:styleId="251">
    <w:name w:val="Знак Знак251"/>
    <w:uiPriority w:val="99"/>
    <w:qFormat/>
    <w:rsid w:val="00986055"/>
    <w:rPr>
      <w:rFonts w:ascii="Times New Roman" w:hAnsi="Times New Roman"/>
      <w:b/>
      <w:sz w:val="28"/>
    </w:rPr>
  </w:style>
  <w:style w:type="character" w:customStyle="1" w:styleId="2210">
    <w:name w:val="Знак Знак221"/>
    <w:uiPriority w:val="99"/>
    <w:qFormat/>
    <w:rsid w:val="00986055"/>
    <w:rPr>
      <w:rFonts w:ascii="Times New Roman" w:hAnsi="Times New Roman"/>
      <w:sz w:val="24"/>
    </w:rPr>
  </w:style>
  <w:style w:type="character" w:customStyle="1" w:styleId="201">
    <w:name w:val="Знак Знак201"/>
    <w:uiPriority w:val="99"/>
    <w:qFormat/>
    <w:rsid w:val="00986055"/>
    <w:rPr>
      <w:rFonts w:ascii="Arial" w:hAnsi="Arial"/>
      <w:sz w:val="22"/>
    </w:rPr>
  </w:style>
  <w:style w:type="character" w:customStyle="1" w:styleId="191">
    <w:name w:val="Знак Знак191"/>
    <w:uiPriority w:val="99"/>
    <w:qFormat/>
    <w:rsid w:val="00986055"/>
    <w:rPr>
      <w:rFonts w:ascii="Times New Roman" w:hAnsi="Times New Roman"/>
      <w:sz w:val="16"/>
      <w:lang w:eastAsia="ru-RU"/>
    </w:rPr>
  </w:style>
  <w:style w:type="character" w:customStyle="1" w:styleId="181">
    <w:name w:val="Знак Знак181"/>
    <w:uiPriority w:val="99"/>
    <w:qFormat/>
    <w:rsid w:val="00986055"/>
    <w:rPr>
      <w:rFonts w:ascii="Courier New" w:hAnsi="Courier New"/>
    </w:rPr>
  </w:style>
  <w:style w:type="character" w:customStyle="1" w:styleId="171">
    <w:name w:val="Знак Знак171"/>
    <w:uiPriority w:val="99"/>
    <w:qFormat/>
    <w:rsid w:val="00986055"/>
    <w:rPr>
      <w:rFonts w:ascii="Times New Roman" w:hAnsi="Times New Roman"/>
      <w:sz w:val="24"/>
    </w:rPr>
  </w:style>
  <w:style w:type="character" w:customStyle="1" w:styleId="151">
    <w:name w:val="Знак Знак151"/>
    <w:uiPriority w:val="99"/>
    <w:qFormat/>
    <w:rsid w:val="00986055"/>
    <w:rPr>
      <w:b/>
      <w:sz w:val="28"/>
    </w:rPr>
  </w:style>
  <w:style w:type="character" w:customStyle="1" w:styleId="afffffffff5">
    <w:name w:val="Знак Знак"/>
    <w:aliases w:val="Знак Заголовок 1 Знак Знак,Заголовок 1 Знак Знак1, Знак Знак Знак1"/>
    <w:uiPriority w:val="99"/>
    <w:rsid w:val="00986055"/>
    <w:rPr>
      <w:rFonts w:ascii="Times New Roman" w:hAnsi="Times New Roman"/>
      <w:lang w:eastAsia="en-US"/>
    </w:rPr>
  </w:style>
  <w:style w:type="paragraph" w:customStyle="1" w:styleId="1ffffff1">
    <w:name w:val="Заголовок оглавления1"/>
    <w:basedOn w:val="1c"/>
    <w:next w:val="a8"/>
    <w:qFormat/>
    <w:rsid w:val="00986055"/>
    <w:pPr>
      <w:keepNext/>
      <w:keepLines/>
      <w:spacing w:before="480" w:beforeAutospacing="0" w:after="0" w:afterAutospacing="0"/>
      <w:ind w:left="0"/>
      <w:outlineLvl w:val="9"/>
    </w:pPr>
    <w:rPr>
      <w:rFonts w:ascii="Cambria" w:hAnsi="Cambria" w:cs="Arial"/>
      <w:b/>
      <w:bCs/>
      <w:caps/>
      <w:color w:val="365F91"/>
      <w:kern w:val="32"/>
      <w:sz w:val="28"/>
      <w:szCs w:val="28"/>
    </w:rPr>
  </w:style>
  <w:style w:type="character" w:customStyle="1" w:styleId="4111">
    <w:name w:val="Знак Знак411"/>
    <w:uiPriority w:val="99"/>
    <w:qFormat/>
    <w:locked/>
    <w:rsid w:val="00986055"/>
    <w:rPr>
      <w:rFonts w:ascii="Arial" w:hAnsi="Arial"/>
      <w:b/>
      <w:i/>
      <w:sz w:val="28"/>
      <w:lang w:val="ru-RU" w:eastAsia="en-US"/>
    </w:rPr>
  </w:style>
  <w:style w:type="character" w:customStyle="1" w:styleId="1100">
    <w:name w:val="Знак Знак110"/>
    <w:uiPriority w:val="99"/>
    <w:qFormat/>
    <w:rsid w:val="00986055"/>
    <w:rPr>
      <w:rFonts w:ascii="Arial" w:hAnsi="Arial"/>
      <w:b/>
      <w:sz w:val="36"/>
      <w:lang w:val="ru-RU" w:eastAsia="en-US"/>
    </w:rPr>
  </w:style>
  <w:style w:type="character" w:customStyle="1" w:styleId="2310">
    <w:name w:val="Знак Знак23 Знак1"/>
    <w:aliases w:val="Знак Знак3 Знак1,Обычный (Web) Знак1,Знак Знак24 Знак1,Знак Знак26 Знак1,Обычный (веб) Знак Знак Знак1,Обычный (веб) Знак1,Знак Знак23 Знак2,Знак Знак3 Знак2,Обычный (веб) Знак Знак1,Текст Знак2 Знак,Знак3 Знак1 Знак, Знак Знак24 Знак"/>
    <w:qFormat/>
    <w:locked/>
    <w:rsid w:val="00986055"/>
    <w:rPr>
      <w:rFonts w:ascii="Tahoma" w:hAnsi="Tahoma"/>
      <w:sz w:val="16"/>
    </w:rPr>
  </w:style>
  <w:style w:type="paragraph" w:customStyle="1" w:styleId="3fe">
    <w:name w:val="Знак Знак Знак Знак Знак Знак Знак Знак Знак Знак Знак Знак Знак3"/>
    <w:basedOn w:val="a8"/>
    <w:uiPriority w:val="99"/>
    <w:qFormat/>
    <w:rsid w:val="00986055"/>
    <w:pPr>
      <w:spacing w:before="0" w:beforeAutospacing="0" w:after="160" w:afterAutospacing="0" w:line="240" w:lineRule="exact"/>
    </w:pPr>
    <w:rPr>
      <w:rFonts w:ascii="Verdana" w:hAnsi="Verdana"/>
      <w:lang w:val="en-US" w:eastAsia="en-US"/>
    </w:rPr>
  </w:style>
  <w:style w:type="paragraph" w:customStyle="1" w:styleId="318">
    <w:name w:val="Знак31"/>
    <w:basedOn w:val="a8"/>
    <w:uiPriority w:val="99"/>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10">
    <w:name w:val="Знак Знак531"/>
    <w:uiPriority w:val="99"/>
    <w:qFormat/>
    <w:locked/>
    <w:rsid w:val="00986055"/>
    <w:rPr>
      <w:b/>
      <w:caps/>
      <w:sz w:val="24"/>
      <w:lang w:val="ru-RU" w:eastAsia="ru-RU"/>
    </w:rPr>
  </w:style>
  <w:style w:type="character" w:customStyle="1" w:styleId="1110">
    <w:name w:val="Знак1 Знак Знак11"/>
    <w:uiPriority w:val="99"/>
    <w:qFormat/>
    <w:locked/>
    <w:rsid w:val="00986055"/>
    <w:rPr>
      <w:rFonts w:ascii="Times New Roman" w:hAnsi="Times New Roman"/>
      <w:sz w:val="24"/>
      <w:lang w:eastAsia="ru-RU"/>
    </w:rPr>
  </w:style>
  <w:style w:type="character" w:customStyle="1" w:styleId="461">
    <w:name w:val="Знак Знак461"/>
    <w:uiPriority w:val="99"/>
    <w:qFormat/>
    <w:locked/>
    <w:rsid w:val="00986055"/>
    <w:rPr>
      <w:b/>
      <w:sz w:val="27"/>
      <w:lang w:val="ru-RU" w:eastAsia="ru-RU"/>
    </w:rPr>
  </w:style>
  <w:style w:type="character" w:customStyle="1" w:styleId="481">
    <w:name w:val="Знак Знак481"/>
    <w:uiPriority w:val="99"/>
    <w:qFormat/>
    <w:locked/>
    <w:rsid w:val="00986055"/>
    <w:rPr>
      <w:b/>
      <w:sz w:val="27"/>
      <w:lang w:val="ru-RU" w:eastAsia="ru-RU"/>
    </w:rPr>
  </w:style>
  <w:style w:type="character" w:customStyle="1" w:styleId="441">
    <w:name w:val="Знак Знак441"/>
    <w:uiPriority w:val="99"/>
    <w:qFormat/>
    <w:locked/>
    <w:rsid w:val="00986055"/>
    <w:rPr>
      <w:sz w:val="24"/>
    </w:rPr>
  </w:style>
  <w:style w:type="character" w:customStyle="1" w:styleId="5110">
    <w:name w:val="Знак Знак511"/>
    <w:uiPriority w:val="99"/>
    <w:qFormat/>
    <w:locked/>
    <w:rsid w:val="00986055"/>
    <w:rPr>
      <w:b/>
      <w:sz w:val="27"/>
      <w:lang w:val="ru-RU" w:eastAsia="ru-RU"/>
    </w:rPr>
  </w:style>
  <w:style w:type="character" w:customStyle="1" w:styleId="431">
    <w:name w:val="Знак Знак431"/>
    <w:uiPriority w:val="99"/>
    <w:qFormat/>
    <w:locked/>
    <w:rsid w:val="00986055"/>
    <w:rPr>
      <w:color w:val="000000"/>
      <w:sz w:val="24"/>
      <w:lang w:eastAsia="ru-RU"/>
    </w:rPr>
  </w:style>
  <w:style w:type="character" w:customStyle="1" w:styleId="421">
    <w:name w:val="Знак Знак421"/>
    <w:uiPriority w:val="99"/>
    <w:qFormat/>
    <w:rsid w:val="00986055"/>
    <w:rPr>
      <w:rFonts w:ascii="Times New Roman" w:hAnsi="Times New Roman"/>
      <w:sz w:val="16"/>
    </w:rPr>
  </w:style>
  <w:style w:type="character" w:customStyle="1" w:styleId="491">
    <w:name w:val="Знак Знак491"/>
    <w:uiPriority w:val="99"/>
    <w:qFormat/>
    <w:rsid w:val="00986055"/>
    <w:rPr>
      <w:rFonts w:ascii="Times New Roman" w:hAnsi="Times New Roman"/>
      <w:b/>
      <w:caps/>
      <w:sz w:val="24"/>
      <w:lang w:eastAsia="ru-RU"/>
    </w:rPr>
  </w:style>
  <w:style w:type="character" w:customStyle="1" w:styleId="471">
    <w:name w:val="Знак Знак471"/>
    <w:uiPriority w:val="99"/>
    <w:qFormat/>
    <w:rsid w:val="00986055"/>
    <w:rPr>
      <w:rFonts w:ascii="Times New Roman" w:hAnsi="Times New Roman"/>
      <w:b/>
      <w:sz w:val="27"/>
      <w:lang w:eastAsia="ru-RU"/>
    </w:rPr>
  </w:style>
  <w:style w:type="character" w:customStyle="1" w:styleId="451">
    <w:name w:val="Знак Знак451"/>
    <w:uiPriority w:val="99"/>
    <w:qFormat/>
    <w:rsid w:val="00986055"/>
    <w:rPr>
      <w:rFonts w:ascii="Times New Roman" w:hAnsi="Times New Roman"/>
      <w:b/>
      <w:i/>
      <w:sz w:val="26"/>
      <w:lang w:eastAsia="ru-RU"/>
    </w:rPr>
  </w:style>
  <w:style w:type="character" w:customStyle="1" w:styleId="521">
    <w:name w:val="Знак5 Знак Знак2"/>
    <w:aliases w:val="Знак5 Знак21"/>
    <w:locked/>
    <w:rsid w:val="00986055"/>
    <w:rPr>
      <w:sz w:val="16"/>
    </w:rPr>
  </w:style>
  <w:style w:type="character" w:customStyle="1" w:styleId="501">
    <w:name w:val="Знак Знак501"/>
    <w:uiPriority w:val="99"/>
    <w:qFormat/>
    <w:locked/>
    <w:rsid w:val="00986055"/>
    <w:rPr>
      <w:b/>
      <w:sz w:val="28"/>
      <w:lang w:val="ru-RU" w:eastAsia="ru-RU"/>
    </w:rPr>
  </w:style>
  <w:style w:type="character" w:customStyle="1" w:styleId="5210">
    <w:name w:val="Знак Знак521"/>
    <w:uiPriority w:val="99"/>
    <w:qFormat/>
    <w:rsid w:val="00986055"/>
    <w:rPr>
      <w:rFonts w:ascii="Arial" w:hAnsi="Arial"/>
      <w:b/>
      <w:i/>
      <w:sz w:val="28"/>
    </w:rPr>
  </w:style>
  <w:style w:type="character" w:customStyle="1" w:styleId="5111">
    <w:name w:val="Знак5 Знак Знак11"/>
    <w:uiPriority w:val="99"/>
    <w:qFormat/>
    <w:locked/>
    <w:rsid w:val="00986055"/>
    <w:rPr>
      <w:sz w:val="16"/>
      <w:lang w:val="ru-RU" w:eastAsia="ru-RU"/>
    </w:rPr>
  </w:style>
  <w:style w:type="character" w:customStyle="1" w:styleId="612">
    <w:name w:val="Знак6 Знак Знак1"/>
    <w:uiPriority w:val="99"/>
    <w:qFormat/>
    <w:rsid w:val="00986055"/>
    <w:rPr>
      <w:sz w:val="24"/>
      <w:lang w:val="ru-RU" w:eastAsia="ru-RU"/>
    </w:rPr>
  </w:style>
  <w:style w:type="character" w:customStyle="1" w:styleId="551">
    <w:name w:val="Знак Знак551"/>
    <w:uiPriority w:val="99"/>
    <w:qFormat/>
    <w:locked/>
    <w:rsid w:val="00986055"/>
    <w:rPr>
      <w:sz w:val="24"/>
      <w:lang w:val="ru-RU" w:eastAsia="ru-RU"/>
    </w:rPr>
  </w:style>
  <w:style w:type="character" w:customStyle="1" w:styleId="651">
    <w:name w:val="Знак Знак651"/>
    <w:uiPriority w:val="99"/>
    <w:qFormat/>
    <w:locked/>
    <w:rsid w:val="00986055"/>
    <w:rPr>
      <w:b/>
      <w:sz w:val="27"/>
      <w:lang w:val="ru-RU" w:eastAsia="ru-RU"/>
    </w:rPr>
  </w:style>
  <w:style w:type="character" w:customStyle="1" w:styleId="641">
    <w:name w:val="Знак Знак641"/>
    <w:uiPriority w:val="99"/>
    <w:qFormat/>
    <w:locked/>
    <w:rsid w:val="00986055"/>
    <w:rPr>
      <w:b/>
      <w:sz w:val="28"/>
      <w:lang w:val="ru-RU" w:eastAsia="ru-RU"/>
    </w:rPr>
  </w:style>
  <w:style w:type="character" w:customStyle="1" w:styleId="631">
    <w:name w:val="Знак Знак631"/>
    <w:uiPriority w:val="99"/>
    <w:qFormat/>
    <w:locked/>
    <w:rsid w:val="00986055"/>
    <w:rPr>
      <w:b/>
      <w:i/>
      <w:sz w:val="26"/>
      <w:lang w:val="ru-RU" w:eastAsia="ru-RU"/>
    </w:rPr>
  </w:style>
  <w:style w:type="character" w:customStyle="1" w:styleId="621">
    <w:name w:val="Знак Знак621"/>
    <w:uiPriority w:val="99"/>
    <w:qFormat/>
    <w:locked/>
    <w:rsid w:val="00986055"/>
    <w:rPr>
      <w:sz w:val="24"/>
      <w:lang w:val="ru-RU" w:eastAsia="ru-RU"/>
    </w:rPr>
  </w:style>
  <w:style w:type="character" w:customStyle="1" w:styleId="6110">
    <w:name w:val="Знак Знак611"/>
    <w:uiPriority w:val="99"/>
    <w:qFormat/>
    <w:locked/>
    <w:rsid w:val="00986055"/>
    <w:rPr>
      <w:sz w:val="24"/>
      <w:lang w:val="ru-RU" w:eastAsia="ru-RU"/>
    </w:rPr>
  </w:style>
  <w:style w:type="character" w:customStyle="1" w:styleId="601">
    <w:name w:val="Знак Знак601"/>
    <w:uiPriority w:val="99"/>
    <w:qFormat/>
    <w:locked/>
    <w:rsid w:val="00986055"/>
    <w:rPr>
      <w:i/>
      <w:sz w:val="24"/>
      <w:lang w:val="ru-RU" w:eastAsia="ru-RU"/>
    </w:rPr>
  </w:style>
  <w:style w:type="character" w:customStyle="1" w:styleId="591">
    <w:name w:val="Знак Знак591"/>
    <w:uiPriority w:val="99"/>
    <w:qFormat/>
    <w:locked/>
    <w:rsid w:val="00986055"/>
    <w:rPr>
      <w:rFonts w:ascii="Arial" w:hAnsi="Arial"/>
      <w:sz w:val="22"/>
      <w:lang w:val="ru-RU" w:eastAsia="ru-RU"/>
    </w:rPr>
  </w:style>
  <w:style w:type="character" w:customStyle="1" w:styleId="581">
    <w:name w:val="Знак Знак581"/>
    <w:uiPriority w:val="99"/>
    <w:qFormat/>
    <w:locked/>
    <w:rsid w:val="00986055"/>
    <w:rPr>
      <w:rFonts w:ascii="Courier New" w:hAnsi="Courier New"/>
      <w:lang w:val="ru-RU" w:eastAsia="ru-RU"/>
    </w:rPr>
  </w:style>
  <w:style w:type="character" w:customStyle="1" w:styleId="571">
    <w:name w:val="Знак Знак571"/>
    <w:uiPriority w:val="99"/>
    <w:qFormat/>
    <w:locked/>
    <w:rsid w:val="00986055"/>
    <w:rPr>
      <w:lang w:val="ru-RU" w:eastAsia="ru-RU"/>
    </w:rPr>
  </w:style>
  <w:style w:type="character" w:customStyle="1" w:styleId="561">
    <w:name w:val="Знак Знак561"/>
    <w:uiPriority w:val="99"/>
    <w:qFormat/>
    <w:locked/>
    <w:rsid w:val="00986055"/>
    <w:rPr>
      <w:sz w:val="24"/>
      <w:lang w:val="ru-RU" w:eastAsia="ru-RU"/>
    </w:rPr>
  </w:style>
  <w:style w:type="character" w:customStyle="1" w:styleId="541">
    <w:name w:val="Знак Знак541"/>
    <w:uiPriority w:val="99"/>
    <w:qFormat/>
    <w:locked/>
    <w:rsid w:val="00986055"/>
    <w:rPr>
      <w:sz w:val="24"/>
      <w:lang w:val="en-US" w:eastAsia="ru-RU"/>
    </w:rPr>
  </w:style>
  <w:style w:type="character" w:customStyle="1" w:styleId="671">
    <w:name w:val="Знак Знак671"/>
    <w:uiPriority w:val="99"/>
    <w:qFormat/>
    <w:rsid w:val="00986055"/>
    <w:rPr>
      <w:rFonts w:ascii="Arial" w:hAnsi="Arial"/>
      <w:b/>
      <w:sz w:val="26"/>
    </w:rPr>
  </w:style>
  <w:style w:type="character" w:customStyle="1" w:styleId="661">
    <w:name w:val="Знак Знак661"/>
    <w:uiPriority w:val="99"/>
    <w:qFormat/>
    <w:rsid w:val="00986055"/>
    <w:rPr>
      <w:b/>
      <w:sz w:val="28"/>
    </w:rPr>
  </w:style>
  <w:style w:type="character" w:customStyle="1" w:styleId="701">
    <w:name w:val="Знак Знак701"/>
    <w:uiPriority w:val="99"/>
    <w:qFormat/>
    <w:rsid w:val="00986055"/>
    <w:rPr>
      <w:rFonts w:ascii="Arial" w:hAnsi="Arial"/>
      <w:b/>
      <w:sz w:val="26"/>
    </w:rPr>
  </w:style>
  <w:style w:type="character" w:customStyle="1" w:styleId="691">
    <w:name w:val="Знак Знак691"/>
    <w:uiPriority w:val="99"/>
    <w:qFormat/>
    <w:rsid w:val="00986055"/>
    <w:rPr>
      <w:b/>
      <w:sz w:val="28"/>
    </w:rPr>
  </w:style>
  <w:style w:type="character" w:customStyle="1" w:styleId="681">
    <w:name w:val="Знак Знак681"/>
    <w:uiPriority w:val="99"/>
    <w:qFormat/>
    <w:rsid w:val="00986055"/>
    <w:rPr>
      <w:b/>
      <w:i/>
      <w:sz w:val="26"/>
    </w:rPr>
  </w:style>
  <w:style w:type="character" w:customStyle="1" w:styleId="afffffffff6">
    <w:name w:val="Название Знак"/>
    <w:aliases w:val="Заголовок Знак3"/>
    <w:uiPriority w:val="99"/>
    <w:qFormat/>
    <w:locked/>
    <w:rsid w:val="00986055"/>
    <w:rPr>
      <w:sz w:val="24"/>
      <w:lang w:val="en-US"/>
    </w:rPr>
  </w:style>
  <w:style w:type="character" w:customStyle="1" w:styleId="BodyTextIndent3Char">
    <w:name w:val="Body Text Indent 3 Char"/>
    <w:uiPriority w:val="99"/>
    <w:qFormat/>
    <w:locked/>
    <w:rsid w:val="00986055"/>
    <w:rPr>
      <w:rFonts w:ascii="Times New Roman" w:hAnsi="Times New Roman"/>
      <w:sz w:val="16"/>
    </w:rPr>
  </w:style>
  <w:style w:type="character" w:customStyle="1" w:styleId="BodyTextIndent2Char">
    <w:name w:val="Body Text Indent 2 Char"/>
    <w:uiPriority w:val="99"/>
    <w:qFormat/>
    <w:locked/>
    <w:rsid w:val="00986055"/>
    <w:rPr>
      <w:sz w:val="24"/>
    </w:rPr>
  </w:style>
  <w:style w:type="character" w:customStyle="1" w:styleId="2ffe">
    <w:name w:val="Текст сноски Знак2"/>
    <w:uiPriority w:val="99"/>
    <w:semiHidden/>
    <w:rsid w:val="00986055"/>
    <w:rPr>
      <w:rFonts w:ascii="Times New Roman" w:hAnsi="Times New Roman"/>
      <w:sz w:val="20"/>
    </w:rPr>
  </w:style>
  <w:style w:type="character" w:customStyle="1" w:styleId="FooterChar">
    <w:name w:val="Footer Char"/>
    <w:uiPriority w:val="99"/>
    <w:qFormat/>
    <w:locked/>
    <w:rsid w:val="00986055"/>
    <w:rPr>
      <w:sz w:val="24"/>
    </w:rPr>
  </w:style>
  <w:style w:type="character" w:customStyle="1" w:styleId="BodyText2Char">
    <w:name w:val="Body Text 2 Char"/>
    <w:uiPriority w:val="99"/>
    <w:qFormat/>
    <w:locked/>
    <w:rsid w:val="00986055"/>
  </w:style>
  <w:style w:type="character" w:customStyle="1" w:styleId="DocumentMapChar">
    <w:name w:val="Document Map Char"/>
    <w:uiPriority w:val="99"/>
    <w:qFormat/>
    <w:locked/>
    <w:rsid w:val="00986055"/>
    <w:rPr>
      <w:rFonts w:ascii="Tahoma" w:hAnsi="Tahoma"/>
    </w:rPr>
  </w:style>
  <w:style w:type="character" w:customStyle="1" w:styleId="HeaderChar">
    <w:name w:val="Header Char"/>
    <w:uiPriority w:val="99"/>
    <w:qFormat/>
    <w:locked/>
    <w:rsid w:val="00986055"/>
    <w:rPr>
      <w:sz w:val="24"/>
    </w:rPr>
  </w:style>
  <w:style w:type="paragraph" w:customStyle="1" w:styleId="83">
    <w:name w:val="Стиль8"/>
    <w:basedOn w:val="a8"/>
    <w:next w:val="afff1"/>
    <w:link w:val="3ff"/>
    <w:uiPriority w:val="99"/>
    <w:qFormat/>
    <w:rsid w:val="00986055"/>
    <w:pPr>
      <w:spacing w:before="0" w:beforeAutospacing="0" w:after="0" w:afterAutospacing="0"/>
      <w:jc w:val="center"/>
    </w:pPr>
    <w:rPr>
      <w:szCs w:val="20"/>
      <w:lang w:val="en-US"/>
    </w:rPr>
  </w:style>
  <w:style w:type="character" w:customStyle="1" w:styleId="3ff">
    <w:name w:val="Название Знак3"/>
    <w:link w:val="83"/>
    <w:uiPriority w:val="99"/>
    <w:locked/>
    <w:rsid w:val="00986055"/>
    <w:rPr>
      <w:rFonts w:ascii="Times New Roman" w:eastAsia="Calibri" w:hAnsi="Times New Roman" w:cs="Times New Roman"/>
      <w:sz w:val="24"/>
      <w:szCs w:val="20"/>
      <w:lang w:val="en-US"/>
    </w:rPr>
  </w:style>
  <w:style w:type="character" w:customStyle="1" w:styleId="TitleChar">
    <w:name w:val="Title Char"/>
    <w:uiPriority w:val="99"/>
    <w:qFormat/>
    <w:locked/>
    <w:rsid w:val="00986055"/>
    <w:rPr>
      <w:sz w:val="24"/>
      <w:lang w:val="en-US"/>
    </w:rPr>
  </w:style>
  <w:style w:type="paragraph" w:customStyle="1" w:styleId="3ff0">
    <w:name w:val="Абзац списка3"/>
    <w:basedOn w:val="a8"/>
    <w:link w:val="ListParagraphChar2"/>
    <w:uiPriority w:val="99"/>
    <w:qFormat/>
    <w:rsid w:val="00986055"/>
    <w:pPr>
      <w:spacing w:before="0" w:beforeAutospacing="0" w:after="0" w:afterAutospacing="0"/>
      <w:ind w:left="708"/>
    </w:pPr>
    <w:rPr>
      <w:sz w:val="20"/>
      <w:szCs w:val="20"/>
    </w:rPr>
  </w:style>
  <w:style w:type="character" w:customStyle="1" w:styleId="ListParagraphChar2">
    <w:name w:val="List Paragraph Char2"/>
    <w:link w:val="3ff0"/>
    <w:uiPriority w:val="99"/>
    <w:qFormat/>
    <w:locked/>
    <w:rsid w:val="00986055"/>
    <w:rPr>
      <w:rFonts w:ascii="Times New Roman" w:eastAsia="Calibri" w:hAnsi="Times New Roman" w:cs="Times New Roman"/>
      <w:sz w:val="20"/>
      <w:szCs w:val="20"/>
    </w:rPr>
  </w:style>
  <w:style w:type="character" w:customStyle="1" w:styleId="CommentTextChar">
    <w:name w:val="Comment Text Char"/>
    <w:uiPriority w:val="99"/>
    <w:qFormat/>
    <w:locked/>
    <w:rsid w:val="00986055"/>
    <w:rPr>
      <w:rFonts w:ascii="Times New Roman" w:hAnsi="Times New Roman"/>
      <w:sz w:val="20"/>
      <w:lang w:eastAsia="ru-RU"/>
    </w:rPr>
  </w:style>
  <w:style w:type="character" w:customStyle="1" w:styleId="730">
    <w:name w:val="Знак Знак73"/>
    <w:uiPriority w:val="99"/>
    <w:qFormat/>
    <w:rsid w:val="00986055"/>
    <w:rPr>
      <w:sz w:val="16"/>
      <w:lang w:val="ru-RU" w:eastAsia="ru-RU"/>
    </w:rPr>
  </w:style>
  <w:style w:type="character" w:customStyle="1" w:styleId="Heading1Char3">
    <w:name w:val="Heading 1 Char3"/>
    <w:aliases w:val="Знак Char3,Заголовок 1 Знак Знак Char2,Знак Заголовок 1 Char2"/>
    <w:uiPriority w:val="99"/>
    <w:qFormat/>
    <w:locked/>
    <w:rsid w:val="00986055"/>
    <w:rPr>
      <w:rFonts w:ascii="Cambria" w:hAnsi="Cambria"/>
      <w:b/>
      <w:kern w:val="32"/>
      <w:sz w:val="32"/>
    </w:rPr>
  </w:style>
  <w:style w:type="character" w:customStyle="1" w:styleId="BodyTextFirstIndentChar">
    <w:name w:val="Body Text First Indent Char"/>
    <w:uiPriority w:val="99"/>
    <w:qFormat/>
    <w:locked/>
    <w:rsid w:val="00986055"/>
    <w:rPr>
      <w:rFonts w:ascii="PragmaticaCTT" w:hAnsi="PragmaticaCTT"/>
      <w:sz w:val="24"/>
    </w:rPr>
  </w:style>
  <w:style w:type="character" w:customStyle="1" w:styleId="2fff">
    <w:name w:val="Слабое выделение2"/>
    <w:uiPriority w:val="99"/>
    <w:qFormat/>
    <w:rsid w:val="00986055"/>
    <w:rPr>
      <w:i/>
      <w:color w:val="808080"/>
    </w:rPr>
  </w:style>
  <w:style w:type="character" w:customStyle="1" w:styleId="3ff1">
    <w:name w:val="Знак Знак Знак3"/>
    <w:uiPriority w:val="99"/>
    <w:qFormat/>
    <w:rsid w:val="00986055"/>
    <w:rPr>
      <w:rFonts w:ascii="Times New Roman" w:hAnsi="Times New Roman"/>
      <w:b/>
      <w:caps/>
      <w:sz w:val="28"/>
    </w:rPr>
  </w:style>
  <w:style w:type="character" w:customStyle="1" w:styleId="SubtitleChar">
    <w:name w:val="Subtitle Char"/>
    <w:uiPriority w:val="99"/>
    <w:qFormat/>
    <w:locked/>
    <w:rsid w:val="00986055"/>
    <w:rPr>
      <w:rFonts w:ascii="Cambria" w:hAnsi="Cambria"/>
      <w:i/>
      <w:color w:val="4F81BD"/>
      <w:spacing w:val="15"/>
      <w:sz w:val="24"/>
    </w:rPr>
  </w:style>
  <w:style w:type="character" w:customStyle="1" w:styleId="BalloonTextChar">
    <w:name w:val="Balloon Text Char"/>
    <w:uiPriority w:val="99"/>
    <w:qFormat/>
    <w:locked/>
    <w:rsid w:val="00986055"/>
    <w:rPr>
      <w:rFonts w:ascii="Tahoma" w:hAnsi="Tahoma"/>
      <w:sz w:val="16"/>
    </w:rPr>
  </w:style>
  <w:style w:type="character" w:customStyle="1" w:styleId="HTMLAddressChar1">
    <w:name w:val="HTML Address Char1"/>
    <w:uiPriority w:val="99"/>
    <w:qFormat/>
    <w:locked/>
    <w:rsid w:val="00986055"/>
    <w:rPr>
      <w:i/>
      <w:sz w:val="24"/>
      <w:lang w:eastAsia="ru-RU"/>
    </w:rPr>
  </w:style>
  <w:style w:type="paragraph" w:customStyle="1" w:styleId="5a">
    <w:name w:val="Обычный5"/>
    <w:basedOn w:val="a8"/>
    <w:uiPriority w:val="99"/>
    <w:qFormat/>
    <w:rsid w:val="00986055"/>
    <w:rPr>
      <w:rFonts w:eastAsia="Times New Roman"/>
    </w:rPr>
  </w:style>
  <w:style w:type="character" w:customStyle="1" w:styleId="NoSpacingChar1">
    <w:name w:val="No Spacing Char1"/>
    <w:link w:val="2fff0"/>
    <w:uiPriority w:val="99"/>
    <w:qFormat/>
    <w:locked/>
    <w:rsid w:val="00986055"/>
    <w:rPr>
      <w:lang w:val="en-US"/>
    </w:rPr>
  </w:style>
  <w:style w:type="paragraph" w:customStyle="1" w:styleId="2fff0">
    <w:name w:val="Без интервала2"/>
    <w:link w:val="NoSpacingChar1"/>
    <w:uiPriority w:val="99"/>
    <w:qFormat/>
    <w:rsid w:val="00986055"/>
    <w:pPr>
      <w:spacing w:after="0" w:line="240" w:lineRule="auto"/>
    </w:pPr>
    <w:rPr>
      <w:lang w:val="en-US"/>
    </w:rPr>
  </w:style>
  <w:style w:type="paragraph" w:customStyle="1" w:styleId="21f3">
    <w:name w:val="Цитата 21"/>
    <w:basedOn w:val="a8"/>
    <w:next w:val="a8"/>
    <w:link w:val="QuoteChar"/>
    <w:uiPriority w:val="99"/>
    <w:qFormat/>
    <w:rsid w:val="00986055"/>
    <w:pPr>
      <w:spacing w:before="0" w:beforeAutospacing="0" w:after="0" w:afterAutospacing="0"/>
    </w:pPr>
    <w:rPr>
      <w:rFonts w:ascii="Calibri" w:eastAsia="Times New Roman" w:hAnsi="Calibri"/>
      <w:i/>
      <w:color w:val="000000"/>
      <w:sz w:val="20"/>
      <w:szCs w:val="20"/>
    </w:rPr>
  </w:style>
  <w:style w:type="character" w:customStyle="1" w:styleId="QuoteChar">
    <w:name w:val="Quote Char"/>
    <w:link w:val="21f3"/>
    <w:uiPriority w:val="99"/>
    <w:qFormat/>
    <w:locked/>
    <w:rsid w:val="00986055"/>
    <w:rPr>
      <w:rFonts w:ascii="Calibri" w:eastAsia="Times New Roman" w:hAnsi="Calibri" w:cs="Times New Roman"/>
      <w:i/>
      <w:color w:val="000000"/>
      <w:sz w:val="20"/>
      <w:szCs w:val="20"/>
    </w:rPr>
  </w:style>
  <w:style w:type="paragraph" w:customStyle="1" w:styleId="1ffffff2">
    <w:name w:val="Выделенная цитата1"/>
    <w:basedOn w:val="a8"/>
    <w:next w:val="a8"/>
    <w:link w:val="IntenseQuoteChar"/>
    <w:uiPriority w:val="99"/>
    <w:qFormat/>
    <w:rsid w:val="00986055"/>
    <w:pPr>
      <w:pBdr>
        <w:bottom w:val="single" w:sz="4" w:space="4" w:color="4F81BD"/>
      </w:pBdr>
      <w:spacing w:before="200" w:beforeAutospacing="0" w:after="280" w:afterAutospacing="0"/>
      <w:ind w:left="936" w:right="936"/>
    </w:pPr>
    <w:rPr>
      <w:rFonts w:ascii="Calibri" w:eastAsia="Times New Roman" w:hAnsi="Calibri"/>
      <w:b/>
      <w:i/>
      <w:color w:val="4F81BD"/>
      <w:sz w:val="20"/>
      <w:szCs w:val="20"/>
    </w:rPr>
  </w:style>
  <w:style w:type="character" w:customStyle="1" w:styleId="IntenseQuoteChar">
    <w:name w:val="Intense Quote Char"/>
    <w:link w:val="1ffffff2"/>
    <w:uiPriority w:val="99"/>
    <w:qFormat/>
    <w:locked/>
    <w:rsid w:val="00986055"/>
    <w:rPr>
      <w:rFonts w:ascii="Calibri" w:eastAsia="Times New Roman" w:hAnsi="Calibri" w:cs="Times New Roman"/>
      <w:b/>
      <w:i/>
      <w:color w:val="4F81BD"/>
      <w:sz w:val="20"/>
      <w:szCs w:val="20"/>
    </w:rPr>
  </w:style>
  <w:style w:type="paragraph" w:customStyle="1" w:styleId="1ffffff3">
    <w:name w:val="Заголовок оглавления1"/>
    <w:basedOn w:val="1c"/>
    <w:next w:val="a8"/>
    <w:uiPriority w:val="99"/>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character" w:customStyle="1" w:styleId="2fff1">
    <w:name w:val="Сильное выделение2"/>
    <w:uiPriority w:val="99"/>
    <w:qFormat/>
    <w:rsid w:val="00986055"/>
    <w:rPr>
      <w:b/>
      <w:i/>
      <w:color w:val="4F81BD"/>
    </w:rPr>
  </w:style>
  <w:style w:type="character" w:customStyle="1" w:styleId="1ffffff4">
    <w:name w:val="Слабая ссылка1"/>
    <w:uiPriority w:val="99"/>
    <w:qFormat/>
    <w:rsid w:val="00986055"/>
    <w:rPr>
      <w:smallCaps/>
      <w:color w:val="C0504D"/>
      <w:u w:val="single"/>
    </w:rPr>
  </w:style>
  <w:style w:type="character" w:customStyle="1" w:styleId="1ffffff5">
    <w:name w:val="Сильная ссылка1"/>
    <w:uiPriority w:val="99"/>
    <w:qFormat/>
    <w:rsid w:val="00986055"/>
    <w:rPr>
      <w:b/>
      <w:smallCaps/>
      <w:color w:val="C0504D"/>
      <w:spacing w:val="5"/>
      <w:u w:val="single"/>
    </w:rPr>
  </w:style>
  <w:style w:type="character" w:customStyle="1" w:styleId="1ffffff6">
    <w:name w:val="Название книги1"/>
    <w:uiPriority w:val="99"/>
    <w:qFormat/>
    <w:rsid w:val="00986055"/>
    <w:rPr>
      <w:b/>
      <w:smallCaps/>
      <w:spacing w:val="5"/>
    </w:rPr>
  </w:style>
  <w:style w:type="character" w:customStyle="1" w:styleId="1ffffff7">
    <w:name w:val="Замещающий текст1"/>
    <w:uiPriority w:val="99"/>
    <w:qFormat/>
    <w:rsid w:val="00986055"/>
    <w:rPr>
      <w:color w:val="808080"/>
    </w:rPr>
  </w:style>
  <w:style w:type="character" w:customStyle="1" w:styleId="MacroTextChar">
    <w:name w:val="Macro Text Char"/>
    <w:uiPriority w:val="99"/>
    <w:qFormat/>
    <w:locked/>
    <w:rsid w:val="00986055"/>
    <w:rPr>
      <w:rFonts w:ascii="Courier New" w:hAnsi="Courier New"/>
      <w:sz w:val="22"/>
      <w:lang w:val="en-US" w:eastAsia="en-US"/>
    </w:rPr>
  </w:style>
  <w:style w:type="paragraph" w:customStyle="1" w:styleId="2fff2">
    <w:name w:val="Подзаголовок2"/>
    <w:basedOn w:val="a8"/>
    <w:uiPriority w:val="99"/>
    <w:qFormat/>
    <w:rsid w:val="00986055"/>
    <w:pPr>
      <w:spacing w:before="0" w:beforeAutospacing="0" w:after="0" w:afterAutospacing="0" w:line="312" w:lineRule="auto"/>
    </w:pPr>
    <w:rPr>
      <w:rFonts w:ascii="Arial" w:eastAsia="Times New Roman" w:hAnsi="Arial" w:cs="Arial"/>
      <w:b/>
      <w:bCs/>
      <w:color w:val="000000"/>
      <w:sz w:val="20"/>
      <w:szCs w:val="20"/>
    </w:rPr>
  </w:style>
  <w:style w:type="character" w:customStyle="1" w:styleId="EndnoteTextChar">
    <w:name w:val="Endnote Text Char"/>
    <w:uiPriority w:val="99"/>
    <w:qFormat/>
    <w:locked/>
    <w:rsid w:val="00986055"/>
    <w:rPr>
      <w:color w:val="000000"/>
      <w:sz w:val="24"/>
    </w:rPr>
  </w:style>
  <w:style w:type="character" w:customStyle="1" w:styleId="1210">
    <w:name w:val="Знак1 Знак Знак21"/>
    <w:uiPriority w:val="99"/>
    <w:qFormat/>
    <w:locked/>
    <w:rsid w:val="00986055"/>
    <w:rPr>
      <w:sz w:val="24"/>
    </w:rPr>
  </w:style>
  <w:style w:type="character" w:customStyle="1" w:styleId="232">
    <w:name w:val="Основной текст 2 Знак3"/>
    <w:uiPriority w:val="99"/>
    <w:qFormat/>
    <w:rsid w:val="00986055"/>
    <w:rPr>
      <w:sz w:val="24"/>
    </w:rPr>
  </w:style>
  <w:style w:type="character" w:customStyle="1" w:styleId="2fff3">
    <w:name w:val="Красная строка Знак2"/>
    <w:uiPriority w:val="99"/>
    <w:rsid w:val="00986055"/>
  </w:style>
  <w:style w:type="character" w:customStyle="1" w:styleId="afffffffff7">
    <w:name w:val="Тело ИАК Знак"/>
    <w:link w:val="afffffffff8"/>
    <w:uiPriority w:val="99"/>
    <w:qFormat/>
    <w:locked/>
    <w:rsid w:val="00986055"/>
    <w:rPr>
      <w:sz w:val="28"/>
    </w:rPr>
  </w:style>
  <w:style w:type="paragraph" w:customStyle="1" w:styleId="afffffffff8">
    <w:name w:val="Тело ИАК"/>
    <w:basedOn w:val="a8"/>
    <w:link w:val="afffffffff7"/>
    <w:uiPriority w:val="99"/>
    <w:qFormat/>
    <w:rsid w:val="00986055"/>
    <w:pPr>
      <w:spacing w:before="0" w:beforeAutospacing="0" w:after="0" w:afterAutospacing="0" w:line="288" w:lineRule="auto"/>
      <w:ind w:firstLine="720"/>
      <w:jc w:val="both"/>
    </w:pPr>
    <w:rPr>
      <w:rFonts w:asciiTheme="minorHAnsi" w:eastAsiaTheme="minorHAnsi" w:hAnsiTheme="minorHAnsi" w:cstheme="minorBidi"/>
      <w:sz w:val="28"/>
      <w:szCs w:val="22"/>
      <w:lang w:eastAsia="en-US"/>
    </w:rPr>
  </w:style>
  <w:style w:type="character" w:customStyle="1" w:styleId="afffffffff9">
    <w:name w:val="кадр"/>
    <w:uiPriority w:val="99"/>
    <w:qFormat/>
    <w:rsid w:val="00986055"/>
  </w:style>
  <w:style w:type="paragraph" w:customStyle="1" w:styleId="96">
    <w:name w:val="Знак9"/>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useradditionalinfo1">
    <w:name w:val="useradditionalinfo1"/>
    <w:basedOn w:val="a8"/>
    <w:uiPriority w:val="99"/>
    <w:qFormat/>
    <w:rsid w:val="00986055"/>
    <w:pPr>
      <w:pBdr>
        <w:top w:val="dotted" w:sz="4" w:space="3" w:color="CCCCCC"/>
      </w:pBdr>
      <w:spacing w:beforeAutospacing="0" w:after="0" w:afterAutospacing="0"/>
    </w:pPr>
    <w:rPr>
      <w:rFonts w:eastAsia="Times New Roman"/>
    </w:rPr>
  </w:style>
  <w:style w:type="paragraph" w:customStyle="1" w:styleId="0752">
    <w:name w:val="Стиль Нумерованный список + сверху: (одинарная Авто  075 пт лини...2"/>
    <w:basedOn w:val="a"/>
    <w:uiPriority w:val="99"/>
    <w:qFormat/>
    <w:rsid w:val="00986055"/>
    <w:pPr>
      <w:numPr>
        <w:numId w:val="0"/>
      </w:numPr>
      <w:tabs>
        <w:tab w:val="left" w:pos="926"/>
      </w:tabs>
      <w:spacing w:before="0" w:beforeAutospacing="0" w:after="0" w:afterAutospacing="0"/>
      <w:ind w:left="926" w:hanging="360"/>
    </w:pPr>
    <w:rPr>
      <w:rFonts w:eastAsia="Times New Roman"/>
      <w:szCs w:val="20"/>
    </w:rPr>
  </w:style>
  <w:style w:type="paragraph" w:customStyle="1" w:styleId="0753">
    <w:name w:val="Стиль Нумерованный список + сверху: (одинарная Авто  075 пт лини...3"/>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4">
    <w:name w:val="Стиль Нумерованный список + сверху: (одинарная Авто  075 пт лини...4"/>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5">
    <w:name w:val="Стиль Нумерованный список + сверху: (одинарная Авто  075 пт лини...5"/>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8">
    <w:name w:val="Стиль Нумерованный список + сверху: (одинарная Авто  075 пт лини...8"/>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9">
    <w:name w:val="Стиль Нумерованный список + сверху: (одинарная Авто  075 пт лини...9"/>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10">
    <w:name w:val="Стиль Нумерованный список + сверху: (одинарная Авто  075 пт лини...10"/>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11">
    <w:name w:val="Стиль Нумерованный список + сверху: (одинарная Авто  075 пт лини...11"/>
    <w:basedOn w:val="a"/>
    <w:uiPriority w:val="99"/>
    <w:qFormat/>
    <w:rsid w:val="00986055"/>
    <w:pPr>
      <w:numPr>
        <w:numId w:val="0"/>
      </w:numPr>
      <w:spacing w:before="0" w:beforeAutospacing="0" w:after="0" w:afterAutospacing="0"/>
      <w:ind w:left="360" w:hanging="360"/>
    </w:pPr>
    <w:rPr>
      <w:rFonts w:eastAsia="Times New Roman"/>
      <w:szCs w:val="20"/>
    </w:rPr>
  </w:style>
  <w:style w:type="character" w:customStyle="1" w:styleId="76">
    <w:name w:val="Основной текст (7)_"/>
    <w:uiPriority w:val="99"/>
    <w:qFormat/>
    <w:locked/>
    <w:rsid w:val="00986055"/>
    <w:rPr>
      <w:b/>
      <w:i/>
    </w:rPr>
  </w:style>
  <w:style w:type="paragraph" w:customStyle="1" w:styleId="bloc">
    <w:name w:val="bloc"/>
    <w:basedOn w:val="a8"/>
    <w:uiPriority w:val="99"/>
    <w:qFormat/>
    <w:rsid w:val="00986055"/>
  </w:style>
  <w:style w:type="paragraph" w:customStyle="1" w:styleId="bordered">
    <w:name w:val="bordered"/>
    <w:basedOn w:val="a8"/>
    <w:uiPriority w:val="99"/>
    <w:qFormat/>
    <w:rsid w:val="00986055"/>
  </w:style>
  <w:style w:type="paragraph" w:customStyle="1" w:styleId="fr-collapsible-toggle">
    <w:name w:val="fr-collapsible-toggle"/>
    <w:basedOn w:val="a8"/>
    <w:uiPriority w:val="99"/>
    <w:qFormat/>
    <w:rsid w:val="00986055"/>
  </w:style>
  <w:style w:type="paragraph" w:customStyle="1" w:styleId="fr-collapsible-toggle-collapsed">
    <w:name w:val="fr-collapsible-toggle-collapsed"/>
    <w:basedOn w:val="a8"/>
    <w:uiPriority w:val="99"/>
    <w:qFormat/>
    <w:rsid w:val="00986055"/>
  </w:style>
  <w:style w:type="paragraph" w:customStyle="1" w:styleId="fr-collapsible-group-toogle-all">
    <w:name w:val="fr-collapsible-group-toogle-all"/>
    <w:basedOn w:val="a8"/>
    <w:uiPriority w:val="99"/>
    <w:qFormat/>
    <w:rsid w:val="00986055"/>
    <w:rPr>
      <w:sz w:val="18"/>
      <w:szCs w:val="18"/>
    </w:rPr>
  </w:style>
  <w:style w:type="paragraph" w:customStyle="1" w:styleId="toogleboxnew">
    <w:name w:val="toogleboxnew"/>
    <w:basedOn w:val="a8"/>
    <w:uiPriority w:val="99"/>
    <w:qFormat/>
    <w:rsid w:val="00986055"/>
    <w:pPr>
      <w:pBdr>
        <w:top w:val="single" w:sz="6" w:space="2" w:color="AAAAAA"/>
        <w:left w:val="single" w:sz="6" w:space="2" w:color="AAAAAA"/>
        <w:bottom w:val="single" w:sz="6" w:space="0" w:color="AAAAAA"/>
        <w:right w:val="single" w:sz="6" w:space="2" w:color="AAAAAA"/>
      </w:pBdr>
    </w:pPr>
  </w:style>
  <w:style w:type="paragraph" w:customStyle="1" w:styleId="toogleboxnewtitle">
    <w:name w:val="toogleboxnew_title"/>
    <w:basedOn w:val="a8"/>
    <w:uiPriority w:val="99"/>
    <w:qFormat/>
    <w:rsid w:val="00986055"/>
    <w:pPr>
      <w:shd w:val="clear" w:color="auto" w:fill="EFEFEF"/>
      <w:spacing w:before="0" w:beforeAutospacing="0" w:after="30" w:afterAutospacing="0"/>
      <w:jc w:val="center"/>
    </w:pPr>
    <w:rPr>
      <w:b/>
      <w:bCs/>
    </w:rPr>
  </w:style>
  <w:style w:type="paragraph" w:customStyle="1" w:styleId="navboxnew">
    <w:name w:val="navboxnew"/>
    <w:basedOn w:val="a8"/>
    <w:uiPriority w:val="99"/>
    <w:qFormat/>
    <w:rsid w:val="00986055"/>
    <w:pPr>
      <w:pBdr>
        <w:top w:val="single" w:sz="6" w:space="3" w:color="AAAAAA"/>
        <w:left w:val="single" w:sz="6" w:space="3" w:color="AAAAAA"/>
        <w:bottom w:val="single" w:sz="6" w:space="2" w:color="AAAAAA"/>
        <w:right w:val="single" w:sz="6" w:space="3" w:color="AAAAAA"/>
      </w:pBdr>
      <w:shd w:val="clear" w:color="auto" w:fill="F9F9F9"/>
    </w:pPr>
  </w:style>
  <w:style w:type="paragraph" w:customStyle="1" w:styleId="navboxnewtnavbar">
    <w:name w:val="navboxnew_tnavbar"/>
    <w:basedOn w:val="a8"/>
    <w:uiPriority w:val="99"/>
    <w:qFormat/>
    <w:rsid w:val="00986055"/>
    <w:pPr>
      <w:ind w:left="-1200"/>
    </w:pPr>
    <w:rPr>
      <w:sz w:val="19"/>
      <w:szCs w:val="19"/>
    </w:rPr>
  </w:style>
  <w:style w:type="paragraph" w:customStyle="1" w:styleId="navboxnewoldie">
    <w:name w:val="navboxnew_oldie"/>
    <w:basedOn w:val="a8"/>
    <w:uiPriority w:val="99"/>
    <w:qFormat/>
    <w:rsid w:val="00986055"/>
    <w:pPr>
      <w:pBdr>
        <w:top w:val="single" w:sz="6" w:space="3" w:color="AAAAAA"/>
        <w:left w:val="single" w:sz="6" w:space="3" w:color="AAAAAA"/>
        <w:bottom w:val="single" w:sz="6" w:space="2" w:color="AAAAAA"/>
        <w:right w:val="single" w:sz="6" w:space="3" w:color="AAAAAA"/>
      </w:pBdr>
      <w:shd w:val="clear" w:color="auto" w:fill="F9F9F9"/>
    </w:pPr>
  </w:style>
  <w:style w:type="paragraph" w:customStyle="1" w:styleId="mw-hiero-table">
    <w:name w:val="mw-hiero-table"/>
    <w:basedOn w:val="a8"/>
    <w:uiPriority w:val="99"/>
    <w:qFormat/>
    <w:rsid w:val="00986055"/>
  </w:style>
  <w:style w:type="paragraph" w:customStyle="1" w:styleId="mw-hiero-outer">
    <w:name w:val="mw-hiero-outer"/>
    <w:basedOn w:val="a8"/>
    <w:uiPriority w:val="99"/>
    <w:qFormat/>
    <w:rsid w:val="00986055"/>
  </w:style>
  <w:style w:type="paragraph" w:customStyle="1" w:styleId="mw-hiero-box">
    <w:name w:val="mw-hiero-box"/>
    <w:basedOn w:val="a8"/>
    <w:uiPriority w:val="99"/>
    <w:qFormat/>
    <w:rsid w:val="00986055"/>
    <w:pPr>
      <w:shd w:val="clear" w:color="auto" w:fill="000000"/>
    </w:pPr>
  </w:style>
  <w:style w:type="paragraph" w:customStyle="1" w:styleId="ui-helper-hidden">
    <w:name w:val="ui-helper-hidden"/>
    <w:basedOn w:val="a8"/>
    <w:uiPriority w:val="99"/>
    <w:qFormat/>
    <w:rsid w:val="00986055"/>
    <w:rPr>
      <w:vanish/>
    </w:rPr>
  </w:style>
  <w:style w:type="paragraph" w:customStyle="1" w:styleId="ui-helper-reset">
    <w:name w:val="ui-helper-reset"/>
    <w:basedOn w:val="a8"/>
    <w:uiPriority w:val="99"/>
    <w:qFormat/>
    <w:rsid w:val="00986055"/>
    <w:pPr>
      <w:spacing w:before="0" w:beforeAutospacing="0" w:after="0" w:afterAutospacing="0"/>
    </w:pPr>
  </w:style>
  <w:style w:type="paragraph" w:customStyle="1" w:styleId="ui-helper-clearfix">
    <w:name w:val="ui-helper-clearfix"/>
    <w:basedOn w:val="a8"/>
    <w:uiPriority w:val="99"/>
    <w:qFormat/>
    <w:rsid w:val="00986055"/>
  </w:style>
  <w:style w:type="paragraph" w:customStyle="1" w:styleId="ui-helper-zfix">
    <w:name w:val="ui-helper-zfix"/>
    <w:basedOn w:val="a8"/>
    <w:uiPriority w:val="99"/>
    <w:qFormat/>
    <w:rsid w:val="00986055"/>
  </w:style>
  <w:style w:type="paragraph" w:customStyle="1" w:styleId="ui-icon">
    <w:name w:val="ui-icon"/>
    <w:basedOn w:val="a8"/>
    <w:uiPriority w:val="99"/>
    <w:qFormat/>
    <w:rsid w:val="00986055"/>
    <w:pPr>
      <w:ind w:firstLine="7343"/>
    </w:pPr>
  </w:style>
  <w:style w:type="paragraph" w:customStyle="1" w:styleId="ui-widget-overlay">
    <w:name w:val="ui-widget-overlay"/>
    <w:basedOn w:val="a8"/>
    <w:uiPriority w:val="99"/>
    <w:qFormat/>
    <w:rsid w:val="00986055"/>
    <w:pPr>
      <w:shd w:val="clear" w:color="auto" w:fill="000000"/>
    </w:pPr>
  </w:style>
  <w:style w:type="paragraph" w:customStyle="1" w:styleId="ui-widget">
    <w:name w:val="ui-widget"/>
    <w:basedOn w:val="a8"/>
    <w:uiPriority w:val="99"/>
    <w:qFormat/>
    <w:rsid w:val="00986055"/>
    <w:rPr>
      <w:rFonts w:ascii="Arial" w:hAnsi="Arial" w:cs="Arial"/>
      <w:sz w:val="19"/>
      <w:szCs w:val="19"/>
    </w:rPr>
  </w:style>
  <w:style w:type="paragraph" w:customStyle="1" w:styleId="ui-widget-content">
    <w:name w:val="ui-widget-content"/>
    <w:basedOn w:val="a8"/>
    <w:uiPriority w:val="99"/>
    <w:qFormat/>
    <w:rsid w:val="00986055"/>
    <w:pPr>
      <w:pBdr>
        <w:top w:val="single" w:sz="6" w:space="0" w:color="CCCCCC"/>
        <w:left w:val="single" w:sz="6" w:space="0" w:color="CCCCCC"/>
        <w:bottom w:val="single" w:sz="6" w:space="0" w:color="CCCCCC"/>
        <w:right w:val="single" w:sz="6" w:space="0" w:color="CCCCCC"/>
      </w:pBdr>
    </w:pPr>
    <w:rPr>
      <w:color w:val="362B36"/>
    </w:rPr>
  </w:style>
  <w:style w:type="paragraph" w:customStyle="1" w:styleId="ui-widget-header">
    <w:name w:val="ui-widget-header"/>
    <w:basedOn w:val="a8"/>
    <w:uiPriority w:val="99"/>
    <w:qFormat/>
    <w:rsid w:val="00986055"/>
    <w:pPr>
      <w:pBdr>
        <w:bottom w:val="single" w:sz="6" w:space="0" w:color="BBBBBB"/>
      </w:pBdr>
      <w:shd w:val="clear" w:color="auto" w:fill="FFFFFF"/>
      <w:spacing w:line="240" w:lineRule="atLeast"/>
    </w:pPr>
    <w:rPr>
      <w:b/>
      <w:bCs/>
      <w:color w:val="222222"/>
    </w:rPr>
  </w:style>
  <w:style w:type="paragraph" w:customStyle="1" w:styleId="ui-state-default">
    <w:name w:val="ui-state-default"/>
    <w:basedOn w:val="a8"/>
    <w:uiPriority w:val="99"/>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hover">
    <w:name w:val="ui-state-hover"/>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
    <w:name w:val="ui-state-focus"/>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active">
    <w:name w:val="ui-state-active"/>
    <w:basedOn w:val="a8"/>
    <w:uiPriority w:val="99"/>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highlight">
    <w:name w:val="ui-state-highlight"/>
    <w:basedOn w:val="a8"/>
    <w:uiPriority w:val="99"/>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error">
    <w:name w:val="ui-state-error"/>
    <w:basedOn w:val="a8"/>
    <w:uiPriority w:val="99"/>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text">
    <w:name w:val="ui-state-error-text"/>
    <w:basedOn w:val="a8"/>
    <w:uiPriority w:val="99"/>
    <w:qFormat/>
    <w:rsid w:val="00986055"/>
    <w:rPr>
      <w:color w:val="FFFFFF"/>
    </w:rPr>
  </w:style>
  <w:style w:type="paragraph" w:customStyle="1" w:styleId="ui-priority-primary">
    <w:name w:val="ui-priority-primary"/>
    <w:basedOn w:val="a8"/>
    <w:uiPriority w:val="99"/>
    <w:qFormat/>
    <w:rsid w:val="00986055"/>
    <w:rPr>
      <w:b/>
      <w:bCs/>
    </w:rPr>
  </w:style>
  <w:style w:type="paragraph" w:customStyle="1" w:styleId="ui-priority-secondary">
    <w:name w:val="ui-priority-secondary"/>
    <w:basedOn w:val="a8"/>
    <w:uiPriority w:val="99"/>
    <w:qFormat/>
    <w:rsid w:val="00986055"/>
  </w:style>
  <w:style w:type="paragraph" w:customStyle="1" w:styleId="ui-state-disabled">
    <w:name w:val="ui-state-disabled"/>
    <w:basedOn w:val="a8"/>
    <w:uiPriority w:val="99"/>
    <w:qFormat/>
    <w:rsid w:val="00986055"/>
  </w:style>
  <w:style w:type="paragraph" w:customStyle="1" w:styleId="ui-widget-shadow">
    <w:name w:val="ui-widget-shadow"/>
    <w:basedOn w:val="a8"/>
    <w:uiPriority w:val="99"/>
    <w:qFormat/>
    <w:rsid w:val="00986055"/>
    <w:pPr>
      <w:shd w:val="clear" w:color="auto" w:fill="000000"/>
      <w:spacing w:before="0" w:beforeAutospacing="0" w:after="0" w:afterAutospacing="0"/>
      <w:ind w:left="-105"/>
    </w:pPr>
  </w:style>
  <w:style w:type="paragraph" w:customStyle="1" w:styleId="ui-resizable-handle">
    <w:name w:val="ui-resizable-handle"/>
    <w:basedOn w:val="a8"/>
    <w:uiPriority w:val="99"/>
    <w:qFormat/>
    <w:rsid w:val="00986055"/>
    <w:rPr>
      <w:sz w:val="2"/>
      <w:szCs w:val="2"/>
    </w:rPr>
  </w:style>
  <w:style w:type="paragraph" w:customStyle="1" w:styleId="ui-resizable-n">
    <w:name w:val="ui-resizable-n"/>
    <w:basedOn w:val="a8"/>
    <w:uiPriority w:val="99"/>
    <w:qFormat/>
    <w:rsid w:val="00986055"/>
  </w:style>
  <w:style w:type="paragraph" w:customStyle="1" w:styleId="ui-resizable-s">
    <w:name w:val="ui-resizable-s"/>
    <w:basedOn w:val="a8"/>
    <w:uiPriority w:val="99"/>
    <w:qFormat/>
    <w:rsid w:val="00986055"/>
  </w:style>
  <w:style w:type="paragraph" w:customStyle="1" w:styleId="ui-resizable-e">
    <w:name w:val="ui-resizable-e"/>
    <w:basedOn w:val="a8"/>
    <w:uiPriority w:val="99"/>
    <w:qFormat/>
    <w:rsid w:val="00986055"/>
  </w:style>
  <w:style w:type="paragraph" w:customStyle="1" w:styleId="ui-resizable-w">
    <w:name w:val="ui-resizable-w"/>
    <w:basedOn w:val="a8"/>
    <w:uiPriority w:val="99"/>
    <w:qFormat/>
    <w:rsid w:val="00986055"/>
  </w:style>
  <w:style w:type="paragraph" w:customStyle="1" w:styleId="ui-resizable-se">
    <w:name w:val="ui-resizable-se"/>
    <w:basedOn w:val="a8"/>
    <w:uiPriority w:val="99"/>
    <w:qFormat/>
    <w:rsid w:val="00986055"/>
  </w:style>
  <w:style w:type="paragraph" w:customStyle="1" w:styleId="ui-resizable-sw">
    <w:name w:val="ui-resizable-sw"/>
    <w:basedOn w:val="a8"/>
    <w:uiPriority w:val="99"/>
    <w:qFormat/>
    <w:rsid w:val="00986055"/>
  </w:style>
  <w:style w:type="paragraph" w:customStyle="1" w:styleId="ui-resizable-nw">
    <w:name w:val="ui-resizable-nw"/>
    <w:basedOn w:val="a8"/>
    <w:uiPriority w:val="99"/>
    <w:qFormat/>
    <w:rsid w:val="00986055"/>
  </w:style>
  <w:style w:type="paragraph" w:customStyle="1" w:styleId="ui-resizable-ne">
    <w:name w:val="ui-resizable-ne"/>
    <w:basedOn w:val="a8"/>
    <w:uiPriority w:val="99"/>
    <w:qFormat/>
    <w:rsid w:val="00986055"/>
  </w:style>
  <w:style w:type="paragraph" w:customStyle="1" w:styleId="ui-button">
    <w:name w:val="ui-button"/>
    <w:basedOn w:val="a8"/>
    <w:uiPriority w:val="99"/>
    <w:qFormat/>
    <w:rsid w:val="00986055"/>
    <w:pPr>
      <w:ind w:right="24"/>
      <w:jc w:val="center"/>
    </w:pPr>
  </w:style>
  <w:style w:type="paragraph" w:customStyle="1" w:styleId="ui-button-icon-only">
    <w:name w:val="ui-button-icon-only"/>
    <w:basedOn w:val="a8"/>
    <w:uiPriority w:val="99"/>
    <w:qFormat/>
    <w:rsid w:val="00986055"/>
  </w:style>
  <w:style w:type="paragraph" w:customStyle="1" w:styleId="ui-button-icons-only">
    <w:name w:val="ui-button-icons-only"/>
    <w:basedOn w:val="a8"/>
    <w:uiPriority w:val="99"/>
    <w:qFormat/>
    <w:rsid w:val="00986055"/>
  </w:style>
  <w:style w:type="paragraph" w:customStyle="1" w:styleId="ui-buttonset">
    <w:name w:val="ui-buttonset"/>
    <w:basedOn w:val="a8"/>
    <w:uiPriority w:val="99"/>
    <w:qFormat/>
    <w:rsid w:val="00986055"/>
    <w:pPr>
      <w:ind w:right="105"/>
    </w:pPr>
  </w:style>
  <w:style w:type="paragraph" w:customStyle="1" w:styleId="ui-dialog">
    <w:name w:val="ui-dialog"/>
    <w:basedOn w:val="a8"/>
    <w:uiPriority w:val="99"/>
    <w:qFormat/>
    <w:rsid w:val="00986055"/>
  </w:style>
  <w:style w:type="paragraph" w:customStyle="1" w:styleId="suggestions">
    <w:name w:val="suggestions"/>
    <w:basedOn w:val="a8"/>
    <w:uiPriority w:val="99"/>
    <w:qFormat/>
    <w:rsid w:val="00986055"/>
    <w:pPr>
      <w:spacing w:before="0" w:beforeAutospacing="0" w:after="0" w:afterAutospacing="0"/>
      <w:ind w:right="-15"/>
    </w:pPr>
  </w:style>
  <w:style w:type="paragraph" w:customStyle="1" w:styleId="suggestions-special">
    <w:name w:val="suggestions-special"/>
    <w:basedOn w:val="a8"/>
    <w:uiPriority w:val="99"/>
    <w:qFormat/>
    <w:rsid w:val="00986055"/>
    <w:pPr>
      <w:pBdr>
        <w:top w:val="single" w:sz="6" w:space="3" w:color="AAAAAA"/>
        <w:left w:val="single" w:sz="6" w:space="3" w:color="AAAAAA"/>
        <w:bottom w:val="single" w:sz="6" w:space="3" w:color="AAAAAA"/>
        <w:right w:val="single" w:sz="6" w:space="3" w:color="AAAAAA"/>
      </w:pBdr>
      <w:shd w:val="clear" w:color="auto" w:fill="FFFFFF"/>
      <w:spacing w:before="0" w:beforeAutospacing="0" w:after="0" w:afterAutospacing="0" w:line="300" w:lineRule="atLeast"/>
    </w:pPr>
    <w:rPr>
      <w:vanish/>
    </w:rPr>
  </w:style>
  <w:style w:type="paragraph" w:customStyle="1" w:styleId="suggestions-results">
    <w:name w:val="suggestions-results"/>
    <w:basedOn w:val="a8"/>
    <w:uiPriority w:val="99"/>
    <w:qFormat/>
    <w:rsid w:val="00986055"/>
    <w:pPr>
      <w:pBdr>
        <w:top w:val="single" w:sz="6" w:space="0" w:color="AAAAAA"/>
        <w:left w:val="single" w:sz="6" w:space="0" w:color="AAAAAA"/>
        <w:bottom w:val="single" w:sz="6" w:space="0" w:color="AAAAAA"/>
        <w:right w:val="single" w:sz="6" w:space="0" w:color="AAAAAA"/>
      </w:pBdr>
      <w:shd w:val="clear" w:color="auto" w:fill="FFFFFF"/>
      <w:spacing w:before="0" w:beforeAutospacing="0" w:after="0" w:afterAutospacing="0"/>
    </w:pPr>
  </w:style>
  <w:style w:type="paragraph" w:customStyle="1" w:styleId="suggestions-result">
    <w:name w:val="suggestions-result"/>
    <w:basedOn w:val="a8"/>
    <w:uiPriority w:val="99"/>
    <w:qFormat/>
    <w:rsid w:val="00986055"/>
    <w:pPr>
      <w:spacing w:before="0" w:beforeAutospacing="0" w:after="0" w:afterAutospacing="0" w:line="360" w:lineRule="atLeast"/>
    </w:pPr>
    <w:rPr>
      <w:color w:val="000000"/>
    </w:rPr>
  </w:style>
  <w:style w:type="paragraph" w:customStyle="1" w:styleId="suggestions-result-current">
    <w:name w:val="suggestions-result-current"/>
    <w:basedOn w:val="a8"/>
    <w:uiPriority w:val="99"/>
    <w:qFormat/>
    <w:rsid w:val="00986055"/>
    <w:pPr>
      <w:shd w:val="clear" w:color="auto" w:fill="4C59A6"/>
    </w:pPr>
    <w:rPr>
      <w:color w:val="FFFFFF"/>
    </w:rPr>
  </w:style>
  <w:style w:type="paragraph" w:customStyle="1" w:styleId="autoellipsis-matched">
    <w:name w:val="autoellipsis-matched"/>
    <w:basedOn w:val="a8"/>
    <w:uiPriority w:val="99"/>
    <w:qFormat/>
    <w:rsid w:val="00986055"/>
    <w:rPr>
      <w:b/>
      <w:bCs/>
    </w:rPr>
  </w:style>
  <w:style w:type="paragraph" w:customStyle="1" w:styleId="mwembedplayer">
    <w:name w:val="mwembedplayer"/>
    <w:basedOn w:val="a8"/>
    <w:uiPriority w:val="99"/>
    <w:qFormat/>
    <w:rsid w:val="00986055"/>
  </w:style>
  <w:style w:type="paragraph" w:customStyle="1" w:styleId="loadingspinner">
    <w:name w:val="loadingspinner"/>
    <w:basedOn w:val="a8"/>
    <w:uiPriority w:val="99"/>
    <w:qFormat/>
    <w:rsid w:val="00986055"/>
  </w:style>
  <w:style w:type="paragraph" w:customStyle="1" w:styleId="mw-imported-resource">
    <w:name w:val="mw-imported-resource"/>
    <w:basedOn w:val="a8"/>
    <w:uiPriority w:val="99"/>
    <w:qFormat/>
    <w:rsid w:val="00986055"/>
    <w:pPr>
      <w:pBdr>
        <w:top w:val="single" w:sz="6" w:space="0" w:color="000000"/>
        <w:left w:val="single" w:sz="6" w:space="0" w:color="000000"/>
        <w:bottom w:val="single" w:sz="6" w:space="0" w:color="000000"/>
        <w:right w:val="single" w:sz="6" w:space="0" w:color="000000"/>
      </w:pBdr>
    </w:pPr>
  </w:style>
  <w:style w:type="paragraph" w:customStyle="1" w:styleId="kaltura-icon">
    <w:name w:val="kaltura-icon"/>
    <w:basedOn w:val="a8"/>
    <w:uiPriority w:val="99"/>
    <w:qFormat/>
    <w:rsid w:val="00986055"/>
    <w:pPr>
      <w:spacing w:before="30" w:beforeAutospacing="0"/>
      <w:ind w:left="45"/>
    </w:pPr>
  </w:style>
  <w:style w:type="paragraph" w:customStyle="1" w:styleId="mw-fullscreen-overlay">
    <w:name w:val="mw-fullscreen-overlay"/>
    <w:basedOn w:val="a8"/>
    <w:uiPriority w:val="99"/>
    <w:qFormat/>
    <w:rsid w:val="00986055"/>
    <w:pPr>
      <w:shd w:val="clear" w:color="auto" w:fill="000000"/>
    </w:pPr>
  </w:style>
  <w:style w:type="paragraph" w:customStyle="1" w:styleId="play-btn-large">
    <w:name w:val="play-btn-large"/>
    <w:basedOn w:val="a8"/>
    <w:uiPriority w:val="99"/>
    <w:qFormat/>
    <w:rsid w:val="00986055"/>
  </w:style>
  <w:style w:type="paragraph" w:customStyle="1" w:styleId="carouselcontainer">
    <w:name w:val="carouselcontainer"/>
    <w:basedOn w:val="a8"/>
    <w:uiPriority w:val="99"/>
    <w:qFormat/>
    <w:rsid w:val="00986055"/>
  </w:style>
  <w:style w:type="paragraph" w:customStyle="1" w:styleId="carouselvideotitle">
    <w:name w:val="carouselvideotitle"/>
    <w:basedOn w:val="a8"/>
    <w:uiPriority w:val="99"/>
    <w:qFormat/>
    <w:rsid w:val="00986055"/>
    <w:rPr>
      <w:b/>
      <w:bCs/>
      <w:color w:val="FFFFFF"/>
    </w:rPr>
  </w:style>
  <w:style w:type="paragraph" w:customStyle="1" w:styleId="carouselvideotitletext">
    <w:name w:val="carouselvideotitletext"/>
    <w:basedOn w:val="a8"/>
    <w:uiPriority w:val="99"/>
    <w:qFormat/>
    <w:rsid w:val="00986055"/>
  </w:style>
  <w:style w:type="paragraph" w:customStyle="1" w:styleId="carouseltitleduration">
    <w:name w:val="carouseltitleduration"/>
    <w:basedOn w:val="a8"/>
    <w:uiPriority w:val="99"/>
    <w:qFormat/>
    <w:rsid w:val="00986055"/>
    <w:pPr>
      <w:shd w:val="clear" w:color="auto" w:fill="5A5A5A"/>
    </w:pPr>
    <w:rPr>
      <w:color w:val="D9D9D9"/>
      <w:sz w:val="20"/>
      <w:szCs w:val="20"/>
    </w:rPr>
  </w:style>
  <w:style w:type="paragraph" w:customStyle="1" w:styleId="carouselimgtitle">
    <w:name w:val="carouselimgtitle"/>
    <w:basedOn w:val="a8"/>
    <w:uiPriority w:val="99"/>
    <w:qFormat/>
    <w:rsid w:val="00986055"/>
    <w:pPr>
      <w:jc w:val="center"/>
    </w:pPr>
    <w:rPr>
      <w:color w:val="FFFFFF"/>
    </w:rPr>
  </w:style>
  <w:style w:type="paragraph" w:customStyle="1" w:styleId="carouselimgduration">
    <w:name w:val="carouselimgduration"/>
    <w:basedOn w:val="a8"/>
    <w:uiPriority w:val="99"/>
    <w:qFormat/>
    <w:rsid w:val="00986055"/>
    <w:rPr>
      <w:color w:val="FFFFFF"/>
    </w:rPr>
  </w:style>
  <w:style w:type="paragraph" w:customStyle="1" w:styleId="carouselprevbutton">
    <w:name w:val="carouselprevbutton"/>
    <w:basedOn w:val="a8"/>
    <w:uiPriority w:val="99"/>
    <w:qFormat/>
    <w:rsid w:val="00986055"/>
  </w:style>
  <w:style w:type="paragraph" w:customStyle="1" w:styleId="carouselnextbutton">
    <w:name w:val="carouselnextbutton"/>
    <w:basedOn w:val="a8"/>
    <w:uiPriority w:val="99"/>
    <w:qFormat/>
    <w:rsid w:val="00986055"/>
  </w:style>
  <w:style w:type="paragraph" w:customStyle="1" w:styleId="alert-container">
    <w:name w:val="alert-container"/>
    <w:basedOn w:val="a8"/>
    <w:uiPriority w:val="99"/>
    <w:qFormat/>
    <w:rsid w:val="00986055"/>
  </w:style>
  <w:style w:type="paragraph" w:customStyle="1" w:styleId="alert-title">
    <w:name w:val="alert-title"/>
    <w:basedOn w:val="a8"/>
    <w:uiPriority w:val="99"/>
    <w:qFormat/>
    <w:rsid w:val="00986055"/>
    <w:pPr>
      <w:pBdr>
        <w:bottom w:val="single" w:sz="6" w:space="4" w:color="D1D1D1"/>
      </w:pBdr>
      <w:shd w:val="clear" w:color="auto" w:fill="E6E6E6"/>
    </w:pPr>
    <w:rPr>
      <w:sz w:val="21"/>
      <w:szCs w:val="21"/>
    </w:rPr>
  </w:style>
  <w:style w:type="paragraph" w:customStyle="1" w:styleId="alert-message">
    <w:name w:val="alert-message"/>
    <w:basedOn w:val="a8"/>
    <w:uiPriority w:val="99"/>
    <w:qFormat/>
    <w:rsid w:val="00986055"/>
    <w:pPr>
      <w:jc w:val="center"/>
    </w:pPr>
    <w:rPr>
      <w:sz w:val="21"/>
      <w:szCs w:val="21"/>
    </w:rPr>
  </w:style>
  <w:style w:type="paragraph" w:customStyle="1" w:styleId="alert-buttons-container">
    <w:name w:val="alert-buttons-container"/>
    <w:basedOn w:val="a8"/>
    <w:uiPriority w:val="99"/>
    <w:qFormat/>
    <w:rsid w:val="00986055"/>
    <w:pPr>
      <w:jc w:val="center"/>
    </w:pPr>
  </w:style>
  <w:style w:type="paragraph" w:customStyle="1" w:styleId="alert-button">
    <w:name w:val="alert-button"/>
    <w:basedOn w:val="a8"/>
    <w:uiPriority w:val="99"/>
    <w:qFormat/>
    <w:rsid w:val="00986055"/>
    <w:pPr>
      <w:shd w:val="clear" w:color="auto" w:fill="474747"/>
    </w:pPr>
    <w:rPr>
      <w:color w:val="FFFFFF"/>
    </w:rPr>
  </w:style>
  <w:style w:type="paragraph" w:customStyle="1" w:styleId="mw-plusminus-pos">
    <w:name w:val="mw-plusminus-pos"/>
    <w:basedOn w:val="a8"/>
    <w:uiPriority w:val="99"/>
    <w:qFormat/>
    <w:rsid w:val="00986055"/>
    <w:rPr>
      <w:color w:val="00B000"/>
    </w:rPr>
  </w:style>
  <w:style w:type="paragraph" w:customStyle="1" w:styleId="mw-plusminus-neg">
    <w:name w:val="mw-plusminus-neg"/>
    <w:basedOn w:val="a8"/>
    <w:uiPriority w:val="99"/>
    <w:qFormat/>
    <w:rsid w:val="00986055"/>
    <w:rPr>
      <w:color w:val="FF2050"/>
    </w:rPr>
  </w:style>
  <w:style w:type="paragraph" w:customStyle="1" w:styleId="mw-plusminus-null">
    <w:name w:val="mw-plusminus-null"/>
    <w:basedOn w:val="a8"/>
    <w:uiPriority w:val="99"/>
    <w:qFormat/>
    <w:rsid w:val="00986055"/>
    <w:rPr>
      <w:color w:val="999999"/>
    </w:rPr>
  </w:style>
  <w:style w:type="paragraph" w:customStyle="1" w:styleId="mw-tag-markers">
    <w:name w:val="mw-tag-markers"/>
    <w:basedOn w:val="a8"/>
    <w:uiPriority w:val="99"/>
    <w:qFormat/>
    <w:rsid w:val="00986055"/>
    <w:rPr>
      <w:rFonts w:ascii="Arial" w:hAnsi="Arial" w:cs="Arial"/>
      <w:i/>
      <w:iCs/>
      <w:sz w:val="22"/>
      <w:szCs w:val="22"/>
    </w:rPr>
  </w:style>
  <w:style w:type="paragraph" w:customStyle="1" w:styleId="history-size">
    <w:name w:val="history-size"/>
    <w:basedOn w:val="a8"/>
    <w:uiPriority w:val="99"/>
    <w:qFormat/>
    <w:rsid w:val="00986055"/>
    <w:rPr>
      <w:sz w:val="19"/>
      <w:szCs w:val="19"/>
    </w:rPr>
  </w:style>
  <w:style w:type="paragraph" w:customStyle="1" w:styleId="mw-whatlinkshere-tools">
    <w:name w:val="mw-whatlinkshere-tools"/>
    <w:basedOn w:val="a8"/>
    <w:uiPriority w:val="99"/>
    <w:qFormat/>
    <w:rsid w:val="00986055"/>
    <w:rPr>
      <w:sz w:val="19"/>
      <w:szCs w:val="19"/>
    </w:rPr>
  </w:style>
  <w:style w:type="paragraph" w:customStyle="1" w:styleId="italique">
    <w:name w:val="italique"/>
    <w:basedOn w:val="a8"/>
    <w:uiPriority w:val="99"/>
    <w:qFormat/>
    <w:rsid w:val="00986055"/>
    <w:rPr>
      <w:i/>
      <w:iCs/>
    </w:rPr>
  </w:style>
  <w:style w:type="paragraph" w:customStyle="1" w:styleId="nowrap">
    <w:name w:val="nowrap"/>
    <w:basedOn w:val="a8"/>
    <w:uiPriority w:val="99"/>
    <w:qFormat/>
    <w:rsid w:val="00986055"/>
  </w:style>
  <w:style w:type="paragraph" w:customStyle="1" w:styleId="rcoptions">
    <w:name w:val="rcoptions"/>
    <w:basedOn w:val="a8"/>
    <w:uiPriority w:val="99"/>
    <w:qFormat/>
    <w:rsid w:val="00986055"/>
    <w:pPr>
      <w:pBdr>
        <w:top w:val="single" w:sz="6" w:space="0" w:color="DDDDF7"/>
        <w:left w:val="single" w:sz="48" w:space="6" w:color="DDDDF7"/>
        <w:bottom w:val="single" w:sz="6" w:space="0" w:color="DDDDF7"/>
        <w:right w:val="single" w:sz="6" w:space="6" w:color="DDDDF7"/>
      </w:pBdr>
      <w:shd w:val="clear" w:color="auto" w:fill="FFFFFF"/>
      <w:spacing w:before="0" w:beforeAutospacing="0" w:after="30" w:afterAutospacing="0"/>
    </w:pPr>
  </w:style>
  <w:style w:type="paragraph" w:customStyle="1" w:styleId="printcssonly">
    <w:name w:val="printcssonly"/>
    <w:basedOn w:val="a8"/>
    <w:uiPriority w:val="99"/>
    <w:qFormat/>
    <w:rsid w:val="00986055"/>
    <w:rPr>
      <w:vanish/>
    </w:rPr>
  </w:style>
  <w:style w:type="paragraph" w:customStyle="1" w:styleId="fieldsetlike">
    <w:name w:val="fieldsetlike"/>
    <w:basedOn w:val="a8"/>
    <w:uiPriority w:val="99"/>
    <w:qFormat/>
    <w:rsid w:val="00986055"/>
    <w:pPr>
      <w:pBdr>
        <w:top w:val="single" w:sz="6" w:space="0" w:color="AAAAAA"/>
        <w:left w:val="single" w:sz="6" w:space="0" w:color="AAAAAA"/>
        <w:bottom w:val="single" w:sz="6" w:space="5" w:color="AAAAAA"/>
        <w:right w:val="single" w:sz="6" w:space="0" w:color="AAAAAA"/>
      </w:pBdr>
      <w:spacing w:before="240" w:beforeAutospacing="0" w:after="240" w:afterAutospacing="0"/>
      <w:jc w:val="center"/>
    </w:pPr>
  </w:style>
  <w:style w:type="paragraph" w:customStyle="1" w:styleId="homonymie">
    <w:name w:val="homonymie"/>
    <w:basedOn w:val="a8"/>
    <w:uiPriority w:val="99"/>
    <w:qFormat/>
    <w:rsid w:val="00986055"/>
    <w:pPr>
      <w:pBdr>
        <w:bottom w:val="single" w:sz="6" w:space="6" w:color="AAAAAA"/>
      </w:pBdr>
      <w:shd w:val="clear" w:color="auto" w:fill="FFFFFF"/>
      <w:spacing w:before="0" w:beforeAutospacing="0" w:after="120" w:afterAutospacing="0"/>
    </w:pPr>
    <w:rPr>
      <w:i/>
      <w:iCs/>
    </w:rPr>
  </w:style>
  <w:style w:type="paragraph" w:customStyle="1" w:styleId="indicateur-langue">
    <w:name w:val="indicateur-langue"/>
    <w:basedOn w:val="a8"/>
    <w:uiPriority w:val="99"/>
    <w:qFormat/>
    <w:rsid w:val="00986055"/>
    <w:rPr>
      <w:rFonts w:ascii="Courier New" w:hAnsi="Courier New" w:cs="Courier New"/>
      <w:b/>
      <w:bCs/>
    </w:rPr>
  </w:style>
  <w:style w:type="paragraph" w:customStyle="1" w:styleId="romain">
    <w:name w:val="romain"/>
    <w:basedOn w:val="a8"/>
    <w:uiPriority w:val="99"/>
    <w:qFormat/>
    <w:rsid w:val="00986055"/>
    <w:rPr>
      <w:smallCaps/>
    </w:rPr>
  </w:style>
  <w:style w:type="paragraph" w:customStyle="1" w:styleId="reference">
    <w:name w:val="reference"/>
    <w:basedOn w:val="a8"/>
    <w:uiPriority w:val="99"/>
    <w:qFormat/>
    <w:rsid w:val="00986055"/>
    <w:rPr>
      <w:sz w:val="19"/>
      <w:szCs w:val="19"/>
    </w:rPr>
  </w:style>
  <w:style w:type="paragraph" w:customStyle="1" w:styleId="exposant">
    <w:name w:val="exposant"/>
    <w:basedOn w:val="a8"/>
    <w:uiPriority w:val="99"/>
    <w:qFormat/>
    <w:rsid w:val="00986055"/>
    <w:rPr>
      <w:sz w:val="19"/>
      <w:szCs w:val="19"/>
    </w:rPr>
  </w:style>
  <w:style w:type="paragraph" w:customStyle="1" w:styleId="mw-magiclink-isbn">
    <w:name w:val="mw-magiclink-isbn"/>
    <w:basedOn w:val="a8"/>
    <w:uiPriority w:val="99"/>
    <w:qFormat/>
    <w:rsid w:val="00986055"/>
  </w:style>
  <w:style w:type="paragraph" w:customStyle="1" w:styleId="biblist">
    <w:name w:val="biblist"/>
    <w:basedOn w:val="a8"/>
    <w:uiPriority w:val="99"/>
    <w:qFormat/>
    <w:rsid w:val="00986055"/>
  </w:style>
  <w:style w:type="paragraph" w:customStyle="1" w:styleId="wikinorme">
    <w:name w:val="wikinorme"/>
    <w:basedOn w:val="a8"/>
    <w:uiPriority w:val="99"/>
    <w:qFormat/>
    <w:rsid w:val="00986055"/>
    <w:rPr>
      <w:vanish/>
    </w:rPr>
  </w:style>
  <w:style w:type="paragraph" w:customStyle="1" w:styleId="bibtex">
    <w:name w:val="bibtex"/>
    <w:basedOn w:val="a8"/>
    <w:uiPriority w:val="99"/>
    <w:qFormat/>
    <w:rsid w:val="00986055"/>
    <w:rPr>
      <w:vanish/>
    </w:rPr>
  </w:style>
  <w:style w:type="paragraph" w:customStyle="1" w:styleId="isbd">
    <w:name w:val="isbd"/>
    <w:basedOn w:val="a8"/>
    <w:uiPriority w:val="99"/>
    <w:qFormat/>
    <w:rsid w:val="00986055"/>
    <w:rPr>
      <w:vanish/>
    </w:rPr>
  </w:style>
  <w:style w:type="paragraph" w:customStyle="1" w:styleId="iso690">
    <w:name w:val="iso690"/>
    <w:basedOn w:val="a8"/>
    <w:uiPriority w:val="99"/>
    <w:qFormat/>
    <w:rsid w:val="00986055"/>
    <w:rPr>
      <w:vanish/>
    </w:rPr>
  </w:style>
  <w:style w:type="paragraph" w:customStyle="1" w:styleId="specialbib">
    <w:name w:val="specialbib"/>
    <w:basedOn w:val="a8"/>
    <w:uiPriority w:val="99"/>
    <w:qFormat/>
    <w:rsid w:val="00986055"/>
    <w:rPr>
      <w:vanish/>
    </w:rPr>
  </w:style>
  <w:style w:type="paragraph" w:customStyle="1" w:styleId="citevirgule">
    <w:name w:val="cite_virgule"/>
    <w:basedOn w:val="a8"/>
    <w:uiPriority w:val="99"/>
    <w:qFormat/>
    <w:rsid w:val="00986055"/>
  </w:style>
  <w:style w:type="paragraph" w:customStyle="1" w:styleId="boite-sans-fond">
    <w:name w:val="boite-sans-fond"/>
    <w:basedOn w:val="a8"/>
    <w:uiPriority w:val="99"/>
    <w:qFormat/>
    <w:rsid w:val="00986055"/>
  </w:style>
  <w:style w:type="paragraph" w:customStyle="1" w:styleId="boite-grise">
    <w:name w:val="boite-grise"/>
    <w:basedOn w:val="a8"/>
    <w:uiPriority w:val="99"/>
    <w:qFormat/>
    <w:rsid w:val="00986055"/>
    <w:pPr>
      <w:shd w:val="clear" w:color="auto" w:fill="F9F9F9"/>
    </w:pPr>
  </w:style>
  <w:style w:type="paragraph" w:customStyle="1" w:styleId="bandeau-niveau-grave">
    <w:name w:val="bandeau-niveau-grave"/>
    <w:basedOn w:val="a8"/>
    <w:uiPriority w:val="99"/>
    <w:qFormat/>
    <w:rsid w:val="00986055"/>
    <w:pPr>
      <w:shd w:val="clear" w:color="auto" w:fill="FFCCCC"/>
    </w:pPr>
  </w:style>
  <w:style w:type="paragraph" w:customStyle="1" w:styleId="bandeau-niveau-modere">
    <w:name w:val="bandeau-niveau-modere"/>
    <w:basedOn w:val="a8"/>
    <w:uiPriority w:val="99"/>
    <w:qFormat/>
    <w:rsid w:val="00986055"/>
    <w:pPr>
      <w:shd w:val="clear" w:color="auto" w:fill="FFEEDD"/>
    </w:pPr>
  </w:style>
  <w:style w:type="paragraph" w:customStyle="1" w:styleId="bandeau-niveau-ebauche">
    <w:name w:val="bandeau-niveau-ebauche"/>
    <w:basedOn w:val="a8"/>
    <w:uiPriority w:val="99"/>
    <w:qFormat/>
    <w:rsid w:val="00986055"/>
    <w:pPr>
      <w:shd w:val="clear" w:color="auto" w:fill="FBFBFB"/>
    </w:pPr>
  </w:style>
  <w:style w:type="paragraph" w:customStyle="1" w:styleId="bandeau-niveau-information">
    <w:name w:val="bandeau-niveau-information"/>
    <w:basedOn w:val="a8"/>
    <w:uiPriority w:val="99"/>
    <w:qFormat/>
    <w:rsid w:val="00986055"/>
    <w:pPr>
      <w:shd w:val="clear" w:color="auto" w:fill="FBFBFB"/>
    </w:pPr>
  </w:style>
  <w:style w:type="paragraph" w:customStyle="1" w:styleId="bandeau">
    <w:name w:val="bandeau"/>
    <w:basedOn w:val="a8"/>
    <w:uiPriority w:val="99"/>
    <w:qFormat/>
    <w:rsid w:val="00986055"/>
    <w:pPr>
      <w:pBdr>
        <w:top w:val="single" w:sz="6" w:space="2" w:color="auto"/>
        <w:left w:val="single" w:sz="48" w:space="8" w:color="auto"/>
        <w:bottom w:val="single" w:sz="6" w:space="2" w:color="auto"/>
        <w:right w:val="single" w:sz="6" w:space="8" w:color="auto"/>
      </w:pBdr>
      <w:spacing w:before="120" w:beforeAutospacing="0" w:after="180" w:afterAutospacing="0"/>
      <w:ind w:left="1224" w:right="1224"/>
    </w:pPr>
  </w:style>
  <w:style w:type="paragraph" w:customStyle="1" w:styleId="bandeau-icone">
    <w:name w:val="bandeau-icone"/>
    <w:basedOn w:val="a8"/>
    <w:uiPriority w:val="99"/>
    <w:qFormat/>
    <w:rsid w:val="00986055"/>
    <w:pPr>
      <w:jc w:val="center"/>
    </w:pPr>
  </w:style>
  <w:style w:type="paragraph" w:customStyle="1" w:styleId="bandeau-titre">
    <w:name w:val="bandeau-titre"/>
    <w:basedOn w:val="a8"/>
    <w:uiPriority w:val="99"/>
    <w:qFormat/>
    <w:rsid w:val="00986055"/>
    <w:pPr>
      <w:spacing w:after="120" w:afterAutospacing="0" w:line="336" w:lineRule="atLeast"/>
    </w:pPr>
  </w:style>
  <w:style w:type="paragraph" w:customStyle="1" w:styleId="bandeau-texte">
    <w:name w:val="bandeau-texte"/>
    <w:basedOn w:val="a8"/>
    <w:uiPriority w:val="99"/>
    <w:qFormat/>
    <w:rsid w:val="00986055"/>
    <w:pPr>
      <w:spacing w:line="288" w:lineRule="atLeast"/>
    </w:pPr>
    <w:rPr>
      <w:sz w:val="22"/>
      <w:szCs w:val="22"/>
    </w:rPr>
  </w:style>
  <w:style w:type="paragraph" w:customStyle="1" w:styleId="indentation">
    <w:name w:val="indentation"/>
    <w:basedOn w:val="a8"/>
    <w:uiPriority w:val="99"/>
    <w:qFormat/>
    <w:rsid w:val="00986055"/>
    <w:pPr>
      <w:spacing w:line="360" w:lineRule="atLeast"/>
      <w:ind w:firstLine="345"/>
    </w:pPr>
  </w:style>
  <w:style w:type="paragraph" w:customStyle="1" w:styleId="loupe">
    <w:name w:val="loupe"/>
    <w:basedOn w:val="a8"/>
    <w:uiPriority w:val="99"/>
    <w:qFormat/>
    <w:rsid w:val="00986055"/>
    <w:pPr>
      <w:spacing w:line="360" w:lineRule="atLeast"/>
      <w:ind w:firstLine="345"/>
    </w:pPr>
  </w:style>
  <w:style w:type="paragraph" w:customStyle="1" w:styleId="general">
    <w:name w:val="general"/>
    <w:basedOn w:val="a8"/>
    <w:uiPriority w:val="99"/>
    <w:qFormat/>
    <w:rsid w:val="00986055"/>
    <w:pPr>
      <w:spacing w:line="360" w:lineRule="atLeast"/>
      <w:ind w:firstLine="345"/>
    </w:pPr>
  </w:style>
  <w:style w:type="paragraph" w:customStyle="1" w:styleId="accessibilite">
    <w:name w:val="accessibilite"/>
    <w:basedOn w:val="a8"/>
    <w:uiPriority w:val="99"/>
    <w:qFormat/>
    <w:rsid w:val="00986055"/>
    <w:pPr>
      <w:spacing w:line="360" w:lineRule="atLeast"/>
      <w:ind w:firstLine="345"/>
    </w:pPr>
  </w:style>
  <w:style w:type="paragraph" w:customStyle="1" w:styleId="etoile-or">
    <w:name w:val="etoile-or"/>
    <w:basedOn w:val="a8"/>
    <w:uiPriority w:val="99"/>
    <w:qFormat/>
    <w:rsid w:val="00986055"/>
    <w:pPr>
      <w:spacing w:line="360" w:lineRule="atLeast"/>
      <w:ind w:firstLine="345"/>
    </w:pPr>
  </w:style>
  <w:style w:type="paragraph" w:customStyle="1" w:styleId="etoile-argent">
    <w:name w:val="etoile-argent"/>
    <w:basedOn w:val="a8"/>
    <w:uiPriority w:val="99"/>
    <w:qFormat/>
    <w:rsid w:val="00986055"/>
    <w:pPr>
      <w:spacing w:line="360" w:lineRule="atLeast"/>
      <w:ind w:firstLine="345"/>
    </w:pPr>
  </w:style>
  <w:style w:type="paragraph" w:customStyle="1" w:styleId="categorie">
    <w:name w:val="categorie"/>
    <w:basedOn w:val="a8"/>
    <w:uiPriority w:val="99"/>
    <w:qFormat/>
    <w:rsid w:val="00986055"/>
    <w:pPr>
      <w:spacing w:line="360" w:lineRule="atLeast"/>
      <w:ind w:firstLine="345"/>
    </w:pPr>
  </w:style>
  <w:style w:type="paragraph" w:customStyle="1" w:styleId="recyclage">
    <w:name w:val="recyclage"/>
    <w:basedOn w:val="a8"/>
    <w:uiPriority w:val="99"/>
    <w:qFormat/>
    <w:rsid w:val="00986055"/>
    <w:pPr>
      <w:spacing w:line="360" w:lineRule="atLeast"/>
      <w:ind w:firstLine="345"/>
    </w:pPr>
  </w:style>
  <w:style w:type="paragraph" w:customStyle="1" w:styleId="archives">
    <w:name w:val="archives"/>
    <w:basedOn w:val="a8"/>
    <w:uiPriority w:val="99"/>
    <w:qFormat/>
    <w:rsid w:val="00986055"/>
    <w:pPr>
      <w:spacing w:line="360" w:lineRule="atLeast"/>
      <w:ind w:firstLine="345"/>
    </w:pPr>
  </w:style>
  <w:style w:type="paragraph" w:customStyle="1" w:styleId="conflit-edition">
    <w:name w:val="conflit-edition"/>
    <w:basedOn w:val="a8"/>
    <w:uiPriority w:val="99"/>
    <w:qFormat/>
    <w:rsid w:val="00986055"/>
    <w:pPr>
      <w:spacing w:line="360" w:lineRule="atLeast"/>
      <w:ind w:firstLine="345"/>
    </w:pPr>
  </w:style>
  <w:style w:type="paragraph" w:customStyle="1" w:styleId="sons">
    <w:name w:val="sons"/>
    <w:basedOn w:val="a8"/>
    <w:uiPriority w:val="99"/>
    <w:qFormat/>
    <w:rsid w:val="00986055"/>
    <w:pPr>
      <w:spacing w:line="360" w:lineRule="atLeast"/>
      <w:ind w:firstLine="345"/>
    </w:pPr>
  </w:style>
  <w:style w:type="paragraph" w:customStyle="1" w:styleId="videos">
    <w:name w:val="videos"/>
    <w:basedOn w:val="a8"/>
    <w:uiPriority w:val="99"/>
    <w:qFormat/>
    <w:rsid w:val="00986055"/>
    <w:pPr>
      <w:spacing w:line="360" w:lineRule="atLeast"/>
      <w:ind w:firstLine="345"/>
    </w:pPr>
  </w:style>
  <w:style w:type="paragraph" w:customStyle="1" w:styleId="incomplet">
    <w:name w:val="incomplet"/>
    <w:basedOn w:val="a8"/>
    <w:uiPriority w:val="99"/>
    <w:qFormat/>
    <w:rsid w:val="00986055"/>
    <w:pPr>
      <w:spacing w:line="360" w:lineRule="atLeast"/>
      <w:ind w:firstLine="345"/>
    </w:pPr>
  </w:style>
  <w:style w:type="paragraph" w:customStyle="1" w:styleId="sources">
    <w:name w:val="sources"/>
    <w:basedOn w:val="a8"/>
    <w:uiPriority w:val="99"/>
    <w:qFormat/>
    <w:rsid w:val="00986055"/>
    <w:pPr>
      <w:spacing w:line="360" w:lineRule="atLeast"/>
      <w:ind w:firstLine="345"/>
    </w:pPr>
  </w:style>
  <w:style w:type="paragraph" w:customStyle="1" w:styleId="important">
    <w:name w:val="important"/>
    <w:basedOn w:val="a8"/>
    <w:uiPriority w:val="99"/>
    <w:qFormat/>
    <w:rsid w:val="00986055"/>
    <w:pPr>
      <w:spacing w:line="360" w:lineRule="atLeast"/>
      <w:ind w:firstLine="345"/>
    </w:pPr>
  </w:style>
  <w:style w:type="paragraph" w:customStyle="1" w:styleId="en-travaux">
    <w:name w:val="en-travaux"/>
    <w:basedOn w:val="a8"/>
    <w:uiPriority w:val="99"/>
    <w:qFormat/>
    <w:rsid w:val="00986055"/>
    <w:pPr>
      <w:spacing w:line="360" w:lineRule="atLeast"/>
      <w:ind w:firstLine="345"/>
    </w:pPr>
  </w:style>
  <w:style w:type="paragraph" w:customStyle="1" w:styleId="incubator">
    <w:name w:val="incubator"/>
    <w:basedOn w:val="a8"/>
    <w:uiPriority w:val="99"/>
    <w:qFormat/>
    <w:rsid w:val="00986055"/>
    <w:pPr>
      <w:spacing w:line="360" w:lineRule="atLeast"/>
      <w:ind w:firstLine="345"/>
    </w:pPr>
  </w:style>
  <w:style w:type="paragraph" w:customStyle="1" w:styleId="extension">
    <w:name w:val="extension"/>
    <w:basedOn w:val="a8"/>
    <w:uiPriority w:val="99"/>
    <w:qFormat/>
    <w:rsid w:val="00986055"/>
    <w:pPr>
      <w:spacing w:line="360" w:lineRule="atLeast"/>
      <w:ind w:firstLine="345"/>
    </w:pPr>
  </w:style>
  <w:style w:type="paragraph" w:customStyle="1" w:styleId="wikispecies">
    <w:name w:val="wikispecies"/>
    <w:basedOn w:val="a8"/>
    <w:uiPriority w:val="99"/>
    <w:qFormat/>
    <w:rsid w:val="00986055"/>
    <w:pPr>
      <w:spacing w:line="360" w:lineRule="atLeast"/>
      <w:ind w:firstLine="345"/>
    </w:pPr>
  </w:style>
  <w:style w:type="paragraph" w:customStyle="1" w:styleId="metawiki">
    <w:name w:val="metawiki"/>
    <w:basedOn w:val="a8"/>
    <w:uiPriority w:val="99"/>
    <w:qFormat/>
    <w:rsid w:val="00986055"/>
    <w:pPr>
      <w:spacing w:line="360" w:lineRule="atLeast"/>
      <w:ind w:firstLine="345"/>
    </w:pPr>
  </w:style>
  <w:style w:type="paragraph" w:customStyle="1" w:styleId="wikiversity">
    <w:name w:val="wikiversity"/>
    <w:basedOn w:val="a8"/>
    <w:uiPriority w:val="99"/>
    <w:qFormat/>
    <w:rsid w:val="00986055"/>
    <w:pPr>
      <w:spacing w:line="360" w:lineRule="atLeast"/>
      <w:ind w:firstLine="345"/>
    </w:pPr>
  </w:style>
  <w:style w:type="paragraph" w:customStyle="1" w:styleId="wikipedia">
    <w:name w:val="wikipedia"/>
    <w:basedOn w:val="a8"/>
    <w:uiPriority w:val="99"/>
    <w:qFormat/>
    <w:rsid w:val="00986055"/>
    <w:pPr>
      <w:spacing w:line="360" w:lineRule="atLeast"/>
      <w:ind w:firstLine="345"/>
    </w:pPr>
  </w:style>
  <w:style w:type="paragraph" w:customStyle="1" w:styleId="wikibooks">
    <w:name w:val="wikibooks"/>
    <w:basedOn w:val="a8"/>
    <w:uiPriority w:val="99"/>
    <w:qFormat/>
    <w:rsid w:val="00986055"/>
    <w:pPr>
      <w:spacing w:line="360" w:lineRule="atLeast"/>
      <w:ind w:firstLine="345"/>
    </w:pPr>
  </w:style>
  <w:style w:type="paragraph" w:customStyle="1" w:styleId="wikinews">
    <w:name w:val="wikinews"/>
    <w:basedOn w:val="a8"/>
    <w:uiPriority w:val="99"/>
    <w:qFormat/>
    <w:rsid w:val="00986055"/>
    <w:pPr>
      <w:spacing w:line="360" w:lineRule="atLeast"/>
      <w:ind w:firstLine="345"/>
    </w:pPr>
  </w:style>
  <w:style w:type="paragraph" w:customStyle="1" w:styleId="wikiquote">
    <w:name w:val="wikiquote"/>
    <w:basedOn w:val="a8"/>
    <w:uiPriority w:val="99"/>
    <w:qFormat/>
    <w:rsid w:val="00986055"/>
    <w:pPr>
      <w:spacing w:line="360" w:lineRule="atLeast"/>
      <w:ind w:firstLine="345"/>
    </w:pPr>
  </w:style>
  <w:style w:type="paragraph" w:customStyle="1" w:styleId="wikisource">
    <w:name w:val="wikisource"/>
    <w:basedOn w:val="a8"/>
    <w:uiPriority w:val="99"/>
    <w:qFormat/>
    <w:rsid w:val="00986055"/>
    <w:pPr>
      <w:spacing w:line="360" w:lineRule="atLeast"/>
      <w:ind w:firstLine="345"/>
    </w:pPr>
  </w:style>
  <w:style w:type="paragraph" w:customStyle="1" w:styleId="commons">
    <w:name w:val="commons"/>
    <w:basedOn w:val="a8"/>
    <w:uiPriority w:val="99"/>
    <w:qFormat/>
    <w:rsid w:val="00986055"/>
    <w:pPr>
      <w:spacing w:line="360" w:lineRule="atLeast"/>
      <w:ind w:firstLine="345"/>
    </w:pPr>
  </w:style>
  <w:style w:type="paragraph" w:customStyle="1" w:styleId="wikimedia">
    <w:name w:val="wikimedia"/>
    <w:basedOn w:val="a8"/>
    <w:uiPriority w:val="99"/>
    <w:qFormat/>
    <w:rsid w:val="00986055"/>
    <w:pPr>
      <w:spacing w:line="360" w:lineRule="atLeast"/>
      <w:ind w:firstLine="345"/>
    </w:pPr>
  </w:style>
  <w:style w:type="paragraph" w:customStyle="1" w:styleId="wiktionary">
    <w:name w:val="wiktionary"/>
    <w:basedOn w:val="a8"/>
    <w:uiPriority w:val="99"/>
    <w:qFormat/>
    <w:rsid w:val="00986055"/>
    <w:pPr>
      <w:spacing w:line="360" w:lineRule="atLeast"/>
      <w:ind w:firstLine="345"/>
    </w:pPr>
  </w:style>
  <w:style w:type="paragraph" w:customStyle="1" w:styleId="wikidata">
    <w:name w:val="wikidata"/>
    <w:basedOn w:val="a8"/>
    <w:uiPriority w:val="99"/>
    <w:qFormat/>
    <w:rsid w:val="00986055"/>
    <w:pPr>
      <w:spacing w:line="360" w:lineRule="atLeast"/>
      <w:ind w:firstLine="345"/>
    </w:pPr>
  </w:style>
  <w:style w:type="paragraph" w:customStyle="1" w:styleId="wikivoyage">
    <w:name w:val="wikivoyage"/>
    <w:basedOn w:val="a8"/>
    <w:uiPriority w:val="99"/>
    <w:qFormat/>
    <w:rsid w:val="00986055"/>
    <w:pPr>
      <w:spacing w:line="360" w:lineRule="atLeast"/>
      <w:ind w:firstLine="345"/>
    </w:pPr>
  </w:style>
  <w:style w:type="paragraph" w:customStyle="1" w:styleId="grosse-icone">
    <w:name w:val="grosse-icone"/>
    <w:basedOn w:val="a8"/>
    <w:uiPriority w:val="99"/>
    <w:qFormat/>
    <w:rsid w:val="00986055"/>
  </w:style>
  <w:style w:type="paragraph" w:customStyle="1" w:styleId="alerte">
    <w:name w:val="alerte"/>
    <w:basedOn w:val="a8"/>
    <w:uiPriority w:val="99"/>
    <w:qFormat/>
    <w:rsid w:val="00986055"/>
    <w:pPr>
      <w:shd w:val="clear" w:color="auto" w:fill="FFFFDD"/>
      <w:spacing w:after="96" w:afterAutospacing="0"/>
    </w:pPr>
    <w:rPr>
      <w:i/>
      <w:iCs/>
    </w:rPr>
  </w:style>
  <w:style w:type="paragraph" w:customStyle="1" w:styleId="grave">
    <w:name w:val="grave"/>
    <w:basedOn w:val="a8"/>
    <w:uiPriority w:val="99"/>
    <w:qFormat/>
    <w:rsid w:val="00986055"/>
    <w:pPr>
      <w:pBdr>
        <w:top w:val="single" w:sz="6" w:space="0" w:color="FF9966"/>
        <w:left w:val="single" w:sz="6" w:space="0" w:color="FF9966"/>
        <w:bottom w:val="single" w:sz="6" w:space="0" w:color="FF9966"/>
        <w:right w:val="single" w:sz="6" w:space="0" w:color="FF9966"/>
      </w:pBdr>
    </w:pPr>
  </w:style>
  <w:style w:type="paragraph" w:customStyle="1" w:styleId="messagebox">
    <w:name w:val="messagebox"/>
    <w:basedOn w:val="a8"/>
    <w:uiPriority w:val="99"/>
    <w:qFormat/>
    <w:rsid w:val="00986055"/>
    <w:pPr>
      <w:pBdr>
        <w:top w:val="single" w:sz="6" w:space="2" w:color="AAAAAA"/>
        <w:left w:val="single" w:sz="6" w:space="2" w:color="AAAAAA"/>
        <w:bottom w:val="single" w:sz="6" w:space="2" w:color="AAAAAA"/>
        <w:right w:val="single" w:sz="6" w:space="2" w:color="AAAAAA"/>
      </w:pBdr>
      <w:shd w:val="clear" w:color="auto" w:fill="F9F9F9"/>
      <w:spacing w:before="0" w:beforeAutospacing="0" w:after="240" w:afterAutospacing="0"/>
      <w:jc w:val="both"/>
    </w:pPr>
  </w:style>
  <w:style w:type="paragraph" w:customStyle="1" w:styleId="vectorbox">
    <w:name w:val="vectorbox"/>
    <w:basedOn w:val="a8"/>
    <w:uiPriority w:val="99"/>
    <w:qFormat/>
    <w:rsid w:val="00986055"/>
    <w:pPr>
      <w:pBdr>
        <w:top w:val="single" w:sz="6" w:space="0" w:color="A7D7F9"/>
        <w:left w:val="single" w:sz="6" w:space="0" w:color="A7D7F9"/>
        <w:bottom w:val="single" w:sz="6" w:space="0" w:color="A7D7F9"/>
        <w:right w:val="single" w:sz="6" w:space="0" w:color="A7D7F9"/>
      </w:pBdr>
      <w:shd w:val="clear" w:color="auto" w:fill="F5FAFF"/>
      <w:spacing w:before="0" w:beforeAutospacing="0" w:after="240" w:afterAutospacing="0"/>
    </w:pPr>
  </w:style>
  <w:style w:type="paragraph" w:customStyle="1" w:styleId="bandeau-portail-element">
    <w:name w:val="bandeau-portail-element"/>
    <w:basedOn w:val="a8"/>
    <w:uiPriority w:val="99"/>
    <w:qFormat/>
    <w:rsid w:val="00986055"/>
    <w:pPr>
      <w:ind w:left="360" w:right="360"/>
    </w:pPr>
  </w:style>
  <w:style w:type="paragraph" w:customStyle="1" w:styleId="bandeau-portail-icone">
    <w:name w:val="bandeau-portail-icone"/>
    <w:basedOn w:val="a8"/>
    <w:uiPriority w:val="99"/>
    <w:qFormat/>
    <w:rsid w:val="00986055"/>
    <w:pPr>
      <w:ind w:right="120"/>
    </w:pPr>
  </w:style>
  <w:style w:type="paragraph" w:customStyle="1" w:styleId="bandeau-portail-texte">
    <w:name w:val="bandeau-portail-texte"/>
    <w:basedOn w:val="a8"/>
    <w:uiPriority w:val="99"/>
    <w:qFormat/>
    <w:rsid w:val="00986055"/>
    <w:rPr>
      <w:b/>
      <w:bCs/>
    </w:rPr>
  </w:style>
  <w:style w:type="paragraph" w:customStyle="1" w:styleId="exemple">
    <w:name w:val="exemple"/>
    <w:basedOn w:val="a8"/>
    <w:uiPriority w:val="99"/>
    <w:qFormat/>
    <w:rsid w:val="00986055"/>
    <w:pPr>
      <w:pBdr>
        <w:top w:val="dashed" w:sz="6" w:space="6" w:color="ADD8E6"/>
        <w:left w:val="dashed" w:sz="6" w:space="6" w:color="ADD8E6"/>
        <w:bottom w:val="dashed" w:sz="6" w:space="6" w:color="ADD8E6"/>
        <w:right w:val="dashed" w:sz="6" w:space="6" w:color="ADD8E6"/>
      </w:pBdr>
      <w:shd w:val="clear" w:color="auto" w:fill="FFFFFF"/>
      <w:spacing w:before="120" w:beforeAutospacing="0" w:after="120" w:afterAutospacing="0"/>
      <w:ind w:left="120" w:right="120"/>
    </w:pPr>
  </w:style>
  <w:style w:type="paragraph" w:customStyle="1" w:styleId="avanceboite">
    <w:name w:val="avance_boite"/>
    <w:basedOn w:val="a8"/>
    <w:uiPriority w:val="99"/>
    <w:qFormat/>
    <w:rsid w:val="00986055"/>
    <w:pPr>
      <w:pBdr>
        <w:top w:val="single" w:sz="6" w:space="0" w:color="808080"/>
        <w:left w:val="single" w:sz="6" w:space="0" w:color="808080"/>
        <w:bottom w:val="single" w:sz="6" w:space="0" w:color="808080"/>
        <w:right w:val="single" w:sz="6" w:space="0" w:color="808080"/>
      </w:pBdr>
      <w:shd w:val="clear" w:color="auto" w:fill="D3D3D3"/>
      <w:spacing w:before="0" w:beforeAutospacing="0" w:after="0" w:afterAutospacing="0"/>
    </w:pPr>
  </w:style>
  <w:style w:type="paragraph" w:customStyle="1" w:styleId="avancebarre">
    <w:name w:val="avance_barre"/>
    <w:basedOn w:val="a8"/>
    <w:uiPriority w:val="99"/>
    <w:qFormat/>
    <w:rsid w:val="00986055"/>
    <w:pPr>
      <w:shd w:val="clear" w:color="auto" w:fill="A0A0FF"/>
      <w:spacing w:before="0" w:beforeAutospacing="0" w:after="0" w:afterAutospacing="0"/>
    </w:pPr>
  </w:style>
  <w:style w:type="paragraph" w:customStyle="1" w:styleId="avancetexte">
    <w:name w:val="avance_texte"/>
    <w:basedOn w:val="a8"/>
    <w:uiPriority w:val="99"/>
    <w:qFormat/>
    <w:rsid w:val="00986055"/>
    <w:pPr>
      <w:spacing w:before="0" w:beforeAutospacing="0" w:after="0" w:afterAutospacing="0" w:line="240" w:lineRule="atLeast"/>
      <w:jc w:val="center"/>
    </w:pPr>
    <w:rPr>
      <w:sz w:val="21"/>
      <w:szCs w:val="21"/>
    </w:rPr>
  </w:style>
  <w:style w:type="paragraph" w:customStyle="1" w:styleId="mw-lag-warn-normal">
    <w:name w:val="mw-lag-warn-normal"/>
    <w:basedOn w:val="a8"/>
    <w:uiPriority w:val="99"/>
    <w:qFormat/>
    <w:rsid w:val="00986055"/>
    <w:rPr>
      <w:vanish/>
    </w:rPr>
  </w:style>
  <w:style w:type="paragraph" w:customStyle="1" w:styleId="mw-alerte">
    <w:name w:val="mw-alerte"/>
    <w:basedOn w:val="a8"/>
    <w:uiPriority w:val="99"/>
    <w:qFormat/>
    <w:rsid w:val="00986055"/>
    <w:pPr>
      <w:pBdr>
        <w:top w:val="single" w:sz="12" w:space="0" w:color="FF8C00"/>
        <w:left w:val="single" w:sz="12" w:space="0" w:color="FF8C00"/>
        <w:bottom w:val="single" w:sz="12" w:space="0" w:color="FF8C00"/>
        <w:right w:val="single" w:sz="12" w:space="0" w:color="FF8C00"/>
      </w:pBdr>
      <w:shd w:val="clear" w:color="auto" w:fill="FAEBD7"/>
    </w:pPr>
  </w:style>
  <w:style w:type="paragraph" w:customStyle="1" w:styleId="mw-toolbox">
    <w:name w:val="mw-toolbox"/>
    <w:basedOn w:val="a8"/>
    <w:uiPriority w:val="99"/>
    <w:qFormat/>
    <w:rsid w:val="00986055"/>
    <w:pPr>
      <w:pBdr>
        <w:top w:val="single" w:sz="6" w:space="3" w:color="B8B8B8"/>
        <w:left w:val="single" w:sz="6" w:space="12" w:color="B8B8B8"/>
        <w:bottom w:val="single" w:sz="6" w:space="3" w:color="B8B8B8"/>
        <w:right w:val="single" w:sz="6" w:space="12" w:color="B8B8B8"/>
      </w:pBdr>
      <w:shd w:val="clear" w:color="auto" w:fill="F8F8F8"/>
    </w:pPr>
    <w:rPr>
      <w:sz w:val="22"/>
      <w:szCs w:val="22"/>
    </w:rPr>
  </w:style>
  <w:style w:type="paragraph" w:customStyle="1" w:styleId="navboxtoggle">
    <w:name w:val="navboxtoggle"/>
    <w:basedOn w:val="a8"/>
    <w:uiPriority w:val="99"/>
    <w:qFormat/>
    <w:rsid w:val="00986055"/>
    <w:rPr>
      <w:sz w:val="22"/>
      <w:szCs w:val="22"/>
    </w:rPr>
  </w:style>
  <w:style w:type="paragraph" w:customStyle="1" w:styleId="navtoggle">
    <w:name w:val="navtoggle"/>
    <w:basedOn w:val="a8"/>
    <w:uiPriority w:val="99"/>
    <w:qFormat/>
    <w:rsid w:val="00986055"/>
    <w:rPr>
      <w:sz w:val="22"/>
      <w:szCs w:val="22"/>
    </w:rPr>
  </w:style>
  <w:style w:type="paragraph" w:customStyle="1" w:styleId="alternance">
    <w:name w:val="alternance"/>
    <w:basedOn w:val="a8"/>
    <w:uiPriority w:val="99"/>
    <w:qFormat/>
    <w:rsid w:val="00986055"/>
  </w:style>
  <w:style w:type="paragraph" w:customStyle="1" w:styleId="alternance2">
    <w:name w:val="alternance2"/>
    <w:basedOn w:val="a8"/>
    <w:uiPriority w:val="99"/>
    <w:qFormat/>
    <w:rsid w:val="00986055"/>
  </w:style>
  <w:style w:type="paragraph" w:customStyle="1" w:styleId="infobox">
    <w:name w:val="infobox"/>
    <w:basedOn w:val="a8"/>
    <w:uiPriority w:val="99"/>
    <w:qFormat/>
    <w:rsid w:val="00986055"/>
    <w:pPr>
      <w:shd w:val="clear" w:color="auto" w:fill="EEEEEE"/>
      <w:spacing w:before="0" w:beforeAutospacing="0" w:after="120" w:afterAutospacing="0"/>
      <w:ind w:left="240"/>
    </w:pPr>
    <w:rPr>
      <w:color w:val="000000"/>
      <w:sz w:val="23"/>
      <w:szCs w:val="23"/>
    </w:rPr>
  </w:style>
  <w:style w:type="paragraph" w:customStyle="1" w:styleId="globegris">
    <w:name w:val="globegris"/>
    <w:basedOn w:val="a8"/>
    <w:uiPriority w:val="99"/>
    <w:qFormat/>
    <w:rsid w:val="00986055"/>
  </w:style>
  <w:style w:type="paragraph" w:customStyle="1" w:styleId="assistant">
    <w:name w:val="assistant"/>
    <w:basedOn w:val="a8"/>
    <w:uiPriority w:val="99"/>
    <w:qFormat/>
    <w:rsid w:val="00986055"/>
  </w:style>
  <w:style w:type="paragraph" w:customStyle="1" w:styleId="headergris">
    <w:name w:val="headergris"/>
    <w:basedOn w:val="a8"/>
    <w:uiPriority w:val="99"/>
    <w:qFormat/>
    <w:rsid w:val="00986055"/>
    <w:pPr>
      <w:pBdr>
        <w:top w:val="single" w:sz="6" w:space="2" w:color="A3B0BF"/>
        <w:left w:val="single" w:sz="6" w:space="5" w:color="A3B0BF"/>
        <w:bottom w:val="single" w:sz="6" w:space="2" w:color="A3B0BF"/>
        <w:right w:val="single" w:sz="6" w:space="5" w:color="A3B0BF"/>
      </w:pBdr>
      <w:shd w:val="clear" w:color="auto" w:fill="F0F0F0"/>
      <w:spacing w:before="0" w:beforeAutospacing="0" w:after="0" w:afterAutospacing="0"/>
    </w:pPr>
    <w:rPr>
      <w:b/>
      <w:bCs/>
      <w:color w:val="000000"/>
      <w:sz w:val="29"/>
      <w:szCs w:val="29"/>
    </w:rPr>
  </w:style>
  <w:style w:type="paragraph" w:customStyle="1" w:styleId="cadregris">
    <w:name w:val="cadregris"/>
    <w:basedOn w:val="a8"/>
    <w:uiPriority w:val="99"/>
    <w:qFormat/>
    <w:rsid w:val="00986055"/>
    <w:pPr>
      <w:pBdr>
        <w:top w:val="single" w:sz="6" w:space="5" w:color="AAAAAA"/>
        <w:left w:val="single" w:sz="6" w:space="5" w:color="AAAAAA"/>
        <w:bottom w:val="single" w:sz="6" w:space="5" w:color="AAAAAA"/>
        <w:right w:val="single" w:sz="6" w:space="5" w:color="AAAAAA"/>
      </w:pBdr>
      <w:shd w:val="clear" w:color="auto" w:fill="FCFCFC"/>
      <w:spacing w:after="144" w:afterAutospacing="0"/>
    </w:pPr>
  </w:style>
  <w:style w:type="paragraph" w:customStyle="1" w:styleId="accueilcadrelien">
    <w:name w:val="accueil_cadre_lien"/>
    <w:basedOn w:val="a8"/>
    <w:uiPriority w:val="99"/>
    <w:qFormat/>
    <w:rsid w:val="00986055"/>
    <w:pPr>
      <w:ind w:right="120"/>
      <w:jc w:val="right"/>
    </w:pPr>
    <w:rPr>
      <w:sz w:val="15"/>
      <w:szCs w:val="15"/>
    </w:rPr>
  </w:style>
  <w:style w:type="paragraph" w:customStyle="1" w:styleId="geo-default">
    <w:name w:val="geo-default"/>
    <w:basedOn w:val="a8"/>
    <w:uiPriority w:val="99"/>
    <w:qFormat/>
    <w:rsid w:val="00986055"/>
  </w:style>
  <w:style w:type="paragraph" w:customStyle="1" w:styleId="geo-nondefault">
    <w:name w:val="geo-nondefault"/>
    <w:basedOn w:val="a8"/>
    <w:uiPriority w:val="99"/>
    <w:qFormat/>
    <w:rsid w:val="00986055"/>
    <w:rPr>
      <w:vanish/>
    </w:rPr>
  </w:style>
  <w:style w:type="paragraph" w:customStyle="1" w:styleId="geo-dms">
    <w:name w:val="geo-dms"/>
    <w:basedOn w:val="a8"/>
    <w:uiPriority w:val="99"/>
    <w:qFormat/>
    <w:rsid w:val="00986055"/>
  </w:style>
  <w:style w:type="paragraph" w:customStyle="1" w:styleId="geo-dec">
    <w:name w:val="geo-dec"/>
    <w:basedOn w:val="a8"/>
    <w:uiPriority w:val="99"/>
    <w:qFormat/>
    <w:rsid w:val="00986055"/>
  </w:style>
  <w:style w:type="paragraph" w:customStyle="1" w:styleId="geo-multi-punct">
    <w:name w:val="geo-multi-punct"/>
    <w:basedOn w:val="a8"/>
    <w:uiPriority w:val="99"/>
    <w:qFormat/>
    <w:rsid w:val="00986055"/>
    <w:rPr>
      <w:vanish/>
    </w:rPr>
  </w:style>
  <w:style w:type="paragraph" w:customStyle="1" w:styleId="infoboxv2">
    <w:name w:val="infobox_v2"/>
    <w:basedOn w:val="a8"/>
    <w:uiPriority w:val="99"/>
    <w:qFormat/>
    <w:rsid w:val="00986055"/>
    <w:pPr>
      <w:pBdr>
        <w:top w:val="single" w:sz="6" w:space="1" w:color="AAAAAA"/>
        <w:left w:val="single" w:sz="6" w:space="1" w:color="AAAAAA"/>
        <w:bottom w:val="single" w:sz="6" w:space="1" w:color="AAAAAA"/>
        <w:right w:val="single" w:sz="6" w:space="1" w:color="AAAAAA"/>
      </w:pBdr>
      <w:shd w:val="clear" w:color="auto" w:fill="F9F9F9"/>
      <w:spacing w:before="0" w:beforeAutospacing="0" w:after="120" w:afterAutospacing="0" w:line="264" w:lineRule="atLeast"/>
      <w:ind w:left="240"/>
    </w:pPr>
    <w:rPr>
      <w:color w:val="000000"/>
      <w:sz w:val="22"/>
      <w:szCs w:val="22"/>
    </w:rPr>
  </w:style>
  <w:style w:type="paragraph" w:customStyle="1" w:styleId="taxoboxv3">
    <w:name w:val="taxobox_v3"/>
    <w:basedOn w:val="a8"/>
    <w:uiPriority w:val="99"/>
    <w:qFormat/>
    <w:rsid w:val="00986055"/>
  </w:style>
  <w:style w:type="paragraph" w:customStyle="1" w:styleId="degrade">
    <w:name w:val="degrade"/>
    <w:basedOn w:val="a8"/>
    <w:uiPriority w:val="99"/>
    <w:qFormat/>
    <w:rsid w:val="00986055"/>
  </w:style>
  <w:style w:type="paragraph" w:customStyle="1" w:styleId="degraderev">
    <w:name w:val="degrade_rev"/>
    <w:basedOn w:val="a8"/>
    <w:uiPriority w:val="99"/>
    <w:qFormat/>
    <w:rsid w:val="00986055"/>
  </w:style>
  <w:style w:type="paragraph" w:customStyle="1" w:styleId="ombre">
    <w:name w:val="ombre"/>
    <w:basedOn w:val="a8"/>
    <w:uiPriority w:val="99"/>
    <w:qFormat/>
    <w:rsid w:val="00986055"/>
  </w:style>
  <w:style w:type="paragraph" w:customStyle="1" w:styleId="ombrepale">
    <w:name w:val="ombre_pale"/>
    <w:basedOn w:val="a8"/>
    <w:uiPriority w:val="99"/>
    <w:qFormat/>
    <w:rsid w:val="00986055"/>
  </w:style>
  <w:style w:type="paragraph" w:customStyle="1" w:styleId="ombrebl">
    <w:name w:val="ombre_bl"/>
    <w:basedOn w:val="a8"/>
    <w:uiPriority w:val="99"/>
    <w:qFormat/>
    <w:rsid w:val="00986055"/>
  </w:style>
  <w:style w:type="paragraph" w:customStyle="1" w:styleId="ombreblpale">
    <w:name w:val="ombre_blpale"/>
    <w:basedOn w:val="a8"/>
    <w:uiPriority w:val="99"/>
    <w:qFormat/>
    <w:rsid w:val="00986055"/>
  </w:style>
  <w:style w:type="paragraph" w:customStyle="1" w:styleId="ombrerg">
    <w:name w:val="ombre_rg"/>
    <w:basedOn w:val="a8"/>
    <w:uiPriority w:val="99"/>
    <w:qFormat/>
    <w:rsid w:val="00986055"/>
  </w:style>
  <w:style w:type="paragraph" w:customStyle="1" w:styleId="ombrergpale">
    <w:name w:val="ombre_rgpale"/>
    <w:basedOn w:val="a8"/>
    <w:uiPriority w:val="99"/>
    <w:qFormat/>
    <w:rsid w:val="00986055"/>
  </w:style>
  <w:style w:type="paragraph" w:customStyle="1" w:styleId="hidden">
    <w:name w:val="hidden"/>
    <w:basedOn w:val="a8"/>
    <w:uiPriority w:val="99"/>
    <w:qFormat/>
    <w:rsid w:val="00986055"/>
  </w:style>
  <w:style w:type="paragraph" w:customStyle="1" w:styleId="cinema-bandeau">
    <w:name w:val="cinema-bandeau"/>
    <w:basedOn w:val="a8"/>
    <w:uiPriority w:val="99"/>
    <w:qFormat/>
    <w:rsid w:val="00986055"/>
  </w:style>
  <w:style w:type="paragraph" w:customStyle="1" w:styleId="mw-textarea-protected">
    <w:name w:val="mw-textarea-protected"/>
    <w:basedOn w:val="a8"/>
    <w:uiPriority w:val="99"/>
    <w:qFormat/>
    <w:rsid w:val="00986055"/>
    <w:pPr>
      <w:pBdr>
        <w:top w:val="single" w:sz="12" w:space="0" w:color="FF0000"/>
        <w:left w:val="single" w:sz="12" w:space="0" w:color="FF0000"/>
        <w:bottom w:val="single" w:sz="12" w:space="0" w:color="FF0000"/>
        <w:right w:val="single" w:sz="12" w:space="0" w:color="FF0000"/>
      </w:pBdr>
    </w:pPr>
    <w:rPr>
      <w:color w:val="000080"/>
    </w:rPr>
  </w:style>
  <w:style w:type="paragraph" w:customStyle="1" w:styleId="wikimagpictofond">
    <w:name w:val="wikimag_picto_fond"/>
    <w:basedOn w:val="a8"/>
    <w:uiPriority w:val="99"/>
    <w:qFormat/>
    <w:rsid w:val="00986055"/>
  </w:style>
  <w:style w:type="paragraph" w:customStyle="1" w:styleId="wikimagtitre">
    <w:name w:val="wikimag_titre"/>
    <w:basedOn w:val="a8"/>
    <w:uiPriority w:val="99"/>
    <w:qFormat/>
    <w:rsid w:val="00986055"/>
  </w:style>
  <w:style w:type="paragraph" w:customStyle="1" w:styleId="ui-button-large">
    <w:name w:val="ui-button-large"/>
    <w:basedOn w:val="a8"/>
    <w:uiPriority w:val="99"/>
    <w:qFormat/>
    <w:rsid w:val="00986055"/>
  </w:style>
  <w:style w:type="paragraph" w:customStyle="1" w:styleId="fr-collapsible-content">
    <w:name w:val="fr-collapsible-content"/>
    <w:basedOn w:val="a8"/>
    <w:uiPriority w:val="99"/>
    <w:qFormat/>
    <w:rsid w:val="00986055"/>
  </w:style>
  <w:style w:type="paragraph" w:customStyle="1" w:styleId="navboxnewtitle">
    <w:name w:val="navboxnew_title"/>
    <w:basedOn w:val="a8"/>
    <w:uiPriority w:val="99"/>
    <w:qFormat/>
    <w:rsid w:val="00986055"/>
  </w:style>
  <w:style w:type="paragraph" w:customStyle="1" w:styleId="navboxnewtitlesub">
    <w:name w:val="navboxnew_titlesub"/>
    <w:basedOn w:val="a8"/>
    <w:uiPriority w:val="99"/>
    <w:qFormat/>
    <w:rsid w:val="00986055"/>
  </w:style>
  <w:style w:type="paragraph" w:customStyle="1" w:styleId="navboxnewcell">
    <w:name w:val="navboxnew_cell"/>
    <w:basedOn w:val="a8"/>
    <w:uiPriority w:val="99"/>
    <w:qFormat/>
    <w:rsid w:val="00986055"/>
  </w:style>
  <w:style w:type="paragraph" w:customStyle="1" w:styleId="navboxnewth">
    <w:name w:val="navboxnew_th"/>
    <w:basedOn w:val="a8"/>
    <w:uiPriority w:val="99"/>
    <w:qFormat/>
    <w:rsid w:val="00986055"/>
  </w:style>
  <w:style w:type="paragraph" w:customStyle="1" w:styleId="impair">
    <w:name w:val="impair"/>
    <w:basedOn w:val="a8"/>
    <w:uiPriority w:val="99"/>
    <w:qFormat/>
    <w:rsid w:val="00986055"/>
  </w:style>
  <w:style w:type="paragraph" w:customStyle="1" w:styleId="pair">
    <w:name w:val="pair"/>
    <w:basedOn w:val="a8"/>
    <w:uiPriority w:val="99"/>
    <w:qFormat/>
    <w:rsid w:val="00986055"/>
  </w:style>
  <w:style w:type="paragraph" w:customStyle="1" w:styleId="navboxnewbanner">
    <w:name w:val="navboxnew_banner"/>
    <w:basedOn w:val="a8"/>
    <w:uiPriority w:val="99"/>
    <w:qFormat/>
    <w:rsid w:val="00986055"/>
  </w:style>
  <w:style w:type="paragraph" w:customStyle="1" w:styleId="navboxnewimage">
    <w:name w:val="navboxnew_image"/>
    <w:basedOn w:val="a8"/>
    <w:uiPriority w:val="99"/>
    <w:qFormat/>
    <w:rsid w:val="00986055"/>
  </w:style>
  <w:style w:type="paragraph" w:customStyle="1" w:styleId="navboxnewrow">
    <w:name w:val="navboxnew_row"/>
    <w:basedOn w:val="a8"/>
    <w:uiPriority w:val="99"/>
    <w:qFormat/>
    <w:rsid w:val="00986055"/>
  </w:style>
  <w:style w:type="paragraph" w:customStyle="1" w:styleId="navboxnewie">
    <w:name w:val="navboxnew_ie"/>
    <w:basedOn w:val="a8"/>
    <w:uiPriority w:val="99"/>
    <w:qFormat/>
    <w:rsid w:val="00986055"/>
  </w:style>
  <w:style w:type="paragraph" w:customStyle="1" w:styleId="navboxnewinline">
    <w:name w:val="navboxnew_inline"/>
    <w:basedOn w:val="a8"/>
    <w:uiPriority w:val="99"/>
    <w:qFormat/>
    <w:rsid w:val="00986055"/>
  </w:style>
  <w:style w:type="paragraph" w:customStyle="1" w:styleId="ui-button-text">
    <w:name w:val="ui-button-text"/>
    <w:basedOn w:val="a8"/>
    <w:uiPriority w:val="99"/>
    <w:qFormat/>
    <w:rsid w:val="00986055"/>
  </w:style>
  <w:style w:type="paragraph" w:customStyle="1" w:styleId="ui-dialog-titlebar">
    <w:name w:val="ui-dialog-titlebar"/>
    <w:basedOn w:val="a8"/>
    <w:uiPriority w:val="99"/>
    <w:qFormat/>
    <w:rsid w:val="00986055"/>
  </w:style>
  <w:style w:type="paragraph" w:customStyle="1" w:styleId="ui-dialog-title">
    <w:name w:val="ui-dialog-title"/>
    <w:basedOn w:val="a8"/>
    <w:uiPriority w:val="99"/>
    <w:qFormat/>
    <w:rsid w:val="00986055"/>
  </w:style>
  <w:style w:type="paragraph" w:customStyle="1" w:styleId="ui-dialog-titlebar-close">
    <w:name w:val="ui-dialog-titlebar-close"/>
    <w:basedOn w:val="a8"/>
    <w:uiPriority w:val="99"/>
    <w:qFormat/>
    <w:rsid w:val="00986055"/>
  </w:style>
  <w:style w:type="paragraph" w:customStyle="1" w:styleId="ui-dialog-content">
    <w:name w:val="ui-dialog-content"/>
    <w:basedOn w:val="a8"/>
    <w:uiPriority w:val="99"/>
    <w:qFormat/>
    <w:rsid w:val="00986055"/>
  </w:style>
  <w:style w:type="paragraph" w:customStyle="1" w:styleId="ui-dialog-buttonpane">
    <w:name w:val="ui-dialog-buttonpane"/>
    <w:basedOn w:val="a8"/>
    <w:uiPriority w:val="99"/>
    <w:qFormat/>
    <w:rsid w:val="00986055"/>
  </w:style>
  <w:style w:type="paragraph" w:customStyle="1" w:styleId="fr-collapsible-toggle-keyboard">
    <w:name w:val="fr-collapsible-toggle-keyboard"/>
    <w:basedOn w:val="a8"/>
    <w:uiPriority w:val="99"/>
    <w:qFormat/>
    <w:rsid w:val="00986055"/>
  </w:style>
  <w:style w:type="paragraph" w:customStyle="1" w:styleId="navboxnewlast">
    <w:name w:val="navboxnew_last"/>
    <w:basedOn w:val="a8"/>
    <w:uiPriority w:val="99"/>
    <w:qFormat/>
    <w:rsid w:val="00986055"/>
  </w:style>
  <w:style w:type="paragraph" w:customStyle="1" w:styleId="special-label">
    <w:name w:val="special-label"/>
    <w:basedOn w:val="a8"/>
    <w:uiPriority w:val="99"/>
    <w:qFormat/>
    <w:rsid w:val="00986055"/>
  </w:style>
  <w:style w:type="paragraph" w:customStyle="1" w:styleId="special-query">
    <w:name w:val="special-query"/>
    <w:basedOn w:val="a8"/>
    <w:uiPriority w:val="99"/>
    <w:qFormat/>
    <w:rsid w:val="00986055"/>
  </w:style>
  <w:style w:type="paragraph" w:customStyle="1" w:styleId="special-hover">
    <w:name w:val="special-hover"/>
    <w:basedOn w:val="a8"/>
    <w:uiPriority w:val="99"/>
    <w:qFormat/>
    <w:rsid w:val="00986055"/>
  </w:style>
  <w:style w:type="paragraph" w:customStyle="1" w:styleId="mw-specialpage-summary">
    <w:name w:val="mw-specialpage-summary"/>
    <w:basedOn w:val="a8"/>
    <w:uiPriority w:val="99"/>
    <w:qFormat/>
    <w:rsid w:val="00986055"/>
  </w:style>
  <w:style w:type="paragraph" w:customStyle="1" w:styleId="legendlike">
    <w:name w:val="legendlike"/>
    <w:basedOn w:val="a8"/>
    <w:uiPriority w:val="99"/>
    <w:qFormat/>
    <w:rsid w:val="00986055"/>
  </w:style>
  <w:style w:type="paragraph" w:customStyle="1" w:styleId="legendtextlike">
    <w:name w:val="legendtextlike"/>
    <w:basedOn w:val="a8"/>
    <w:uiPriority w:val="99"/>
    <w:qFormat/>
    <w:rsid w:val="00986055"/>
  </w:style>
  <w:style w:type="paragraph" w:customStyle="1" w:styleId="scrollbar">
    <w:name w:val="scrollbar"/>
    <w:basedOn w:val="a8"/>
    <w:uiPriority w:val="99"/>
    <w:qFormat/>
    <w:rsid w:val="00986055"/>
  </w:style>
  <w:style w:type="paragraph" w:customStyle="1" w:styleId="scrollbarcontainer">
    <w:name w:val="scrollbarcontainer"/>
    <w:basedOn w:val="a8"/>
    <w:uiPriority w:val="99"/>
    <w:qFormat/>
    <w:rsid w:val="00986055"/>
  </w:style>
  <w:style w:type="paragraph" w:customStyle="1" w:styleId="magnify">
    <w:name w:val="magnify"/>
    <w:basedOn w:val="a8"/>
    <w:uiPriority w:val="99"/>
    <w:qFormat/>
    <w:rsid w:val="00986055"/>
  </w:style>
  <w:style w:type="paragraph" w:customStyle="1" w:styleId="infoboximage">
    <w:name w:val="infoboximage"/>
    <w:basedOn w:val="a8"/>
    <w:uiPriority w:val="99"/>
    <w:qFormat/>
    <w:rsid w:val="00986055"/>
  </w:style>
  <w:style w:type="paragraph" w:customStyle="1" w:styleId="infoboxsoustitre">
    <w:name w:val="infoboxsoustitre"/>
    <w:basedOn w:val="a8"/>
    <w:uiPriority w:val="99"/>
    <w:qFormat/>
    <w:rsid w:val="00986055"/>
  </w:style>
  <w:style w:type="paragraph" w:customStyle="1" w:styleId="latitude">
    <w:name w:val="latitude"/>
    <w:basedOn w:val="a8"/>
    <w:uiPriority w:val="99"/>
    <w:qFormat/>
    <w:rsid w:val="00986055"/>
  </w:style>
  <w:style w:type="paragraph" w:customStyle="1" w:styleId="entete">
    <w:name w:val="entete"/>
    <w:basedOn w:val="a8"/>
    <w:uiPriority w:val="99"/>
    <w:qFormat/>
    <w:rsid w:val="00986055"/>
  </w:style>
  <w:style w:type="paragraph" w:customStyle="1" w:styleId="media">
    <w:name w:val="media"/>
    <w:basedOn w:val="a8"/>
    <w:uiPriority w:val="99"/>
    <w:qFormat/>
    <w:rsid w:val="00986055"/>
  </w:style>
  <w:style w:type="paragraph" w:customStyle="1" w:styleId="thumbimage">
    <w:name w:val="thumbimage"/>
    <w:basedOn w:val="a8"/>
    <w:uiPriority w:val="99"/>
    <w:qFormat/>
    <w:rsid w:val="00986055"/>
  </w:style>
  <w:style w:type="paragraph" w:customStyle="1" w:styleId="thumbinner">
    <w:name w:val="thumbinner"/>
    <w:basedOn w:val="a8"/>
    <w:uiPriority w:val="99"/>
    <w:qFormat/>
    <w:rsid w:val="00986055"/>
  </w:style>
  <w:style w:type="paragraph" w:customStyle="1" w:styleId="thumb">
    <w:name w:val="thumb"/>
    <w:basedOn w:val="a8"/>
    <w:uiPriority w:val="99"/>
    <w:qFormat/>
    <w:rsid w:val="00986055"/>
  </w:style>
  <w:style w:type="paragraph" w:customStyle="1" w:styleId="thumbcaption">
    <w:name w:val="thumbcaption"/>
    <w:basedOn w:val="a8"/>
    <w:uiPriority w:val="99"/>
    <w:qFormat/>
    <w:rsid w:val="00986055"/>
  </w:style>
  <w:style w:type="paragraph" w:customStyle="1" w:styleId="legend">
    <w:name w:val="legend"/>
    <w:basedOn w:val="a8"/>
    <w:uiPriority w:val="99"/>
    <w:qFormat/>
    <w:rsid w:val="00986055"/>
  </w:style>
  <w:style w:type="paragraph" w:customStyle="1" w:styleId="image2">
    <w:name w:val="image2"/>
    <w:basedOn w:val="a8"/>
    <w:uiPriority w:val="99"/>
    <w:qFormat/>
    <w:rsid w:val="00986055"/>
  </w:style>
  <w:style w:type="paragraph" w:customStyle="1" w:styleId="hr">
    <w:name w:val="hr"/>
    <w:basedOn w:val="a8"/>
    <w:uiPriority w:val="99"/>
    <w:qFormat/>
    <w:rsid w:val="00986055"/>
  </w:style>
  <w:style w:type="paragraph" w:customStyle="1" w:styleId="navbar">
    <w:name w:val="navbar"/>
    <w:basedOn w:val="a8"/>
    <w:uiPriority w:val="99"/>
    <w:qFormat/>
    <w:rsid w:val="00986055"/>
  </w:style>
  <w:style w:type="paragraph" w:customStyle="1" w:styleId="prevbloc">
    <w:name w:val="prev_bloc"/>
    <w:basedOn w:val="a8"/>
    <w:uiPriority w:val="99"/>
    <w:qFormat/>
    <w:rsid w:val="00986055"/>
  </w:style>
  <w:style w:type="paragraph" w:customStyle="1" w:styleId="nextbloc">
    <w:name w:val="next_bloc"/>
    <w:basedOn w:val="a8"/>
    <w:uiPriority w:val="99"/>
    <w:qFormat/>
    <w:rsid w:val="00986055"/>
  </w:style>
  <w:style w:type="paragraph" w:customStyle="1" w:styleId="imgtoogle">
    <w:name w:val="img_toogle"/>
    <w:basedOn w:val="a8"/>
    <w:uiPriority w:val="99"/>
    <w:qFormat/>
    <w:rsid w:val="00986055"/>
  </w:style>
  <w:style w:type="paragraph" w:customStyle="1" w:styleId="atoogle">
    <w:name w:val="a_toogle"/>
    <w:basedOn w:val="a8"/>
    <w:uiPriority w:val="99"/>
    <w:qFormat/>
    <w:rsid w:val="00986055"/>
  </w:style>
  <w:style w:type="paragraph" w:customStyle="1" w:styleId="geopoint">
    <w:name w:val="geopoint"/>
    <w:basedOn w:val="a8"/>
    <w:uiPriority w:val="99"/>
    <w:qFormat/>
    <w:rsid w:val="00986055"/>
  </w:style>
  <w:style w:type="paragraph" w:customStyle="1" w:styleId="titre">
    <w:name w:val="titre"/>
    <w:basedOn w:val="a8"/>
    <w:uiPriority w:val="99"/>
    <w:qFormat/>
    <w:rsid w:val="00986055"/>
  </w:style>
  <w:style w:type="paragraph" w:customStyle="1" w:styleId="ui-icon-closethick">
    <w:name w:val="ui-icon-closethick"/>
    <w:basedOn w:val="a8"/>
    <w:uiPriority w:val="99"/>
    <w:qFormat/>
    <w:rsid w:val="00986055"/>
  </w:style>
  <w:style w:type="paragraph" w:customStyle="1" w:styleId="taxoboxclassification">
    <w:name w:val="taxobox_classification"/>
    <w:basedOn w:val="a8"/>
    <w:uiPriority w:val="99"/>
    <w:qFormat/>
    <w:rsid w:val="00986055"/>
  </w:style>
  <w:style w:type="paragraph" w:customStyle="1" w:styleId="rnormal">
    <w:name w:val="rnormal"/>
    <w:basedOn w:val="a8"/>
    <w:uiPriority w:val="99"/>
    <w:qFormat/>
    <w:rsid w:val="00986055"/>
  </w:style>
  <w:style w:type="paragraph" w:customStyle="1" w:styleId="alert-text">
    <w:name w:val="alert-text"/>
    <w:basedOn w:val="a8"/>
    <w:uiPriority w:val="99"/>
    <w:qFormat/>
    <w:rsid w:val="00986055"/>
    <w:rPr>
      <w:color w:val="000000"/>
    </w:rPr>
  </w:style>
  <w:style w:type="paragraph" w:customStyle="1" w:styleId="regardsactu">
    <w:name w:val="regards_actu"/>
    <w:basedOn w:val="a8"/>
    <w:uiPriority w:val="99"/>
    <w:qFormat/>
    <w:rsid w:val="00986055"/>
  </w:style>
  <w:style w:type="paragraph" w:customStyle="1" w:styleId="mw-geshi">
    <w:name w:val="mw-geshi"/>
    <w:basedOn w:val="a8"/>
    <w:uiPriority w:val="99"/>
    <w:qFormat/>
    <w:rsid w:val="00986055"/>
    <w:rPr>
      <w:rFonts w:ascii="Courier New" w:hAnsi="Courier New" w:cs="Courier New"/>
    </w:rPr>
  </w:style>
  <w:style w:type="paragraph" w:customStyle="1" w:styleId="fr-collapsible-content1">
    <w:name w:val="fr-collapsible-content1"/>
    <w:basedOn w:val="a8"/>
    <w:uiPriority w:val="99"/>
    <w:qFormat/>
    <w:rsid w:val="00986055"/>
    <w:rPr>
      <w:sz w:val="22"/>
      <w:szCs w:val="22"/>
    </w:rPr>
  </w:style>
  <w:style w:type="paragraph" w:customStyle="1" w:styleId="fr-collapsible-toggle1">
    <w:name w:val="fr-collapsible-toggle1"/>
    <w:basedOn w:val="a8"/>
    <w:uiPriority w:val="99"/>
    <w:qFormat/>
    <w:rsid w:val="00986055"/>
    <w:rPr>
      <w:sz w:val="22"/>
      <w:szCs w:val="22"/>
    </w:rPr>
  </w:style>
  <w:style w:type="paragraph" w:customStyle="1" w:styleId="fr-collapsible-toggle2">
    <w:name w:val="fr-collapsible-toggle2"/>
    <w:basedOn w:val="a8"/>
    <w:uiPriority w:val="99"/>
    <w:qFormat/>
    <w:rsid w:val="00986055"/>
    <w:rPr>
      <w:sz w:val="22"/>
      <w:szCs w:val="22"/>
    </w:rPr>
  </w:style>
  <w:style w:type="paragraph" w:customStyle="1" w:styleId="fr-collapsible-toggle3">
    <w:name w:val="fr-collapsible-toggle3"/>
    <w:basedOn w:val="a8"/>
    <w:uiPriority w:val="99"/>
    <w:qFormat/>
    <w:rsid w:val="00986055"/>
    <w:rPr>
      <w:sz w:val="22"/>
      <w:szCs w:val="22"/>
    </w:rPr>
  </w:style>
  <w:style w:type="paragraph" w:customStyle="1" w:styleId="navboxnewtitle1">
    <w:name w:val="navboxnew_title1"/>
    <w:basedOn w:val="a8"/>
    <w:uiPriority w:val="99"/>
    <w:qFormat/>
    <w:rsid w:val="00986055"/>
    <w:pPr>
      <w:shd w:val="clear" w:color="auto" w:fill="CCCCFF"/>
      <w:spacing w:before="0" w:beforeAutospacing="0" w:after="30" w:afterAutospacing="0"/>
      <w:jc w:val="center"/>
    </w:pPr>
    <w:rPr>
      <w:b/>
      <w:bCs/>
    </w:rPr>
  </w:style>
  <w:style w:type="paragraph" w:customStyle="1" w:styleId="navboxnewtitlesub1">
    <w:name w:val="navboxnew_titlesub1"/>
    <w:basedOn w:val="a8"/>
    <w:uiPriority w:val="99"/>
    <w:qFormat/>
    <w:rsid w:val="00986055"/>
    <w:rPr>
      <w:sz w:val="19"/>
      <w:szCs w:val="19"/>
    </w:rPr>
  </w:style>
  <w:style w:type="paragraph" w:customStyle="1" w:styleId="fr-collapsible-content2">
    <w:name w:val="fr-collapsible-content2"/>
    <w:basedOn w:val="a8"/>
    <w:uiPriority w:val="99"/>
    <w:qFormat/>
    <w:rsid w:val="00986055"/>
    <w:rPr>
      <w:sz w:val="22"/>
      <w:szCs w:val="22"/>
    </w:rPr>
  </w:style>
  <w:style w:type="paragraph" w:customStyle="1" w:styleId="navboxnewcell1">
    <w:name w:val="navboxnew_cell1"/>
    <w:basedOn w:val="a8"/>
    <w:uiPriority w:val="99"/>
    <w:qFormat/>
    <w:rsid w:val="00986055"/>
    <w:pPr>
      <w:jc w:val="center"/>
    </w:pPr>
  </w:style>
  <w:style w:type="paragraph" w:customStyle="1" w:styleId="navboxnewth1">
    <w:name w:val="navboxnew_th1"/>
    <w:basedOn w:val="a8"/>
    <w:uiPriority w:val="99"/>
    <w:qFormat/>
    <w:rsid w:val="00986055"/>
    <w:pPr>
      <w:pBdr>
        <w:right w:val="single" w:sz="12" w:space="9" w:color="F9F9F9"/>
      </w:pBdr>
      <w:shd w:val="clear" w:color="auto" w:fill="DDDDFF"/>
    </w:pPr>
    <w:rPr>
      <w:b/>
      <w:bCs/>
    </w:rPr>
  </w:style>
  <w:style w:type="paragraph" w:customStyle="1" w:styleId="navboxnewlast1">
    <w:name w:val="navboxnew_last1"/>
    <w:basedOn w:val="a8"/>
    <w:uiPriority w:val="99"/>
    <w:qFormat/>
    <w:rsid w:val="00986055"/>
  </w:style>
  <w:style w:type="paragraph" w:customStyle="1" w:styleId="impair1">
    <w:name w:val="impair1"/>
    <w:basedOn w:val="a8"/>
    <w:uiPriority w:val="99"/>
    <w:qFormat/>
    <w:rsid w:val="00986055"/>
    <w:pPr>
      <w:shd w:val="clear" w:color="auto" w:fill="EEEEFF"/>
    </w:pPr>
  </w:style>
  <w:style w:type="paragraph" w:customStyle="1" w:styleId="pair1">
    <w:name w:val="pair1"/>
    <w:basedOn w:val="a8"/>
    <w:uiPriority w:val="99"/>
    <w:qFormat/>
    <w:rsid w:val="00986055"/>
    <w:pPr>
      <w:shd w:val="clear" w:color="auto" w:fill="F9F9F9"/>
    </w:pPr>
  </w:style>
  <w:style w:type="paragraph" w:customStyle="1" w:styleId="navboxnewbanner1">
    <w:name w:val="navboxnew_banner1"/>
    <w:basedOn w:val="a8"/>
    <w:uiPriority w:val="99"/>
    <w:qFormat/>
    <w:rsid w:val="00986055"/>
    <w:pPr>
      <w:shd w:val="clear" w:color="auto" w:fill="DDDDFF"/>
      <w:spacing w:before="0" w:beforeAutospacing="0" w:after="30" w:afterAutospacing="0"/>
      <w:jc w:val="center"/>
    </w:pPr>
  </w:style>
  <w:style w:type="paragraph" w:customStyle="1" w:styleId="navboxnewimage1">
    <w:name w:val="navboxnew_image1"/>
    <w:basedOn w:val="a8"/>
    <w:uiPriority w:val="99"/>
    <w:qFormat/>
    <w:rsid w:val="00986055"/>
  </w:style>
  <w:style w:type="paragraph" w:customStyle="1" w:styleId="navboxnewcell2">
    <w:name w:val="navboxnew_cell2"/>
    <w:basedOn w:val="a8"/>
    <w:uiPriority w:val="99"/>
    <w:qFormat/>
    <w:rsid w:val="00986055"/>
    <w:pPr>
      <w:jc w:val="center"/>
    </w:pPr>
  </w:style>
  <w:style w:type="paragraph" w:customStyle="1" w:styleId="navboxnewie1">
    <w:name w:val="navboxnew_ie1"/>
    <w:basedOn w:val="a8"/>
    <w:uiPriority w:val="99"/>
    <w:qFormat/>
    <w:rsid w:val="00986055"/>
  </w:style>
  <w:style w:type="paragraph" w:customStyle="1" w:styleId="navboxnewtitle2">
    <w:name w:val="navboxnew_title2"/>
    <w:basedOn w:val="a8"/>
    <w:uiPriority w:val="99"/>
    <w:qFormat/>
    <w:rsid w:val="00986055"/>
    <w:pPr>
      <w:shd w:val="clear" w:color="auto" w:fill="99CC99"/>
    </w:pPr>
  </w:style>
  <w:style w:type="paragraph" w:customStyle="1" w:styleId="navboxnewbanner2">
    <w:name w:val="navboxnew_banner2"/>
    <w:basedOn w:val="a8"/>
    <w:uiPriority w:val="99"/>
    <w:qFormat/>
    <w:rsid w:val="00986055"/>
    <w:pPr>
      <w:shd w:val="clear" w:color="auto" w:fill="99CC99"/>
    </w:pPr>
  </w:style>
  <w:style w:type="paragraph" w:customStyle="1" w:styleId="navboxnewth2">
    <w:name w:val="navboxnew_th2"/>
    <w:basedOn w:val="a8"/>
    <w:uiPriority w:val="99"/>
    <w:qFormat/>
    <w:rsid w:val="00986055"/>
    <w:pPr>
      <w:shd w:val="clear" w:color="auto" w:fill="B3D9B3"/>
    </w:pPr>
  </w:style>
  <w:style w:type="paragraph" w:customStyle="1" w:styleId="navboxnewtitle3">
    <w:name w:val="navboxnew_title3"/>
    <w:basedOn w:val="a8"/>
    <w:uiPriority w:val="99"/>
    <w:qFormat/>
    <w:rsid w:val="00986055"/>
    <w:pPr>
      <w:shd w:val="clear" w:color="auto" w:fill="DFEDFF"/>
    </w:pPr>
  </w:style>
  <w:style w:type="paragraph" w:customStyle="1" w:styleId="navboxnewbanner3">
    <w:name w:val="navboxnew_banner3"/>
    <w:basedOn w:val="a8"/>
    <w:uiPriority w:val="99"/>
    <w:qFormat/>
    <w:rsid w:val="00986055"/>
    <w:pPr>
      <w:shd w:val="clear" w:color="auto" w:fill="DFEDFF"/>
    </w:pPr>
  </w:style>
  <w:style w:type="paragraph" w:customStyle="1" w:styleId="navboxnewth3">
    <w:name w:val="navboxnew_th3"/>
    <w:basedOn w:val="a8"/>
    <w:uiPriority w:val="99"/>
    <w:qFormat/>
    <w:rsid w:val="00986055"/>
    <w:pPr>
      <w:shd w:val="clear" w:color="auto" w:fill="E7F2FF"/>
    </w:pPr>
  </w:style>
  <w:style w:type="paragraph" w:customStyle="1" w:styleId="fr-collapsible-toggle4">
    <w:name w:val="fr-collapsible-toggle4"/>
    <w:basedOn w:val="a8"/>
    <w:uiPriority w:val="99"/>
    <w:qFormat/>
    <w:rsid w:val="00986055"/>
    <w:rPr>
      <w:sz w:val="22"/>
      <w:szCs w:val="22"/>
    </w:rPr>
  </w:style>
  <w:style w:type="paragraph" w:customStyle="1" w:styleId="navboxnewtitle4">
    <w:name w:val="navboxnew_title4"/>
    <w:basedOn w:val="a8"/>
    <w:uiPriority w:val="99"/>
    <w:qFormat/>
    <w:rsid w:val="00986055"/>
    <w:pPr>
      <w:shd w:val="clear" w:color="auto" w:fill="CCCCFF"/>
      <w:spacing w:before="0" w:beforeAutospacing="0" w:after="30" w:afterAutospacing="0"/>
      <w:jc w:val="center"/>
    </w:pPr>
    <w:rPr>
      <w:b/>
      <w:bCs/>
    </w:rPr>
  </w:style>
  <w:style w:type="paragraph" w:customStyle="1" w:styleId="navboxnewtitlesub2">
    <w:name w:val="navboxnew_titlesub2"/>
    <w:basedOn w:val="a8"/>
    <w:uiPriority w:val="99"/>
    <w:qFormat/>
    <w:rsid w:val="00986055"/>
    <w:rPr>
      <w:sz w:val="19"/>
      <w:szCs w:val="19"/>
    </w:rPr>
  </w:style>
  <w:style w:type="paragraph" w:customStyle="1" w:styleId="fr-collapsible-content3">
    <w:name w:val="fr-collapsible-content3"/>
    <w:basedOn w:val="a8"/>
    <w:uiPriority w:val="99"/>
    <w:qFormat/>
    <w:rsid w:val="00986055"/>
    <w:rPr>
      <w:sz w:val="22"/>
      <w:szCs w:val="22"/>
    </w:rPr>
  </w:style>
  <w:style w:type="paragraph" w:customStyle="1" w:styleId="navboxnewrow1">
    <w:name w:val="navboxnew_row1"/>
    <w:basedOn w:val="a8"/>
    <w:uiPriority w:val="99"/>
    <w:qFormat/>
    <w:rsid w:val="00986055"/>
    <w:pPr>
      <w:shd w:val="clear" w:color="auto" w:fill="DDDDFF"/>
    </w:pPr>
  </w:style>
  <w:style w:type="paragraph" w:customStyle="1" w:styleId="navboxnewth4">
    <w:name w:val="navboxnew_th4"/>
    <w:basedOn w:val="a8"/>
    <w:uiPriority w:val="99"/>
    <w:qFormat/>
    <w:rsid w:val="00986055"/>
    <w:pPr>
      <w:pBdr>
        <w:top w:val="single" w:sz="12" w:space="0" w:color="F9F9F9"/>
      </w:pBdr>
      <w:jc w:val="center"/>
    </w:pPr>
    <w:rPr>
      <w:b/>
      <w:bCs/>
    </w:rPr>
  </w:style>
  <w:style w:type="paragraph" w:customStyle="1" w:styleId="navboxnewie2">
    <w:name w:val="navboxnew_ie2"/>
    <w:basedOn w:val="a8"/>
    <w:uiPriority w:val="99"/>
    <w:qFormat/>
    <w:rsid w:val="00986055"/>
    <w:pPr>
      <w:pBdr>
        <w:left w:val="single" w:sz="12" w:space="0" w:color="F9F9F9"/>
      </w:pBdr>
    </w:pPr>
  </w:style>
  <w:style w:type="paragraph" w:customStyle="1" w:styleId="navboxnewinline1">
    <w:name w:val="navboxnew_inline1"/>
    <w:basedOn w:val="a8"/>
    <w:uiPriority w:val="99"/>
    <w:qFormat/>
    <w:rsid w:val="00986055"/>
    <w:pPr>
      <w:shd w:val="clear" w:color="auto" w:fill="F9F9F9"/>
    </w:pPr>
  </w:style>
  <w:style w:type="paragraph" w:customStyle="1" w:styleId="navboxnewinline2">
    <w:name w:val="navboxnew_inline2"/>
    <w:basedOn w:val="a8"/>
    <w:uiPriority w:val="99"/>
    <w:qFormat/>
    <w:rsid w:val="00986055"/>
    <w:pPr>
      <w:shd w:val="clear" w:color="auto" w:fill="EEEEFF"/>
    </w:pPr>
  </w:style>
  <w:style w:type="paragraph" w:customStyle="1" w:styleId="navboxnewimage2">
    <w:name w:val="navboxnew_image2"/>
    <w:basedOn w:val="a8"/>
    <w:uiPriority w:val="99"/>
    <w:qFormat/>
    <w:rsid w:val="00986055"/>
    <w:rPr>
      <w:vanish/>
    </w:rPr>
  </w:style>
  <w:style w:type="paragraph" w:customStyle="1" w:styleId="navboxnewbanner4">
    <w:name w:val="navboxnew_banner4"/>
    <w:basedOn w:val="a8"/>
    <w:uiPriority w:val="99"/>
    <w:qFormat/>
    <w:rsid w:val="00986055"/>
    <w:pPr>
      <w:shd w:val="clear" w:color="auto" w:fill="CCCCFF"/>
      <w:spacing w:before="30" w:beforeAutospacing="0" w:after="0" w:afterAutospacing="0"/>
      <w:jc w:val="center"/>
    </w:pPr>
  </w:style>
  <w:style w:type="paragraph" w:customStyle="1" w:styleId="navboxnew1">
    <w:name w:val="navboxnew1"/>
    <w:basedOn w:val="a8"/>
    <w:uiPriority w:val="99"/>
    <w:qFormat/>
    <w:rsid w:val="00986055"/>
    <w:pPr>
      <w:shd w:val="clear" w:color="auto" w:fill="F9F9F9"/>
    </w:pPr>
  </w:style>
  <w:style w:type="paragraph" w:customStyle="1" w:styleId="play-btn-large1">
    <w:name w:val="play-btn-large1"/>
    <w:basedOn w:val="a8"/>
    <w:uiPriority w:val="99"/>
    <w:qFormat/>
    <w:rsid w:val="00986055"/>
    <w:pPr>
      <w:spacing w:before="0" w:beforeAutospacing="0"/>
      <w:ind w:left="-525"/>
    </w:pPr>
  </w:style>
  <w:style w:type="paragraph" w:customStyle="1" w:styleId="ui-widget1">
    <w:name w:val="ui-widget1"/>
    <w:basedOn w:val="a8"/>
    <w:uiPriority w:val="99"/>
    <w:qFormat/>
    <w:rsid w:val="00986055"/>
    <w:rPr>
      <w:rFonts w:ascii="Arial" w:hAnsi="Arial" w:cs="Arial"/>
    </w:rPr>
  </w:style>
  <w:style w:type="paragraph" w:customStyle="1" w:styleId="ui-state-default1">
    <w:name w:val="ui-state-default1"/>
    <w:basedOn w:val="a8"/>
    <w:uiPriority w:val="99"/>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default2">
    <w:name w:val="ui-state-default2"/>
    <w:basedOn w:val="a8"/>
    <w:uiPriority w:val="99"/>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hover1">
    <w:name w:val="ui-state-hover1"/>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hover2">
    <w:name w:val="ui-state-hover2"/>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1">
    <w:name w:val="ui-state-focus1"/>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2">
    <w:name w:val="ui-state-focus2"/>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active1">
    <w:name w:val="ui-state-active1"/>
    <w:basedOn w:val="a8"/>
    <w:uiPriority w:val="99"/>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active2">
    <w:name w:val="ui-state-active2"/>
    <w:basedOn w:val="a8"/>
    <w:uiPriority w:val="99"/>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highlight1">
    <w:name w:val="ui-state-highlight1"/>
    <w:basedOn w:val="a8"/>
    <w:uiPriority w:val="99"/>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highlight2">
    <w:name w:val="ui-state-highlight2"/>
    <w:basedOn w:val="a8"/>
    <w:uiPriority w:val="99"/>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error1">
    <w:name w:val="ui-state-error1"/>
    <w:basedOn w:val="a8"/>
    <w:uiPriority w:val="99"/>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2">
    <w:name w:val="ui-state-error2"/>
    <w:basedOn w:val="a8"/>
    <w:uiPriority w:val="99"/>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text1">
    <w:name w:val="ui-state-error-text1"/>
    <w:basedOn w:val="a8"/>
    <w:uiPriority w:val="99"/>
    <w:qFormat/>
    <w:rsid w:val="00986055"/>
    <w:rPr>
      <w:color w:val="FFFFFF"/>
    </w:rPr>
  </w:style>
  <w:style w:type="paragraph" w:customStyle="1" w:styleId="ui-state-error-text2">
    <w:name w:val="ui-state-error-text2"/>
    <w:basedOn w:val="a8"/>
    <w:uiPriority w:val="99"/>
    <w:qFormat/>
    <w:rsid w:val="00986055"/>
    <w:rPr>
      <w:color w:val="FFFFFF"/>
    </w:rPr>
  </w:style>
  <w:style w:type="paragraph" w:customStyle="1" w:styleId="ui-priority-primary1">
    <w:name w:val="ui-priority-primary1"/>
    <w:basedOn w:val="a8"/>
    <w:uiPriority w:val="99"/>
    <w:qFormat/>
    <w:rsid w:val="00986055"/>
    <w:rPr>
      <w:b/>
      <w:bCs/>
    </w:rPr>
  </w:style>
  <w:style w:type="paragraph" w:customStyle="1" w:styleId="ui-priority-primary2">
    <w:name w:val="ui-priority-primary2"/>
    <w:basedOn w:val="a8"/>
    <w:uiPriority w:val="99"/>
    <w:qFormat/>
    <w:rsid w:val="00986055"/>
    <w:rPr>
      <w:b/>
      <w:bCs/>
    </w:rPr>
  </w:style>
  <w:style w:type="paragraph" w:customStyle="1" w:styleId="ui-priority-secondary1">
    <w:name w:val="ui-priority-secondary1"/>
    <w:basedOn w:val="a8"/>
    <w:uiPriority w:val="99"/>
    <w:qFormat/>
    <w:rsid w:val="00986055"/>
  </w:style>
  <w:style w:type="paragraph" w:customStyle="1" w:styleId="ui-priority-secondary2">
    <w:name w:val="ui-priority-secondary2"/>
    <w:basedOn w:val="a8"/>
    <w:uiPriority w:val="99"/>
    <w:qFormat/>
    <w:rsid w:val="00986055"/>
  </w:style>
  <w:style w:type="paragraph" w:customStyle="1" w:styleId="ui-state-disabled1">
    <w:name w:val="ui-state-disabled1"/>
    <w:basedOn w:val="a8"/>
    <w:uiPriority w:val="99"/>
    <w:qFormat/>
    <w:rsid w:val="00986055"/>
  </w:style>
  <w:style w:type="paragraph" w:customStyle="1" w:styleId="ui-state-disabled2">
    <w:name w:val="ui-state-disabled2"/>
    <w:basedOn w:val="a8"/>
    <w:uiPriority w:val="99"/>
    <w:qFormat/>
    <w:rsid w:val="00986055"/>
  </w:style>
  <w:style w:type="paragraph" w:customStyle="1" w:styleId="ui-icon1">
    <w:name w:val="ui-icon1"/>
    <w:basedOn w:val="a8"/>
    <w:uiPriority w:val="99"/>
    <w:qFormat/>
    <w:rsid w:val="00986055"/>
    <w:pPr>
      <w:ind w:firstLine="7343"/>
    </w:pPr>
  </w:style>
  <w:style w:type="paragraph" w:customStyle="1" w:styleId="ui-icon2">
    <w:name w:val="ui-icon2"/>
    <w:basedOn w:val="a8"/>
    <w:uiPriority w:val="99"/>
    <w:qFormat/>
    <w:rsid w:val="00986055"/>
    <w:pPr>
      <w:ind w:firstLine="7343"/>
    </w:pPr>
  </w:style>
  <w:style w:type="paragraph" w:customStyle="1" w:styleId="ui-icon3">
    <w:name w:val="ui-icon3"/>
    <w:basedOn w:val="a8"/>
    <w:uiPriority w:val="99"/>
    <w:qFormat/>
    <w:rsid w:val="00986055"/>
    <w:pPr>
      <w:ind w:firstLine="7343"/>
    </w:pPr>
  </w:style>
  <w:style w:type="paragraph" w:customStyle="1" w:styleId="ui-icon4">
    <w:name w:val="ui-icon4"/>
    <w:basedOn w:val="a8"/>
    <w:uiPriority w:val="99"/>
    <w:qFormat/>
    <w:rsid w:val="00986055"/>
    <w:pPr>
      <w:ind w:firstLine="7343"/>
    </w:pPr>
  </w:style>
  <w:style w:type="paragraph" w:customStyle="1" w:styleId="ui-icon5">
    <w:name w:val="ui-icon5"/>
    <w:basedOn w:val="a8"/>
    <w:uiPriority w:val="99"/>
    <w:qFormat/>
    <w:rsid w:val="00986055"/>
    <w:pPr>
      <w:ind w:firstLine="7343"/>
    </w:pPr>
  </w:style>
  <w:style w:type="paragraph" w:customStyle="1" w:styleId="ui-icon6">
    <w:name w:val="ui-icon6"/>
    <w:basedOn w:val="a8"/>
    <w:uiPriority w:val="99"/>
    <w:qFormat/>
    <w:rsid w:val="00986055"/>
    <w:pPr>
      <w:ind w:firstLine="7343"/>
    </w:pPr>
  </w:style>
  <w:style w:type="paragraph" w:customStyle="1" w:styleId="ui-icon7">
    <w:name w:val="ui-icon7"/>
    <w:basedOn w:val="a8"/>
    <w:uiPriority w:val="99"/>
    <w:qFormat/>
    <w:rsid w:val="00986055"/>
    <w:pPr>
      <w:ind w:firstLine="7343"/>
    </w:pPr>
  </w:style>
  <w:style w:type="paragraph" w:customStyle="1" w:styleId="ui-icon8">
    <w:name w:val="ui-icon8"/>
    <w:basedOn w:val="a8"/>
    <w:uiPriority w:val="99"/>
    <w:qFormat/>
    <w:rsid w:val="00986055"/>
    <w:pPr>
      <w:ind w:firstLine="7343"/>
    </w:pPr>
  </w:style>
  <w:style w:type="paragraph" w:customStyle="1" w:styleId="ui-icon9">
    <w:name w:val="ui-icon9"/>
    <w:basedOn w:val="a8"/>
    <w:uiPriority w:val="99"/>
    <w:qFormat/>
    <w:rsid w:val="00986055"/>
    <w:pPr>
      <w:ind w:firstLine="7343"/>
    </w:pPr>
  </w:style>
  <w:style w:type="paragraph" w:customStyle="1" w:styleId="ui-resizable-handle1">
    <w:name w:val="ui-resizable-handle1"/>
    <w:basedOn w:val="a8"/>
    <w:uiPriority w:val="99"/>
    <w:qFormat/>
    <w:rsid w:val="00986055"/>
    <w:rPr>
      <w:vanish/>
      <w:sz w:val="2"/>
      <w:szCs w:val="2"/>
    </w:rPr>
  </w:style>
  <w:style w:type="paragraph" w:customStyle="1" w:styleId="ui-resizable-handle2">
    <w:name w:val="ui-resizable-handle2"/>
    <w:basedOn w:val="a8"/>
    <w:uiPriority w:val="99"/>
    <w:qFormat/>
    <w:rsid w:val="00986055"/>
    <w:rPr>
      <w:vanish/>
      <w:sz w:val="2"/>
      <w:szCs w:val="2"/>
    </w:rPr>
  </w:style>
  <w:style w:type="paragraph" w:customStyle="1" w:styleId="ui-button-text1">
    <w:name w:val="ui-button-text1"/>
    <w:basedOn w:val="a8"/>
    <w:uiPriority w:val="99"/>
    <w:qFormat/>
    <w:rsid w:val="00986055"/>
  </w:style>
  <w:style w:type="paragraph" w:customStyle="1" w:styleId="ui-button-text2">
    <w:name w:val="ui-button-text2"/>
    <w:basedOn w:val="a8"/>
    <w:uiPriority w:val="99"/>
    <w:qFormat/>
    <w:rsid w:val="00986055"/>
  </w:style>
  <w:style w:type="paragraph" w:customStyle="1" w:styleId="ui-button-text3">
    <w:name w:val="ui-button-text3"/>
    <w:basedOn w:val="a8"/>
    <w:uiPriority w:val="99"/>
    <w:qFormat/>
    <w:rsid w:val="00986055"/>
    <w:pPr>
      <w:ind w:firstLine="11919"/>
    </w:pPr>
  </w:style>
  <w:style w:type="paragraph" w:customStyle="1" w:styleId="ui-button-text4">
    <w:name w:val="ui-button-text4"/>
    <w:basedOn w:val="a8"/>
    <w:uiPriority w:val="99"/>
    <w:qFormat/>
    <w:rsid w:val="00986055"/>
    <w:pPr>
      <w:ind w:firstLine="11919"/>
    </w:pPr>
  </w:style>
  <w:style w:type="paragraph" w:customStyle="1" w:styleId="ui-button-text5">
    <w:name w:val="ui-button-text5"/>
    <w:basedOn w:val="a8"/>
    <w:uiPriority w:val="99"/>
    <w:qFormat/>
    <w:rsid w:val="00986055"/>
  </w:style>
  <w:style w:type="paragraph" w:customStyle="1" w:styleId="ui-button-text6">
    <w:name w:val="ui-button-text6"/>
    <w:basedOn w:val="a8"/>
    <w:uiPriority w:val="99"/>
    <w:qFormat/>
    <w:rsid w:val="00986055"/>
  </w:style>
  <w:style w:type="paragraph" w:customStyle="1" w:styleId="ui-button-text7">
    <w:name w:val="ui-button-text7"/>
    <w:basedOn w:val="a8"/>
    <w:uiPriority w:val="99"/>
    <w:qFormat/>
    <w:rsid w:val="00986055"/>
  </w:style>
  <w:style w:type="paragraph" w:customStyle="1" w:styleId="ui-icon10">
    <w:name w:val="ui-icon10"/>
    <w:basedOn w:val="a8"/>
    <w:uiPriority w:val="99"/>
    <w:qFormat/>
    <w:rsid w:val="00986055"/>
    <w:pPr>
      <w:spacing w:before="0" w:beforeAutospacing="0"/>
      <w:ind w:left="-120" w:firstLine="7343"/>
    </w:pPr>
  </w:style>
  <w:style w:type="paragraph" w:customStyle="1" w:styleId="ui-icon11">
    <w:name w:val="ui-icon11"/>
    <w:basedOn w:val="a8"/>
    <w:uiPriority w:val="99"/>
    <w:qFormat/>
    <w:rsid w:val="00986055"/>
    <w:pPr>
      <w:spacing w:before="0" w:beforeAutospacing="0"/>
      <w:ind w:firstLine="7343"/>
    </w:pPr>
  </w:style>
  <w:style w:type="paragraph" w:customStyle="1" w:styleId="ui-icon12">
    <w:name w:val="ui-icon12"/>
    <w:basedOn w:val="a8"/>
    <w:uiPriority w:val="99"/>
    <w:qFormat/>
    <w:rsid w:val="00986055"/>
    <w:pPr>
      <w:spacing w:before="0" w:beforeAutospacing="0"/>
      <w:ind w:firstLine="7343"/>
    </w:pPr>
  </w:style>
  <w:style w:type="paragraph" w:customStyle="1" w:styleId="ui-icon13">
    <w:name w:val="ui-icon13"/>
    <w:basedOn w:val="a8"/>
    <w:uiPriority w:val="99"/>
    <w:qFormat/>
    <w:rsid w:val="00986055"/>
    <w:pPr>
      <w:spacing w:before="0" w:beforeAutospacing="0"/>
      <w:ind w:firstLine="7343"/>
    </w:pPr>
  </w:style>
  <w:style w:type="paragraph" w:customStyle="1" w:styleId="ui-icon14">
    <w:name w:val="ui-icon14"/>
    <w:basedOn w:val="a8"/>
    <w:uiPriority w:val="99"/>
    <w:qFormat/>
    <w:rsid w:val="00986055"/>
    <w:pPr>
      <w:spacing w:before="0" w:beforeAutospacing="0"/>
      <w:ind w:firstLine="7343"/>
    </w:pPr>
  </w:style>
  <w:style w:type="paragraph" w:customStyle="1" w:styleId="ui-icon15">
    <w:name w:val="ui-icon15"/>
    <w:basedOn w:val="a8"/>
    <w:uiPriority w:val="99"/>
    <w:qFormat/>
    <w:rsid w:val="00986055"/>
    <w:pPr>
      <w:spacing w:before="0" w:beforeAutospacing="0"/>
      <w:ind w:firstLine="7343"/>
    </w:pPr>
  </w:style>
  <w:style w:type="paragraph" w:customStyle="1" w:styleId="ui-button1">
    <w:name w:val="ui-button1"/>
    <w:basedOn w:val="a8"/>
    <w:uiPriority w:val="99"/>
    <w:qFormat/>
    <w:rsid w:val="00986055"/>
    <w:pPr>
      <w:ind w:right="-72"/>
      <w:jc w:val="center"/>
    </w:pPr>
  </w:style>
  <w:style w:type="paragraph" w:customStyle="1" w:styleId="ui-button2">
    <w:name w:val="ui-button2"/>
    <w:basedOn w:val="a8"/>
    <w:uiPriority w:val="99"/>
    <w:qFormat/>
    <w:rsid w:val="00986055"/>
    <w:pPr>
      <w:pBdr>
        <w:top w:val="single" w:sz="6" w:space="0" w:color="A6A6A6"/>
        <w:left w:val="single" w:sz="6" w:space="0" w:color="A6A6A6"/>
        <w:bottom w:val="single" w:sz="6" w:space="0" w:color="A6A6A6"/>
        <w:right w:val="single" w:sz="6" w:space="0" w:color="A6A6A6"/>
      </w:pBdr>
      <w:shd w:val="clear" w:color="auto" w:fill="F2F2F2"/>
      <w:spacing w:before="120" w:beforeAutospacing="0" w:after="120" w:afterAutospacing="0" w:line="336" w:lineRule="atLeast"/>
      <w:ind w:left="96"/>
      <w:jc w:val="center"/>
    </w:pPr>
  </w:style>
  <w:style w:type="paragraph" w:customStyle="1" w:styleId="ui-button3">
    <w:name w:val="ui-button3"/>
    <w:basedOn w:val="a8"/>
    <w:uiPriority w:val="99"/>
    <w:qFormat/>
    <w:rsid w:val="00986055"/>
    <w:pPr>
      <w:pBdr>
        <w:top w:val="single" w:sz="6" w:space="0" w:color="6E7273"/>
        <w:left w:val="single" w:sz="6" w:space="0" w:color="6E7273"/>
        <w:bottom w:val="single" w:sz="6" w:space="0" w:color="6E7273"/>
        <w:right w:val="single" w:sz="6" w:space="0" w:color="6E7273"/>
      </w:pBdr>
      <w:shd w:val="clear" w:color="auto" w:fill="E1E1E1"/>
      <w:spacing w:before="120" w:beforeAutospacing="0" w:after="120" w:afterAutospacing="0" w:line="336" w:lineRule="atLeast"/>
      <w:ind w:left="96"/>
      <w:jc w:val="center"/>
    </w:pPr>
  </w:style>
  <w:style w:type="paragraph" w:customStyle="1" w:styleId="ui-button-large1">
    <w:name w:val="ui-button-large1"/>
    <w:basedOn w:val="a8"/>
    <w:uiPriority w:val="99"/>
    <w:qFormat/>
    <w:rsid w:val="00986055"/>
  </w:style>
  <w:style w:type="paragraph" w:customStyle="1" w:styleId="ui-icon16">
    <w:name w:val="ui-icon16"/>
    <w:basedOn w:val="a8"/>
    <w:uiPriority w:val="99"/>
    <w:qFormat/>
    <w:rsid w:val="00986055"/>
    <w:pPr>
      <w:ind w:firstLine="7343"/>
    </w:pPr>
  </w:style>
  <w:style w:type="paragraph" w:customStyle="1" w:styleId="ui-icon17">
    <w:name w:val="ui-icon17"/>
    <w:basedOn w:val="a8"/>
    <w:uiPriority w:val="99"/>
    <w:qFormat/>
    <w:rsid w:val="00986055"/>
    <w:pPr>
      <w:ind w:firstLine="7343"/>
    </w:pPr>
  </w:style>
  <w:style w:type="paragraph" w:customStyle="1" w:styleId="ui-icon18">
    <w:name w:val="ui-icon18"/>
    <w:basedOn w:val="a8"/>
    <w:uiPriority w:val="99"/>
    <w:qFormat/>
    <w:rsid w:val="00986055"/>
    <w:pPr>
      <w:ind w:firstLine="7343"/>
    </w:pPr>
  </w:style>
  <w:style w:type="paragraph" w:customStyle="1" w:styleId="ui-icon19">
    <w:name w:val="ui-icon19"/>
    <w:basedOn w:val="a8"/>
    <w:uiPriority w:val="99"/>
    <w:qFormat/>
    <w:rsid w:val="00986055"/>
    <w:pPr>
      <w:ind w:firstLine="7343"/>
    </w:pPr>
  </w:style>
  <w:style w:type="paragraph" w:customStyle="1" w:styleId="ui-dialog-titlebar1">
    <w:name w:val="ui-dialog-titlebar1"/>
    <w:basedOn w:val="a8"/>
    <w:uiPriority w:val="99"/>
    <w:qFormat/>
    <w:rsid w:val="00986055"/>
  </w:style>
  <w:style w:type="paragraph" w:customStyle="1" w:styleId="ui-dialog-title1">
    <w:name w:val="ui-dialog-title1"/>
    <w:basedOn w:val="a8"/>
    <w:uiPriority w:val="99"/>
    <w:qFormat/>
    <w:rsid w:val="00986055"/>
    <w:pPr>
      <w:spacing w:before="0" w:beforeAutospacing="0" w:after="0" w:afterAutospacing="0"/>
    </w:pPr>
  </w:style>
  <w:style w:type="paragraph" w:customStyle="1" w:styleId="ui-dialog-titlebar-close1">
    <w:name w:val="ui-dialog-titlebar-close1"/>
    <w:basedOn w:val="a8"/>
    <w:uiPriority w:val="99"/>
    <w:qFormat/>
    <w:rsid w:val="00986055"/>
    <w:pPr>
      <w:spacing w:before="0" w:beforeAutospacing="0" w:after="0" w:afterAutospacing="0"/>
    </w:pPr>
  </w:style>
  <w:style w:type="paragraph" w:customStyle="1" w:styleId="ui-dialog-titlebar-close2">
    <w:name w:val="ui-dialog-titlebar-close2"/>
    <w:basedOn w:val="a8"/>
    <w:uiPriority w:val="99"/>
    <w:qFormat/>
    <w:rsid w:val="00986055"/>
    <w:pPr>
      <w:spacing w:before="0" w:beforeAutospacing="0" w:after="0" w:afterAutospacing="0"/>
    </w:pPr>
  </w:style>
  <w:style w:type="paragraph" w:customStyle="1" w:styleId="ui-dialog-content1">
    <w:name w:val="ui-dialog-content1"/>
    <w:basedOn w:val="a8"/>
    <w:uiPriority w:val="99"/>
    <w:qFormat/>
    <w:rsid w:val="00986055"/>
  </w:style>
  <w:style w:type="paragraph" w:customStyle="1" w:styleId="ui-dialog-buttonpane1">
    <w:name w:val="ui-dialog-buttonpane1"/>
    <w:basedOn w:val="a8"/>
    <w:uiPriority w:val="99"/>
    <w:qFormat/>
    <w:rsid w:val="00986055"/>
    <w:pPr>
      <w:spacing w:before="120" w:beforeAutospacing="0" w:after="0" w:afterAutospacing="0"/>
    </w:pPr>
  </w:style>
  <w:style w:type="paragraph" w:customStyle="1" w:styleId="ui-resizable-se1">
    <w:name w:val="ui-resizable-se1"/>
    <w:basedOn w:val="a8"/>
    <w:uiPriority w:val="99"/>
    <w:qFormat/>
    <w:rsid w:val="00986055"/>
  </w:style>
  <w:style w:type="paragraph" w:customStyle="1" w:styleId="ui-dialog-titlebar-close3">
    <w:name w:val="ui-dialog-titlebar-close3"/>
    <w:basedOn w:val="a8"/>
    <w:uiPriority w:val="99"/>
    <w:qFormat/>
    <w:rsid w:val="00986055"/>
    <w:pPr>
      <w:spacing w:before="0" w:beforeAutospacing="0" w:after="0" w:afterAutospacing="0"/>
    </w:pPr>
  </w:style>
  <w:style w:type="paragraph" w:customStyle="1" w:styleId="ui-dialog-titlebar2">
    <w:name w:val="ui-dialog-titlebar2"/>
    <w:basedOn w:val="a8"/>
    <w:uiPriority w:val="99"/>
    <w:qFormat/>
    <w:rsid w:val="00986055"/>
  </w:style>
  <w:style w:type="paragraph" w:customStyle="1" w:styleId="ui-widget-header1">
    <w:name w:val="ui-widget-header1"/>
    <w:basedOn w:val="a8"/>
    <w:uiPriority w:val="99"/>
    <w:qFormat/>
    <w:rsid w:val="00986055"/>
    <w:pPr>
      <w:pBdr>
        <w:bottom w:val="single" w:sz="6" w:space="0" w:color="BBBBBB"/>
      </w:pBdr>
      <w:shd w:val="clear" w:color="auto" w:fill="F0F0F0"/>
      <w:spacing w:line="240" w:lineRule="atLeast"/>
    </w:pPr>
    <w:rPr>
      <w:b/>
      <w:bCs/>
      <w:color w:val="222222"/>
    </w:rPr>
  </w:style>
  <w:style w:type="paragraph" w:customStyle="1" w:styleId="ui-icon-closethick1">
    <w:name w:val="ui-icon-closethick1"/>
    <w:basedOn w:val="a8"/>
    <w:uiPriority w:val="99"/>
    <w:qFormat/>
    <w:rsid w:val="00986055"/>
  </w:style>
  <w:style w:type="paragraph" w:customStyle="1" w:styleId="ui-dialog-buttonpane2">
    <w:name w:val="ui-dialog-buttonpane2"/>
    <w:basedOn w:val="a8"/>
    <w:uiPriority w:val="99"/>
    <w:qFormat/>
    <w:rsid w:val="00986055"/>
    <w:pPr>
      <w:spacing w:before="0" w:beforeAutospacing="0" w:after="0" w:afterAutospacing="0"/>
    </w:pPr>
  </w:style>
  <w:style w:type="paragraph" w:customStyle="1" w:styleId="special-label1">
    <w:name w:val="special-label1"/>
    <w:basedOn w:val="a8"/>
    <w:uiPriority w:val="99"/>
    <w:qFormat/>
    <w:rsid w:val="00986055"/>
    <w:rPr>
      <w:color w:val="808080"/>
    </w:rPr>
  </w:style>
  <w:style w:type="paragraph" w:customStyle="1" w:styleId="special-query1">
    <w:name w:val="special-query1"/>
    <w:basedOn w:val="a8"/>
    <w:uiPriority w:val="99"/>
    <w:qFormat/>
    <w:rsid w:val="00986055"/>
    <w:rPr>
      <w:i/>
      <w:iCs/>
      <w:color w:val="000000"/>
    </w:rPr>
  </w:style>
  <w:style w:type="paragraph" w:customStyle="1" w:styleId="special-hover1">
    <w:name w:val="special-hover1"/>
    <w:basedOn w:val="a8"/>
    <w:uiPriority w:val="99"/>
    <w:qFormat/>
    <w:rsid w:val="00986055"/>
    <w:pPr>
      <w:shd w:val="clear" w:color="auto" w:fill="C0C0C0"/>
    </w:pPr>
  </w:style>
  <w:style w:type="paragraph" w:customStyle="1" w:styleId="special-label2">
    <w:name w:val="special-label2"/>
    <w:basedOn w:val="a8"/>
    <w:uiPriority w:val="99"/>
    <w:qFormat/>
    <w:rsid w:val="00986055"/>
    <w:rPr>
      <w:color w:val="FFFFFF"/>
    </w:rPr>
  </w:style>
  <w:style w:type="paragraph" w:customStyle="1" w:styleId="special-query2">
    <w:name w:val="special-query2"/>
    <w:basedOn w:val="a8"/>
    <w:uiPriority w:val="99"/>
    <w:qFormat/>
    <w:rsid w:val="00986055"/>
    <w:rPr>
      <w:color w:val="FFFFFF"/>
    </w:rPr>
  </w:style>
  <w:style w:type="paragraph" w:customStyle="1" w:styleId="mw-specialpage-summary1">
    <w:name w:val="mw-specialpage-summary1"/>
    <w:basedOn w:val="a8"/>
    <w:uiPriority w:val="99"/>
    <w:qFormat/>
    <w:rsid w:val="00986055"/>
    <w:rPr>
      <w:vanish/>
    </w:rPr>
  </w:style>
  <w:style w:type="paragraph" w:customStyle="1" w:styleId="editsection1">
    <w:name w:val="editsection1"/>
    <w:basedOn w:val="a8"/>
    <w:uiPriority w:val="99"/>
    <w:qFormat/>
    <w:rsid w:val="00986055"/>
    <w:rPr>
      <w:sz w:val="20"/>
      <w:szCs w:val="20"/>
    </w:rPr>
  </w:style>
  <w:style w:type="paragraph" w:customStyle="1" w:styleId="mw-headline1">
    <w:name w:val="mw-headline1"/>
    <w:basedOn w:val="a8"/>
    <w:uiPriority w:val="99"/>
    <w:qFormat/>
    <w:rsid w:val="00986055"/>
    <w:pPr>
      <w:ind w:right="72"/>
    </w:pPr>
  </w:style>
  <w:style w:type="paragraph" w:customStyle="1" w:styleId="legendlike1">
    <w:name w:val="legendlike1"/>
    <w:basedOn w:val="a8"/>
    <w:uiPriority w:val="99"/>
    <w:qFormat/>
    <w:rsid w:val="00986055"/>
    <w:pPr>
      <w:spacing w:before="0" w:beforeAutospacing="0"/>
    </w:pPr>
  </w:style>
  <w:style w:type="paragraph" w:customStyle="1" w:styleId="legendtextlike1">
    <w:name w:val="legendtextlike1"/>
    <w:basedOn w:val="a8"/>
    <w:uiPriority w:val="99"/>
    <w:qFormat/>
    <w:rsid w:val="00986055"/>
    <w:pPr>
      <w:shd w:val="clear" w:color="auto" w:fill="FFFFFF"/>
    </w:pPr>
  </w:style>
  <w:style w:type="paragraph" w:customStyle="1" w:styleId="scrollbar1">
    <w:name w:val="scrollbar1"/>
    <w:basedOn w:val="a8"/>
    <w:uiPriority w:val="99"/>
    <w:qFormat/>
    <w:rsid w:val="00986055"/>
  </w:style>
  <w:style w:type="paragraph" w:customStyle="1" w:styleId="scrollbarcontainer1">
    <w:name w:val="scrollbarcontainer1"/>
    <w:basedOn w:val="a8"/>
    <w:uiPriority w:val="99"/>
    <w:qFormat/>
    <w:rsid w:val="00986055"/>
  </w:style>
  <w:style w:type="paragraph" w:customStyle="1" w:styleId="magnify1">
    <w:name w:val="magnify1"/>
    <w:basedOn w:val="a8"/>
    <w:uiPriority w:val="99"/>
    <w:qFormat/>
    <w:rsid w:val="00986055"/>
    <w:rPr>
      <w:vanish/>
    </w:rPr>
  </w:style>
  <w:style w:type="paragraph" w:customStyle="1" w:styleId="infoboximage1">
    <w:name w:val="infoboximage1"/>
    <w:basedOn w:val="a8"/>
    <w:uiPriority w:val="99"/>
    <w:qFormat/>
    <w:rsid w:val="00986055"/>
    <w:pPr>
      <w:shd w:val="clear" w:color="auto" w:fill="FFFFFF"/>
      <w:spacing w:before="0" w:beforeAutospacing="0"/>
      <w:jc w:val="center"/>
    </w:pPr>
    <w:rPr>
      <w:color w:val="000000"/>
    </w:rPr>
  </w:style>
  <w:style w:type="paragraph" w:customStyle="1" w:styleId="infoboxsoustitre1">
    <w:name w:val="infoboxsoustitre1"/>
    <w:basedOn w:val="a8"/>
    <w:uiPriority w:val="99"/>
    <w:qFormat/>
    <w:rsid w:val="00986055"/>
    <w:pPr>
      <w:spacing w:line="480" w:lineRule="auto"/>
      <w:jc w:val="center"/>
    </w:pPr>
    <w:rPr>
      <w:b/>
      <w:bCs/>
      <w:color w:val="000000"/>
      <w:sz w:val="28"/>
      <w:szCs w:val="28"/>
    </w:rPr>
  </w:style>
  <w:style w:type="paragraph" w:customStyle="1" w:styleId="latitude1">
    <w:name w:val="latitude1"/>
    <w:basedOn w:val="a8"/>
    <w:uiPriority w:val="99"/>
    <w:qFormat/>
    <w:rsid w:val="00986055"/>
  </w:style>
  <w:style w:type="paragraph" w:customStyle="1" w:styleId="entete1">
    <w:name w:val="entete1"/>
    <w:basedOn w:val="a8"/>
    <w:uiPriority w:val="99"/>
    <w:qFormat/>
    <w:rsid w:val="00986055"/>
    <w:pPr>
      <w:spacing w:line="288" w:lineRule="atLeast"/>
      <w:jc w:val="center"/>
    </w:pPr>
    <w:rPr>
      <w:b/>
      <w:bCs/>
      <w:color w:val="000000"/>
      <w:sz w:val="36"/>
      <w:szCs w:val="36"/>
    </w:rPr>
  </w:style>
  <w:style w:type="paragraph" w:customStyle="1" w:styleId="media1">
    <w:name w:val="media1"/>
    <w:basedOn w:val="a8"/>
    <w:uiPriority w:val="99"/>
    <w:qFormat/>
    <w:rsid w:val="00986055"/>
    <w:pPr>
      <w:jc w:val="center"/>
    </w:pPr>
    <w:rPr>
      <w:b/>
      <w:bCs/>
      <w:color w:val="000000"/>
    </w:rPr>
  </w:style>
  <w:style w:type="paragraph" w:customStyle="1" w:styleId="entete2">
    <w:name w:val="entete2"/>
    <w:basedOn w:val="a8"/>
    <w:uiPriority w:val="99"/>
    <w:qFormat/>
    <w:rsid w:val="00986055"/>
    <w:pPr>
      <w:pBdr>
        <w:top w:val="single" w:sz="12" w:space="2" w:color="DFEDFF"/>
        <w:left w:val="single" w:sz="12" w:space="0" w:color="DFEDFF"/>
        <w:bottom w:val="single" w:sz="12" w:space="2" w:color="DFEDFF"/>
        <w:right w:val="single" w:sz="12" w:space="0" w:color="DFEDFF"/>
      </w:pBdr>
      <w:shd w:val="clear" w:color="auto" w:fill="DFEDFF"/>
      <w:spacing w:before="0" w:beforeAutospacing="0" w:after="150" w:afterAutospacing="0" w:line="264" w:lineRule="atLeast"/>
      <w:jc w:val="center"/>
    </w:pPr>
    <w:rPr>
      <w:b/>
      <w:bCs/>
      <w:sz w:val="34"/>
      <w:szCs w:val="34"/>
    </w:rPr>
  </w:style>
  <w:style w:type="paragraph" w:customStyle="1" w:styleId="thumbimage1">
    <w:name w:val="thumbimage1"/>
    <w:basedOn w:val="a8"/>
    <w:uiPriority w:val="99"/>
    <w:qFormat/>
    <w:rsid w:val="00986055"/>
  </w:style>
  <w:style w:type="paragraph" w:customStyle="1" w:styleId="thumbinner1">
    <w:name w:val="thumbinner1"/>
    <w:basedOn w:val="a8"/>
    <w:uiPriority w:val="99"/>
    <w:qFormat/>
    <w:rsid w:val="00986055"/>
  </w:style>
  <w:style w:type="paragraph" w:customStyle="1" w:styleId="thumb1">
    <w:name w:val="thumb1"/>
    <w:basedOn w:val="a8"/>
    <w:uiPriority w:val="99"/>
    <w:qFormat/>
    <w:rsid w:val="00986055"/>
  </w:style>
  <w:style w:type="paragraph" w:customStyle="1" w:styleId="thumbcaption1">
    <w:name w:val="thumbcaption1"/>
    <w:basedOn w:val="a8"/>
    <w:uiPriority w:val="99"/>
    <w:qFormat/>
    <w:rsid w:val="00986055"/>
    <w:rPr>
      <w:vanish/>
    </w:rPr>
  </w:style>
  <w:style w:type="paragraph" w:customStyle="1" w:styleId="legend1">
    <w:name w:val="legend1"/>
    <w:basedOn w:val="a8"/>
    <w:uiPriority w:val="99"/>
    <w:qFormat/>
    <w:rsid w:val="00986055"/>
    <w:pPr>
      <w:spacing w:before="75" w:beforeAutospacing="0" w:after="120" w:afterAutospacing="0"/>
      <w:jc w:val="center"/>
    </w:pPr>
    <w:rPr>
      <w:sz w:val="22"/>
      <w:szCs w:val="22"/>
    </w:rPr>
  </w:style>
  <w:style w:type="paragraph" w:customStyle="1" w:styleId="image21">
    <w:name w:val="image21"/>
    <w:basedOn w:val="a8"/>
    <w:uiPriority w:val="99"/>
    <w:qFormat/>
    <w:rsid w:val="00986055"/>
    <w:pPr>
      <w:jc w:val="center"/>
    </w:pPr>
  </w:style>
  <w:style w:type="paragraph" w:customStyle="1" w:styleId="bloc1">
    <w:name w:val="bloc1"/>
    <w:basedOn w:val="a8"/>
    <w:uiPriority w:val="99"/>
    <w:qFormat/>
    <w:rsid w:val="00986055"/>
    <w:pPr>
      <w:shd w:val="clear" w:color="auto" w:fill="DFEDFF"/>
      <w:spacing w:before="75" w:beforeAutospacing="0" w:after="75" w:afterAutospacing="0" w:line="264" w:lineRule="atLeast"/>
      <w:jc w:val="center"/>
    </w:pPr>
    <w:rPr>
      <w:b/>
      <w:bCs/>
    </w:rPr>
  </w:style>
  <w:style w:type="paragraph" w:customStyle="1" w:styleId="bordered1">
    <w:name w:val="bordered1"/>
    <w:basedOn w:val="a8"/>
    <w:uiPriority w:val="99"/>
    <w:qFormat/>
    <w:rsid w:val="00986055"/>
    <w:pPr>
      <w:pBdr>
        <w:top w:val="single" w:sz="6" w:space="0" w:color="DFEDFF"/>
        <w:bottom w:val="single" w:sz="6" w:space="0" w:color="DFEDFF"/>
      </w:pBdr>
      <w:spacing w:before="0" w:beforeAutospacing="0" w:after="75" w:afterAutospacing="0" w:line="264" w:lineRule="atLeast"/>
      <w:jc w:val="center"/>
    </w:pPr>
    <w:rPr>
      <w:b/>
      <w:bCs/>
    </w:rPr>
  </w:style>
  <w:style w:type="paragraph" w:customStyle="1" w:styleId="hr1">
    <w:name w:val="hr1"/>
    <w:basedOn w:val="a8"/>
    <w:uiPriority w:val="99"/>
    <w:qFormat/>
    <w:rsid w:val="00986055"/>
    <w:pPr>
      <w:shd w:val="clear" w:color="auto" w:fill="DFEDFF"/>
      <w:spacing w:before="75" w:beforeAutospacing="0" w:after="75" w:afterAutospacing="0" w:line="15" w:lineRule="atLeast"/>
    </w:pPr>
    <w:rPr>
      <w:sz w:val="2"/>
      <w:szCs w:val="2"/>
    </w:rPr>
  </w:style>
  <w:style w:type="paragraph" w:customStyle="1" w:styleId="navbar1">
    <w:name w:val="navbar1"/>
    <w:basedOn w:val="a8"/>
    <w:uiPriority w:val="99"/>
    <w:qFormat/>
    <w:rsid w:val="00986055"/>
    <w:pPr>
      <w:spacing w:before="0" w:beforeAutospacing="0" w:after="0" w:afterAutospacing="0"/>
      <w:jc w:val="right"/>
    </w:pPr>
    <w:rPr>
      <w:sz w:val="19"/>
      <w:szCs w:val="19"/>
    </w:rPr>
  </w:style>
  <w:style w:type="paragraph" w:customStyle="1" w:styleId="prevbloc1">
    <w:name w:val="prev_bloc1"/>
    <w:basedOn w:val="a8"/>
    <w:uiPriority w:val="99"/>
    <w:qFormat/>
    <w:rsid w:val="00986055"/>
  </w:style>
  <w:style w:type="paragraph" w:customStyle="1" w:styleId="nextbloc1">
    <w:name w:val="next_bloc1"/>
    <w:basedOn w:val="a8"/>
    <w:uiPriority w:val="99"/>
    <w:qFormat/>
    <w:rsid w:val="00986055"/>
    <w:pPr>
      <w:jc w:val="right"/>
    </w:pPr>
  </w:style>
  <w:style w:type="paragraph" w:customStyle="1" w:styleId="entete3">
    <w:name w:val="entete3"/>
    <w:basedOn w:val="a8"/>
    <w:uiPriority w:val="99"/>
    <w:qFormat/>
    <w:rsid w:val="00986055"/>
  </w:style>
  <w:style w:type="paragraph" w:customStyle="1" w:styleId="bloc2">
    <w:name w:val="bloc2"/>
    <w:basedOn w:val="a8"/>
    <w:uiPriority w:val="99"/>
    <w:qFormat/>
    <w:rsid w:val="00986055"/>
  </w:style>
  <w:style w:type="paragraph" w:customStyle="1" w:styleId="taxoboxclassification1">
    <w:name w:val="taxobox_classification1"/>
    <w:basedOn w:val="a8"/>
    <w:uiPriority w:val="99"/>
    <w:qFormat/>
    <w:rsid w:val="00986055"/>
    <w:rPr>
      <w:i/>
      <w:iCs/>
    </w:rPr>
  </w:style>
  <w:style w:type="paragraph" w:customStyle="1" w:styleId="rnormal1">
    <w:name w:val="rnormal1"/>
    <w:basedOn w:val="a8"/>
    <w:uiPriority w:val="99"/>
    <w:qFormat/>
    <w:rsid w:val="00986055"/>
  </w:style>
  <w:style w:type="paragraph" w:customStyle="1" w:styleId="imgtoogle1">
    <w:name w:val="img_toogle1"/>
    <w:basedOn w:val="a8"/>
    <w:uiPriority w:val="99"/>
    <w:qFormat/>
    <w:rsid w:val="00986055"/>
  </w:style>
  <w:style w:type="paragraph" w:customStyle="1" w:styleId="atoogle1">
    <w:name w:val="a_toogle1"/>
    <w:basedOn w:val="a8"/>
    <w:uiPriority w:val="99"/>
    <w:qFormat/>
    <w:rsid w:val="00986055"/>
    <w:pPr>
      <w:jc w:val="center"/>
    </w:pPr>
    <w:rPr>
      <w:sz w:val="23"/>
      <w:szCs w:val="23"/>
    </w:rPr>
  </w:style>
  <w:style w:type="paragraph" w:customStyle="1" w:styleId="geopoint1">
    <w:name w:val="geopoint1"/>
    <w:basedOn w:val="a8"/>
    <w:uiPriority w:val="99"/>
    <w:qFormat/>
    <w:rsid w:val="00986055"/>
    <w:pPr>
      <w:pBdr>
        <w:top w:val="single" w:sz="6" w:space="0" w:color="000000"/>
        <w:left w:val="single" w:sz="6" w:space="0" w:color="000000"/>
        <w:bottom w:val="single" w:sz="6" w:space="0" w:color="000000"/>
        <w:right w:val="single" w:sz="6" w:space="0" w:color="000000"/>
      </w:pBdr>
      <w:shd w:val="clear" w:color="auto" w:fill="FF0000"/>
    </w:pPr>
    <w:rPr>
      <w:sz w:val="2"/>
      <w:szCs w:val="2"/>
    </w:rPr>
  </w:style>
  <w:style w:type="paragraph" w:customStyle="1" w:styleId="thumbinner2">
    <w:name w:val="thumbinner2"/>
    <w:basedOn w:val="a8"/>
    <w:uiPriority w:val="99"/>
    <w:qFormat/>
    <w:rsid w:val="00986055"/>
    <w:pPr>
      <w:spacing w:before="0" w:beforeAutospacing="0" w:after="0" w:afterAutospacing="0"/>
    </w:pPr>
  </w:style>
  <w:style w:type="paragraph" w:customStyle="1" w:styleId="titre1">
    <w:name w:val="titre1"/>
    <w:basedOn w:val="a8"/>
    <w:uiPriority w:val="99"/>
    <w:qFormat/>
    <w:rsid w:val="00986055"/>
    <w:pPr>
      <w:spacing w:before="48" w:beforeAutospacing="0" w:after="48" w:afterAutospacing="0"/>
      <w:jc w:val="center"/>
    </w:pPr>
  </w:style>
  <w:style w:type="paragraph" w:customStyle="1" w:styleId="e6e73">
    <w:name w:val="¶e6e7аголовок 3"/>
    <w:basedOn w:val="a8"/>
    <w:next w:val="a8"/>
    <w:uiPriority w:val="99"/>
    <w:qFormat/>
    <w:rsid w:val="00986055"/>
    <w:pPr>
      <w:keepNext/>
      <w:widowControl w:val="0"/>
      <w:tabs>
        <w:tab w:val="left" w:pos="794"/>
      </w:tabs>
      <w:snapToGrid w:val="0"/>
      <w:spacing w:before="0" w:beforeAutospacing="0" w:after="0" w:afterAutospacing="0"/>
      <w:ind w:left="794" w:hanging="397"/>
    </w:pPr>
    <w:rPr>
      <w:rFonts w:ascii="Arial" w:eastAsia="Times New Roman" w:hAnsi="Arial"/>
      <w:szCs w:val="20"/>
      <w:lang w:val="en-US"/>
    </w:rPr>
  </w:style>
  <w:style w:type="paragraph" w:customStyle="1" w:styleId="Normalnormal">
    <w:name w:val="Normal.normal"/>
    <w:uiPriority w:val="99"/>
    <w:qFormat/>
    <w:rsid w:val="00986055"/>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8"/>
    <w:uiPriority w:val="99"/>
    <w:qFormat/>
    <w:rsid w:val="00986055"/>
    <w:pPr>
      <w:suppressAutoHyphens/>
      <w:spacing w:before="280" w:beforeAutospacing="0" w:after="280" w:afterAutospacing="0"/>
    </w:pPr>
    <w:rPr>
      <w:rFonts w:eastAsia="Times New Roman"/>
      <w:lang w:eastAsia="ar-SA"/>
    </w:rPr>
  </w:style>
  <w:style w:type="paragraph" w:customStyle="1" w:styleId="l1">
    <w:name w:val="l1"/>
    <w:basedOn w:val="a8"/>
    <w:uiPriority w:val="99"/>
    <w:qFormat/>
    <w:rsid w:val="00986055"/>
    <w:rPr>
      <w:rFonts w:eastAsia="Times New Roman"/>
    </w:rPr>
  </w:style>
  <w:style w:type="character" w:customStyle="1" w:styleId="afffffffffa">
    <w:name w:val="Подпись к таблице_"/>
    <w:link w:val="afffffffffb"/>
    <w:uiPriority w:val="99"/>
    <w:qFormat/>
    <w:locked/>
    <w:rsid w:val="00986055"/>
    <w:rPr>
      <w:sz w:val="17"/>
      <w:shd w:val="clear" w:color="auto" w:fill="FFFFFF"/>
    </w:rPr>
  </w:style>
  <w:style w:type="paragraph" w:customStyle="1" w:styleId="afffffffffb">
    <w:name w:val="Подпись к таблице"/>
    <w:basedOn w:val="a8"/>
    <w:link w:val="afffffffffa"/>
    <w:uiPriority w:val="99"/>
    <w:qFormat/>
    <w:rsid w:val="00986055"/>
    <w:pPr>
      <w:shd w:val="clear" w:color="auto" w:fill="FFFFFF"/>
      <w:spacing w:before="0" w:beforeAutospacing="0" w:after="0" w:afterAutospacing="0" w:line="235" w:lineRule="exact"/>
      <w:ind w:firstLine="1400"/>
    </w:pPr>
    <w:rPr>
      <w:rFonts w:asciiTheme="minorHAnsi" w:eastAsiaTheme="minorHAnsi" w:hAnsiTheme="minorHAnsi" w:cstheme="minorBidi"/>
      <w:sz w:val="17"/>
      <w:szCs w:val="22"/>
      <w:lang w:eastAsia="en-US"/>
    </w:rPr>
  </w:style>
  <w:style w:type="character" w:customStyle="1" w:styleId="6a">
    <w:name w:val="Основной текст (6)_"/>
    <w:link w:val="6b"/>
    <w:uiPriority w:val="99"/>
    <w:qFormat/>
    <w:locked/>
    <w:rsid w:val="00986055"/>
    <w:rPr>
      <w:sz w:val="14"/>
      <w:shd w:val="clear" w:color="auto" w:fill="FFFFFF"/>
    </w:rPr>
  </w:style>
  <w:style w:type="paragraph" w:customStyle="1" w:styleId="6b">
    <w:name w:val="Основной текст (6)"/>
    <w:basedOn w:val="a8"/>
    <w:link w:val="6a"/>
    <w:uiPriority w:val="99"/>
    <w:qFormat/>
    <w:rsid w:val="00986055"/>
    <w:pPr>
      <w:shd w:val="clear" w:color="auto" w:fill="FFFFFF"/>
      <w:spacing w:before="0" w:beforeAutospacing="0" w:after="0" w:afterAutospacing="0" w:line="240" w:lineRule="atLeast"/>
      <w:jc w:val="both"/>
    </w:pPr>
    <w:rPr>
      <w:rFonts w:asciiTheme="minorHAnsi" w:eastAsiaTheme="minorHAnsi" w:hAnsiTheme="minorHAnsi" w:cstheme="minorBidi"/>
      <w:sz w:val="14"/>
      <w:szCs w:val="22"/>
      <w:lang w:eastAsia="en-US"/>
    </w:rPr>
  </w:style>
  <w:style w:type="paragraph" w:customStyle="1" w:styleId="3ff2">
    <w:name w:val="Заголовок 3 уровня"/>
    <w:basedOn w:val="afffff4"/>
    <w:uiPriority w:val="99"/>
    <w:qFormat/>
    <w:rsid w:val="00986055"/>
    <w:pPr>
      <w:ind w:firstLine="0"/>
      <w:jc w:val="center"/>
    </w:pPr>
    <w:rPr>
      <w:rFonts w:ascii="Times New Roman" w:hAnsi="Times New Roman"/>
      <w:b/>
      <w:sz w:val="20"/>
    </w:rPr>
  </w:style>
  <w:style w:type="character" w:customStyle="1" w:styleId="nameautor4">
    <w:name w:val="name_autor4"/>
    <w:uiPriority w:val="99"/>
    <w:qFormat/>
    <w:rsid w:val="00986055"/>
    <w:rPr>
      <w:sz w:val="22"/>
    </w:rPr>
  </w:style>
  <w:style w:type="character" w:customStyle="1" w:styleId="useremail">
    <w:name w:val="useremail"/>
    <w:uiPriority w:val="99"/>
    <w:qFormat/>
    <w:rsid w:val="00986055"/>
    <w:rPr>
      <w:b/>
      <w:color w:val="555555"/>
    </w:rPr>
  </w:style>
  <w:style w:type="character" w:customStyle="1" w:styleId="sel1">
    <w:name w:val="sel1"/>
    <w:uiPriority w:val="99"/>
    <w:qFormat/>
    <w:rsid w:val="00986055"/>
    <w:rPr>
      <w:shd w:val="clear" w:color="auto" w:fill="000000"/>
    </w:rPr>
  </w:style>
  <w:style w:type="character" w:customStyle="1" w:styleId="1ffffff8">
    <w:name w:val="Основной текст + Курсив1"/>
    <w:uiPriority w:val="99"/>
    <w:qFormat/>
    <w:rsid w:val="00986055"/>
    <w:rPr>
      <w:rFonts w:ascii="SimSun" w:eastAsia="SimSun" w:hAnsi="SimSun"/>
      <w:i/>
      <w:lang w:val="ru-RU" w:eastAsia="zh-CN"/>
    </w:rPr>
  </w:style>
  <w:style w:type="character" w:customStyle="1" w:styleId="4f">
    <w:name w:val="Основной текст + Полужирный4"/>
    <w:aliases w:val="Курсив4,Основной текст + 12 pt4,Интервал 1 pt4,Основной текст + 96,5 pt7"/>
    <w:uiPriority w:val="99"/>
    <w:qFormat/>
    <w:rsid w:val="00986055"/>
    <w:rPr>
      <w:rFonts w:ascii="Times New Roman" w:hAnsi="Times New Roman"/>
      <w:b/>
      <w:i/>
      <w:spacing w:val="0"/>
      <w:sz w:val="20"/>
    </w:rPr>
  </w:style>
  <w:style w:type="character" w:customStyle="1" w:styleId="sel11">
    <w:name w:val="sel11"/>
    <w:uiPriority w:val="99"/>
    <w:qFormat/>
    <w:rsid w:val="00986055"/>
    <w:rPr>
      <w:b/>
    </w:rPr>
  </w:style>
  <w:style w:type="character" w:customStyle="1" w:styleId="bodyouter">
    <w:name w:val="body_outer"/>
    <w:uiPriority w:val="99"/>
    <w:qFormat/>
    <w:rsid w:val="00986055"/>
  </w:style>
  <w:style w:type="character" w:customStyle="1" w:styleId="at3">
    <w:name w:val="at3"/>
    <w:uiPriority w:val="99"/>
    <w:qFormat/>
    <w:rsid w:val="00986055"/>
    <w:rPr>
      <w:b/>
      <w:i/>
      <w:color w:val="00008B"/>
      <w:u w:val="single"/>
    </w:rPr>
  </w:style>
  <w:style w:type="character" w:customStyle="1" w:styleId="415">
    <w:name w:val="Знак4 Знак Знак1"/>
    <w:uiPriority w:val="99"/>
    <w:locked/>
    <w:rsid w:val="00986055"/>
    <w:rPr>
      <w:rFonts w:ascii="Arial" w:hAnsi="Arial"/>
      <w:b/>
      <w:kern w:val="32"/>
      <w:sz w:val="32"/>
      <w:lang w:val="ru-RU" w:eastAsia="ru-RU"/>
    </w:rPr>
  </w:style>
  <w:style w:type="character" w:customStyle="1" w:styleId="21f4">
    <w:name w:val="Знак2 Знак Знак1"/>
    <w:uiPriority w:val="99"/>
    <w:qFormat/>
    <w:locked/>
    <w:rsid w:val="00986055"/>
    <w:rPr>
      <w:b/>
      <w:sz w:val="27"/>
      <w:lang w:val="ru-RU" w:eastAsia="ru-RU"/>
    </w:rPr>
  </w:style>
  <w:style w:type="character" w:customStyle="1" w:styleId="ilad">
    <w:name w:val="il_ad"/>
    <w:uiPriority w:val="99"/>
    <w:qFormat/>
    <w:rsid w:val="00986055"/>
  </w:style>
  <w:style w:type="character" w:customStyle="1" w:styleId="tooltipextranews">
    <w:name w:val="tooltip_extranews"/>
    <w:uiPriority w:val="99"/>
    <w:qFormat/>
    <w:rsid w:val="00986055"/>
    <w:rPr>
      <w:rFonts w:ascii="Times New Roman" w:hAnsi="Times New Roman"/>
    </w:rPr>
  </w:style>
  <w:style w:type="character" w:customStyle="1" w:styleId="citecrochet1">
    <w:name w:val="cite_crochet1"/>
    <w:uiPriority w:val="99"/>
    <w:qFormat/>
    <w:rsid w:val="00986055"/>
    <w:rPr>
      <w:rFonts w:ascii="Times New Roman" w:hAnsi="Times New Roman"/>
      <w:vanish/>
    </w:rPr>
  </w:style>
  <w:style w:type="character" w:customStyle="1" w:styleId="nowrap1">
    <w:name w:val="nowrap1"/>
    <w:uiPriority w:val="99"/>
    <w:qFormat/>
    <w:rsid w:val="00986055"/>
    <w:rPr>
      <w:rFonts w:ascii="Times New Roman" w:hAnsi="Times New Roman"/>
    </w:rPr>
  </w:style>
  <w:style w:type="character" w:customStyle="1" w:styleId="needref">
    <w:name w:val="need_ref"/>
    <w:uiPriority w:val="99"/>
    <w:qFormat/>
    <w:rsid w:val="00986055"/>
    <w:rPr>
      <w:rFonts w:ascii="Times New Roman" w:hAnsi="Times New Roman"/>
    </w:rPr>
  </w:style>
  <w:style w:type="character" w:customStyle="1" w:styleId="up">
    <w:name w:val="up"/>
    <w:uiPriority w:val="99"/>
    <w:qFormat/>
    <w:rsid w:val="00986055"/>
    <w:rPr>
      <w:rFonts w:ascii="Times New Roman" w:hAnsi="Times New Roman"/>
    </w:rPr>
  </w:style>
  <w:style w:type="character" w:customStyle="1" w:styleId="down">
    <w:name w:val="down"/>
    <w:uiPriority w:val="99"/>
    <w:qFormat/>
    <w:rsid w:val="00986055"/>
    <w:rPr>
      <w:rFonts w:ascii="Times New Roman" w:hAnsi="Times New Roman"/>
    </w:rPr>
  </w:style>
  <w:style w:type="character" w:customStyle="1" w:styleId="ref">
    <w:name w:val="ref"/>
    <w:uiPriority w:val="99"/>
    <w:qFormat/>
    <w:rsid w:val="00986055"/>
    <w:rPr>
      <w:rFonts w:ascii="Times New Roman" w:hAnsi="Times New Roman"/>
    </w:rPr>
  </w:style>
  <w:style w:type="character" w:customStyle="1" w:styleId="up1">
    <w:name w:val="up1"/>
    <w:uiPriority w:val="99"/>
    <w:qFormat/>
    <w:rsid w:val="00986055"/>
    <w:rPr>
      <w:rFonts w:ascii="Times New Roman" w:hAnsi="Times New Roman"/>
      <w:color w:val="0645AD"/>
    </w:rPr>
  </w:style>
  <w:style w:type="character" w:customStyle="1" w:styleId="down1">
    <w:name w:val="down1"/>
    <w:uiPriority w:val="99"/>
    <w:qFormat/>
    <w:rsid w:val="00986055"/>
    <w:rPr>
      <w:rFonts w:ascii="Times New Roman" w:hAnsi="Times New Roman"/>
      <w:color w:val="0645AD"/>
    </w:rPr>
  </w:style>
  <w:style w:type="character" w:customStyle="1" w:styleId="up2">
    <w:name w:val="up2"/>
    <w:uiPriority w:val="99"/>
    <w:qFormat/>
    <w:rsid w:val="00986055"/>
    <w:rPr>
      <w:rFonts w:ascii="Times New Roman" w:hAnsi="Times New Roman"/>
      <w:vanish/>
    </w:rPr>
  </w:style>
  <w:style w:type="character" w:customStyle="1" w:styleId="down2">
    <w:name w:val="down2"/>
    <w:uiPriority w:val="99"/>
    <w:qFormat/>
    <w:rsid w:val="00986055"/>
    <w:rPr>
      <w:rFonts w:ascii="Times New Roman" w:hAnsi="Times New Roman"/>
      <w:vanish/>
    </w:rPr>
  </w:style>
  <w:style w:type="character" w:customStyle="1" w:styleId="toctoggle">
    <w:name w:val="toctoggle"/>
    <w:uiPriority w:val="99"/>
    <w:qFormat/>
    <w:rsid w:val="00986055"/>
    <w:rPr>
      <w:rFonts w:ascii="Times New Roman" w:hAnsi="Times New Roman"/>
    </w:rPr>
  </w:style>
  <w:style w:type="character" w:customStyle="1" w:styleId="tocnumber">
    <w:name w:val="tocnumber"/>
    <w:uiPriority w:val="99"/>
    <w:qFormat/>
    <w:rsid w:val="00986055"/>
    <w:rPr>
      <w:rFonts w:ascii="Times New Roman" w:hAnsi="Times New Roman"/>
    </w:rPr>
  </w:style>
  <w:style w:type="character" w:customStyle="1" w:styleId="romain1">
    <w:name w:val="romain1"/>
    <w:uiPriority w:val="99"/>
    <w:qFormat/>
    <w:rsid w:val="00986055"/>
    <w:rPr>
      <w:rFonts w:ascii="Times New Roman" w:hAnsi="Times New Roman"/>
      <w:smallCaps/>
    </w:rPr>
  </w:style>
  <w:style w:type="character" w:customStyle="1" w:styleId="editsection2">
    <w:name w:val="editsection2"/>
    <w:uiPriority w:val="99"/>
    <w:qFormat/>
    <w:rsid w:val="00986055"/>
    <w:rPr>
      <w:rFonts w:ascii="Times New Roman" w:hAnsi="Times New Roman"/>
    </w:rPr>
  </w:style>
  <w:style w:type="character" w:customStyle="1" w:styleId="mw-headline2">
    <w:name w:val="mw-headline2"/>
    <w:uiPriority w:val="99"/>
    <w:qFormat/>
    <w:rsid w:val="00986055"/>
    <w:rPr>
      <w:rFonts w:ascii="Times New Roman" w:hAnsi="Times New Roman"/>
    </w:rPr>
  </w:style>
  <w:style w:type="character" w:customStyle="1" w:styleId="750">
    <w:name w:val="Основной текст (7)5"/>
    <w:uiPriority w:val="99"/>
    <w:qFormat/>
    <w:rsid w:val="00986055"/>
    <w:rPr>
      <w:rFonts w:ascii="Times New Roman" w:hAnsi="Times New Roman"/>
      <w:spacing w:val="0"/>
      <w:sz w:val="20"/>
    </w:rPr>
  </w:style>
  <w:style w:type="character" w:customStyle="1" w:styleId="term1">
    <w:name w:val="term1"/>
    <w:uiPriority w:val="99"/>
    <w:qFormat/>
    <w:rsid w:val="00986055"/>
    <w:rPr>
      <w:b/>
      <w:i/>
      <w:color w:val="121F48"/>
    </w:rPr>
  </w:style>
  <w:style w:type="character" w:customStyle="1" w:styleId="fontstyle290">
    <w:name w:val="fontstyle29"/>
    <w:uiPriority w:val="99"/>
    <w:qFormat/>
    <w:rsid w:val="00986055"/>
    <w:rPr>
      <w:rFonts w:ascii="Times New Roman" w:hAnsi="Times New Roman"/>
    </w:rPr>
  </w:style>
  <w:style w:type="character" w:customStyle="1" w:styleId="4f0">
    <w:name w:val="Знак4 Знак Знак"/>
    <w:uiPriority w:val="99"/>
    <w:qFormat/>
    <w:locked/>
    <w:rsid w:val="00986055"/>
    <w:rPr>
      <w:rFonts w:ascii="Arial" w:hAnsi="Arial"/>
      <w:b/>
      <w:kern w:val="32"/>
      <w:sz w:val="32"/>
      <w:lang w:val="ru-RU" w:eastAsia="ru-RU"/>
    </w:rPr>
  </w:style>
  <w:style w:type="character" w:customStyle="1" w:styleId="2fff4">
    <w:name w:val="Знак2 Знак Знак"/>
    <w:uiPriority w:val="99"/>
    <w:semiHidden/>
    <w:qFormat/>
    <w:locked/>
    <w:rsid w:val="00986055"/>
    <w:rPr>
      <w:rFonts w:ascii="Arial" w:hAnsi="Arial"/>
      <w:b/>
      <w:sz w:val="26"/>
      <w:lang w:val="ru-RU" w:eastAsia="ru-RU"/>
    </w:rPr>
  </w:style>
  <w:style w:type="character" w:customStyle="1" w:styleId="-FN">
    <w:name w:val="Текст сноски-FN Знак Знак Знак"/>
    <w:uiPriority w:val="99"/>
    <w:semiHidden/>
    <w:qFormat/>
    <w:locked/>
    <w:rsid w:val="00986055"/>
    <w:rPr>
      <w:lang w:eastAsia="ru-RU"/>
    </w:rPr>
  </w:style>
  <w:style w:type="character" w:customStyle="1" w:styleId="style50">
    <w:name w:val="style5"/>
    <w:uiPriority w:val="99"/>
    <w:qFormat/>
    <w:rsid w:val="00986055"/>
  </w:style>
  <w:style w:type="character" w:customStyle="1" w:styleId="-FN0">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uiPriority w:val="99"/>
    <w:qFormat/>
    <w:locked/>
    <w:rsid w:val="00986055"/>
    <w:rPr>
      <w:lang w:val="ru-RU" w:eastAsia="ru-RU"/>
    </w:rPr>
  </w:style>
  <w:style w:type="character" w:customStyle="1" w:styleId="gapspan">
    <w:name w:val="gapspan"/>
    <w:uiPriority w:val="99"/>
    <w:qFormat/>
    <w:rsid w:val="00986055"/>
  </w:style>
  <w:style w:type="character" w:customStyle="1" w:styleId="721">
    <w:name w:val="Основной текст (7)2"/>
    <w:uiPriority w:val="99"/>
    <w:qFormat/>
    <w:rsid w:val="00986055"/>
    <w:rPr>
      <w:rFonts w:ascii="Times New Roman" w:hAnsi="Times New Roman"/>
      <w:spacing w:val="0"/>
      <w:sz w:val="20"/>
    </w:rPr>
  </w:style>
  <w:style w:type="character" w:customStyle="1" w:styleId="760">
    <w:name w:val="Основной текст (7)6"/>
    <w:uiPriority w:val="99"/>
    <w:qFormat/>
    <w:rsid w:val="00986055"/>
    <w:rPr>
      <w:rFonts w:ascii="Times New Roman" w:hAnsi="Times New Roman"/>
      <w:spacing w:val="0"/>
      <w:sz w:val="20"/>
    </w:rPr>
  </w:style>
  <w:style w:type="character" w:customStyle="1" w:styleId="Absatz-Standardschriftart">
    <w:name w:val="Absatz-Standardschriftart"/>
    <w:uiPriority w:val="99"/>
    <w:qFormat/>
    <w:rsid w:val="00986055"/>
  </w:style>
  <w:style w:type="character" w:customStyle="1" w:styleId="WW-Absatz-Standardschriftart">
    <w:name w:val="WW-Absatz-Standardschriftart"/>
    <w:uiPriority w:val="99"/>
    <w:qFormat/>
    <w:rsid w:val="00986055"/>
  </w:style>
  <w:style w:type="character" w:customStyle="1" w:styleId="FontStyle150">
    <w:name w:val="Font Style15"/>
    <w:uiPriority w:val="99"/>
    <w:qFormat/>
    <w:rsid w:val="00986055"/>
    <w:rPr>
      <w:rFonts w:ascii="Times New Roman" w:hAnsi="Times New Roman"/>
      <w:sz w:val="10"/>
    </w:rPr>
  </w:style>
  <w:style w:type="character" w:customStyle="1" w:styleId="FontStyle23">
    <w:name w:val="Font Style23"/>
    <w:uiPriority w:val="99"/>
    <w:qFormat/>
    <w:rsid w:val="00986055"/>
    <w:rPr>
      <w:rFonts w:ascii="Times New Roman" w:hAnsi="Times New Roman"/>
      <w:b/>
      <w:sz w:val="20"/>
    </w:rPr>
  </w:style>
  <w:style w:type="character" w:customStyle="1" w:styleId="b-serp-urlitem">
    <w:name w:val="b-serp-url__item"/>
    <w:uiPriority w:val="99"/>
    <w:qFormat/>
    <w:rsid w:val="00986055"/>
    <w:rPr>
      <w:rFonts w:ascii="Times New Roman" w:hAnsi="Times New Roman"/>
    </w:rPr>
  </w:style>
  <w:style w:type="character" w:customStyle="1" w:styleId="79">
    <w:name w:val="Основной текст (7)9"/>
    <w:uiPriority w:val="99"/>
    <w:qFormat/>
    <w:rsid w:val="00986055"/>
    <w:rPr>
      <w:rFonts w:ascii="Times New Roman" w:hAnsi="Times New Roman"/>
      <w:spacing w:val="0"/>
      <w:sz w:val="20"/>
    </w:rPr>
  </w:style>
  <w:style w:type="character" w:customStyle="1" w:styleId="afffffffffc">
    <w:name w:val="пример"/>
    <w:uiPriority w:val="99"/>
    <w:qFormat/>
    <w:rsid w:val="00986055"/>
    <w:rPr>
      <w:rFonts w:ascii="Times New Roman" w:hAnsi="Times New Roman"/>
    </w:rPr>
  </w:style>
  <w:style w:type="character" w:customStyle="1" w:styleId="first-letter">
    <w:name w:val="first-letter"/>
    <w:uiPriority w:val="99"/>
    <w:qFormat/>
    <w:rsid w:val="00986055"/>
  </w:style>
  <w:style w:type="character" w:customStyle="1" w:styleId="indicateur-langue1">
    <w:name w:val="indicateur-langue1"/>
    <w:uiPriority w:val="99"/>
    <w:qFormat/>
    <w:rsid w:val="00986055"/>
    <w:rPr>
      <w:rFonts w:ascii="Courier New" w:hAnsi="Courier New"/>
      <w:b/>
      <w:sz w:val="24"/>
    </w:rPr>
  </w:style>
  <w:style w:type="character" w:customStyle="1" w:styleId="italique1">
    <w:name w:val="italique1"/>
    <w:uiPriority w:val="99"/>
    <w:qFormat/>
    <w:rsid w:val="00986055"/>
    <w:rPr>
      <w:i/>
    </w:rPr>
  </w:style>
  <w:style w:type="character" w:customStyle="1" w:styleId="hl21">
    <w:name w:val="hl21"/>
    <w:uiPriority w:val="99"/>
    <w:qFormat/>
    <w:rsid w:val="00986055"/>
    <w:rPr>
      <w:b/>
      <w:sz w:val="24"/>
    </w:rPr>
  </w:style>
  <w:style w:type="character" w:customStyle="1" w:styleId="m1">
    <w:name w:val="m1"/>
    <w:uiPriority w:val="99"/>
    <w:qFormat/>
    <w:rsid w:val="00986055"/>
    <w:rPr>
      <w:rFonts w:ascii="Tahoma" w:hAnsi="Tahoma"/>
      <w:sz w:val="18"/>
      <w:u w:val="none"/>
    </w:rPr>
  </w:style>
  <w:style w:type="character" w:customStyle="1" w:styleId="trd12">
    <w:name w:val="trd12"/>
    <w:uiPriority w:val="99"/>
    <w:qFormat/>
    <w:rsid w:val="00986055"/>
  </w:style>
  <w:style w:type="character" w:customStyle="1" w:styleId="mr1">
    <w:name w:val="mr1"/>
    <w:uiPriority w:val="99"/>
    <w:qFormat/>
    <w:rsid w:val="00986055"/>
    <w:rPr>
      <w:rFonts w:ascii="Tahoma" w:hAnsi="Tahoma"/>
      <w:color w:val="800000"/>
      <w:sz w:val="18"/>
      <w:u w:val="none"/>
    </w:rPr>
  </w:style>
  <w:style w:type="character" w:customStyle="1" w:styleId="trd121">
    <w:name w:val="trd121"/>
    <w:uiPriority w:val="99"/>
    <w:qFormat/>
    <w:rsid w:val="00986055"/>
    <w:rPr>
      <w:rFonts w:ascii="Arial" w:hAnsi="Arial"/>
      <w:b/>
      <w:color w:val="800000"/>
      <w:sz w:val="18"/>
      <w:u w:val="none"/>
    </w:rPr>
  </w:style>
  <w:style w:type="character" w:customStyle="1" w:styleId="hlnormal">
    <w:name w:val="hlnormal"/>
    <w:uiPriority w:val="99"/>
    <w:qFormat/>
    <w:rsid w:val="00986055"/>
  </w:style>
  <w:style w:type="character" w:customStyle="1" w:styleId="bod1">
    <w:name w:val="bod1"/>
    <w:uiPriority w:val="99"/>
    <w:qFormat/>
    <w:rsid w:val="00986055"/>
  </w:style>
  <w:style w:type="paragraph" w:customStyle="1" w:styleId="911">
    <w:name w:val="Знак91"/>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character" w:customStyle="1" w:styleId="4112">
    <w:name w:val="Знак4 Знак Знак11"/>
    <w:aliases w:val="Основной текст с отступом Знак12,Знак Знак4 Знак11,Заголовок 1 Знак Знак12,Знак7 Знак Знак1 Знак12,Заголовок 1 Знак Знак Знак5 Знак11,Знак Заголовок 1 Знак Знак3 Знак11,Знак7 Знак Знак Знак Знак2 Знак3,текст Знак12"/>
    <w:uiPriority w:val="99"/>
    <w:qFormat/>
    <w:locked/>
    <w:rsid w:val="00986055"/>
    <w:rPr>
      <w:rFonts w:ascii="Arial" w:hAnsi="Arial"/>
      <w:b/>
      <w:kern w:val="32"/>
      <w:sz w:val="32"/>
      <w:lang w:val="ru-RU" w:eastAsia="ru-RU"/>
    </w:rPr>
  </w:style>
  <w:style w:type="character" w:customStyle="1" w:styleId="2112">
    <w:name w:val="Знак2 Знак Знак11"/>
    <w:uiPriority w:val="99"/>
    <w:qFormat/>
    <w:locked/>
    <w:rsid w:val="00986055"/>
    <w:rPr>
      <w:b/>
      <w:sz w:val="27"/>
      <w:lang w:val="ru-RU" w:eastAsia="ru-RU"/>
    </w:rPr>
  </w:style>
  <w:style w:type="character" w:customStyle="1" w:styleId="422">
    <w:name w:val="Знак4 Знак Знак2"/>
    <w:uiPriority w:val="99"/>
    <w:locked/>
    <w:rsid w:val="00986055"/>
    <w:rPr>
      <w:rFonts w:ascii="Arial" w:hAnsi="Arial"/>
      <w:b/>
      <w:kern w:val="32"/>
      <w:sz w:val="32"/>
      <w:lang w:val="ru-RU" w:eastAsia="ru-RU"/>
    </w:rPr>
  </w:style>
  <w:style w:type="character" w:customStyle="1" w:styleId="228">
    <w:name w:val="Знак2 Знак Знак2"/>
    <w:uiPriority w:val="99"/>
    <w:qFormat/>
    <w:locked/>
    <w:rsid w:val="00986055"/>
    <w:rPr>
      <w:rFonts w:ascii="Arial" w:hAnsi="Arial"/>
      <w:b/>
      <w:sz w:val="26"/>
      <w:lang w:val="ru-RU" w:eastAsia="ru-RU"/>
    </w:rPr>
  </w:style>
  <w:style w:type="character" w:customStyle="1" w:styleId="NormalWebChar">
    <w:name w:val="Normal (Web) Char"/>
    <w:aliases w:val="Обычный (Web) Char,Знак Знак24 Char,Знак Знак23 Char,Знак Знак3 Char,Знак Знак26 Char,Обычный (веб) Знак Char,Знак Знак24 Char2,Знак Знак23 Char2,Знак Знак24 Char21,Знак Знак23 Char21,Текст Знак2 Char,Знак3 Знак1 Char"/>
    <w:uiPriority w:val="99"/>
    <w:qFormat/>
    <w:locked/>
    <w:rsid w:val="00986055"/>
    <w:rPr>
      <w:rFonts w:ascii="Times New Roman" w:hAnsi="Times New Roman"/>
      <w:sz w:val="24"/>
      <w:lang w:eastAsia="ru-RU"/>
    </w:rPr>
  </w:style>
  <w:style w:type="character" w:customStyle="1" w:styleId="spellingerror">
    <w:name w:val="spellingerror"/>
    <w:uiPriority w:val="99"/>
    <w:qFormat/>
    <w:rsid w:val="00986055"/>
  </w:style>
  <w:style w:type="character" w:customStyle="1" w:styleId="contextualspellingandgrammarerror">
    <w:name w:val="contextualspellingandgrammarerror"/>
    <w:uiPriority w:val="99"/>
    <w:qFormat/>
    <w:rsid w:val="00986055"/>
  </w:style>
  <w:style w:type="character" w:customStyle="1" w:styleId="normaltextrun1">
    <w:name w:val="normaltextrun1"/>
    <w:uiPriority w:val="99"/>
    <w:qFormat/>
    <w:rsid w:val="00986055"/>
  </w:style>
  <w:style w:type="character" w:customStyle="1" w:styleId="eop">
    <w:name w:val="eop"/>
    <w:uiPriority w:val="99"/>
    <w:qFormat/>
    <w:rsid w:val="00986055"/>
  </w:style>
  <w:style w:type="character" w:customStyle="1" w:styleId="FontStyle182">
    <w:name w:val="Font Style182"/>
    <w:uiPriority w:val="99"/>
    <w:qFormat/>
    <w:rsid w:val="00986055"/>
    <w:rPr>
      <w:rFonts w:ascii="Times New Roman" w:hAnsi="Times New Roman"/>
      <w:sz w:val="18"/>
    </w:rPr>
  </w:style>
  <w:style w:type="paragraph" w:customStyle="1" w:styleId="Style2134">
    <w:name w:val="_Style 2134"/>
    <w:basedOn w:val="a8"/>
    <w:next w:val="afff1"/>
    <w:uiPriority w:val="99"/>
    <w:qFormat/>
    <w:rsid w:val="00986055"/>
    <w:pPr>
      <w:spacing w:before="0" w:beforeAutospacing="0" w:after="0" w:afterAutospacing="0"/>
      <w:jc w:val="center"/>
    </w:pPr>
    <w:rPr>
      <w:sz w:val="28"/>
      <w:lang w:val="en-US"/>
    </w:rPr>
  </w:style>
  <w:style w:type="paragraph" w:customStyle="1" w:styleId="6c">
    <w:name w:val="Обычный6"/>
    <w:basedOn w:val="a8"/>
    <w:uiPriority w:val="99"/>
    <w:qFormat/>
    <w:rsid w:val="00986055"/>
  </w:style>
  <w:style w:type="paragraph" w:customStyle="1" w:styleId="3ff3">
    <w:name w:val="Подзаголовок3"/>
    <w:basedOn w:val="a8"/>
    <w:qFormat/>
    <w:rsid w:val="00986055"/>
    <w:pPr>
      <w:spacing w:before="0" w:beforeAutospacing="0" w:after="0" w:afterAutospacing="0" w:line="312" w:lineRule="auto"/>
    </w:pPr>
    <w:rPr>
      <w:rFonts w:ascii="Arial" w:hAnsi="Arial" w:cs="Arial"/>
      <w:b/>
      <w:bCs/>
      <w:color w:val="000000"/>
      <w:sz w:val="20"/>
      <w:szCs w:val="20"/>
    </w:rPr>
  </w:style>
  <w:style w:type="character" w:customStyle="1" w:styleId="afffffffffd">
    <w:name w:val="Без интервала Знак"/>
    <w:link w:val="afffffffffe"/>
    <w:uiPriority w:val="99"/>
    <w:qFormat/>
    <w:locked/>
    <w:rsid w:val="00986055"/>
    <w:rPr>
      <w:lang w:val="en-US"/>
    </w:rPr>
  </w:style>
  <w:style w:type="paragraph" w:styleId="afffffffffe">
    <w:name w:val="No Spacing"/>
    <w:link w:val="afffffffffd"/>
    <w:uiPriority w:val="99"/>
    <w:qFormat/>
    <w:rsid w:val="00986055"/>
    <w:pPr>
      <w:spacing w:beforeAutospacing="1" w:after="0" w:afterAutospacing="1" w:line="240" w:lineRule="auto"/>
    </w:pPr>
    <w:rPr>
      <w:lang w:val="en-US"/>
    </w:rPr>
  </w:style>
  <w:style w:type="character" w:customStyle="1" w:styleId="affffffffff">
    <w:name w:val="Абзац списка Знак"/>
    <w:link w:val="affffffffff0"/>
    <w:uiPriority w:val="99"/>
    <w:qFormat/>
    <w:locked/>
    <w:rsid w:val="00986055"/>
    <w:rPr>
      <w:sz w:val="24"/>
    </w:rPr>
  </w:style>
  <w:style w:type="paragraph" w:styleId="affffffffff0">
    <w:name w:val="List Paragraph"/>
    <w:basedOn w:val="a8"/>
    <w:link w:val="affffffffff"/>
    <w:uiPriority w:val="99"/>
    <w:qFormat/>
    <w:rsid w:val="00986055"/>
    <w:pPr>
      <w:ind w:left="720"/>
      <w:contextualSpacing/>
    </w:pPr>
    <w:rPr>
      <w:rFonts w:asciiTheme="minorHAnsi" w:eastAsiaTheme="minorHAnsi" w:hAnsiTheme="minorHAnsi" w:cstheme="minorBidi"/>
      <w:szCs w:val="22"/>
      <w:lang w:eastAsia="en-US"/>
    </w:rPr>
  </w:style>
  <w:style w:type="character" w:styleId="affffffffff1">
    <w:name w:val="Placeholder Text"/>
    <w:uiPriority w:val="99"/>
    <w:qFormat/>
    <w:rsid w:val="00986055"/>
    <w:rPr>
      <w:rFonts w:cs="Times New Roman"/>
      <w:color w:val="808080"/>
    </w:rPr>
  </w:style>
  <w:style w:type="character" w:styleId="affffffffff2">
    <w:name w:val="Subtle Emphasis"/>
    <w:uiPriority w:val="99"/>
    <w:qFormat/>
    <w:rsid w:val="00986055"/>
    <w:rPr>
      <w:rFonts w:cs="Times New Roman"/>
      <w:i/>
      <w:color w:val="808080"/>
    </w:rPr>
  </w:style>
  <w:style w:type="character" w:styleId="affffffffff3">
    <w:name w:val="Intense Emphasis"/>
    <w:uiPriority w:val="99"/>
    <w:qFormat/>
    <w:rsid w:val="00986055"/>
    <w:rPr>
      <w:rFonts w:cs="Times New Roman"/>
      <w:b/>
      <w:i/>
      <w:color w:val="4F81BD"/>
    </w:rPr>
  </w:style>
  <w:style w:type="character" w:styleId="affffffffff4">
    <w:name w:val="Subtle Reference"/>
    <w:uiPriority w:val="99"/>
    <w:qFormat/>
    <w:rsid w:val="00986055"/>
    <w:rPr>
      <w:rFonts w:cs="Times New Roman"/>
      <w:smallCaps/>
      <w:color w:val="C0504D"/>
      <w:u w:val="single"/>
    </w:rPr>
  </w:style>
  <w:style w:type="character" w:styleId="affffffffff5">
    <w:name w:val="Intense Reference"/>
    <w:uiPriority w:val="99"/>
    <w:qFormat/>
    <w:rsid w:val="00986055"/>
    <w:rPr>
      <w:rFonts w:cs="Times New Roman"/>
      <w:b/>
      <w:smallCaps/>
      <w:color w:val="C0504D"/>
      <w:spacing w:val="5"/>
      <w:u w:val="single"/>
    </w:rPr>
  </w:style>
  <w:style w:type="character" w:styleId="affffffffff6">
    <w:name w:val="Book Title"/>
    <w:uiPriority w:val="99"/>
    <w:qFormat/>
    <w:rsid w:val="00986055"/>
    <w:rPr>
      <w:rFonts w:cs="Times New Roman"/>
      <w:b/>
      <w:smallCaps/>
      <w:spacing w:val="5"/>
    </w:rPr>
  </w:style>
  <w:style w:type="paragraph" w:styleId="2fff5">
    <w:name w:val="Quote"/>
    <w:basedOn w:val="a8"/>
    <w:next w:val="a8"/>
    <w:link w:val="2fff6"/>
    <w:uiPriority w:val="99"/>
    <w:qFormat/>
    <w:rsid w:val="00986055"/>
    <w:pPr>
      <w:spacing w:before="200" w:after="160"/>
      <w:ind w:left="864" w:right="864"/>
      <w:jc w:val="center"/>
    </w:pPr>
    <w:rPr>
      <w:rFonts w:ascii="Calibri" w:hAnsi="Calibri"/>
      <w:i/>
      <w:color w:val="000000"/>
      <w:szCs w:val="20"/>
    </w:rPr>
  </w:style>
  <w:style w:type="character" w:customStyle="1" w:styleId="2fff6">
    <w:name w:val="Цитата 2 Знак"/>
    <w:basedOn w:val="a9"/>
    <w:link w:val="2fff5"/>
    <w:uiPriority w:val="99"/>
    <w:qFormat/>
    <w:rsid w:val="00986055"/>
    <w:rPr>
      <w:rFonts w:ascii="Calibri" w:eastAsia="Calibri" w:hAnsi="Calibri" w:cs="Times New Roman"/>
      <w:i/>
      <w:color w:val="000000"/>
      <w:sz w:val="24"/>
      <w:szCs w:val="20"/>
    </w:rPr>
  </w:style>
  <w:style w:type="paragraph" w:styleId="affffffffff7">
    <w:name w:val="Intense Quote"/>
    <w:basedOn w:val="a8"/>
    <w:next w:val="a8"/>
    <w:link w:val="affffffffff8"/>
    <w:uiPriority w:val="99"/>
    <w:qFormat/>
    <w:rsid w:val="00986055"/>
    <w:pPr>
      <w:pBdr>
        <w:top w:val="single" w:sz="4" w:space="10" w:color="5B9BD5"/>
        <w:bottom w:val="single" w:sz="4" w:space="10" w:color="5B9BD5"/>
      </w:pBdr>
      <w:spacing w:before="360" w:after="360"/>
      <w:ind w:left="864" w:right="864"/>
      <w:jc w:val="center"/>
    </w:pPr>
    <w:rPr>
      <w:rFonts w:ascii="Calibri" w:hAnsi="Calibri"/>
      <w:b/>
      <w:i/>
      <w:color w:val="4F81BD"/>
      <w:szCs w:val="20"/>
    </w:rPr>
  </w:style>
  <w:style w:type="character" w:customStyle="1" w:styleId="affffffffff8">
    <w:name w:val="Выделенная цитата Знак"/>
    <w:basedOn w:val="a9"/>
    <w:link w:val="affffffffff7"/>
    <w:uiPriority w:val="99"/>
    <w:qFormat/>
    <w:rsid w:val="00986055"/>
    <w:rPr>
      <w:rFonts w:ascii="Calibri" w:eastAsia="Calibri" w:hAnsi="Calibri" w:cs="Times New Roman"/>
      <w:b/>
      <w:i/>
      <w:color w:val="4F81BD"/>
      <w:sz w:val="24"/>
      <w:szCs w:val="20"/>
    </w:rPr>
  </w:style>
  <w:style w:type="paragraph" w:styleId="affffffffff9">
    <w:name w:val="TOC Heading"/>
    <w:basedOn w:val="1c"/>
    <w:next w:val="a8"/>
    <w:uiPriority w:val="99"/>
    <w:qFormat/>
    <w:rsid w:val="00986055"/>
    <w:pPr>
      <w:keepNext/>
      <w:keepLines/>
      <w:spacing w:before="480" w:beforeAutospacing="0" w:after="0" w:afterAutospacing="0"/>
      <w:ind w:left="0"/>
      <w:outlineLvl w:val="9"/>
    </w:pPr>
    <w:rPr>
      <w:rFonts w:ascii="Cambria" w:hAnsi="Cambria" w:cs="Arial"/>
      <w:b/>
      <w:bCs/>
      <w:caps/>
      <w:color w:val="365F91"/>
      <w:kern w:val="32"/>
      <w:sz w:val="28"/>
      <w:szCs w:val="28"/>
    </w:rPr>
  </w:style>
  <w:style w:type="paragraph" w:customStyle="1" w:styleId="6d">
    <w:name w:val="Обычный6"/>
    <w:basedOn w:val="a8"/>
    <w:uiPriority w:val="99"/>
    <w:qFormat/>
    <w:rsid w:val="00986055"/>
  </w:style>
  <w:style w:type="paragraph" w:customStyle="1" w:styleId="3ff4">
    <w:name w:val="Подзаголовок3"/>
    <w:basedOn w:val="a8"/>
    <w:uiPriority w:val="99"/>
    <w:qFormat/>
    <w:rsid w:val="00986055"/>
    <w:pPr>
      <w:spacing w:before="0" w:beforeAutospacing="0" w:after="0" w:afterAutospacing="0" w:line="312" w:lineRule="auto"/>
    </w:pPr>
    <w:rPr>
      <w:rFonts w:ascii="Arial" w:hAnsi="Arial" w:cs="Arial"/>
      <w:b/>
      <w:bCs/>
      <w:color w:val="000000"/>
      <w:sz w:val="20"/>
      <w:szCs w:val="20"/>
    </w:rPr>
  </w:style>
  <w:style w:type="paragraph" w:customStyle="1" w:styleId="3ff5">
    <w:name w:val="3"/>
    <w:basedOn w:val="a8"/>
    <w:next w:val="afff1"/>
    <w:uiPriority w:val="99"/>
    <w:qFormat/>
    <w:rsid w:val="00986055"/>
    <w:pPr>
      <w:spacing w:before="0" w:beforeAutospacing="0" w:after="0" w:afterAutospacing="0"/>
      <w:jc w:val="center"/>
    </w:pPr>
    <w:rPr>
      <w:sz w:val="28"/>
      <w:lang w:val="en-US"/>
    </w:rPr>
  </w:style>
  <w:style w:type="paragraph" w:customStyle="1" w:styleId="77">
    <w:name w:val="Обычный7"/>
    <w:uiPriority w:val="99"/>
    <w:qFormat/>
    <w:rsid w:val="00986055"/>
    <w:pPr>
      <w:widowControl w:val="0"/>
      <w:snapToGrid w:val="0"/>
      <w:spacing w:before="100" w:after="100" w:line="240" w:lineRule="auto"/>
    </w:pPr>
    <w:rPr>
      <w:rFonts w:ascii="Times New Roman" w:eastAsia="Times New Roman" w:hAnsi="Times New Roman" w:cs="Times New Roman"/>
      <w:sz w:val="24"/>
      <w:szCs w:val="20"/>
      <w:lang w:eastAsia="ru-RU"/>
    </w:rPr>
  </w:style>
  <w:style w:type="paragraph" w:customStyle="1" w:styleId="msonormal0">
    <w:name w:val="msonormal"/>
    <w:basedOn w:val="a8"/>
    <w:uiPriority w:val="99"/>
    <w:qFormat/>
    <w:rsid w:val="00986055"/>
    <w:rPr>
      <w:rFonts w:eastAsia="Times New Roman"/>
    </w:rPr>
  </w:style>
  <w:style w:type="character" w:customStyle="1" w:styleId="2fff7">
    <w:name w:val="Заголовок Знак2"/>
    <w:uiPriority w:val="99"/>
    <w:qFormat/>
    <w:locked/>
    <w:rsid w:val="00986055"/>
    <w:rPr>
      <w:rFonts w:ascii="Times New Roman" w:hAnsi="Times New Roman" w:cs="Times New Roman" w:hint="default"/>
      <w:sz w:val="24"/>
      <w:szCs w:val="24"/>
      <w:lang w:val="en-US"/>
    </w:rPr>
  </w:style>
  <w:style w:type="character" w:customStyle="1" w:styleId="229">
    <w:name w:val="Цитата 2 Знак2"/>
    <w:uiPriority w:val="99"/>
    <w:rsid w:val="00986055"/>
    <w:rPr>
      <w:rFonts w:ascii="Times New Roman" w:hAnsi="Times New Roman"/>
      <w:i/>
      <w:iCs/>
      <w:color w:val="000000"/>
      <w:sz w:val="24"/>
      <w:szCs w:val="24"/>
    </w:rPr>
  </w:style>
  <w:style w:type="character" w:customStyle="1" w:styleId="2fff8">
    <w:name w:val="Выделенная цитата Знак2"/>
    <w:uiPriority w:val="99"/>
    <w:rsid w:val="00986055"/>
    <w:rPr>
      <w:rFonts w:ascii="Times New Roman" w:hAnsi="Times New Roman"/>
      <w:b/>
      <w:bCs/>
      <w:i/>
      <w:iCs/>
      <w:color w:val="4F81BD"/>
      <w:sz w:val="24"/>
      <w:szCs w:val="24"/>
    </w:rPr>
  </w:style>
  <w:style w:type="table" w:customStyle="1" w:styleId="2fff9">
    <w:name w:val="Сетка таблицы2"/>
    <w:basedOn w:val="aa"/>
    <w:uiPriority w:val="99"/>
    <w:rsid w:val="00986055"/>
    <w:pPr>
      <w:widowControl w:val="0"/>
      <w:spacing w:after="0" w:line="240" w:lineRule="atLeas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f1">
    <w:name w:val="Заголовок Знак4"/>
    <w:locked/>
    <w:rsid w:val="00986055"/>
    <w:rPr>
      <w:rFonts w:ascii="Times New Roman" w:eastAsia="Calibri" w:hAnsi="Times New Roman" w:cs="Times New Roman"/>
      <w:sz w:val="24"/>
      <w:szCs w:val="20"/>
      <w:lang w:val="en-US" w:eastAsia="ru-RU"/>
    </w:rPr>
  </w:style>
  <w:style w:type="character" w:customStyle="1" w:styleId="CommentSubjectChar">
    <w:name w:val="Comment Subject Char"/>
    <w:uiPriority w:val="99"/>
    <w:qFormat/>
    <w:locked/>
    <w:rsid w:val="00986055"/>
    <w:rPr>
      <w:rFonts w:ascii="Times New Roman" w:eastAsia="Calibri" w:hAnsi="Times New Roman" w:cs="Times New Roman"/>
      <w:b/>
      <w:sz w:val="20"/>
      <w:szCs w:val="20"/>
      <w:lang w:eastAsia="ru-RU"/>
    </w:rPr>
  </w:style>
  <w:style w:type="character" w:customStyle="1" w:styleId="z-TopofFormChar">
    <w:name w:val="z-Top of Form Char"/>
    <w:uiPriority w:val="99"/>
    <w:locked/>
    <w:rsid w:val="00986055"/>
    <w:rPr>
      <w:rFonts w:ascii="Arial" w:hAnsi="Arial" w:cs="Arial"/>
      <w:b/>
      <w:sz w:val="20"/>
    </w:rPr>
  </w:style>
  <w:style w:type="character" w:customStyle="1" w:styleId="z-BottomofFormChar">
    <w:name w:val="z-Bottom of Form Char"/>
    <w:uiPriority w:val="99"/>
    <w:locked/>
    <w:rsid w:val="00986055"/>
    <w:rPr>
      <w:rFonts w:ascii="Arial" w:hAnsi="Arial" w:cs="Arial"/>
      <w:vanish/>
      <w:sz w:val="16"/>
      <w:lang w:eastAsia="ru-RU"/>
    </w:rPr>
  </w:style>
  <w:style w:type="character" w:customStyle="1" w:styleId="252">
    <w:name w:val="Знак Знак252"/>
    <w:uiPriority w:val="99"/>
    <w:qFormat/>
    <w:locked/>
    <w:rsid w:val="00986055"/>
    <w:rPr>
      <w:rFonts w:ascii="Times New Roman" w:hAnsi="Times New Roman"/>
      <w:b/>
      <w:sz w:val="28"/>
    </w:rPr>
  </w:style>
  <w:style w:type="character" w:customStyle="1" w:styleId="2220">
    <w:name w:val="Знак Знак222"/>
    <w:uiPriority w:val="99"/>
    <w:qFormat/>
    <w:locked/>
    <w:rsid w:val="00986055"/>
    <w:rPr>
      <w:rFonts w:ascii="Times New Roman" w:hAnsi="Times New Roman"/>
      <w:sz w:val="20"/>
      <w:lang w:eastAsia="ru-RU"/>
    </w:rPr>
  </w:style>
  <w:style w:type="character" w:customStyle="1" w:styleId="2113">
    <w:name w:val="Знак Знак211"/>
    <w:uiPriority w:val="99"/>
    <w:qFormat/>
    <w:locked/>
    <w:rsid w:val="00986055"/>
    <w:rPr>
      <w:rFonts w:ascii="Calibri" w:hAnsi="Calibri"/>
      <w:i/>
      <w:sz w:val="24"/>
    </w:rPr>
  </w:style>
  <w:style w:type="character" w:customStyle="1" w:styleId="202">
    <w:name w:val="Знак Знак202"/>
    <w:uiPriority w:val="99"/>
    <w:qFormat/>
    <w:locked/>
    <w:rsid w:val="00986055"/>
    <w:rPr>
      <w:rFonts w:ascii="Arial" w:hAnsi="Arial"/>
      <w:lang w:eastAsia="ru-RU"/>
    </w:rPr>
  </w:style>
  <w:style w:type="character" w:customStyle="1" w:styleId="3210">
    <w:name w:val="Знак3 Знак Знак Знак21"/>
    <w:aliases w:val="Текст сноски Знак26,Текст сноски Знак1 Знак16,Текст сноски Знак Знак Знак17,Текст сноски Знак Знак Знак Знак Знак8,Текст сноски Знак Знак Знак Знак Знак Знак Знак8,Текст сноски Знак Знак Знак Знак Знак Знак Знак Знак Знак Знак8"/>
    <w:uiPriority w:val="99"/>
    <w:qFormat/>
    <w:locked/>
    <w:rsid w:val="00986055"/>
    <w:rPr>
      <w:rFonts w:ascii="Arial" w:hAnsi="Arial"/>
      <w:b/>
      <w:kern w:val="32"/>
      <w:sz w:val="32"/>
    </w:rPr>
  </w:style>
  <w:style w:type="character" w:customStyle="1" w:styleId="233">
    <w:name w:val="Знак2 Знак Знак3"/>
    <w:uiPriority w:val="99"/>
    <w:qFormat/>
    <w:locked/>
    <w:rsid w:val="00986055"/>
    <w:rPr>
      <w:rFonts w:ascii="Arial" w:hAnsi="Arial"/>
      <w:b/>
      <w:sz w:val="26"/>
    </w:rPr>
  </w:style>
  <w:style w:type="character" w:customStyle="1" w:styleId="533">
    <w:name w:val="Знак5 Знак Знак3"/>
    <w:uiPriority w:val="99"/>
    <w:qFormat/>
    <w:locked/>
    <w:rsid w:val="00986055"/>
    <w:rPr>
      <w:rFonts w:ascii="Times New Roman" w:hAnsi="Times New Roman"/>
      <w:sz w:val="16"/>
    </w:rPr>
  </w:style>
  <w:style w:type="character" w:customStyle="1" w:styleId="192">
    <w:name w:val="Знак Знак192"/>
    <w:uiPriority w:val="99"/>
    <w:qFormat/>
    <w:locked/>
    <w:rsid w:val="00986055"/>
    <w:rPr>
      <w:rFonts w:ascii="Calibri" w:hAnsi="Calibri"/>
      <w:sz w:val="16"/>
    </w:rPr>
  </w:style>
  <w:style w:type="character" w:customStyle="1" w:styleId="Heading123">
    <w:name w:val="Heading 12 Знак Знак3"/>
    <w:uiPriority w:val="99"/>
    <w:locked/>
    <w:rsid w:val="00986055"/>
    <w:rPr>
      <w:rFonts w:ascii="Courier New" w:hAnsi="Courier New"/>
      <w:sz w:val="20"/>
    </w:rPr>
  </w:style>
  <w:style w:type="character" w:customStyle="1" w:styleId="182">
    <w:name w:val="Знак Знак182"/>
    <w:uiPriority w:val="99"/>
    <w:qFormat/>
    <w:locked/>
    <w:rsid w:val="00986055"/>
    <w:rPr>
      <w:rFonts w:ascii="Times New Roman" w:hAnsi="Times New Roman"/>
      <w:sz w:val="24"/>
    </w:rPr>
  </w:style>
  <w:style w:type="character" w:customStyle="1" w:styleId="1ffffff9">
    <w:name w:val="Текст сноски Знак1 Знак"/>
    <w:aliases w:val="Текст сноски Знак Знак Знак,Знак3 Знак Знак Знак,Текст сноски Знак Знак Знак Знак Знак1,Текст сноски Знак Знак Знак Знак Знак Знак Знак1,Текст сноски Знак Знак Знак Знак Знак Знак Знак Знак Знак Знак1,сноска Знак Знак1"/>
    <w:uiPriority w:val="99"/>
    <w:locked/>
    <w:rsid w:val="00986055"/>
    <w:rPr>
      <w:rFonts w:ascii="Courier New" w:hAnsi="Courier New"/>
      <w:color w:val="000000"/>
      <w:sz w:val="24"/>
    </w:rPr>
  </w:style>
  <w:style w:type="character" w:customStyle="1" w:styleId="152">
    <w:name w:val="Знак1 Знак Знак5"/>
    <w:uiPriority w:val="99"/>
    <w:locked/>
    <w:rsid w:val="00986055"/>
    <w:rPr>
      <w:rFonts w:ascii="Times New Roman" w:hAnsi="Times New Roman"/>
      <w:sz w:val="24"/>
    </w:rPr>
  </w:style>
  <w:style w:type="character" w:customStyle="1" w:styleId="172">
    <w:name w:val="Знак Знак172"/>
    <w:uiPriority w:val="99"/>
    <w:qFormat/>
    <w:locked/>
    <w:rsid w:val="00986055"/>
    <w:rPr>
      <w:rFonts w:ascii="Times New Roman" w:hAnsi="Times New Roman"/>
      <w:sz w:val="24"/>
    </w:rPr>
  </w:style>
  <w:style w:type="character" w:customStyle="1" w:styleId="163">
    <w:name w:val="Знак Знак163"/>
    <w:uiPriority w:val="99"/>
    <w:qFormat/>
    <w:locked/>
    <w:rsid w:val="00986055"/>
    <w:rPr>
      <w:rFonts w:ascii="Times New Roman" w:hAnsi="Times New Roman"/>
      <w:sz w:val="24"/>
    </w:rPr>
  </w:style>
  <w:style w:type="character" w:customStyle="1" w:styleId="1520">
    <w:name w:val="Знак Знак152"/>
    <w:uiPriority w:val="99"/>
    <w:qFormat/>
    <w:locked/>
    <w:rsid w:val="00986055"/>
    <w:rPr>
      <w:rFonts w:ascii="Tahoma" w:hAnsi="Tahoma"/>
      <w:sz w:val="20"/>
      <w:shd w:val="clear" w:color="auto" w:fill="000080"/>
    </w:rPr>
  </w:style>
  <w:style w:type="character" w:customStyle="1" w:styleId="1420">
    <w:name w:val="Знак Знак142"/>
    <w:uiPriority w:val="99"/>
    <w:qFormat/>
    <w:locked/>
    <w:rsid w:val="00986055"/>
    <w:rPr>
      <w:rFonts w:ascii="Times New Roman" w:hAnsi="Times New Roman"/>
      <w:sz w:val="24"/>
    </w:rPr>
  </w:style>
  <w:style w:type="character" w:customStyle="1" w:styleId="1310">
    <w:name w:val="Знак Знак131"/>
    <w:uiPriority w:val="99"/>
    <w:qFormat/>
    <w:locked/>
    <w:rsid w:val="00986055"/>
    <w:rPr>
      <w:rFonts w:ascii="Times New Roman" w:hAnsi="Times New Roman"/>
      <w:sz w:val="24"/>
      <w:lang w:val="en-US"/>
    </w:rPr>
  </w:style>
  <w:style w:type="character" w:customStyle="1" w:styleId="1111">
    <w:name w:val="Знак Знак111"/>
    <w:uiPriority w:val="99"/>
    <w:qFormat/>
    <w:locked/>
    <w:rsid w:val="00986055"/>
    <w:rPr>
      <w:sz w:val="16"/>
    </w:rPr>
  </w:style>
  <w:style w:type="character" w:customStyle="1" w:styleId="1211">
    <w:name w:val="Знак Знак121"/>
    <w:uiPriority w:val="99"/>
    <w:qFormat/>
    <w:locked/>
    <w:rsid w:val="00986055"/>
    <w:rPr>
      <w:rFonts w:ascii="Times New Roman" w:hAnsi="Times New Roman"/>
      <w:sz w:val="20"/>
      <w:lang w:eastAsia="ru-RU"/>
    </w:rPr>
  </w:style>
  <w:style w:type="character" w:customStyle="1" w:styleId="912">
    <w:name w:val="Знак Знак91"/>
    <w:uiPriority w:val="99"/>
    <w:qFormat/>
    <w:locked/>
    <w:rsid w:val="00986055"/>
    <w:rPr>
      <w:rFonts w:ascii="Times New Roman" w:hAnsi="Times New Roman"/>
      <w:sz w:val="24"/>
    </w:rPr>
  </w:style>
  <w:style w:type="character" w:customStyle="1" w:styleId="813">
    <w:name w:val="Знак Знак81"/>
    <w:uiPriority w:val="99"/>
    <w:locked/>
    <w:rsid w:val="00986055"/>
    <w:rPr>
      <w:rFonts w:ascii="PragmaticaCTT" w:hAnsi="PragmaticaCTT"/>
      <w:b/>
      <w:sz w:val="24"/>
      <w:lang w:eastAsia="ru-RU"/>
    </w:rPr>
  </w:style>
  <w:style w:type="character" w:customStyle="1" w:styleId="761">
    <w:name w:val="Знак Знак76"/>
    <w:uiPriority w:val="99"/>
    <w:qFormat/>
    <w:locked/>
    <w:rsid w:val="00986055"/>
    <w:rPr>
      <w:rFonts w:ascii="Times New Roman" w:hAnsi="Times New Roman"/>
      <w:sz w:val="24"/>
    </w:rPr>
  </w:style>
  <w:style w:type="character" w:customStyle="1" w:styleId="6120">
    <w:name w:val="Знак Знак612"/>
    <w:uiPriority w:val="99"/>
    <w:qFormat/>
    <w:locked/>
    <w:rsid w:val="00986055"/>
    <w:rPr>
      <w:rFonts w:ascii="Tahoma" w:hAnsi="Tahoma"/>
      <w:sz w:val="16"/>
      <w:lang w:eastAsia="ru-RU"/>
    </w:rPr>
  </w:style>
  <w:style w:type="character" w:customStyle="1" w:styleId="5100">
    <w:name w:val="Знак Знак510"/>
    <w:uiPriority w:val="99"/>
    <w:locked/>
    <w:rsid w:val="00986055"/>
    <w:rPr>
      <w:rFonts w:ascii="Courier New" w:hAnsi="Courier New"/>
      <w:sz w:val="20"/>
      <w:lang w:eastAsia="ru-RU"/>
    </w:rPr>
  </w:style>
  <w:style w:type="character" w:customStyle="1" w:styleId="4100">
    <w:name w:val="Знак Знак410"/>
    <w:uiPriority w:val="99"/>
    <w:locked/>
    <w:rsid w:val="00986055"/>
    <w:rPr>
      <w:i/>
      <w:sz w:val="24"/>
      <w:lang w:eastAsia="ru-RU"/>
    </w:rPr>
  </w:style>
  <w:style w:type="character" w:customStyle="1" w:styleId="2101">
    <w:name w:val="Знак Знак210"/>
    <w:uiPriority w:val="99"/>
    <w:locked/>
    <w:rsid w:val="00986055"/>
    <w:rPr>
      <w:rFonts w:ascii="Arial" w:hAnsi="Arial"/>
      <w:vanish/>
      <w:sz w:val="16"/>
      <w:lang w:eastAsia="ru-RU"/>
    </w:rPr>
  </w:style>
  <w:style w:type="character" w:customStyle="1" w:styleId="751">
    <w:name w:val="Знак Знак75"/>
    <w:uiPriority w:val="99"/>
    <w:locked/>
    <w:rsid w:val="00986055"/>
    <w:rPr>
      <w:rFonts w:ascii="Times New Roman" w:hAnsi="Times New Roman"/>
      <w:color w:val="000000"/>
      <w:sz w:val="20"/>
    </w:rPr>
  </w:style>
  <w:style w:type="character" w:customStyle="1" w:styleId="Heading122">
    <w:name w:val="Heading 12 Знак Знак2"/>
    <w:uiPriority w:val="99"/>
    <w:qFormat/>
    <w:rsid w:val="00986055"/>
    <w:rPr>
      <w:rFonts w:ascii="Courier New" w:hAnsi="Courier New"/>
    </w:rPr>
  </w:style>
  <w:style w:type="character" w:customStyle="1" w:styleId="21f5">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uiPriority w:val="99"/>
    <w:qFormat/>
    <w:rsid w:val="00986055"/>
  </w:style>
  <w:style w:type="character" w:customStyle="1" w:styleId="173">
    <w:name w:val="Тема примечания Знак17"/>
    <w:uiPriority w:val="99"/>
    <w:semiHidden/>
    <w:qFormat/>
    <w:rsid w:val="00986055"/>
    <w:rPr>
      <w:b/>
      <w:lang w:val="ru-RU" w:eastAsia="ru-RU"/>
    </w:rPr>
  </w:style>
  <w:style w:type="character" w:customStyle="1" w:styleId="164">
    <w:name w:val="Тема примечания Знак16"/>
    <w:uiPriority w:val="99"/>
    <w:semiHidden/>
    <w:qFormat/>
    <w:rsid w:val="00986055"/>
    <w:rPr>
      <w:b/>
      <w:lang w:val="ru-RU" w:eastAsia="ru-RU"/>
    </w:rPr>
  </w:style>
  <w:style w:type="character" w:customStyle="1" w:styleId="153">
    <w:name w:val="Тема примечания Знак15"/>
    <w:uiPriority w:val="99"/>
    <w:qFormat/>
    <w:rsid w:val="00986055"/>
    <w:rPr>
      <w:b/>
      <w:lang w:val="ru-RU" w:eastAsia="ru-RU"/>
    </w:rPr>
  </w:style>
  <w:style w:type="character" w:customStyle="1" w:styleId="148">
    <w:name w:val="Тема примечания Знак14"/>
    <w:uiPriority w:val="99"/>
    <w:semiHidden/>
    <w:qFormat/>
    <w:rsid w:val="00986055"/>
    <w:rPr>
      <w:b/>
      <w:lang w:val="ru-RU" w:eastAsia="ru-RU"/>
    </w:rPr>
  </w:style>
  <w:style w:type="character" w:customStyle="1" w:styleId="138">
    <w:name w:val="Тема примечания Знак13"/>
    <w:uiPriority w:val="99"/>
    <w:semiHidden/>
    <w:qFormat/>
    <w:rsid w:val="00986055"/>
    <w:rPr>
      <w:b/>
      <w:lang w:val="ru-RU" w:eastAsia="ru-RU"/>
    </w:rPr>
  </w:style>
  <w:style w:type="character" w:customStyle="1" w:styleId="12c">
    <w:name w:val="Тема примечания Знак12"/>
    <w:uiPriority w:val="99"/>
    <w:qFormat/>
    <w:rsid w:val="00986055"/>
    <w:rPr>
      <w:b/>
      <w:lang w:val="ru-RU" w:eastAsia="ru-RU"/>
    </w:rPr>
  </w:style>
  <w:style w:type="character" w:customStyle="1" w:styleId="11f0">
    <w:name w:val="Тема примечания Знак11"/>
    <w:uiPriority w:val="99"/>
    <w:qFormat/>
    <w:rsid w:val="00986055"/>
    <w:rPr>
      <w:b/>
      <w:lang w:val="ru-RU" w:eastAsia="ru-RU"/>
    </w:rPr>
  </w:style>
  <w:style w:type="character" w:customStyle="1" w:styleId="HTML17">
    <w:name w:val="Адрес HTML Знак17"/>
    <w:uiPriority w:val="99"/>
    <w:semiHidden/>
    <w:qFormat/>
    <w:rsid w:val="00986055"/>
    <w:rPr>
      <w:i/>
      <w:sz w:val="24"/>
    </w:rPr>
  </w:style>
  <w:style w:type="character" w:customStyle="1" w:styleId="HTML16">
    <w:name w:val="Адрес HTML Знак16"/>
    <w:uiPriority w:val="99"/>
    <w:semiHidden/>
    <w:qFormat/>
    <w:rsid w:val="00986055"/>
    <w:rPr>
      <w:i/>
      <w:sz w:val="24"/>
    </w:rPr>
  </w:style>
  <w:style w:type="character" w:customStyle="1" w:styleId="HTML15">
    <w:name w:val="Адрес HTML Знак15"/>
    <w:uiPriority w:val="99"/>
    <w:qFormat/>
    <w:rsid w:val="00986055"/>
    <w:rPr>
      <w:i/>
      <w:sz w:val="24"/>
    </w:rPr>
  </w:style>
  <w:style w:type="character" w:customStyle="1" w:styleId="HTML14">
    <w:name w:val="Адрес HTML Знак14"/>
    <w:uiPriority w:val="99"/>
    <w:qFormat/>
    <w:rsid w:val="00986055"/>
    <w:rPr>
      <w:i/>
      <w:sz w:val="24"/>
    </w:rPr>
  </w:style>
  <w:style w:type="character" w:customStyle="1" w:styleId="HTML13">
    <w:name w:val="Адрес HTML Знак13"/>
    <w:uiPriority w:val="99"/>
    <w:semiHidden/>
    <w:qFormat/>
    <w:rsid w:val="00986055"/>
    <w:rPr>
      <w:i/>
      <w:sz w:val="24"/>
    </w:rPr>
  </w:style>
  <w:style w:type="character" w:customStyle="1" w:styleId="HTML120">
    <w:name w:val="Адрес HTML Знак12"/>
    <w:uiPriority w:val="99"/>
    <w:qFormat/>
    <w:rsid w:val="00986055"/>
    <w:rPr>
      <w:i/>
      <w:sz w:val="22"/>
    </w:rPr>
  </w:style>
  <w:style w:type="character" w:customStyle="1" w:styleId="174">
    <w:name w:val="Выделенная цитата Знак17"/>
    <w:uiPriority w:val="99"/>
    <w:qFormat/>
    <w:rsid w:val="00986055"/>
    <w:rPr>
      <w:i/>
      <w:color w:val="4472C4"/>
      <w:sz w:val="24"/>
    </w:rPr>
  </w:style>
  <w:style w:type="character" w:customStyle="1" w:styleId="165">
    <w:name w:val="Выделенная цитата Знак16"/>
    <w:uiPriority w:val="99"/>
    <w:qFormat/>
    <w:rsid w:val="00986055"/>
    <w:rPr>
      <w:i/>
      <w:color w:val="4472C4"/>
      <w:sz w:val="24"/>
    </w:rPr>
  </w:style>
  <w:style w:type="character" w:customStyle="1" w:styleId="154">
    <w:name w:val="Выделенная цитата Знак15"/>
    <w:uiPriority w:val="99"/>
    <w:qFormat/>
    <w:rsid w:val="00986055"/>
    <w:rPr>
      <w:i/>
      <w:color w:val="4472C4"/>
      <w:sz w:val="24"/>
    </w:rPr>
  </w:style>
  <w:style w:type="character" w:customStyle="1" w:styleId="149">
    <w:name w:val="Выделенная цитата Знак14"/>
    <w:uiPriority w:val="99"/>
    <w:qFormat/>
    <w:rsid w:val="00986055"/>
    <w:rPr>
      <w:i/>
      <w:color w:val="4472C4"/>
      <w:sz w:val="24"/>
    </w:rPr>
  </w:style>
  <w:style w:type="character" w:customStyle="1" w:styleId="139">
    <w:name w:val="Выделенная цитата Знак13"/>
    <w:uiPriority w:val="99"/>
    <w:qFormat/>
    <w:rsid w:val="00986055"/>
    <w:rPr>
      <w:i/>
      <w:color w:val="4472C4"/>
      <w:sz w:val="24"/>
    </w:rPr>
  </w:style>
  <w:style w:type="character" w:customStyle="1" w:styleId="12d">
    <w:name w:val="Выделенная цитата Знак12"/>
    <w:uiPriority w:val="99"/>
    <w:qFormat/>
    <w:rsid w:val="00986055"/>
    <w:rPr>
      <w:i/>
      <w:color w:val="4472C4"/>
      <w:sz w:val="24"/>
    </w:rPr>
  </w:style>
  <w:style w:type="character" w:customStyle="1" w:styleId="HTML110">
    <w:name w:val="Адрес HTML Знак11"/>
    <w:uiPriority w:val="99"/>
    <w:qFormat/>
    <w:rsid w:val="00986055"/>
    <w:rPr>
      <w:rFonts w:ascii="Times New Roman" w:hAnsi="Times New Roman"/>
      <w:i/>
      <w:sz w:val="24"/>
    </w:rPr>
  </w:style>
  <w:style w:type="character" w:customStyle="1" w:styleId="3112">
    <w:name w:val="Знак3 Знак Знак11"/>
    <w:aliases w:val="Знак3 Знак Знак Знак12"/>
    <w:uiPriority w:val="99"/>
    <w:qFormat/>
    <w:locked/>
    <w:rsid w:val="00986055"/>
    <w:rPr>
      <w:rFonts w:ascii="Arial" w:hAnsi="Arial"/>
      <w:b/>
      <w:i/>
      <w:sz w:val="28"/>
      <w:lang w:val="ru-RU" w:eastAsia="en-US"/>
    </w:rPr>
  </w:style>
  <w:style w:type="character" w:customStyle="1" w:styleId="11f1">
    <w:name w:val="Выделенная цитата Знак11"/>
    <w:uiPriority w:val="99"/>
    <w:qFormat/>
    <w:rsid w:val="00986055"/>
    <w:rPr>
      <w:b/>
      <w:i/>
      <w:color w:val="4F81BD"/>
      <w:sz w:val="24"/>
    </w:rPr>
  </w:style>
  <w:style w:type="character" w:customStyle="1" w:styleId="2114">
    <w:name w:val="Цитата 2 Знак11"/>
    <w:uiPriority w:val="99"/>
    <w:qFormat/>
    <w:rsid w:val="00986055"/>
    <w:rPr>
      <w:i/>
      <w:color w:val="404040"/>
      <w:sz w:val="24"/>
    </w:rPr>
  </w:style>
  <w:style w:type="character" w:customStyle="1" w:styleId="UnresolvedMention">
    <w:name w:val="Unresolved Mention"/>
    <w:uiPriority w:val="99"/>
    <w:semiHidden/>
    <w:qFormat/>
    <w:rsid w:val="00986055"/>
    <w:rPr>
      <w:color w:val="605E5C"/>
      <w:shd w:val="clear" w:color="auto" w:fill="E1DFDD"/>
    </w:rPr>
  </w:style>
  <w:style w:type="character" w:customStyle="1" w:styleId="234">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uiPriority w:val="99"/>
    <w:semiHidden/>
    <w:qFormat/>
    <w:rsid w:val="00986055"/>
  </w:style>
  <w:style w:type="character" w:customStyle="1" w:styleId="22a">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uiPriority w:val="99"/>
    <w:semiHidden/>
    <w:qFormat/>
    <w:rsid w:val="00986055"/>
  </w:style>
  <w:style w:type="character" w:customStyle="1" w:styleId="193">
    <w:name w:val="Тема примечания Знак19"/>
    <w:uiPriority w:val="99"/>
    <w:qFormat/>
    <w:rsid w:val="00986055"/>
    <w:rPr>
      <w:b/>
      <w:lang w:val="ru-RU" w:eastAsia="ru-RU"/>
    </w:rPr>
  </w:style>
  <w:style w:type="character" w:customStyle="1" w:styleId="183">
    <w:name w:val="Тема примечания Знак18"/>
    <w:uiPriority w:val="99"/>
    <w:semiHidden/>
    <w:qFormat/>
    <w:rsid w:val="00986055"/>
    <w:rPr>
      <w:b/>
      <w:lang w:val="ru-RU" w:eastAsia="ru-RU"/>
    </w:rPr>
  </w:style>
  <w:style w:type="character" w:customStyle="1" w:styleId="HTML19">
    <w:name w:val="Адрес HTML Знак19"/>
    <w:uiPriority w:val="99"/>
    <w:qFormat/>
    <w:rsid w:val="00986055"/>
    <w:rPr>
      <w:i/>
      <w:sz w:val="24"/>
    </w:rPr>
  </w:style>
  <w:style w:type="character" w:customStyle="1" w:styleId="HTML18">
    <w:name w:val="Адрес HTML Знак18"/>
    <w:uiPriority w:val="99"/>
    <w:semiHidden/>
    <w:qFormat/>
    <w:rsid w:val="00986055"/>
    <w:rPr>
      <w:i/>
      <w:sz w:val="24"/>
    </w:rPr>
  </w:style>
  <w:style w:type="character" w:customStyle="1" w:styleId="1220">
    <w:name w:val="Знак1 Знак Знак22"/>
    <w:uiPriority w:val="99"/>
    <w:qFormat/>
    <w:locked/>
    <w:rsid w:val="00986055"/>
    <w:rPr>
      <w:sz w:val="24"/>
    </w:rPr>
  </w:style>
  <w:style w:type="character" w:customStyle="1" w:styleId="194">
    <w:name w:val="Выделенная цитата Знак19"/>
    <w:uiPriority w:val="99"/>
    <w:qFormat/>
    <w:rsid w:val="00986055"/>
    <w:rPr>
      <w:i/>
      <w:color w:val="4472C4"/>
      <w:sz w:val="24"/>
    </w:rPr>
  </w:style>
  <w:style w:type="character" w:customStyle="1" w:styleId="184">
    <w:name w:val="Выделенная цитата Знак18"/>
    <w:uiPriority w:val="99"/>
    <w:qFormat/>
    <w:rsid w:val="00986055"/>
    <w:rPr>
      <w:i/>
      <w:color w:val="4472C4"/>
      <w:sz w:val="24"/>
    </w:rPr>
  </w:style>
  <w:style w:type="paragraph" w:customStyle="1" w:styleId="3ff6">
    <w:name w:val="Знак Знак Знак Знак Знак Знак3"/>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02">
    <w:name w:val="Знак Знак102"/>
    <w:uiPriority w:val="99"/>
    <w:qFormat/>
    <w:locked/>
    <w:rsid w:val="00986055"/>
    <w:rPr>
      <w:sz w:val="16"/>
      <w:lang w:val="ru-RU" w:eastAsia="ru-RU"/>
    </w:rPr>
  </w:style>
  <w:style w:type="character" w:customStyle="1" w:styleId="4f2">
    <w:name w:val="Знак Знак Знак4"/>
    <w:uiPriority w:val="99"/>
    <w:qFormat/>
    <w:rsid w:val="00986055"/>
    <w:rPr>
      <w:rFonts w:ascii="Times New Roman" w:hAnsi="Times New Roman"/>
      <w:b/>
      <w:caps/>
      <w:sz w:val="28"/>
    </w:rPr>
  </w:style>
  <w:style w:type="character" w:customStyle="1" w:styleId="4120">
    <w:name w:val="Знак Знак412"/>
    <w:uiPriority w:val="99"/>
    <w:qFormat/>
    <w:locked/>
    <w:rsid w:val="00986055"/>
    <w:rPr>
      <w:rFonts w:ascii="Arial" w:hAnsi="Arial"/>
      <w:b/>
      <w:i/>
      <w:sz w:val="28"/>
      <w:lang w:val="ru-RU" w:eastAsia="en-US"/>
    </w:rPr>
  </w:style>
  <w:style w:type="paragraph" w:customStyle="1" w:styleId="4f3">
    <w:name w:val="Знак Знак Знак Знак Знак Знак Знак Знак Знак Знак Знак Знак Знак4"/>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25">
    <w:name w:val="Знак32"/>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20">
    <w:name w:val="Знак Знак532"/>
    <w:uiPriority w:val="99"/>
    <w:qFormat/>
    <w:locked/>
    <w:rsid w:val="00986055"/>
    <w:rPr>
      <w:b/>
      <w:caps/>
      <w:sz w:val="24"/>
      <w:lang w:val="ru-RU" w:eastAsia="ru-RU"/>
    </w:rPr>
  </w:style>
  <w:style w:type="character" w:customStyle="1" w:styleId="2fffa">
    <w:name w:val="Без интервала Знак2"/>
    <w:uiPriority w:val="99"/>
    <w:qFormat/>
    <w:locked/>
    <w:rsid w:val="00986055"/>
    <w:rPr>
      <w:sz w:val="24"/>
      <w:lang w:eastAsia="en-US"/>
    </w:rPr>
  </w:style>
  <w:style w:type="character" w:customStyle="1" w:styleId="1120">
    <w:name w:val="Знак1 Знак Знак12"/>
    <w:uiPriority w:val="99"/>
    <w:qFormat/>
    <w:locked/>
    <w:rsid w:val="00986055"/>
    <w:rPr>
      <w:rFonts w:ascii="Times New Roman" w:hAnsi="Times New Roman"/>
      <w:sz w:val="24"/>
      <w:lang w:eastAsia="ru-RU"/>
    </w:rPr>
  </w:style>
  <w:style w:type="character" w:customStyle="1" w:styleId="462">
    <w:name w:val="Знак Знак462"/>
    <w:uiPriority w:val="99"/>
    <w:qFormat/>
    <w:locked/>
    <w:rsid w:val="00986055"/>
    <w:rPr>
      <w:b/>
      <w:sz w:val="27"/>
      <w:lang w:val="ru-RU" w:eastAsia="ru-RU"/>
    </w:rPr>
  </w:style>
  <w:style w:type="character" w:customStyle="1" w:styleId="482">
    <w:name w:val="Знак Знак482"/>
    <w:uiPriority w:val="99"/>
    <w:qFormat/>
    <w:locked/>
    <w:rsid w:val="00986055"/>
    <w:rPr>
      <w:b/>
      <w:sz w:val="27"/>
      <w:lang w:val="ru-RU" w:eastAsia="ru-RU"/>
    </w:rPr>
  </w:style>
  <w:style w:type="character" w:customStyle="1" w:styleId="442">
    <w:name w:val="Знак Знак442"/>
    <w:uiPriority w:val="99"/>
    <w:qFormat/>
    <w:locked/>
    <w:rsid w:val="00986055"/>
    <w:rPr>
      <w:sz w:val="24"/>
    </w:rPr>
  </w:style>
  <w:style w:type="character" w:customStyle="1" w:styleId="5120">
    <w:name w:val="Знак Знак512"/>
    <w:uiPriority w:val="99"/>
    <w:qFormat/>
    <w:locked/>
    <w:rsid w:val="00986055"/>
    <w:rPr>
      <w:b/>
      <w:sz w:val="27"/>
      <w:lang w:val="ru-RU" w:eastAsia="ru-RU"/>
    </w:rPr>
  </w:style>
  <w:style w:type="character" w:customStyle="1" w:styleId="432">
    <w:name w:val="Знак Знак432"/>
    <w:uiPriority w:val="99"/>
    <w:qFormat/>
    <w:locked/>
    <w:rsid w:val="00986055"/>
    <w:rPr>
      <w:color w:val="000000"/>
      <w:sz w:val="24"/>
      <w:lang w:eastAsia="ru-RU"/>
    </w:rPr>
  </w:style>
  <w:style w:type="character" w:customStyle="1" w:styleId="4220">
    <w:name w:val="Знак Знак422"/>
    <w:uiPriority w:val="99"/>
    <w:qFormat/>
    <w:rsid w:val="00986055"/>
    <w:rPr>
      <w:rFonts w:ascii="Times New Roman" w:hAnsi="Times New Roman"/>
      <w:sz w:val="16"/>
    </w:rPr>
  </w:style>
  <w:style w:type="character" w:customStyle="1" w:styleId="492">
    <w:name w:val="Знак Знак492"/>
    <w:uiPriority w:val="99"/>
    <w:qFormat/>
    <w:rsid w:val="00986055"/>
    <w:rPr>
      <w:rFonts w:ascii="Times New Roman" w:hAnsi="Times New Roman"/>
      <w:b/>
      <w:caps/>
      <w:sz w:val="24"/>
      <w:lang w:eastAsia="ru-RU"/>
    </w:rPr>
  </w:style>
  <w:style w:type="character" w:customStyle="1" w:styleId="472">
    <w:name w:val="Знак Знак472"/>
    <w:uiPriority w:val="99"/>
    <w:qFormat/>
    <w:rsid w:val="00986055"/>
    <w:rPr>
      <w:rFonts w:ascii="Times New Roman" w:hAnsi="Times New Roman"/>
      <w:b/>
      <w:sz w:val="27"/>
      <w:lang w:eastAsia="ru-RU"/>
    </w:rPr>
  </w:style>
  <w:style w:type="character" w:customStyle="1" w:styleId="452">
    <w:name w:val="Знак Знак452"/>
    <w:uiPriority w:val="99"/>
    <w:qFormat/>
    <w:rsid w:val="00986055"/>
    <w:rPr>
      <w:rFonts w:ascii="Times New Roman" w:hAnsi="Times New Roman"/>
      <w:b/>
      <w:i/>
      <w:sz w:val="26"/>
      <w:lang w:eastAsia="ru-RU"/>
    </w:rPr>
  </w:style>
  <w:style w:type="character" w:customStyle="1" w:styleId="502">
    <w:name w:val="Знак Знак502"/>
    <w:uiPriority w:val="99"/>
    <w:qFormat/>
    <w:locked/>
    <w:rsid w:val="00986055"/>
    <w:rPr>
      <w:b/>
      <w:sz w:val="28"/>
      <w:lang w:val="ru-RU" w:eastAsia="ru-RU"/>
    </w:rPr>
  </w:style>
  <w:style w:type="character" w:customStyle="1" w:styleId="522">
    <w:name w:val="Знак Знак522"/>
    <w:uiPriority w:val="99"/>
    <w:qFormat/>
    <w:rsid w:val="00986055"/>
    <w:rPr>
      <w:rFonts w:ascii="Arial" w:hAnsi="Arial"/>
      <w:b/>
      <w:i/>
      <w:sz w:val="28"/>
    </w:rPr>
  </w:style>
  <w:style w:type="character" w:customStyle="1" w:styleId="5121">
    <w:name w:val="Знак5 Знак Знак12"/>
    <w:uiPriority w:val="99"/>
    <w:qFormat/>
    <w:locked/>
    <w:rsid w:val="00986055"/>
    <w:rPr>
      <w:sz w:val="16"/>
      <w:lang w:val="ru-RU" w:eastAsia="ru-RU"/>
    </w:rPr>
  </w:style>
  <w:style w:type="character" w:customStyle="1" w:styleId="622">
    <w:name w:val="Знак6 Знак Знак2"/>
    <w:uiPriority w:val="99"/>
    <w:qFormat/>
    <w:rsid w:val="00986055"/>
    <w:rPr>
      <w:sz w:val="24"/>
      <w:lang w:val="ru-RU" w:eastAsia="ru-RU"/>
    </w:rPr>
  </w:style>
  <w:style w:type="character" w:customStyle="1" w:styleId="1230">
    <w:name w:val="Знак1 Знак Знак23"/>
    <w:uiPriority w:val="99"/>
    <w:qFormat/>
    <w:locked/>
    <w:rsid w:val="00986055"/>
    <w:rPr>
      <w:sz w:val="24"/>
    </w:rPr>
  </w:style>
  <w:style w:type="character" w:customStyle="1" w:styleId="203">
    <w:name w:val="Знак Знак203"/>
    <w:uiPriority w:val="99"/>
    <w:qFormat/>
    <w:rsid w:val="00986055"/>
    <w:rPr>
      <w:rFonts w:ascii="Arial" w:hAnsi="Arial"/>
      <w:sz w:val="22"/>
    </w:rPr>
  </w:style>
  <w:style w:type="paragraph" w:customStyle="1" w:styleId="4f4">
    <w:name w:val="Знак Знак Знак Знак Знак Знак4"/>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30">
    <w:name w:val="Знак Знак143"/>
    <w:uiPriority w:val="99"/>
    <w:qFormat/>
    <w:locked/>
    <w:rsid w:val="00986055"/>
    <w:rPr>
      <w:b/>
      <w:sz w:val="27"/>
      <w:lang w:val="ru-RU" w:eastAsia="ru-RU"/>
    </w:rPr>
  </w:style>
  <w:style w:type="character" w:customStyle="1" w:styleId="103">
    <w:name w:val="Знак Знак103"/>
    <w:uiPriority w:val="99"/>
    <w:qFormat/>
    <w:locked/>
    <w:rsid w:val="00986055"/>
    <w:rPr>
      <w:sz w:val="16"/>
      <w:lang w:val="ru-RU" w:eastAsia="ru-RU"/>
    </w:rPr>
  </w:style>
  <w:style w:type="character" w:customStyle="1" w:styleId="613">
    <w:name w:val="Знак Знак613"/>
    <w:uiPriority w:val="99"/>
    <w:qFormat/>
    <w:rsid w:val="00986055"/>
    <w:rPr>
      <w:rFonts w:ascii="Arial" w:hAnsi="Arial"/>
      <w:b/>
      <w:i/>
      <w:sz w:val="28"/>
      <w:lang w:val="ru-RU" w:eastAsia="en-US"/>
    </w:rPr>
  </w:style>
  <w:style w:type="character" w:customStyle="1" w:styleId="1640">
    <w:name w:val="Знак Знак164"/>
    <w:uiPriority w:val="99"/>
    <w:qFormat/>
    <w:locked/>
    <w:rsid w:val="00986055"/>
    <w:rPr>
      <w:b/>
      <w:caps/>
      <w:sz w:val="24"/>
      <w:lang w:val="ru-RU" w:eastAsia="ru-RU"/>
    </w:rPr>
  </w:style>
  <w:style w:type="character" w:customStyle="1" w:styleId="5b">
    <w:name w:val="Знак Знак Знак5"/>
    <w:uiPriority w:val="99"/>
    <w:qFormat/>
    <w:rsid w:val="00986055"/>
    <w:rPr>
      <w:rFonts w:ascii="Times New Roman" w:hAnsi="Times New Roman"/>
      <w:b/>
      <w:caps/>
      <w:sz w:val="28"/>
    </w:rPr>
  </w:style>
  <w:style w:type="character" w:customStyle="1" w:styleId="253">
    <w:name w:val="Знак Знак253"/>
    <w:uiPriority w:val="99"/>
    <w:qFormat/>
    <w:rsid w:val="00986055"/>
    <w:rPr>
      <w:rFonts w:ascii="Times New Roman" w:hAnsi="Times New Roman"/>
      <w:b/>
      <w:sz w:val="28"/>
    </w:rPr>
  </w:style>
  <w:style w:type="character" w:customStyle="1" w:styleId="2230">
    <w:name w:val="Знак Знак223"/>
    <w:uiPriority w:val="99"/>
    <w:qFormat/>
    <w:rsid w:val="00986055"/>
    <w:rPr>
      <w:rFonts w:ascii="Times New Roman" w:hAnsi="Times New Roman"/>
      <w:sz w:val="24"/>
    </w:rPr>
  </w:style>
  <w:style w:type="character" w:customStyle="1" w:styleId="1930">
    <w:name w:val="Знак Знак193"/>
    <w:uiPriority w:val="99"/>
    <w:qFormat/>
    <w:rsid w:val="00986055"/>
    <w:rPr>
      <w:rFonts w:ascii="Times New Roman" w:hAnsi="Times New Roman"/>
      <w:sz w:val="16"/>
      <w:lang w:eastAsia="ru-RU"/>
    </w:rPr>
  </w:style>
  <w:style w:type="character" w:customStyle="1" w:styleId="1830">
    <w:name w:val="Знак Знак183"/>
    <w:uiPriority w:val="99"/>
    <w:qFormat/>
    <w:rsid w:val="00986055"/>
    <w:rPr>
      <w:rFonts w:ascii="Courier New" w:hAnsi="Courier New"/>
    </w:rPr>
  </w:style>
  <w:style w:type="character" w:customStyle="1" w:styleId="1730">
    <w:name w:val="Знак Знак173"/>
    <w:uiPriority w:val="99"/>
    <w:qFormat/>
    <w:rsid w:val="00986055"/>
    <w:rPr>
      <w:rFonts w:ascii="Times New Roman" w:hAnsi="Times New Roman"/>
      <w:sz w:val="24"/>
    </w:rPr>
  </w:style>
  <w:style w:type="character" w:customStyle="1" w:styleId="1530">
    <w:name w:val="Знак Знак153"/>
    <w:uiPriority w:val="99"/>
    <w:qFormat/>
    <w:rsid w:val="00986055"/>
    <w:rPr>
      <w:b/>
      <w:sz w:val="28"/>
    </w:rPr>
  </w:style>
  <w:style w:type="character" w:customStyle="1" w:styleId="4130">
    <w:name w:val="Знак Знак413"/>
    <w:uiPriority w:val="99"/>
    <w:qFormat/>
    <w:locked/>
    <w:rsid w:val="00986055"/>
    <w:rPr>
      <w:rFonts w:ascii="Arial" w:hAnsi="Arial"/>
      <w:b/>
      <w:i/>
      <w:sz w:val="28"/>
      <w:lang w:val="ru-RU" w:eastAsia="en-US"/>
    </w:rPr>
  </w:style>
  <w:style w:type="character" w:customStyle="1" w:styleId="2340">
    <w:name w:val="Знак Знак23 Знак4"/>
    <w:aliases w:val="Знак Знак3 Знак4"/>
    <w:uiPriority w:val="99"/>
    <w:qFormat/>
    <w:locked/>
    <w:rsid w:val="00986055"/>
    <w:rPr>
      <w:rFonts w:ascii="Tahoma" w:hAnsi="Tahoma"/>
      <w:sz w:val="16"/>
    </w:rPr>
  </w:style>
  <w:style w:type="paragraph" w:customStyle="1" w:styleId="5c">
    <w:name w:val="Знак Знак Знак Знак Знак Знак Знак Знак Знак Знак Знак Знак Знак5"/>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33">
    <w:name w:val="Знак33"/>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30">
    <w:name w:val="Знак Знак533"/>
    <w:uiPriority w:val="99"/>
    <w:qFormat/>
    <w:locked/>
    <w:rsid w:val="00986055"/>
    <w:rPr>
      <w:b/>
      <w:caps/>
      <w:sz w:val="24"/>
      <w:lang w:val="ru-RU" w:eastAsia="ru-RU"/>
    </w:rPr>
  </w:style>
  <w:style w:type="character" w:customStyle="1" w:styleId="3ff7">
    <w:name w:val="Без интервала Знак3"/>
    <w:uiPriority w:val="99"/>
    <w:qFormat/>
    <w:locked/>
    <w:rsid w:val="00986055"/>
    <w:rPr>
      <w:sz w:val="24"/>
      <w:lang w:eastAsia="en-US"/>
    </w:rPr>
  </w:style>
  <w:style w:type="character" w:customStyle="1" w:styleId="1130">
    <w:name w:val="Знак1 Знак Знак13"/>
    <w:uiPriority w:val="99"/>
    <w:qFormat/>
    <w:locked/>
    <w:rsid w:val="00986055"/>
    <w:rPr>
      <w:rFonts w:ascii="Times New Roman" w:hAnsi="Times New Roman"/>
      <w:sz w:val="24"/>
      <w:lang w:eastAsia="ru-RU"/>
    </w:rPr>
  </w:style>
  <w:style w:type="character" w:customStyle="1" w:styleId="463">
    <w:name w:val="Знак Знак463"/>
    <w:uiPriority w:val="99"/>
    <w:qFormat/>
    <w:locked/>
    <w:rsid w:val="00986055"/>
    <w:rPr>
      <w:b/>
      <w:sz w:val="27"/>
      <w:lang w:val="ru-RU" w:eastAsia="ru-RU"/>
    </w:rPr>
  </w:style>
  <w:style w:type="character" w:customStyle="1" w:styleId="483">
    <w:name w:val="Знак Знак483"/>
    <w:uiPriority w:val="99"/>
    <w:qFormat/>
    <w:locked/>
    <w:rsid w:val="00986055"/>
    <w:rPr>
      <w:b/>
      <w:sz w:val="27"/>
      <w:lang w:val="ru-RU" w:eastAsia="ru-RU"/>
    </w:rPr>
  </w:style>
  <w:style w:type="character" w:customStyle="1" w:styleId="443">
    <w:name w:val="Знак Знак443"/>
    <w:uiPriority w:val="99"/>
    <w:qFormat/>
    <w:locked/>
    <w:rsid w:val="00986055"/>
    <w:rPr>
      <w:sz w:val="24"/>
    </w:rPr>
  </w:style>
  <w:style w:type="character" w:customStyle="1" w:styleId="513">
    <w:name w:val="Знак Знак513"/>
    <w:uiPriority w:val="99"/>
    <w:qFormat/>
    <w:locked/>
    <w:rsid w:val="00986055"/>
    <w:rPr>
      <w:b/>
      <w:sz w:val="27"/>
      <w:lang w:val="ru-RU" w:eastAsia="ru-RU"/>
    </w:rPr>
  </w:style>
  <w:style w:type="character" w:customStyle="1" w:styleId="433">
    <w:name w:val="Знак Знак433"/>
    <w:uiPriority w:val="99"/>
    <w:qFormat/>
    <w:locked/>
    <w:rsid w:val="00986055"/>
    <w:rPr>
      <w:color w:val="000000"/>
      <w:sz w:val="24"/>
      <w:lang w:eastAsia="ru-RU"/>
    </w:rPr>
  </w:style>
  <w:style w:type="character" w:customStyle="1" w:styleId="423">
    <w:name w:val="Знак Знак423"/>
    <w:uiPriority w:val="99"/>
    <w:qFormat/>
    <w:rsid w:val="00986055"/>
    <w:rPr>
      <w:rFonts w:ascii="Times New Roman" w:hAnsi="Times New Roman"/>
      <w:sz w:val="16"/>
    </w:rPr>
  </w:style>
  <w:style w:type="character" w:customStyle="1" w:styleId="493">
    <w:name w:val="Знак Знак493"/>
    <w:uiPriority w:val="99"/>
    <w:qFormat/>
    <w:rsid w:val="00986055"/>
    <w:rPr>
      <w:rFonts w:ascii="Times New Roman" w:hAnsi="Times New Roman"/>
      <w:b/>
      <w:caps/>
      <w:sz w:val="24"/>
      <w:lang w:eastAsia="ru-RU"/>
    </w:rPr>
  </w:style>
  <w:style w:type="character" w:customStyle="1" w:styleId="473">
    <w:name w:val="Знак Знак473"/>
    <w:uiPriority w:val="99"/>
    <w:qFormat/>
    <w:rsid w:val="00986055"/>
    <w:rPr>
      <w:rFonts w:ascii="Times New Roman" w:hAnsi="Times New Roman"/>
      <w:b/>
      <w:sz w:val="27"/>
      <w:lang w:eastAsia="ru-RU"/>
    </w:rPr>
  </w:style>
  <w:style w:type="character" w:customStyle="1" w:styleId="453">
    <w:name w:val="Знак Знак453"/>
    <w:uiPriority w:val="99"/>
    <w:qFormat/>
    <w:rsid w:val="00986055"/>
    <w:rPr>
      <w:rFonts w:ascii="Times New Roman" w:hAnsi="Times New Roman"/>
      <w:b/>
      <w:i/>
      <w:sz w:val="26"/>
      <w:lang w:eastAsia="ru-RU"/>
    </w:rPr>
  </w:style>
  <w:style w:type="character" w:customStyle="1" w:styleId="542">
    <w:name w:val="Знак5 Знак Знак4"/>
    <w:aliases w:val=" Знак5 Знак3"/>
    <w:qFormat/>
    <w:locked/>
    <w:rsid w:val="00986055"/>
    <w:rPr>
      <w:sz w:val="16"/>
    </w:rPr>
  </w:style>
  <w:style w:type="character" w:customStyle="1" w:styleId="503">
    <w:name w:val="Знак Знак503"/>
    <w:uiPriority w:val="99"/>
    <w:qFormat/>
    <w:locked/>
    <w:rsid w:val="00986055"/>
    <w:rPr>
      <w:b/>
      <w:sz w:val="28"/>
      <w:lang w:val="ru-RU" w:eastAsia="ru-RU"/>
    </w:rPr>
  </w:style>
  <w:style w:type="character" w:customStyle="1" w:styleId="523">
    <w:name w:val="Знак Знак523"/>
    <w:uiPriority w:val="99"/>
    <w:qFormat/>
    <w:rsid w:val="00986055"/>
    <w:rPr>
      <w:rFonts w:ascii="Arial" w:hAnsi="Arial"/>
      <w:b/>
      <w:i/>
      <w:sz w:val="28"/>
    </w:rPr>
  </w:style>
  <w:style w:type="character" w:customStyle="1" w:styleId="5130">
    <w:name w:val="Знак5 Знак Знак13"/>
    <w:uiPriority w:val="99"/>
    <w:qFormat/>
    <w:locked/>
    <w:rsid w:val="00986055"/>
    <w:rPr>
      <w:sz w:val="16"/>
      <w:lang w:val="ru-RU" w:eastAsia="ru-RU"/>
    </w:rPr>
  </w:style>
  <w:style w:type="character" w:customStyle="1" w:styleId="632">
    <w:name w:val="Знак6 Знак Знак3"/>
    <w:uiPriority w:val="99"/>
    <w:qFormat/>
    <w:rsid w:val="00986055"/>
    <w:rPr>
      <w:sz w:val="24"/>
      <w:lang w:val="ru-RU" w:eastAsia="ru-RU"/>
    </w:rPr>
  </w:style>
  <w:style w:type="character" w:customStyle="1" w:styleId="13a">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uiPriority w:val="99"/>
    <w:semiHidden/>
    <w:qFormat/>
    <w:rsid w:val="00986055"/>
    <w:rPr>
      <w:sz w:val="24"/>
    </w:rPr>
  </w:style>
  <w:style w:type="character" w:customStyle="1" w:styleId="254">
    <w:name w:val="Текст сноски Знак25"/>
    <w:aliases w:val="Текст сноски Знак1 Знак15,Текст сноски Знак Знак Знак16,Знак3 Знак Знак Знак17,Текст сноски Знак Знак Знак Знак Знак7,Текст сноски Знак Знак Знак Знак Знак Знак Знак7,Текст сноски Знак Знак Знак Знак Знак Знак Знак Знак Знак Знак7"/>
    <w:uiPriority w:val="99"/>
    <w:semiHidden/>
    <w:qFormat/>
    <w:rsid w:val="00986055"/>
  </w:style>
  <w:style w:type="character" w:customStyle="1" w:styleId="242">
    <w:name w:val="Текст сноски Знак24"/>
    <w:aliases w:val="Текст сноски Знак1 Знак14,Текст сноски Знак Знак Знак15,Знак3 Знак Знак Знак16,Текст сноски Знак Знак Знак Знак Знак6,Текст сноски Знак Знак Знак Знак Знак Знак Знак6,Текст сноски Знак Знак Знак Знак Знак Знак Знак Знак Знак Знак6"/>
    <w:uiPriority w:val="99"/>
    <w:qFormat/>
    <w:rsid w:val="00986055"/>
  </w:style>
  <w:style w:type="character" w:customStyle="1" w:styleId="1112">
    <w:name w:val="Тема примечания Знак111"/>
    <w:uiPriority w:val="99"/>
    <w:qFormat/>
    <w:rsid w:val="00986055"/>
    <w:rPr>
      <w:b/>
      <w:lang w:val="ru-RU" w:eastAsia="ru-RU"/>
    </w:rPr>
  </w:style>
  <w:style w:type="character" w:customStyle="1" w:styleId="1101">
    <w:name w:val="Тема примечания Знак110"/>
    <w:uiPriority w:val="99"/>
    <w:semiHidden/>
    <w:qFormat/>
    <w:rsid w:val="00986055"/>
    <w:rPr>
      <w:b/>
      <w:lang w:val="ru-RU" w:eastAsia="ru-RU"/>
    </w:rPr>
  </w:style>
  <w:style w:type="character" w:customStyle="1" w:styleId="HTML111">
    <w:name w:val="Адрес HTML Знак111"/>
    <w:uiPriority w:val="99"/>
    <w:qFormat/>
    <w:rsid w:val="00986055"/>
    <w:rPr>
      <w:i/>
      <w:sz w:val="24"/>
    </w:rPr>
  </w:style>
  <w:style w:type="character" w:customStyle="1" w:styleId="HTML1100">
    <w:name w:val="Адрес HTML Знак110"/>
    <w:uiPriority w:val="99"/>
    <w:semiHidden/>
    <w:qFormat/>
    <w:rsid w:val="00986055"/>
    <w:rPr>
      <w:i/>
      <w:sz w:val="24"/>
    </w:rPr>
  </w:style>
  <w:style w:type="character" w:customStyle="1" w:styleId="1113">
    <w:name w:val="Выделенная цитата Знак111"/>
    <w:uiPriority w:val="99"/>
    <w:qFormat/>
    <w:rsid w:val="00986055"/>
    <w:rPr>
      <w:i/>
      <w:color w:val="4472C4"/>
      <w:sz w:val="24"/>
    </w:rPr>
  </w:style>
  <w:style w:type="character" w:customStyle="1" w:styleId="1102">
    <w:name w:val="Выделенная цитата Знак110"/>
    <w:uiPriority w:val="99"/>
    <w:qFormat/>
    <w:rsid w:val="00986055"/>
    <w:rPr>
      <w:i/>
      <w:color w:val="4472C4"/>
      <w:sz w:val="24"/>
    </w:rPr>
  </w:style>
  <w:style w:type="character" w:customStyle="1" w:styleId="3140">
    <w:name w:val="Основной текст 3 Знак14"/>
    <w:aliases w:val="Знак5 Знак13"/>
    <w:uiPriority w:val="99"/>
    <w:semiHidden/>
    <w:qFormat/>
    <w:rsid w:val="00986055"/>
    <w:rPr>
      <w:sz w:val="16"/>
    </w:rPr>
  </w:style>
  <w:style w:type="character" w:customStyle="1" w:styleId="3130">
    <w:name w:val="Основной текст 3 Знак13"/>
    <w:aliases w:val="Знак5 Знак12"/>
    <w:uiPriority w:val="99"/>
    <w:qFormat/>
    <w:rsid w:val="00986055"/>
    <w:rPr>
      <w:sz w:val="16"/>
    </w:rPr>
  </w:style>
  <w:style w:type="character" w:customStyle="1" w:styleId="3120">
    <w:name w:val="Основной текст 3 Знак12"/>
    <w:aliases w:val="Знак5 Знак11"/>
    <w:uiPriority w:val="99"/>
    <w:qFormat/>
    <w:rsid w:val="00986055"/>
    <w:rPr>
      <w:sz w:val="16"/>
    </w:rPr>
  </w:style>
  <w:style w:type="character" w:customStyle="1" w:styleId="1140">
    <w:name w:val="Тема примечания Знак114"/>
    <w:uiPriority w:val="99"/>
    <w:semiHidden/>
    <w:qFormat/>
    <w:rsid w:val="00986055"/>
    <w:rPr>
      <w:b/>
      <w:lang w:val="ru-RU" w:eastAsia="ru-RU"/>
    </w:rPr>
  </w:style>
  <w:style w:type="character" w:customStyle="1" w:styleId="1131">
    <w:name w:val="Тема примечания Знак113"/>
    <w:uiPriority w:val="99"/>
    <w:semiHidden/>
    <w:qFormat/>
    <w:rsid w:val="00986055"/>
    <w:rPr>
      <w:b/>
      <w:lang w:val="ru-RU" w:eastAsia="ru-RU"/>
    </w:rPr>
  </w:style>
  <w:style w:type="character" w:customStyle="1" w:styleId="1121">
    <w:name w:val="Тема примечания Знак112"/>
    <w:uiPriority w:val="99"/>
    <w:semiHidden/>
    <w:qFormat/>
    <w:rsid w:val="00986055"/>
    <w:rPr>
      <w:b/>
      <w:lang w:val="ru-RU" w:eastAsia="ru-RU"/>
    </w:rPr>
  </w:style>
  <w:style w:type="character" w:customStyle="1" w:styleId="HTML114">
    <w:name w:val="Адрес HTML Знак114"/>
    <w:uiPriority w:val="99"/>
    <w:semiHidden/>
    <w:qFormat/>
    <w:rsid w:val="00986055"/>
    <w:rPr>
      <w:i/>
      <w:sz w:val="24"/>
    </w:rPr>
  </w:style>
  <w:style w:type="character" w:customStyle="1" w:styleId="HTML113">
    <w:name w:val="Адрес HTML Знак113"/>
    <w:uiPriority w:val="99"/>
    <w:semiHidden/>
    <w:qFormat/>
    <w:rsid w:val="00986055"/>
    <w:rPr>
      <w:i/>
      <w:sz w:val="24"/>
    </w:rPr>
  </w:style>
  <w:style w:type="character" w:customStyle="1" w:styleId="HTML112">
    <w:name w:val="Адрес HTML Знак112"/>
    <w:uiPriority w:val="99"/>
    <w:semiHidden/>
    <w:qFormat/>
    <w:rsid w:val="00986055"/>
    <w:rPr>
      <w:i/>
      <w:sz w:val="24"/>
    </w:rPr>
  </w:style>
  <w:style w:type="character" w:customStyle="1" w:styleId="1240">
    <w:name w:val="Знак1 Знак Знак24"/>
    <w:uiPriority w:val="99"/>
    <w:qFormat/>
    <w:locked/>
    <w:rsid w:val="00986055"/>
    <w:rPr>
      <w:sz w:val="24"/>
    </w:rPr>
  </w:style>
  <w:style w:type="character" w:customStyle="1" w:styleId="1141">
    <w:name w:val="Выделенная цитата Знак114"/>
    <w:uiPriority w:val="99"/>
    <w:qFormat/>
    <w:rsid w:val="00986055"/>
    <w:rPr>
      <w:i/>
      <w:color w:val="4472C4"/>
      <w:sz w:val="24"/>
    </w:rPr>
  </w:style>
  <w:style w:type="character" w:customStyle="1" w:styleId="1132">
    <w:name w:val="Выделенная цитата Знак113"/>
    <w:uiPriority w:val="99"/>
    <w:qFormat/>
    <w:rsid w:val="00986055"/>
    <w:rPr>
      <w:i/>
      <w:color w:val="4472C4"/>
      <w:sz w:val="24"/>
    </w:rPr>
  </w:style>
  <w:style w:type="character" w:customStyle="1" w:styleId="1122">
    <w:name w:val="Выделенная цитата Знак112"/>
    <w:uiPriority w:val="99"/>
    <w:qFormat/>
    <w:rsid w:val="00986055"/>
    <w:rPr>
      <w:i/>
      <w:color w:val="4472C4"/>
      <w:sz w:val="24"/>
    </w:rPr>
  </w:style>
  <w:style w:type="paragraph" w:customStyle="1" w:styleId="5d">
    <w:name w:val="Знак Знак Знак Знак Знак Знак5"/>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40">
    <w:name w:val="Знак Знак144"/>
    <w:uiPriority w:val="99"/>
    <w:qFormat/>
    <w:locked/>
    <w:rsid w:val="00986055"/>
    <w:rPr>
      <w:b/>
      <w:sz w:val="27"/>
      <w:lang w:val="ru-RU" w:eastAsia="ru-RU"/>
    </w:rPr>
  </w:style>
  <w:style w:type="character" w:customStyle="1" w:styleId="104">
    <w:name w:val="Знак Знак104"/>
    <w:uiPriority w:val="99"/>
    <w:qFormat/>
    <w:locked/>
    <w:rsid w:val="00986055"/>
    <w:rPr>
      <w:sz w:val="16"/>
      <w:lang w:val="ru-RU" w:eastAsia="ru-RU"/>
    </w:rPr>
  </w:style>
  <w:style w:type="character" w:customStyle="1" w:styleId="614">
    <w:name w:val="Знак Знак614"/>
    <w:uiPriority w:val="99"/>
    <w:qFormat/>
    <w:rsid w:val="00986055"/>
    <w:rPr>
      <w:rFonts w:ascii="Arial" w:hAnsi="Arial"/>
      <w:b/>
      <w:i/>
      <w:sz w:val="28"/>
      <w:lang w:val="ru-RU" w:eastAsia="en-US"/>
    </w:rPr>
  </w:style>
  <w:style w:type="character" w:customStyle="1" w:styleId="1650">
    <w:name w:val="Знак Знак165"/>
    <w:uiPriority w:val="99"/>
    <w:qFormat/>
    <w:locked/>
    <w:rsid w:val="00986055"/>
    <w:rPr>
      <w:b/>
      <w:caps/>
      <w:sz w:val="24"/>
      <w:lang w:val="ru-RU" w:eastAsia="ru-RU"/>
    </w:rPr>
  </w:style>
  <w:style w:type="character" w:customStyle="1" w:styleId="6e">
    <w:name w:val="Знак Знак Знак6"/>
    <w:uiPriority w:val="99"/>
    <w:qFormat/>
    <w:rsid w:val="00986055"/>
    <w:rPr>
      <w:rFonts w:ascii="Times New Roman" w:hAnsi="Times New Roman"/>
      <w:b/>
      <w:caps/>
      <w:sz w:val="28"/>
    </w:rPr>
  </w:style>
  <w:style w:type="character" w:customStyle="1" w:styleId="2540">
    <w:name w:val="Знак Знак254"/>
    <w:uiPriority w:val="99"/>
    <w:qFormat/>
    <w:rsid w:val="00986055"/>
    <w:rPr>
      <w:rFonts w:ascii="Times New Roman" w:hAnsi="Times New Roman"/>
      <w:b/>
      <w:sz w:val="28"/>
    </w:rPr>
  </w:style>
  <w:style w:type="character" w:customStyle="1" w:styleId="2240">
    <w:name w:val="Знак Знак224"/>
    <w:uiPriority w:val="99"/>
    <w:qFormat/>
    <w:rsid w:val="00986055"/>
    <w:rPr>
      <w:rFonts w:ascii="Times New Roman" w:hAnsi="Times New Roman"/>
      <w:sz w:val="24"/>
    </w:rPr>
  </w:style>
  <w:style w:type="character" w:customStyle="1" w:styleId="204">
    <w:name w:val="Знак Знак204"/>
    <w:uiPriority w:val="99"/>
    <w:qFormat/>
    <w:rsid w:val="00986055"/>
    <w:rPr>
      <w:rFonts w:ascii="Arial" w:hAnsi="Arial"/>
      <w:sz w:val="22"/>
    </w:rPr>
  </w:style>
  <w:style w:type="character" w:customStyle="1" w:styleId="1940">
    <w:name w:val="Знак Знак194"/>
    <w:uiPriority w:val="99"/>
    <w:qFormat/>
    <w:rsid w:val="00986055"/>
    <w:rPr>
      <w:rFonts w:ascii="Times New Roman" w:hAnsi="Times New Roman"/>
      <w:sz w:val="16"/>
      <w:lang w:eastAsia="ru-RU"/>
    </w:rPr>
  </w:style>
  <w:style w:type="character" w:customStyle="1" w:styleId="1840">
    <w:name w:val="Знак Знак184"/>
    <w:uiPriority w:val="99"/>
    <w:qFormat/>
    <w:rsid w:val="00986055"/>
    <w:rPr>
      <w:rFonts w:ascii="Courier New" w:hAnsi="Courier New"/>
    </w:rPr>
  </w:style>
  <w:style w:type="character" w:customStyle="1" w:styleId="1740">
    <w:name w:val="Знак Знак174"/>
    <w:uiPriority w:val="99"/>
    <w:qFormat/>
    <w:rsid w:val="00986055"/>
    <w:rPr>
      <w:rFonts w:ascii="Times New Roman" w:hAnsi="Times New Roman"/>
      <w:sz w:val="24"/>
    </w:rPr>
  </w:style>
  <w:style w:type="character" w:customStyle="1" w:styleId="1540">
    <w:name w:val="Знак Знак154"/>
    <w:uiPriority w:val="99"/>
    <w:qFormat/>
    <w:rsid w:val="00986055"/>
    <w:rPr>
      <w:b/>
      <w:sz w:val="28"/>
    </w:rPr>
  </w:style>
  <w:style w:type="character" w:customStyle="1" w:styleId="4140">
    <w:name w:val="Знак Знак414"/>
    <w:uiPriority w:val="99"/>
    <w:qFormat/>
    <w:locked/>
    <w:rsid w:val="00986055"/>
    <w:rPr>
      <w:rFonts w:ascii="Arial" w:hAnsi="Arial"/>
      <w:b/>
      <w:i/>
      <w:sz w:val="28"/>
      <w:lang w:val="ru-RU" w:eastAsia="en-US"/>
    </w:rPr>
  </w:style>
  <w:style w:type="character" w:customStyle="1" w:styleId="235">
    <w:name w:val="Знак Знак23 Знак5"/>
    <w:aliases w:val="Знак Знак3 Знак5"/>
    <w:uiPriority w:val="99"/>
    <w:qFormat/>
    <w:locked/>
    <w:rsid w:val="00986055"/>
    <w:rPr>
      <w:rFonts w:ascii="Tahoma" w:hAnsi="Tahoma"/>
      <w:sz w:val="16"/>
    </w:rPr>
  </w:style>
  <w:style w:type="paragraph" w:customStyle="1" w:styleId="6f">
    <w:name w:val="Знак Знак Знак Знак Знак Знак Знак Знак Знак Знак Знак Знак Знак6"/>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43">
    <w:name w:val="Знак34"/>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4">
    <w:name w:val="Знак Знак534"/>
    <w:uiPriority w:val="99"/>
    <w:qFormat/>
    <w:locked/>
    <w:rsid w:val="00986055"/>
    <w:rPr>
      <w:b/>
      <w:caps/>
      <w:sz w:val="24"/>
      <w:lang w:val="ru-RU" w:eastAsia="ru-RU"/>
    </w:rPr>
  </w:style>
  <w:style w:type="character" w:customStyle="1" w:styleId="4f5">
    <w:name w:val="Без интервала Знак4"/>
    <w:uiPriority w:val="99"/>
    <w:qFormat/>
    <w:locked/>
    <w:rsid w:val="00986055"/>
    <w:rPr>
      <w:sz w:val="24"/>
      <w:lang w:eastAsia="en-US"/>
    </w:rPr>
  </w:style>
  <w:style w:type="character" w:customStyle="1" w:styleId="1142">
    <w:name w:val="Знак1 Знак Знак14"/>
    <w:uiPriority w:val="99"/>
    <w:qFormat/>
    <w:locked/>
    <w:rsid w:val="00986055"/>
    <w:rPr>
      <w:rFonts w:ascii="Times New Roman" w:hAnsi="Times New Roman"/>
      <w:sz w:val="24"/>
      <w:lang w:eastAsia="ru-RU"/>
    </w:rPr>
  </w:style>
  <w:style w:type="character" w:customStyle="1" w:styleId="464">
    <w:name w:val="Знак Знак464"/>
    <w:uiPriority w:val="99"/>
    <w:qFormat/>
    <w:locked/>
    <w:rsid w:val="00986055"/>
    <w:rPr>
      <w:b/>
      <w:sz w:val="27"/>
      <w:lang w:val="ru-RU" w:eastAsia="ru-RU"/>
    </w:rPr>
  </w:style>
  <w:style w:type="character" w:customStyle="1" w:styleId="484">
    <w:name w:val="Знак Знак484"/>
    <w:uiPriority w:val="99"/>
    <w:qFormat/>
    <w:locked/>
    <w:rsid w:val="00986055"/>
    <w:rPr>
      <w:b/>
      <w:sz w:val="27"/>
      <w:lang w:val="ru-RU" w:eastAsia="ru-RU"/>
    </w:rPr>
  </w:style>
  <w:style w:type="character" w:customStyle="1" w:styleId="444">
    <w:name w:val="Знак Знак444"/>
    <w:uiPriority w:val="99"/>
    <w:qFormat/>
    <w:locked/>
    <w:rsid w:val="00986055"/>
    <w:rPr>
      <w:sz w:val="24"/>
    </w:rPr>
  </w:style>
  <w:style w:type="character" w:customStyle="1" w:styleId="514">
    <w:name w:val="Знак Знак514"/>
    <w:uiPriority w:val="99"/>
    <w:qFormat/>
    <w:locked/>
    <w:rsid w:val="00986055"/>
    <w:rPr>
      <w:b/>
      <w:sz w:val="27"/>
      <w:lang w:val="ru-RU" w:eastAsia="ru-RU"/>
    </w:rPr>
  </w:style>
  <w:style w:type="character" w:customStyle="1" w:styleId="434">
    <w:name w:val="Знак Знак434"/>
    <w:uiPriority w:val="99"/>
    <w:qFormat/>
    <w:locked/>
    <w:rsid w:val="00986055"/>
    <w:rPr>
      <w:color w:val="000000"/>
      <w:sz w:val="24"/>
      <w:lang w:eastAsia="ru-RU"/>
    </w:rPr>
  </w:style>
  <w:style w:type="character" w:customStyle="1" w:styleId="424">
    <w:name w:val="Знак Знак424"/>
    <w:uiPriority w:val="99"/>
    <w:qFormat/>
    <w:rsid w:val="00986055"/>
    <w:rPr>
      <w:rFonts w:ascii="Times New Roman" w:hAnsi="Times New Roman"/>
      <w:sz w:val="16"/>
    </w:rPr>
  </w:style>
  <w:style w:type="character" w:customStyle="1" w:styleId="494">
    <w:name w:val="Знак Знак494"/>
    <w:uiPriority w:val="99"/>
    <w:qFormat/>
    <w:rsid w:val="00986055"/>
    <w:rPr>
      <w:rFonts w:ascii="Times New Roman" w:hAnsi="Times New Roman"/>
      <w:b/>
      <w:caps/>
      <w:sz w:val="24"/>
      <w:lang w:eastAsia="ru-RU"/>
    </w:rPr>
  </w:style>
  <w:style w:type="character" w:customStyle="1" w:styleId="474">
    <w:name w:val="Знак Знак474"/>
    <w:uiPriority w:val="99"/>
    <w:qFormat/>
    <w:rsid w:val="00986055"/>
    <w:rPr>
      <w:rFonts w:ascii="Times New Roman" w:hAnsi="Times New Roman"/>
      <w:b/>
      <w:sz w:val="27"/>
      <w:lang w:eastAsia="ru-RU"/>
    </w:rPr>
  </w:style>
  <w:style w:type="character" w:customStyle="1" w:styleId="454">
    <w:name w:val="Знак Знак454"/>
    <w:uiPriority w:val="99"/>
    <w:qFormat/>
    <w:rsid w:val="00986055"/>
    <w:rPr>
      <w:rFonts w:ascii="Times New Roman" w:hAnsi="Times New Roman"/>
      <w:b/>
      <w:i/>
      <w:sz w:val="26"/>
      <w:lang w:eastAsia="ru-RU"/>
    </w:rPr>
  </w:style>
  <w:style w:type="character" w:customStyle="1" w:styleId="552">
    <w:name w:val="Знак5 Знак Знак5"/>
    <w:uiPriority w:val="99"/>
    <w:qFormat/>
    <w:locked/>
    <w:rsid w:val="00986055"/>
    <w:rPr>
      <w:sz w:val="16"/>
    </w:rPr>
  </w:style>
  <w:style w:type="character" w:customStyle="1" w:styleId="504">
    <w:name w:val="Знак Знак504"/>
    <w:uiPriority w:val="99"/>
    <w:qFormat/>
    <w:locked/>
    <w:rsid w:val="00986055"/>
    <w:rPr>
      <w:b/>
      <w:sz w:val="28"/>
      <w:lang w:val="ru-RU" w:eastAsia="ru-RU"/>
    </w:rPr>
  </w:style>
  <w:style w:type="character" w:customStyle="1" w:styleId="524">
    <w:name w:val="Знак Знак524"/>
    <w:uiPriority w:val="99"/>
    <w:qFormat/>
    <w:rsid w:val="00986055"/>
    <w:rPr>
      <w:rFonts w:ascii="Arial" w:hAnsi="Arial"/>
      <w:b/>
      <w:i/>
      <w:sz w:val="28"/>
    </w:rPr>
  </w:style>
  <w:style w:type="character" w:customStyle="1" w:styleId="5140">
    <w:name w:val="Знак5 Знак Знак14"/>
    <w:uiPriority w:val="99"/>
    <w:qFormat/>
    <w:locked/>
    <w:rsid w:val="00986055"/>
    <w:rPr>
      <w:sz w:val="16"/>
      <w:lang w:val="ru-RU" w:eastAsia="ru-RU"/>
    </w:rPr>
  </w:style>
  <w:style w:type="character" w:customStyle="1" w:styleId="642">
    <w:name w:val="Знак6 Знак Знак4"/>
    <w:uiPriority w:val="99"/>
    <w:qFormat/>
    <w:rsid w:val="00986055"/>
    <w:rPr>
      <w:sz w:val="24"/>
      <w:lang w:val="ru-RU" w:eastAsia="ru-RU"/>
    </w:rPr>
  </w:style>
  <w:style w:type="character" w:customStyle="1" w:styleId="1150">
    <w:name w:val="Тема примечания Знак115"/>
    <w:uiPriority w:val="99"/>
    <w:semiHidden/>
    <w:qFormat/>
    <w:rsid w:val="00986055"/>
    <w:rPr>
      <w:b/>
      <w:lang w:val="ru-RU" w:eastAsia="ru-RU"/>
    </w:rPr>
  </w:style>
  <w:style w:type="character" w:customStyle="1" w:styleId="HTML115">
    <w:name w:val="Адрес HTML Знак115"/>
    <w:uiPriority w:val="99"/>
    <w:semiHidden/>
    <w:qFormat/>
    <w:rsid w:val="00986055"/>
    <w:rPr>
      <w:i/>
      <w:sz w:val="24"/>
    </w:rPr>
  </w:style>
  <w:style w:type="character" w:customStyle="1" w:styleId="1151">
    <w:name w:val="Выделенная цитата Знак115"/>
    <w:uiPriority w:val="99"/>
    <w:qFormat/>
    <w:rsid w:val="00986055"/>
    <w:rPr>
      <w:i/>
      <w:color w:val="4472C4"/>
      <w:sz w:val="24"/>
    </w:rPr>
  </w:style>
  <w:style w:type="character" w:customStyle="1" w:styleId="205">
    <w:name w:val="Знак Знак205"/>
    <w:uiPriority w:val="99"/>
    <w:qFormat/>
    <w:rsid w:val="00986055"/>
    <w:rPr>
      <w:rFonts w:ascii="Arial" w:hAnsi="Arial"/>
      <w:sz w:val="22"/>
    </w:rPr>
  </w:style>
  <w:style w:type="character" w:customStyle="1" w:styleId="1250">
    <w:name w:val="Знак1 Знак Знак25"/>
    <w:uiPriority w:val="99"/>
    <w:qFormat/>
    <w:locked/>
    <w:rsid w:val="00986055"/>
    <w:rPr>
      <w:sz w:val="24"/>
    </w:rPr>
  </w:style>
  <w:style w:type="character" w:customStyle="1" w:styleId="206">
    <w:name w:val="Знак Знак206"/>
    <w:uiPriority w:val="99"/>
    <w:qFormat/>
    <w:rsid w:val="00986055"/>
    <w:rPr>
      <w:rFonts w:ascii="Arial" w:hAnsi="Arial"/>
      <w:sz w:val="22"/>
    </w:rPr>
  </w:style>
  <w:style w:type="paragraph" w:customStyle="1" w:styleId="6f0">
    <w:name w:val="Знак Знак Знак Знак Знак Знак6"/>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50">
    <w:name w:val="Знак Знак145"/>
    <w:uiPriority w:val="99"/>
    <w:qFormat/>
    <w:locked/>
    <w:rsid w:val="00986055"/>
    <w:rPr>
      <w:b/>
      <w:sz w:val="27"/>
      <w:lang w:val="ru-RU" w:eastAsia="ru-RU"/>
    </w:rPr>
  </w:style>
  <w:style w:type="character" w:customStyle="1" w:styleId="105">
    <w:name w:val="Знак Знак105"/>
    <w:uiPriority w:val="99"/>
    <w:qFormat/>
    <w:locked/>
    <w:rsid w:val="00986055"/>
    <w:rPr>
      <w:sz w:val="16"/>
      <w:lang w:val="ru-RU" w:eastAsia="ru-RU"/>
    </w:rPr>
  </w:style>
  <w:style w:type="character" w:customStyle="1" w:styleId="615">
    <w:name w:val="Знак Знак615"/>
    <w:uiPriority w:val="99"/>
    <w:qFormat/>
    <w:rsid w:val="00986055"/>
    <w:rPr>
      <w:rFonts w:ascii="Arial" w:hAnsi="Arial"/>
      <w:b/>
      <w:i/>
      <w:sz w:val="28"/>
      <w:lang w:val="ru-RU" w:eastAsia="en-US"/>
    </w:rPr>
  </w:style>
  <w:style w:type="character" w:customStyle="1" w:styleId="166">
    <w:name w:val="Знак Знак166"/>
    <w:uiPriority w:val="99"/>
    <w:qFormat/>
    <w:locked/>
    <w:rsid w:val="00986055"/>
    <w:rPr>
      <w:b/>
      <w:caps/>
      <w:sz w:val="24"/>
      <w:lang w:val="ru-RU" w:eastAsia="ru-RU"/>
    </w:rPr>
  </w:style>
  <w:style w:type="character" w:customStyle="1" w:styleId="78">
    <w:name w:val="Знак Знак Знак7"/>
    <w:uiPriority w:val="99"/>
    <w:qFormat/>
    <w:rsid w:val="00986055"/>
    <w:rPr>
      <w:rFonts w:ascii="Times New Roman" w:hAnsi="Times New Roman"/>
      <w:b/>
      <w:caps/>
      <w:sz w:val="28"/>
    </w:rPr>
  </w:style>
  <w:style w:type="character" w:customStyle="1" w:styleId="255">
    <w:name w:val="Знак Знак255"/>
    <w:uiPriority w:val="99"/>
    <w:qFormat/>
    <w:rsid w:val="00986055"/>
    <w:rPr>
      <w:rFonts w:ascii="Times New Roman" w:hAnsi="Times New Roman"/>
      <w:b/>
      <w:sz w:val="28"/>
    </w:rPr>
  </w:style>
  <w:style w:type="character" w:customStyle="1" w:styleId="2250">
    <w:name w:val="Знак Знак225"/>
    <w:uiPriority w:val="99"/>
    <w:qFormat/>
    <w:rsid w:val="00986055"/>
    <w:rPr>
      <w:rFonts w:ascii="Times New Roman" w:hAnsi="Times New Roman"/>
      <w:sz w:val="24"/>
    </w:rPr>
  </w:style>
  <w:style w:type="character" w:customStyle="1" w:styleId="195">
    <w:name w:val="Знак Знак195"/>
    <w:uiPriority w:val="99"/>
    <w:qFormat/>
    <w:rsid w:val="00986055"/>
    <w:rPr>
      <w:rFonts w:ascii="Times New Roman" w:hAnsi="Times New Roman"/>
      <w:sz w:val="16"/>
      <w:lang w:eastAsia="ru-RU"/>
    </w:rPr>
  </w:style>
  <w:style w:type="character" w:customStyle="1" w:styleId="185">
    <w:name w:val="Знак Знак185"/>
    <w:uiPriority w:val="99"/>
    <w:qFormat/>
    <w:rsid w:val="00986055"/>
    <w:rPr>
      <w:rFonts w:ascii="Courier New" w:hAnsi="Courier New"/>
    </w:rPr>
  </w:style>
  <w:style w:type="character" w:customStyle="1" w:styleId="175">
    <w:name w:val="Знак Знак175"/>
    <w:uiPriority w:val="99"/>
    <w:qFormat/>
    <w:rsid w:val="00986055"/>
    <w:rPr>
      <w:rFonts w:ascii="Times New Roman" w:hAnsi="Times New Roman"/>
      <w:sz w:val="24"/>
    </w:rPr>
  </w:style>
  <w:style w:type="character" w:customStyle="1" w:styleId="155">
    <w:name w:val="Знак Знак155"/>
    <w:uiPriority w:val="99"/>
    <w:qFormat/>
    <w:rsid w:val="00986055"/>
    <w:rPr>
      <w:b/>
      <w:sz w:val="28"/>
    </w:rPr>
  </w:style>
  <w:style w:type="character" w:customStyle="1" w:styleId="4150">
    <w:name w:val="Знак Знак415"/>
    <w:uiPriority w:val="99"/>
    <w:qFormat/>
    <w:locked/>
    <w:rsid w:val="00986055"/>
    <w:rPr>
      <w:rFonts w:ascii="Arial" w:hAnsi="Arial"/>
      <w:b/>
      <w:i/>
      <w:sz w:val="28"/>
      <w:lang w:val="ru-RU" w:eastAsia="en-US"/>
    </w:rPr>
  </w:style>
  <w:style w:type="character" w:customStyle="1" w:styleId="236">
    <w:name w:val="Знак Знак23 Знак6"/>
    <w:aliases w:val="Знак Знак3 Знак6"/>
    <w:uiPriority w:val="99"/>
    <w:qFormat/>
    <w:locked/>
    <w:rsid w:val="00986055"/>
    <w:rPr>
      <w:rFonts w:ascii="Tahoma" w:hAnsi="Tahoma"/>
      <w:sz w:val="16"/>
    </w:rPr>
  </w:style>
  <w:style w:type="paragraph" w:customStyle="1" w:styleId="7a">
    <w:name w:val="Знак Знак Знак Знак Знак Знак Знак Знак Знак Знак Знак Знак Знак7"/>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52">
    <w:name w:val="Знак35"/>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5">
    <w:name w:val="Знак Знак535"/>
    <w:uiPriority w:val="99"/>
    <w:qFormat/>
    <w:locked/>
    <w:rsid w:val="00986055"/>
    <w:rPr>
      <w:b/>
      <w:caps/>
      <w:sz w:val="24"/>
      <w:lang w:val="ru-RU" w:eastAsia="ru-RU"/>
    </w:rPr>
  </w:style>
  <w:style w:type="character" w:customStyle="1" w:styleId="5e">
    <w:name w:val="Без интервала Знак5"/>
    <w:uiPriority w:val="99"/>
    <w:qFormat/>
    <w:locked/>
    <w:rsid w:val="00986055"/>
    <w:rPr>
      <w:sz w:val="24"/>
      <w:lang w:eastAsia="en-US"/>
    </w:rPr>
  </w:style>
  <w:style w:type="character" w:customStyle="1" w:styleId="1152">
    <w:name w:val="Знак1 Знак Знак15"/>
    <w:uiPriority w:val="99"/>
    <w:qFormat/>
    <w:locked/>
    <w:rsid w:val="00986055"/>
    <w:rPr>
      <w:rFonts w:ascii="Times New Roman" w:hAnsi="Times New Roman"/>
      <w:sz w:val="24"/>
      <w:lang w:eastAsia="ru-RU"/>
    </w:rPr>
  </w:style>
  <w:style w:type="character" w:customStyle="1" w:styleId="465">
    <w:name w:val="Знак Знак465"/>
    <w:uiPriority w:val="99"/>
    <w:qFormat/>
    <w:locked/>
    <w:rsid w:val="00986055"/>
    <w:rPr>
      <w:b/>
      <w:sz w:val="27"/>
      <w:lang w:val="ru-RU" w:eastAsia="ru-RU"/>
    </w:rPr>
  </w:style>
  <w:style w:type="character" w:customStyle="1" w:styleId="485">
    <w:name w:val="Знак Знак485"/>
    <w:uiPriority w:val="99"/>
    <w:qFormat/>
    <w:locked/>
    <w:rsid w:val="00986055"/>
    <w:rPr>
      <w:b/>
      <w:sz w:val="27"/>
      <w:lang w:val="ru-RU" w:eastAsia="ru-RU"/>
    </w:rPr>
  </w:style>
  <w:style w:type="character" w:customStyle="1" w:styleId="445">
    <w:name w:val="Знак Знак445"/>
    <w:uiPriority w:val="99"/>
    <w:qFormat/>
    <w:locked/>
    <w:rsid w:val="00986055"/>
    <w:rPr>
      <w:sz w:val="24"/>
    </w:rPr>
  </w:style>
  <w:style w:type="character" w:customStyle="1" w:styleId="515">
    <w:name w:val="Знак Знак515"/>
    <w:uiPriority w:val="99"/>
    <w:qFormat/>
    <w:locked/>
    <w:rsid w:val="00986055"/>
    <w:rPr>
      <w:b/>
      <w:sz w:val="27"/>
      <w:lang w:val="ru-RU" w:eastAsia="ru-RU"/>
    </w:rPr>
  </w:style>
  <w:style w:type="character" w:customStyle="1" w:styleId="435">
    <w:name w:val="Знак Знак435"/>
    <w:uiPriority w:val="99"/>
    <w:qFormat/>
    <w:locked/>
    <w:rsid w:val="00986055"/>
    <w:rPr>
      <w:color w:val="000000"/>
      <w:sz w:val="24"/>
      <w:lang w:eastAsia="ru-RU"/>
    </w:rPr>
  </w:style>
  <w:style w:type="character" w:customStyle="1" w:styleId="425">
    <w:name w:val="Знак Знак425"/>
    <w:uiPriority w:val="99"/>
    <w:qFormat/>
    <w:rsid w:val="00986055"/>
    <w:rPr>
      <w:rFonts w:ascii="Times New Roman" w:hAnsi="Times New Roman"/>
      <w:sz w:val="16"/>
    </w:rPr>
  </w:style>
  <w:style w:type="character" w:customStyle="1" w:styleId="495">
    <w:name w:val="Знак Знак495"/>
    <w:uiPriority w:val="99"/>
    <w:qFormat/>
    <w:rsid w:val="00986055"/>
    <w:rPr>
      <w:rFonts w:ascii="Times New Roman" w:hAnsi="Times New Roman"/>
      <w:b/>
      <w:caps/>
      <w:sz w:val="24"/>
      <w:lang w:eastAsia="ru-RU"/>
    </w:rPr>
  </w:style>
  <w:style w:type="character" w:customStyle="1" w:styleId="475">
    <w:name w:val="Знак Знак475"/>
    <w:uiPriority w:val="99"/>
    <w:qFormat/>
    <w:rsid w:val="00986055"/>
    <w:rPr>
      <w:rFonts w:ascii="Times New Roman" w:hAnsi="Times New Roman"/>
      <w:b/>
      <w:sz w:val="27"/>
      <w:lang w:eastAsia="ru-RU"/>
    </w:rPr>
  </w:style>
  <w:style w:type="character" w:customStyle="1" w:styleId="455">
    <w:name w:val="Знак Знак455"/>
    <w:uiPriority w:val="99"/>
    <w:qFormat/>
    <w:rsid w:val="00986055"/>
    <w:rPr>
      <w:rFonts w:ascii="Times New Roman" w:hAnsi="Times New Roman"/>
      <w:b/>
      <w:i/>
      <w:sz w:val="26"/>
      <w:lang w:eastAsia="ru-RU"/>
    </w:rPr>
  </w:style>
  <w:style w:type="character" w:customStyle="1" w:styleId="562">
    <w:name w:val="Знак5 Знак Знак6"/>
    <w:uiPriority w:val="99"/>
    <w:qFormat/>
    <w:locked/>
    <w:rsid w:val="00986055"/>
    <w:rPr>
      <w:sz w:val="16"/>
    </w:rPr>
  </w:style>
  <w:style w:type="character" w:customStyle="1" w:styleId="505">
    <w:name w:val="Знак Знак505"/>
    <w:uiPriority w:val="99"/>
    <w:qFormat/>
    <w:locked/>
    <w:rsid w:val="00986055"/>
    <w:rPr>
      <w:b/>
      <w:sz w:val="28"/>
      <w:lang w:val="ru-RU" w:eastAsia="ru-RU"/>
    </w:rPr>
  </w:style>
  <w:style w:type="character" w:customStyle="1" w:styleId="525">
    <w:name w:val="Знак Знак525"/>
    <w:uiPriority w:val="99"/>
    <w:qFormat/>
    <w:rsid w:val="00986055"/>
    <w:rPr>
      <w:rFonts w:ascii="Arial" w:hAnsi="Arial"/>
      <w:b/>
      <w:i/>
      <w:sz w:val="28"/>
    </w:rPr>
  </w:style>
  <w:style w:type="character" w:customStyle="1" w:styleId="5150">
    <w:name w:val="Знак5 Знак Знак15"/>
    <w:uiPriority w:val="99"/>
    <w:qFormat/>
    <w:locked/>
    <w:rsid w:val="00986055"/>
    <w:rPr>
      <w:sz w:val="16"/>
      <w:lang w:val="ru-RU" w:eastAsia="ru-RU"/>
    </w:rPr>
  </w:style>
  <w:style w:type="character" w:customStyle="1" w:styleId="652">
    <w:name w:val="Знак6 Знак Знак5"/>
    <w:uiPriority w:val="99"/>
    <w:qFormat/>
    <w:rsid w:val="00986055"/>
    <w:rPr>
      <w:sz w:val="24"/>
      <w:lang w:val="ru-RU" w:eastAsia="ru-RU"/>
    </w:rPr>
  </w:style>
  <w:style w:type="character" w:customStyle="1" w:styleId="1170">
    <w:name w:val="Тема примечания Знак117"/>
    <w:uiPriority w:val="99"/>
    <w:qFormat/>
    <w:rsid w:val="00986055"/>
    <w:rPr>
      <w:b/>
      <w:lang w:val="ru-RU" w:eastAsia="ru-RU"/>
    </w:rPr>
  </w:style>
  <w:style w:type="character" w:customStyle="1" w:styleId="1160">
    <w:name w:val="Тема примечания Знак116"/>
    <w:uiPriority w:val="99"/>
    <w:semiHidden/>
    <w:qFormat/>
    <w:rsid w:val="00986055"/>
    <w:rPr>
      <w:b/>
      <w:lang w:val="ru-RU" w:eastAsia="ru-RU"/>
    </w:rPr>
  </w:style>
  <w:style w:type="character" w:customStyle="1" w:styleId="HTML117">
    <w:name w:val="Адрес HTML Знак117"/>
    <w:uiPriority w:val="99"/>
    <w:qFormat/>
    <w:rsid w:val="00986055"/>
    <w:rPr>
      <w:i/>
      <w:sz w:val="24"/>
    </w:rPr>
  </w:style>
  <w:style w:type="character" w:customStyle="1" w:styleId="HTML116">
    <w:name w:val="Адрес HTML Знак116"/>
    <w:uiPriority w:val="99"/>
    <w:semiHidden/>
    <w:qFormat/>
    <w:rsid w:val="00986055"/>
    <w:rPr>
      <w:i/>
      <w:sz w:val="24"/>
    </w:rPr>
  </w:style>
  <w:style w:type="character" w:customStyle="1" w:styleId="1171">
    <w:name w:val="Выделенная цитата Знак117"/>
    <w:uiPriority w:val="99"/>
    <w:qFormat/>
    <w:rsid w:val="00986055"/>
    <w:rPr>
      <w:i/>
      <w:color w:val="4472C4"/>
      <w:sz w:val="24"/>
    </w:rPr>
  </w:style>
  <w:style w:type="character" w:customStyle="1" w:styleId="1161">
    <w:name w:val="Выделенная цитата Знак116"/>
    <w:uiPriority w:val="99"/>
    <w:qFormat/>
    <w:rsid w:val="00986055"/>
    <w:rPr>
      <w:i/>
      <w:color w:val="4472C4"/>
      <w:sz w:val="24"/>
    </w:rPr>
  </w:style>
  <w:style w:type="character" w:customStyle="1" w:styleId="207">
    <w:name w:val="Знак Знак207"/>
    <w:uiPriority w:val="99"/>
    <w:qFormat/>
    <w:rsid w:val="00986055"/>
    <w:rPr>
      <w:rFonts w:ascii="Arial" w:hAnsi="Arial"/>
      <w:sz w:val="22"/>
    </w:rPr>
  </w:style>
  <w:style w:type="character" w:customStyle="1" w:styleId="1260">
    <w:name w:val="Знак1 Знак Знак26"/>
    <w:uiPriority w:val="99"/>
    <w:locked/>
    <w:rsid w:val="00986055"/>
    <w:rPr>
      <w:sz w:val="24"/>
    </w:rPr>
  </w:style>
  <w:style w:type="paragraph" w:customStyle="1" w:styleId="7b">
    <w:name w:val="Знак Знак Знак Знак Знак Знак7"/>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80">
    <w:name w:val="Знак Знак78"/>
    <w:uiPriority w:val="99"/>
    <w:qFormat/>
    <w:rsid w:val="00986055"/>
    <w:rPr>
      <w:sz w:val="16"/>
      <w:lang w:val="ru-RU" w:eastAsia="ru-RU"/>
    </w:rPr>
  </w:style>
  <w:style w:type="character" w:customStyle="1" w:styleId="1460">
    <w:name w:val="Знак Знак146"/>
    <w:uiPriority w:val="99"/>
    <w:qFormat/>
    <w:locked/>
    <w:rsid w:val="00986055"/>
    <w:rPr>
      <w:b/>
      <w:sz w:val="27"/>
      <w:lang w:val="ru-RU" w:eastAsia="ru-RU"/>
    </w:rPr>
  </w:style>
  <w:style w:type="character" w:customStyle="1" w:styleId="106">
    <w:name w:val="Знак Знак106"/>
    <w:uiPriority w:val="99"/>
    <w:qFormat/>
    <w:locked/>
    <w:rsid w:val="00986055"/>
    <w:rPr>
      <w:sz w:val="16"/>
      <w:lang w:val="ru-RU" w:eastAsia="ru-RU"/>
    </w:rPr>
  </w:style>
  <w:style w:type="character" w:customStyle="1" w:styleId="616">
    <w:name w:val="Знак Знак616"/>
    <w:uiPriority w:val="99"/>
    <w:qFormat/>
    <w:rsid w:val="00986055"/>
    <w:rPr>
      <w:rFonts w:ascii="Arial" w:hAnsi="Arial"/>
      <w:b/>
      <w:i/>
      <w:sz w:val="28"/>
      <w:lang w:val="ru-RU" w:eastAsia="en-US"/>
    </w:rPr>
  </w:style>
  <w:style w:type="character" w:customStyle="1" w:styleId="167">
    <w:name w:val="Знак Знак167"/>
    <w:uiPriority w:val="99"/>
    <w:qFormat/>
    <w:locked/>
    <w:rsid w:val="00986055"/>
    <w:rPr>
      <w:b/>
      <w:caps/>
      <w:sz w:val="24"/>
      <w:lang w:val="ru-RU" w:eastAsia="ru-RU"/>
    </w:rPr>
  </w:style>
  <w:style w:type="character" w:customStyle="1" w:styleId="84">
    <w:name w:val="Знак Знак Знак8"/>
    <w:uiPriority w:val="99"/>
    <w:qFormat/>
    <w:rsid w:val="00986055"/>
    <w:rPr>
      <w:rFonts w:ascii="Times New Roman" w:hAnsi="Times New Roman"/>
      <w:b/>
      <w:caps/>
      <w:sz w:val="28"/>
    </w:rPr>
  </w:style>
  <w:style w:type="character" w:customStyle="1" w:styleId="256">
    <w:name w:val="Знак Знак256"/>
    <w:uiPriority w:val="99"/>
    <w:qFormat/>
    <w:rsid w:val="00986055"/>
    <w:rPr>
      <w:rFonts w:ascii="Times New Roman" w:hAnsi="Times New Roman"/>
      <w:b/>
      <w:sz w:val="28"/>
    </w:rPr>
  </w:style>
  <w:style w:type="character" w:customStyle="1" w:styleId="2260">
    <w:name w:val="Знак Знак226"/>
    <w:uiPriority w:val="99"/>
    <w:qFormat/>
    <w:rsid w:val="00986055"/>
    <w:rPr>
      <w:rFonts w:ascii="Times New Roman" w:hAnsi="Times New Roman"/>
      <w:sz w:val="24"/>
    </w:rPr>
  </w:style>
  <w:style w:type="character" w:customStyle="1" w:styleId="196">
    <w:name w:val="Знак Знак196"/>
    <w:uiPriority w:val="99"/>
    <w:qFormat/>
    <w:rsid w:val="00986055"/>
    <w:rPr>
      <w:rFonts w:ascii="Times New Roman" w:hAnsi="Times New Roman"/>
      <w:sz w:val="16"/>
      <w:lang w:eastAsia="ru-RU"/>
    </w:rPr>
  </w:style>
  <w:style w:type="character" w:customStyle="1" w:styleId="186">
    <w:name w:val="Знак Знак186"/>
    <w:uiPriority w:val="99"/>
    <w:qFormat/>
    <w:rsid w:val="00986055"/>
    <w:rPr>
      <w:rFonts w:ascii="Courier New" w:hAnsi="Courier New"/>
    </w:rPr>
  </w:style>
  <w:style w:type="character" w:customStyle="1" w:styleId="176">
    <w:name w:val="Знак Знак176"/>
    <w:uiPriority w:val="99"/>
    <w:qFormat/>
    <w:rsid w:val="00986055"/>
    <w:rPr>
      <w:rFonts w:ascii="Times New Roman" w:hAnsi="Times New Roman"/>
      <w:sz w:val="24"/>
    </w:rPr>
  </w:style>
  <w:style w:type="character" w:customStyle="1" w:styleId="156">
    <w:name w:val="Знак Знак156"/>
    <w:uiPriority w:val="99"/>
    <w:qFormat/>
    <w:rsid w:val="00986055"/>
    <w:rPr>
      <w:b/>
      <w:sz w:val="28"/>
    </w:rPr>
  </w:style>
  <w:style w:type="character" w:customStyle="1" w:styleId="416">
    <w:name w:val="Знак Знак416"/>
    <w:uiPriority w:val="99"/>
    <w:qFormat/>
    <w:locked/>
    <w:rsid w:val="00986055"/>
    <w:rPr>
      <w:rFonts w:ascii="Arial" w:hAnsi="Arial"/>
      <w:b/>
      <w:i/>
      <w:sz w:val="28"/>
      <w:lang w:val="ru-RU" w:eastAsia="en-US"/>
    </w:rPr>
  </w:style>
  <w:style w:type="character" w:customStyle="1" w:styleId="237">
    <w:name w:val="Знак Знак23 Знак7"/>
    <w:aliases w:val="Знак Знак3 Знак7"/>
    <w:uiPriority w:val="99"/>
    <w:qFormat/>
    <w:locked/>
    <w:rsid w:val="00986055"/>
    <w:rPr>
      <w:rFonts w:ascii="Tahoma" w:hAnsi="Tahoma"/>
      <w:sz w:val="16"/>
    </w:rPr>
  </w:style>
  <w:style w:type="paragraph" w:customStyle="1" w:styleId="86">
    <w:name w:val="Знак Знак Знак Знак Знак Знак Знак Знак Знак Знак Знак Знак Знак8"/>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61">
    <w:name w:val="Знак36"/>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6">
    <w:name w:val="Знак Знак536"/>
    <w:uiPriority w:val="99"/>
    <w:qFormat/>
    <w:locked/>
    <w:rsid w:val="00986055"/>
    <w:rPr>
      <w:b/>
      <w:caps/>
      <w:sz w:val="24"/>
      <w:lang w:val="ru-RU" w:eastAsia="ru-RU"/>
    </w:rPr>
  </w:style>
  <w:style w:type="character" w:customStyle="1" w:styleId="6f1">
    <w:name w:val="Без интервала Знак6"/>
    <w:uiPriority w:val="99"/>
    <w:qFormat/>
    <w:locked/>
    <w:rsid w:val="00986055"/>
    <w:rPr>
      <w:sz w:val="24"/>
      <w:lang w:eastAsia="en-US"/>
    </w:rPr>
  </w:style>
  <w:style w:type="character" w:customStyle="1" w:styleId="1162">
    <w:name w:val="Знак1 Знак Знак16"/>
    <w:locked/>
    <w:rsid w:val="00986055"/>
    <w:rPr>
      <w:rFonts w:ascii="Times New Roman" w:hAnsi="Times New Roman"/>
      <w:sz w:val="24"/>
      <w:lang w:eastAsia="ru-RU"/>
    </w:rPr>
  </w:style>
  <w:style w:type="character" w:customStyle="1" w:styleId="466">
    <w:name w:val="Знак Знак466"/>
    <w:uiPriority w:val="99"/>
    <w:qFormat/>
    <w:locked/>
    <w:rsid w:val="00986055"/>
    <w:rPr>
      <w:b/>
      <w:sz w:val="27"/>
      <w:lang w:val="ru-RU" w:eastAsia="ru-RU"/>
    </w:rPr>
  </w:style>
  <w:style w:type="character" w:customStyle="1" w:styleId="486">
    <w:name w:val="Знак Знак486"/>
    <w:uiPriority w:val="99"/>
    <w:qFormat/>
    <w:locked/>
    <w:rsid w:val="00986055"/>
    <w:rPr>
      <w:b/>
      <w:sz w:val="27"/>
      <w:lang w:val="ru-RU" w:eastAsia="ru-RU"/>
    </w:rPr>
  </w:style>
  <w:style w:type="character" w:customStyle="1" w:styleId="446">
    <w:name w:val="Знак Знак446"/>
    <w:uiPriority w:val="99"/>
    <w:qFormat/>
    <w:locked/>
    <w:rsid w:val="00986055"/>
    <w:rPr>
      <w:sz w:val="24"/>
    </w:rPr>
  </w:style>
  <w:style w:type="character" w:customStyle="1" w:styleId="516">
    <w:name w:val="Знак Знак516"/>
    <w:uiPriority w:val="99"/>
    <w:qFormat/>
    <w:locked/>
    <w:rsid w:val="00986055"/>
    <w:rPr>
      <w:b/>
      <w:sz w:val="27"/>
      <w:lang w:val="ru-RU" w:eastAsia="ru-RU"/>
    </w:rPr>
  </w:style>
  <w:style w:type="character" w:customStyle="1" w:styleId="436">
    <w:name w:val="Знак Знак436"/>
    <w:uiPriority w:val="99"/>
    <w:qFormat/>
    <w:locked/>
    <w:rsid w:val="00986055"/>
    <w:rPr>
      <w:color w:val="000000"/>
      <w:sz w:val="24"/>
      <w:lang w:eastAsia="ru-RU"/>
    </w:rPr>
  </w:style>
  <w:style w:type="character" w:customStyle="1" w:styleId="426">
    <w:name w:val="Знак Знак426"/>
    <w:uiPriority w:val="99"/>
    <w:qFormat/>
    <w:rsid w:val="00986055"/>
    <w:rPr>
      <w:rFonts w:ascii="Times New Roman" w:hAnsi="Times New Roman"/>
      <w:sz w:val="16"/>
    </w:rPr>
  </w:style>
  <w:style w:type="character" w:customStyle="1" w:styleId="496">
    <w:name w:val="Знак Знак496"/>
    <w:uiPriority w:val="99"/>
    <w:qFormat/>
    <w:rsid w:val="00986055"/>
    <w:rPr>
      <w:rFonts w:ascii="Times New Roman" w:hAnsi="Times New Roman"/>
      <w:b/>
      <w:caps/>
      <w:sz w:val="24"/>
      <w:lang w:eastAsia="ru-RU"/>
    </w:rPr>
  </w:style>
  <w:style w:type="character" w:customStyle="1" w:styleId="476">
    <w:name w:val="Знак Знак476"/>
    <w:uiPriority w:val="99"/>
    <w:qFormat/>
    <w:rsid w:val="00986055"/>
    <w:rPr>
      <w:rFonts w:ascii="Times New Roman" w:hAnsi="Times New Roman"/>
      <w:b/>
      <w:sz w:val="27"/>
      <w:lang w:eastAsia="ru-RU"/>
    </w:rPr>
  </w:style>
  <w:style w:type="character" w:customStyle="1" w:styleId="456">
    <w:name w:val="Знак Знак456"/>
    <w:uiPriority w:val="99"/>
    <w:qFormat/>
    <w:rsid w:val="00986055"/>
    <w:rPr>
      <w:rFonts w:ascii="Times New Roman" w:hAnsi="Times New Roman"/>
      <w:b/>
      <w:i/>
      <w:sz w:val="26"/>
      <w:lang w:eastAsia="ru-RU"/>
    </w:rPr>
  </w:style>
  <w:style w:type="character" w:customStyle="1" w:styleId="572">
    <w:name w:val="Знак5 Знак Знак7"/>
    <w:uiPriority w:val="99"/>
    <w:qFormat/>
    <w:locked/>
    <w:rsid w:val="00986055"/>
    <w:rPr>
      <w:sz w:val="16"/>
    </w:rPr>
  </w:style>
  <w:style w:type="character" w:customStyle="1" w:styleId="506">
    <w:name w:val="Знак Знак506"/>
    <w:uiPriority w:val="99"/>
    <w:qFormat/>
    <w:locked/>
    <w:rsid w:val="00986055"/>
    <w:rPr>
      <w:b/>
      <w:sz w:val="28"/>
      <w:lang w:val="ru-RU" w:eastAsia="ru-RU"/>
    </w:rPr>
  </w:style>
  <w:style w:type="character" w:customStyle="1" w:styleId="526">
    <w:name w:val="Знак Знак526"/>
    <w:uiPriority w:val="99"/>
    <w:qFormat/>
    <w:rsid w:val="00986055"/>
    <w:rPr>
      <w:rFonts w:ascii="Arial" w:hAnsi="Arial"/>
      <w:b/>
      <w:i/>
      <w:sz w:val="28"/>
    </w:rPr>
  </w:style>
  <w:style w:type="character" w:customStyle="1" w:styleId="5160">
    <w:name w:val="Знак5 Знак Знак16"/>
    <w:locked/>
    <w:rsid w:val="00986055"/>
    <w:rPr>
      <w:sz w:val="16"/>
      <w:lang w:val="ru-RU" w:eastAsia="ru-RU"/>
    </w:rPr>
  </w:style>
  <w:style w:type="character" w:customStyle="1" w:styleId="660">
    <w:name w:val="Знак6 Знак Знак6"/>
    <w:uiPriority w:val="99"/>
    <w:qFormat/>
    <w:rsid w:val="00986055"/>
    <w:rPr>
      <w:sz w:val="24"/>
      <w:lang w:val="ru-RU" w:eastAsia="ru-RU"/>
    </w:rPr>
  </w:style>
  <w:style w:type="character" w:customStyle="1" w:styleId="1190">
    <w:name w:val="Тема примечания Знак119"/>
    <w:uiPriority w:val="99"/>
    <w:semiHidden/>
    <w:qFormat/>
    <w:rsid w:val="00986055"/>
    <w:rPr>
      <w:b/>
      <w:lang w:val="ru-RU" w:eastAsia="ru-RU"/>
    </w:rPr>
  </w:style>
  <w:style w:type="character" w:customStyle="1" w:styleId="1180">
    <w:name w:val="Тема примечания Знак118"/>
    <w:uiPriority w:val="99"/>
    <w:semiHidden/>
    <w:qFormat/>
    <w:rsid w:val="00986055"/>
    <w:rPr>
      <w:b/>
      <w:lang w:val="ru-RU" w:eastAsia="ru-RU"/>
    </w:rPr>
  </w:style>
  <w:style w:type="character" w:customStyle="1" w:styleId="HTML119">
    <w:name w:val="Адрес HTML Знак119"/>
    <w:uiPriority w:val="99"/>
    <w:semiHidden/>
    <w:qFormat/>
    <w:rsid w:val="00986055"/>
    <w:rPr>
      <w:i/>
      <w:sz w:val="24"/>
    </w:rPr>
  </w:style>
  <w:style w:type="character" w:customStyle="1" w:styleId="HTML118">
    <w:name w:val="Адрес HTML Знак118"/>
    <w:uiPriority w:val="99"/>
    <w:semiHidden/>
    <w:qFormat/>
    <w:rsid w:val="00986055"/>
    <w:rPr>
      <w:i/>
      <w:sz w:val="24"/>
    </w:rPr>
  </w:style>
  <w:style w:type="character" w:customStyle="1" w:styleId="1191">
    <w:name w:val="Выделенная цитата Знак119"/>
    <w:uiPriority w:val="99"/>
    <w:qFormat/>
    <w:rsid w:val="00986055"/>
    <w:rPr>
      <w:i/>
      <w:color w:val="4472C4"/>
      <w:sz w:val="24"/>
    </w:rPr>
  </w:style>
  <w:style w:type="character" w:customStyle="1" w:styleId="1181">
    <w:name w:val="Выделенная цитата Знак118"/>
    <w:uiPriority w:val="99"/>
    <w:qFormat/>
    <w:rsid w:val="00986055"/>
    <w:rPr>
      <w:i/>
      <w:color w:val="4472C4"/>
      <w:sz w:val="24"/>
    </w:rPr>
  </w:style>
  <w:style w:type="character" w:customStyle="1" w:styleId="208">
    <w:name w:val="Знак Знак208"/>
    <w:uiPriority w:val="99"/>
    <w:qFormat/>
    <w:rsid w:val="00986055"/>
    <w:rPr>
      <w:rFonts w:ascii="Arial" w:hAnsi="Arial"/>
      <w:sz w:val="22"/>
    </w:rPr>
  </w:style>
  <w:style w:type="character" w:customStyle="1" w:styleId="1271">
    <w:name w:val="Знак1 Знак Знак27"/>
    <w:uiPriority w:val="99"/>
    <w:locked/>
    <w:rsid w:val="00986055"/>
    <w:rPr>
      <w:sz w:val="24"/>
    </w:rPr>
  </w:style>
  <w:style w:type="character" w:customStyle="1" w:styleId="209">
    <w:name w:val="Знак Знак209"/>
    <w:uiPriority w:val="99"/>
    <w:qFormat/>
    <w:rsid w:val="00986055"/>
    <w:rPr>
      <w:rFonts w:ascii="Arial" w:hAnsi="Arial"/>
      <w:sz w:val="22"/>
    </w:rPr>
  </w:style>
  <w:style w:type="paragraph" w:customStyle="1" w:styleId="87">
    <w:name w:val="Знак Знак Знак Знак Знак Знак8"/>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90">
    <w:name w:val="Знак Знак79"/>
    <w:uiPriority w:val="99"/>
    <w:qFormat/>
    <w:rsid w:val="00986055"/>
    <w:rPr>
      <w:sz w:val="16"/>
      <w:lang w:val="ru-RU" w:eastAsia="ru-RU"/>
    </w:rPr>
  </w:style>
  <w:style w:type="character" w:customStyle="1" w:styleId="1470">
    <w:name w:val="Знак Знак147"/>
    <w:uiPriority w:val="99"/>
    <w:qFormat/>
    <w:locked/>
    <w:rsid w:val="00986055"/>
    <w:rPr>
      <w:b/>
      <w:sz w:val="27"/>
      <w:lang w:val="ru-RU" w:eastAsia="ru-RU"/>
    </w:rPr>
  </w:style>
  <w:style w:type="character" w:customStyle="1" w:styleId="107">
    <w:name w:val="Знак Знак107"/>
    <w:uiPriority w:val="99"/>
    <w:qFormat/>
    <w:locked/>
    <w:rsid w:val="00986055"/>
    <w:rPr>
      <w:sz w:val="16"/>
      <w:lang w:val="ru-RU" w:eastAsia="ru-RU"/>
    </w:rPr>
  </w:style>
  <w:style w:type="character" w:customStyle="1" w:styleId="617">
    <w:name w:val="Знак Знак617"/>
    <w:uiPriority w:val="99"/>
    <w:qFormat/>
    <w:rsid w:val="00986055"/>
    <w:rPr>
      <w:rFonts w:ascii="Arial" w:hAnsi="Arial"/>
      <w:b/>
      <w:i/>
      <w:sz w:val="28"/>
      <w:lang w:val="ru-RU" w:eastAsia="en-US"/>
    </w:rPr>
  </w:style>
  <w:style w:type="character" w:customStyle="1" w:styleId="168">
    <w:name w:val="Знак Знак168"/>
    <w:uiPriority w:val="99"/>
    <w:qFormat/>
    <w:locked/>
    <w:rsid w:val="00986055"/>
    <w:rPr>
      <w:b/>
      <w:caps/>
      <w:sz w:val="24"/>
      <w:lang w:val="ru-RU" w:eastAsia="ru-RU"/>
    </w:rPr>
  </w:style>
  <w:style w:type="character" w:customStyle="1" w:styleId="97">
    <w:name w:val="Знак Знак Знак9"/>
    <w:uiPriority w:val="99"/>
    <w:qFormat/>
    <w:rsid w:val="00986055"/>
    <w:rPr>
      <w:rFonts w:ascii="Times New Roman" w:hAnsi="Times New Roman"/>
      <w:b/>
      <w:caps/>
      <w:sz w:val="28"/>
    </w:rPr>
  </w:style>
  <w:style w:type="character" w:customStyle="1" w:styleId="257">
    <w:name w:val="Знак Знак257"/>
    <w:uiPriority w:val="99"/>
    <w:qFormat/>
    <w:rsid w:val="00986055"/>
    <w:rPr>
      <w:rFonts w:ascii="Times New Roman" w:hAnsi="Times New Roman"/>
      <w:b/>
      <w:sz w:val="28"/>
    </w:rPr>
  </w:style>
  <w:style w:type="character" w:customStyle="1" w:styleId="2270">
    <w:name w:val="Знак Знак227"/>
    <w:uiPriority w:val="99"/>
    <w:qFormat/>
    <w:rsid w:val="00986055"/>
    <w:rPr>
      <w:rFonts w:ascii="Times New Roman" w:hAnsi="Times New Roman"/>
      <w:sz w:val="24"/>
    </w:rPr>
  </w:style>
  <w:style w:type="character" w:customStyle="1" w:styleId="197">
    <w:name w:val="Знак Знак197"/>
    <w:uiPriority w:val="99"/>
    <w:qFormat/>
    <w:rsid w:val="00986055"/>
    <w:rPr>
      <w:rFonts w:ascii="Times New Roman" w:hAnsi="Times New Roman"/>
      <w:sz w:val="16"/>
      <w:lang w:eastAsia="ru-RU"/>
    </w:rPr>
  </w:style>
  <w:style w:type="character" w:customStyle="1" w:styleId="187">
    <w:name w:val="Знак Знак187"/>
    <w:uiPriority w:val="99"/>
    <w:qFormat/>
    <w:rsid w:val="00986055"/>
    <w:rPr>
      <w:rFonts w:ascii="Courier New" w:hAnsi="Courier New"/>
    </w:rPr>
  </w:style>
  <w:style w:type="character" w:customStyle="1" w:styleId="177">
    <w:name w:val="Знак Знак177"/>
    <w:uiPriority w:val="99"/>
    <w:qFormat/>
    <w:rsid w:val="00986055"/>
    <w:rPr>
      <w:rFonts w:ascii="Times New Roman" w:hAnsi="Times New Roman"/>
      <w:sz w:val="24"/>
    </w:rPr>
  </w:style>
  <w:style w:type="character" w:customStyle="1" w:styleId="157">
    <w:name w:val="Знак Знак157"/>
    <w:uiPriority w:val="99"/>
    <w:qFormat/>
    <w:rsid w:val="00986055"/>
    <w:rPr>
      <w:b/>
      <w:sz w:val="28"/>
    </w:rPr>
  </w:style>
  <w:style w:type="character" w:customStyle="1" w:styleId="417">
    <w:name w:val="Знак Знак417"/>
    <w:uiPriority w:val="99"/>
    <w:qFormat/>
    <w:locked/>
    <w:rsid w:val="00986055"/>
    <w:rPr>
      <w:rFonts w:ascii="Arial" w:hAnsi="Arial"/>
      <w:b/>
      <w:i/>
      <w:sz w:val="28"/>
      <w:lang w:val="ru-RU" w:eastAsia="en-US"/>
    </w:rPr>
  </w:style>
  <w:style w:type="character" w:customStyle="1" w:styleId="238">
    <w:name w:val="Знак Знак23 Знак8"/>
    <w:aliases w:val="Знак Знак3 Знак8"/>
    <w:uiPriority w:val="99"/>
    <w:locked/>
    <w:rsid w:val="00986055"/>
    <w:rPr>
      <w:rFonts w:ascii="Tahoma" w:hAnsi="Tahoma"/>
      <w:sz w:val="16"/>
    </w:rPr>
  </w:style>
  <w:style w:type="paragraph" w:customStyle="1" w:styleId="98">
    <w:name w:val="Знак Знак Знак Знак Знак Знак Знак Знак Знак Знак Знак Знак Знак9"/>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71">
    <w:name w:val="Знак37"/>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7">
    <w:name w:val="Знак Знак537"/>
    <w:uiPriority w:val="99"/>
    <w:qFormat/>
    <w:locked/>
    <w:rsid w:val="00986055"/>
    <w:rPr>
      <w:b/>
      <w:caps/>
      <w:sz w:val="24"/>
      <w:lang w:val="ru-RU" w:eastAsia="ru-RU"/>
    </w:rPr>
  </w:style>
  <w:style w:type="character" w:customStyle="1" w:styleId="7c">
    <w:name w:val="Без интервала Знак7"/>
    <w:uiPriority w:val="99"/>
    <w:locked/>
    <w:rsid w:val="00986055"/>
    <w:rPr>
      <w:sz w:val="24"/>
      <w:lang w:eastAsia="en-US"/>
    </w:rPr>
  </w:style>
  <w:style w:type="character" w:customStyle="1" w:styleId="1172">
    <w:name w:val="Знак1 Знак Знак17"/>
    <w:uiPriority w:val="99"/>
    <w:qFormat/>
    <w:locked/>
    <w:rsid w:val="00986055"/>
    <w:rPr>
      <w:rFonts w:ascii="Times New Roman" w:hAnsi="Times New Roman"/>
      <w:sz w:val="24"/>
      <w:lang w:eastAsia="ru-RU"/>
    </w:rPr>
  </w:style>
  <w:style w:type="character" w:customStyle="1" w:styleId="467">
    <w:name w:val="Знак Знак467"/>
    <w:uiPriority w:val="99"/>
    <w:qFormat/>
    <w:locked/>
    <w:rsid w:val="00986055"/>
    <w:rPr>
      <w:b/>
      <w:sz w:val="27"/>
      <w:lang w:val="ru-RU" w:eastAsia="ru-RU"/>
    </w:rPr>
  </w:style>
  <w:style w:type="character" w:customStyle="1" w:styleId="487">
    <w:name w:val="Знак Знак487"/>
    <w:uiPriority w:val="99"/>
    <w:qFormat/>
    <w:locked/>
    <w:rsid w:val="00986055"/>
    <w:rPr>
      <w:b/>
      <w:sz w:val="27"/>
      <w:lang w:val="ru-RU" w:eastAsia="ru-RU"/>
    </w:rPr>
  </w:style>
  <w:style w:type="character" w:customStyle="1" w:styleId="447">
    <w:name w:val="Знак Знак447"/>
    <w:uiPriority w:val="99"/>
    <w:qFormat/>
    <w:locked/>
    <w:rsid w:val="00986055"/>
    <w:rPr>
      <w:sz w:val="24"/>
    </w:rPr>
  </w:style>
  <w:style w:type="character" w:customStyle="1" w:styleId="517">
    <w:name w:val="Знак Знак517"/>
    <w:uiPriority w:val="99"/>
    <w:qFormat/>
    <w:locked/>
    <w:rsid w:val="00986055"/>
    <w:rPr>
      <w:b/>
      <w:sz w:val="27"/>
      <w:lang w:val="ru-RU" w:eastAsia="ru-RU"/>
    </w:rPr>
  </w:style>
  <w:style w:type="character" w:customStyle="1" w:styleId="437">
    <w:name w:val="Знак Знак437"/>
    <w:uiPriority w:val="99"/>
    <w:qFormat/>
    <w:locked/>
    <w:rsid w:val="00986055"/>
    <w:rPr>
      <w:color w:val="000000"/>
      <w:sz w:val="24"/>
      <w:lang w:eastAsia="ru-RU"/>
    </w:rPr>
  </w:style>
  <w:style w:type="character" w:customStyle="1" w:styleId="427">
    <w:name w:val="Знак Знак427"/>
    <w:uiPriority w:val="99"/>
    <w:qFormat/>
    <w:rsid w:val="00986055"/>
    <w:rPr>
      <w:rFonts w:ascii="Times New Roman" w:hAnsi="Times New Roman"/>
      <w:sz w:val="16"/>
    </w:rPr>
  </w:style>
  <w:style w:type="character" w:customStyle="1" w:styleId="497">
    <w:name w:val="Знак Знак497"/>
    <w:uiPriority w:val="99"/>
    <w:qFormat/>
    <w:rsid w:val="00986055"/>
    <w:rPr>
      <w:rFonts w:ascii="Times New Roman" w:hAnsi="Times New Roman"/>
      <w:b/>
      <w:caps/>
      <w:sz w:val="24"/>
      <w:lang w:eastAsia="ru-RU"/>
    </w:rPr>
  </w:style>
  <w:style w:type="character" w:customStyle="1" w:styleId="477">
    <w:name w:val="Знак Знак477"/>
    <w:uiPriority w:val="99"/>
    <w:qFormat/>
    <w:rsid w:val="00986055"/>
    <w:rPr>
      <w:rFonts w:ascii="Times New Roman" w:hAnsi="Times New Roman"/>
      <w:b/>
      <w:sz w:val="27"/>
      <w:lang w:eastAsia="ru-RU"/>
    </w:rPr>
  </w:style>
  <w:style w:type="character" w:customStyle="1" w:styleId="457">
    <w:name w:val="Знак Знак457"/>
    <w:uiPriority w:val="99"/>
    <w:qFormat/>
    <w:rsid w:val="00986055"/>
    <w:rPr>
      <w:rFonts w:ascii="Times New Roman" w:hAnsi="Times New Roman"/>
      <w:b/>
      <w:i/>
      <w:sz w:val="26"/>
      <w:lang w:eastAsia="ru-RU"/>
    </w:rPr>
  </w:style>
  <w:style w:type="character" w:customStyle="1" w:styleId="582">
    <w:name w:val="Знак5 Знак Знак8"/>
    <w:uiPriority w:val="99"/>
    <w:qFormat/>
    <w:locked/>
    <w:rsid w:val="00986055"/>
    <w:rPr>
      <w:sz w:val="16"/>
    </w:rPr>
  </w:style>
  <w:style w:type="character" w:customStyle="1" w:styleId="507">
    <w:name w:val="Знак Знак507"/>
    <w:uiPriority w:val="99"/>
    <w:qFormat/>
    <w:locked/>
    <w:rsid w:val="00986055"/>
    <w:rPr>
      <w:b/>
      <w:sz w:val="28"/>
      <w:lang w:val="ru-RU" w:eastAsia="ru-RU"/>
    </w:rPr>
  </w:style>
  <w:style w:type="character" w:customStyle="1" w:styleId="527">
    <w:name w:val="Знак Знак527"/>
    <w:uiPriority w:val="99"/>
    <w:qFormat/>
    <w:rsid w:val="00986055"/>
    <w:rPr>
      <w:rFonts w:ascii="Arial" w:hAnsi="Arial"/>
      <w:b/>
      <w:i/>
      <w:sz w:val="28"/>
    </w:rPr>
  </w:style>
  <w:style w:type="character" w:customStyle="1" w:styleId="5170">
    <w:name w:val="Знак5 Знак Знак17"/>
    <w:uiPriority w:val="99"/>
    <w:qFormat/>
    <w:locked/>
    <w:rsid w:val="00986055"/>
    <w:rPr>
      <w:sz w:val="16"/>
      <w:lang w:val="ru-RU" w:eastAsia="ru-RU"/>
    </w:rPr>
  </w:style>
  <w:style w:type="character" w:customStyle="1" w:styleId="670">
    <w:name w:val="Знак6 Знак Знак7"/>
    <w:uiPriority w:val="99"/>
    <w:qFormat/>
    <w:rsid w:val="00986055"/>
    <w:rPr>
      <w:sz w:val="24"/>
      <w:lang w:val="ru-RU" w:eastAsia="ru-RU"/>
    </w:rPr>
  </w:style>
  <w:style w:type="character" w:customStyle="1" w:styleId="14a">
    <w:name w:val="Основной текст с отступом Знак14"/>
    <w:aliases w:val="Знак Знак4 Знак13,Заголовок 1 Знак Знак14,Знак7 Знак Знак1 Знак14,Заголовок 1 Знак Знак Знак5 Знак13,Знак Заголовок 1 Знак Знак3 Знак13,Знак4 Знак Знак13,Знак7 Знак Знак Знак Знак2 Знак5,текст Знак14"/>
    <w:uiPriority w:val="99"/>
    <w:qFormat/>
    <w:rsid w:val="00986055"/>
    <w:rPr>
      <w:sz w:val="24"/>
    </w:rPr>
  </w:style>
  <w:style w:type="character" w:customStyle="1" w:styleId="1200">
    <w:name w:val="Тема примечания Знак120"/>
    <w:uiPriority w:val="99"/>
    <w:semiHidden/>
    <w:qFormat/>
    <w:rsid w:val="00986055"/>
    <w:rPr>
      <w:b/>
      <w:lang w:val="ru-RU" w:eastAsia="ru-RU"/>
    </w:rPr>
  </w:style>
  <w:style w:type="character" w:customStyle="1" w:styleId="HTML1200">
    <w:name w:val="Адрес HTML Знак120"/>
    <w:uiPriority w:val="99"/>
    <w:semiHidden/>
    <w:qFormat/>
    <w:rsid w:val="00986055"/>
    <w:rPr>
      <w:i/>
      <w:sz w:val="24"/>
    </w:rPr>
  </w:style>
  <w:style w:type="character" w:customStyle="1" w:styleId="1201">
    <w:name w:val="Выделенная цитата Знак120"/>
    <w:uiPriority w:val="99"/>
    <w:qFormat/>
    <w:rsid w:val="00986055"/>
    <w:rPr>
      <w:i/>
      <w:color w:val="4472C4"/>
      <w:sz w:val="24"/>
    </w:rPr>
  </w:style>
  <w:style w:type="paragraph" w:customStyle="1" w:styleId="239">
    <w:name w:val="Основной текст 23"/>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6">
    <w:name w:val="Заголовок 32"/>
    <w:basedOn w:val="5a"/>
    <w:next w:val="5a"/>
    <w:uiPriority w:val="99"/>
    <w:qFormat/>
    <w:rsid w:val="00986055"/>
    <w:pPr>
      <w:keepNext/>
      <w:spacing w:before="0" w:beforeAutospacing="0" w:after="0" w:afterAutospacing="0"/>
      <w:outlineLvl w:val="2"/>
    </w:pPr>
    <w:rPr>
      <w:szCs w:val="20"/>
    </w:rPr>
  </w:style>
  <w:style w:type="paragraph" w:customStyle="1" w:styleId="4f6">
    <w:name w:val="Основной текст4"/>
    <w:basedOn w:val="5a"/>
    <w:uiPriority w:val="99"/>
    <w:qFormat/>
    <w:rsid w:val="00986055"/>
    <w:pPr>
      <w:spacing w:before="0" w:beforeAutospacing="0" w:after="0" w:afterAutospacing="0" w:line="360" w:lineRule="auto"/>
    </w:pPr>
    <w:rPr>
      <w:szCs w:val="20"/>
    </w:rPr>
  </w:style>
  <w:style w:type="paragraph" w:customStyle="1" w:styleId="22b">
    <w:name w:val="Заголовок 22"/>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3ff8">
    <w:name w:val="Цитата3"/>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3ff9">
    <w:name w:val="Текст3"/>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34">
    <w:name w:val="Основной текст 33"/>
    <w:basedOn w:val="5a"/>
    <w:uiPriority w:val="99"/>
    <w:qFormat/>
    <w:rsid w:val="00986055"/>
    <w:pPr>
      <w:tabs>
        <w:tab w:val="left" w:pos="360"/>
      </w:tabs>
      <w:spacing w:before="0" w:beforeAutospacing="0" w:after="0" w:afterAutospacing="0"/>
      <w:jc w:val="both"/>
    </w:pPr>
    <w:rPr>
      <w:i/>
      <w:sz w:val="26"/>
      <w:szCs w:val="20"/>
    </w:rPr>
  </w:style>
  <w:style w:type="paragraph" w:customStyle="1" w:styleId="22c">
    <w:name w:val="Основной текст с отступом 22"/>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35">
    <w:name w:val="Основной текст с отступом 33"/>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2fffb">
    <w:name w:val="Верхний колонтитул2"/>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2fffc">
    <w:name w:val="Основной шрифт абзаца2"/>
    <w:uiPriority w:val="99"/>
    <w:qFormat/>
    <w:rsid w:val="00986055"/>
  </w:style>
  <w:style w:type="paragraph" w:customStyle="1" w:styleId="428">
    <w:name w:val="Заголовок 42"/>
    <w:basedOn w:val="5a"/>
    <w:next w:val="5a"/>
    <w:uiPriority w:val="99"/>
    <w:qFormat/>
    <w:rsid w:val="00986055"/>
    <w:pPr>
      <w:keepNext/>
      <w:spacing w:before="0" w:beforeAutospacing="0" w:after="0" w:afterAutospacing="0"/>
    </w:pPr>
    <w:rPr>
      <w:szCs w:val="20"/>
    </w:rPr>
  </w:style>
  <w:style w:type="paragraph" w:customStyle="1" w:styleId="618">
    <w:name w:val="Заголовок 61"/>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eading13">
    <w:name w:val="Heading 13"/>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paragraph" w:customStyle="1" w:styleId="Heading23">
    <w:name w:val="Heading 23"/>
    <w:basedOn w:val="a8"/>
    <w:next w:val="a8"/>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Heading33">
    <w:name w:val="Heading 33"/>
    <w:basedOn w:val="a8"/>
    <w:next w:val="a8"/>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Heading43">
    <w:name w:val="Heading 43"/>
    <w:basedOn w:val="a8"/>
    <w:next w:val="a8"/>
    <w:uiPriority w:val="99"/>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Heading52">
    <w:name w:val="Heading 52"/>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Heading63">
    <w:name w:val="Heading 63"/>
    <w:basedOn w:val="a8"/>
    <w:next w:val="a8"/>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Heading72">
    <w:name w:val="Heading 72"/>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Heading82">
    <w:name w:val="Heading 82"/>
    <w:basedOn w:val="a8"/>
    <w:next w:val="a8"/>
    <w:uiPriority w:val="99"/>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Heading92">
    <w:name w:val="Heading 9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paragraph" w:customStyle="1" w:styleId="HTML21">
    <w:name w:val="Стандартный HTML2"/>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Heading2Char1">
    <w:name w:val="Heading 2 Char1"/>
    <w:aliases w:val="Знак3 Знак Char1,Heading 2 Char11,Знак3 Знак Char11"/>
    <w:uiPriority w:val="99"/>
    <w:locked/>
    <w:rsid w:val="00986055"/>
    <w:rPr>
      <w:rFonts w:ascii="Times New Roman" w:hAnsi="Times New Roman"/>
      <w:sz w:val="24"/>
    </w:rPr>
  </w:style>
  <w:style w:type="character" w:customStyle="1" w:styleId="1ffffffa">
    <w:name w:val="Абзац списка Знак1"/>
    <w:uiPriority w:val="99"/>
    <w:qFormat/>
    <w:locked/>
    <w:rsid w:val="00986055"/>
    <w:rPr>
      <w:rFonts w:ascii="Times New Roman" w:hAnsi="Times New Roman"/>
      <w:sz w:val="24"/>
    </w:rPr>
  </w:style>
  <w:style w:type="character" w:customStyle="1" w:styleId="403">
    <w:name w:val="Знак Знак40 Знак"/>
    <w:uiPriority w:val="99"/>
    <w:qFormat/>
    <w:locked/>
    <w:rsid w:val="00986055"/>
    <w:rPr>
      <w:sz w:val="24"/>
      <w:lang w:val="ru-RU" w:eastAsia="ru-RU"/>
    </w:rPr>
  </w:style>
  <w:style w:type="paragraph" w:customStyle="1" w:styleId="paragraph">
    <w:name w:val="paragraph"/>
    <w:basedOn w:val="a8"/>
    <w:uiPriority w:val="99"/>
    <w:qFormat/>
    <w:rsid w:val="00986055"/>
    <w:pPr>
      <w:spacing w:before="0" w:beforeAutospacing="0" w:after="0" w:afterAutospacing="0"/>
    </w:pPr>
    <w:rPr>
      <w:rFonts w:eastAsia="Times New Roman"/>
    </w:rPr>
  </w:style>
  <w:style w:type="paragraph" w:customStyle="1" w:styleId="Style88">
    <w:name w:val="Style88"/>
    <w:basedOn w:val="a8"/>
    <w:uiPriority w:val="99"/>
    <w:qFormat/>
    <w:rsid w:val="00986055"/>
    <w:pPr>
      <w:widowControl w:val="0"/>
      <w:autoSpaceDE w:val="0"/>
      <w:autoSpaceDN w:val="0"/>
      <w:adjustRightInd w:val="0"/>
      <w:spacing w:before="0" w:beforeAutospacing="0" w:after="0" w:afterAutospacing="0" w:line="243" w:lineRule="exact"/>
      <w:ind w:firstLine="298"/>
      <w:jc w:val="both"/>
    </w:pPr>
    <w:rPr>
      <w:rFonts w:ascii="Franklin Gothic Medium" w:eastAsia="MS ??" w:hAnsi="Franklin Gothic Medium"/>
    </w:rPr>
  </w:style>
  <w:style w:type="character" w:customStyle="1" w:styleId="affffffffffa">
    <w:name w:val="Неразрешенное упоминание"/>
    <w:uiPriority w:val="99"/>
    <w:semiHidden/>
    <w:qFormat/>
    <w:rsid w:val="00986055"/>
    <w:rPr>
      <w:color w:val="808080"/>
      <w:shd w:val="clear" w:color="auto" w:fill="E6E6E6"/>
    </w:rPr>
  </w:style>
  <w:style w:type="paragraph" w:customStyle="1" w:styleId="99">
    <w:name w:val="Знак Знак Знак Знак Знак Знак9"/>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100">
    <w:name w:val="Знак Знак710"/>
    <w:uiPriority w:val="99"/>
    <w:qFormat/>
    <w:rsid w:val="00986055"/>
    <w:rPr>
      <w:sz w:val="16"/>
      <w:lang w:val="ru-RU" w:eastAsia="ru-RU"/>
    </w:rPr>
  </w:style>
  <w:style w:type="character" w:customStyle="1" w:styleId="1480">
    <w:name w:val="Знак Знак148"/>
    <w:uiPriority w:val="99"/>
    <w:qFormat/>
    <w:locked/>
    <w:rsid w:val="00986055"/>
    <w:rPr>
      <w:b/>
      <w:sz w:val="27"/>
      <w:lang w:val="ru-RU" w:eastAsia="ru-RU"/>
    </w:rPr>
  </w:style>
  <w:style w:type="character" w:customStyle="1" w:styleId="108">
    <w:name w:val="Знак Знак108"/>
    <w:uiPriority w:val="99"/>
    <w:qFormat/>
    <w:locked/>
    <w:rsid w:val="00986055"/>
    <w:rPr>
      <w:sz w:val="16"/>
      <w:lang w:val="ru-RU" w:eastAsia="ru-RU"/>
    </w:rPr>
  </w:style>
  <w:style w:type="character" w:customStyle="1" w:styleId="6200">
    <w:name w:val="Знак Знак620"/>
    <w:uiPriority w:val="99"/>
    <w:qFormat/>
    <w:rsid w:val="00986055"/>
    <w:rPr>
      <w:rFonts w:ascii="Arial" w:hAnsi="Arial"/>
      <w:b/>
      <w:i/>
      <w:sz w:val="28"/>
      <w:lang w:val="ru-RU" w:eastAsia="en-US"/>
    </w:rPr>
  </w:style>
  <w:style w:type="character" w:customStyle="1" w:styleId="169">
    <w:name w:val="Знак Знак169"/>
    <w:uiPriority w:val="99"/>
    <w:qFormat/>
    <w:locked/>
    <w:rsid w:val="00986055"/>
    <w:rPr>
      <w:b/>
      <w:caps/>
      <w:sz w:val="24"/>
      <w:lang w:val="ru-RU" w:eastAsia="ru-RU"/>
    </w:rPr>
  </w:style>
  <w:style w:type="character" w:customStyle="1" w:styleId="109">
    <w:name w:val="Знак Знак Знак10"/>
    <w:uiPriority w:val="99"/>
    <w:qFormat/>
    <w:rsid w:val="00986055"/>
    <w:rPr>
      <w:rFonts w:ascii="Times New Roman" w:hAnsi="Times New Roman"/>
      <w:b/>
      <w:caps/>
      <w:sz w:val="28"/>
    </w:rPr>
  </w:style>
  <w:style w:type="character" w:customStyle="1" w:styleId="258">
    <w:name w:val="Знак Знак258"/>
    <w:uiPriority w:val="99"/>
    <w:qFormat/>
    <w:rsid w:val="00986055"/>
    <w:rPr>
      <w:rFonts w:ascii="Times New Roman" w:hAnsi="Times New Roman"/>
      <w:b/>
      <w:sz w:val="28"/>
    </w:rPr>
  </w:style>
  <w:style w:type="character" w:customStyle="1" w:styleId="2280">
    <w:name w:val="Знак Знак228"/>
    <w:uiPriority w:val="99"/>
    <w:qFormat/>
    <w:rsid w:val="00986055"/>
    <w:rPr>
      <w:rFonts w:ascii="Times New Roman" w:hAnsi="Times New Roman"/>
      <w:sz w:val="24"/>
    </w:rPr>
  </w:style>
  <w:style w:type="character" w:customStyle="1" w:styleId="2011">
    <w:name w:val="Знак Знак2011"/>
    <w:uiPriority w:val="99"/>
    <w:qFormat/>
    <w:rsid w:val="00986055"/>
    <w:rPr>
      <w:rFonts w:ascii="Arial" w:hAnsi="Arial"/>
      <w:sz w:val="22"/>
    </w:rPr>
  </w:style>
  <w:style w:type="character" w:customStyle="1" w:styleId="198">
    <w:name w:val="Знак Знак198"/>
    <w:uiPriority w:val="99"/>
    <w:qFormat/>
    <w:rsid w:val="00986055"/>
    <w:rPr>
      <w:rFonts w:ascii="Times New Roman" w:hAnsi="Times New Roman"/>
      <w:sz w:val="16"/>
      <w:lang w:eastAsia="ru-RU"/>
    </w:rPr>
  </w:style>
  <w:style w:type="character" w:customStyle="1" w:styleId="188">
    <w:name w:val="Знак Знак188"/>
    <w:uiPriority w:val="99"/>
    <w:qFormat/>
    <w:rsid w:val="00986055"/>
    <w:rPr>
      <w:rFonts w:ascii="Courier New" w:hAnsi="Courier New"/>
    </w:rPr>
  </w:style>
  <w:style w:type="character" w:customStyle="1" w:styleId="178">
    <w:name w:val="Знак Знак178"/>
    <w:uiPriority w:val="99"/>
    <w:qFormat/>
    <w:rsid w:val="00986055"/>
    <w:rPr>
      <w:rFonts w:ascii="Times New Roman" w:hAnsi="Times New Roman"/>
      <w:sz w:val="24"/>
    </w:rPr>
  </w:style>
  <w:style w:type="character" w:customStyle="1" w:styleId="158">
    <w:name w:val="Знак Знак158"/>
    <w:uiPriority w:val="99"/>
    <w:qFormat/>
    <w:rsid w:val="00986055"/>
    <w:rPr>
      <w:b/>
      <w:sz w:val="28"/>
    </w:rPr>
  </w:style>
  <w:style w:type="character" w:customStyle="1" w:styleId="418">
    <w:name w:val="Знак Знак418"/>
    <w:uiPriority w:val="99"/>
    <w:qFormat/>
    <w:locked/>
    <w:rsid w:val="00986055"/>
    <w:rPr>
      <w:rFonts w:ascii="Arial" w:hAnsi="Arial"/>
      <w:b/>
      <w:i/>
      <w:sz w:val="28"/>
      <w:lang w:val="ru-RU" w:eastAsia="en-US"/>
    </w:rPr>
  </w:style>
  <w:style w:type="paragraph" w:customStyle="1" w:styleId="10a">
    <w:name w:val="Знак Знак Знак Знак Знак Знак Знак Знак Знак Знак Знак Знак Знак10"/>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81">
    <w:name w:val="Знак38"/>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8">
    <w:name w:val="Знак Знак538"/>
    <w:uiPriority w:val="99"/>
    <w:qFormat/>
    <w:locked/>
    <w:rsid w:val="00986055"/>
    <w:rPr>
      <w:b/>
      <w:caps/>
      <w:sz w:val="24"/>
      <w:lang w:val="ru-RU" w:eastAsia="ru-RU"/>
    </w:rPr>
  </w:style>
  <w:style w:type="character" w:customStyle="1" w:styleId="1182">
    <w:name w:val="Знак1 Знак Знак18"/>
    <w:uiPriority w:val="99"/>
    <w:qFormat/>
    <w:locked/>
    <w:rsid w:val="00986055"/>
    <w:rPr>
      <w:rFonts w:ascii="Times New Roman" w:hAnsi="Times New Roman"/>
      <w:sz w:val="24"/>
      <w:lang w:eastAsia="ru-RU"/>
    </w:rPr>
  </w:style>
  <w:style w:type="character" w:customStyle="1" w:styleId="468">
    <w:name w:val="Знак Знак468"/>
    <w:uiPriority w:val="99"/>
    <w:qFormat/>
    <w:locked/>
    <w:rsid w:val="00986055"/>
    <w:rPr>
      <w:b/>
      <w:sz w:val="27"/>
      <w:lang w:val="ru-RU" w:eastAsia="ru-RU"/>
    </w:rPr>
  </w:style>
  <w:style w:type="character" w:customStyle="1" w:styleId="488">
    <w:name w:val="Знак Знак488"/>
    <w:uiPriority w:val="99"/>
    <w:qFormat/>
    <w:locked/>
    <w:rsid w:val="00986055"/>
    <w:rPr>
      <w:b/>
      <w:sz w:val="27"/>
      <w:lang w:val="ru-RU" w:eastAsia="ru-RU"/>
    </w:rPr>
  </w:style>
  <w:style w:type="character" w:customStyle="1" w:styleId="448">
    <w:name w:val="Знак Знак448"/>
    <w:uiPriority w:val="99"/>
    <w:qFormat/>
    <w:locked/>
    <w:rsid w:val="00986055"/>
    <w:rPr>
      <w:sz w:val="24"/>
    </w:rPr>
  </w:style>
  <w:style w:type="character" w:customStyle="1" w:styleId="518">
    <w:name w:val="Знак Знак518"/>
    <w:uiPriority w:val="99"/>
    <w:qFormat/>
    <w:locked/>
    <w:rsid w:val="00986055"/>
    <w:rPr>
      <w:b/>
      <w:sz w:val="27"/>
      <w:lang w:val="ru-RU" w:eastAsia="ru-RU"/>
    </w:rPr>
  </w:style>
  <w:style w:type="character" w:customStyle="1" w:styleId="438">
    <w:name w:val="Знак Знак438"/>
    <w:uiPriority w:val="99"/>
    <w:qFormat/>
    <w:locked/>
    <w:rsid w:val="00986055"/>
    <w:rPr>
      <w:color w:val="000000"/>
      <w:sz w:val="24"/>
      <w:lang w:eastAsia="ru-RU"/>
    </w:rPr>
  </w:style>
  <w:style w:type="character" w:customStyle="1" w:styleId="4280">
    <w:name w:val="Знак Знак428"/>
    <w:uiPriority w:val="99"/>
    <w:qFormat/>
    <w:rsid w:val="00986055"/>
    <w:rPr>
      <w:rFonts w:ascii="Times New Roman" w:hAnsi="Times New Roman"/>
      <w:sz w:val="16"/>
    </w:rPr>
  </w:style>
  <w:style w:type="character" w:customStyle="1" w:styleId="498">
    <w:name w:val="Знак Знак498"/>
    <w:uiPriority w:val="99"/>
    <w:qFormat/>
    <w:rsid w:val="00986055"/>
    <w:rPr>
      <w:rFonts w:ascii="Times New Roman" w:hAnsi="Times New Roman"/>
      <w:b/>
      <w:caps/>
      <w:sz w:val="24"/>
      <w:lang w:eastAsia="ru-RU"/>
    </w:rPr>
  </w:style>
  <w:style w:type="character" w:customStyle="1" w:styleId="478">
    <w:name w:val="Знак Знак478"/>
    <w:uiPriority w:val="99"/>
    <w:qFormat/>
    <w:rsid w:val="00986055"/>
    <w:rPr>
      <w:rFonts w:ascii="Times New Roman" w:hAnsi="Times New Roman"/>
      <w:b/>
      <w:sz w:val="27"/>
      <w:lang w:eastAsia="ru-RU"/>
    </w:rPr>
  </w:style>
  <w:style w:type="character" w:customStyle="1" w:styleId="458">
    <w:name w:val="Знак Знак458"/>
    <w:uiPriority w:val="99"/>
    <w:qFormat/>
    <w:rsid w:val="00986055"/>
    <w:rPr>
      <w:rFonts w:ascii="Times New Roman" w:hAnsi="Times New Roman"/>
      <w:b/>
      <w:i/>
      <w:sz w:val="26"/>
      <w:lang w:eastAsia="ru-RU"/>
    </w:rPr>
  </w:style>
  <w:style w:type="character" w:customStyle="1" w:styleId="592">
    <w:name w:val="Знак5 Знак Знак9"/>
    <w:uiPriority w:val="99"/>
    <w:qFormat/>
    <w:locked/>
    <w:rsid w:val="00986055"/>
    <w:rPr>
      <w:sz w:val="16"/>
    </w:rPr>
  </w:style>
  <w:style w:type="character" w:customStyle="1" w:styleId="508">
    <w:name w:val="Знак Знак508"/>
    <w:uiPriority w:val="99"/>
    <w:qFormat/>
    <w:locked/>
    <w:rsid w:val="00986055"/>
    <w:rPr>
      <w:b/>
      <w:sz w:val="28"/>
      <w:lang w:val="ru-RU" w:eastAsia="ru-RU"/>
    </w:rPr>
  </w:style>
  <w:style w:type="character" w:customStyle="1" w:styleId="528">
    <w:name w:val="Знак Знак528"/>
    <w:uiPriority w:val="99"/>
    <w:qFormat/>
    <w:rsid w:val="00986055"/>
    <w:rPr>
      <w:rFonts w:ascii="Arial" w:hAnsi="Arial"/>
      <w:b/>
      <w:i/>
      <w:sz w:val="28"/>
    </w:rPr>
  </w:style>
  <w:style w:type="character" w:customStyle="1" w:styleId="5180">
    <w:name w:val="Знак5 Знак Знак18"/>
    <w:uiPriority w:val="99"/>
    <w:qFormat/>
    <w:locked/>
    <w:rsid w:val="00986055"/>
    <w:rPr>
      <w:sz w:val="16"/>
      <w:lang w:val="ru-RU" w:eastAsia="ru-RU"/>
    </w:rPr>
  </w:style>
  <w:style w:type="character" w:customStyle="1" w:styleId="680">
    <w:name w:val="Знак6 Знак Знак8"/>
    <w:uiPriority w:val="99"/>
    <w:qFormat/>
    <w:rsid w:val="00986055"/>
    <w:rPr>
      <w:sz w:val="24"/>
      <w:lang w:val="ru-RU" w:eastAsia="ru-RU"/>
    </w:rPr>
  </w:style>
  <w:style w:type="character" w:customStyle="1" w:styleId="5520">
    <w:name w:val="Знак Знак552"/>
    <w:uiPriority w:val="99"/>
    <w:qFormat/>
    <w:locked/>
    <w:rsid w:val="00986055"/>
    <w:rPr>
      <w:sz w:val="24"/>
      <w:lang w:val="ru-RU" w:eastAsia="ru-RU"/>
    </w:rPr>
  </w:style>
  <w:style w:type="paragraph" w:customStyle="1" w:styleId="11f2">
    <w:name w:val="Заголовок 11"/>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character" w:customStyle="1" w:styleId="6520">
    <w:name w:val="Знак Знак652"/>
    <w:uiPriority w:val="99"/>
    <w:qFormat/>
    <w:locked/>
    <w:rsid w:val="00986055"/>
    <w:rPr>
      <w:b/>
      <w:sz w:val="27"/>
      <w:lang w:val="ru-RU" w:eastAsia="ru-RU"/>
    </w:rPr>
  </w:style>
  <w:style w:type="character" w:customStyle="1" w:styleId="6420">
    <w:name w:val="Знак Знак642"/>
    <w:uiPriority w:val="99"/>
    <w:qFormat/>
    <w:locked/>
    <w:rsid w:val="00986055"/>
    <w:rPr>
      <w:b/>
      <w:sz w:val="28"/>
      <w:lang w:val="ru-RU" w:eastAsia="ru-RU"/>
    </w:rPr>
  </w:style>
  <w:style w:type="character" w:customStyle="1" w:styleId="6320">
    <w:name w:val="Знак Знак632"/>
    <w:uiPriority w:val="99"/>
    <w:qFormat/>
    <w:locked/>
    <w:rsid w:val="00986055"/>
    <w:rPr>
      <w:b/>
      <w:i/>
      <w:sz w:val="26"/>
      <w:lang w:val="ru-RU" w:eastAsia="ru-RU"/>
    </w:rPr>
  </w:style>
  <w:style w:type="character" w:customStyle="1" w:styleId="6220">
    <w:name w:val="Знак Знак622"/>
    <w:uiPriority w:val="99"/>
    <w:qFormat/>
    <w:locked/>
    <w:rsid w:val="00986055"/>
    <w:rPr>
      <w:sz w:val="24"/>
      <w:lang w:val="ru-RU" w:eastAsia="ru-RU"/>
    </w:rPr>
  </w:style>
  <w:style w:type="character" w:customStyle="1" w:styleId="619">
    <w:name w:val="Знак Знак619"/>
    <w:uiPriority w:val="99"/>
    <w:qFormat/>
    <w:locked/>
    <w:rsid w:val="00986055"/>
    <w:rPr>
      <w:sz w:val="24"/>
      <w:lang w:val="ru-RU" w:eastAsia="ru-RU"/>
    </w:rPr>
  </w:style>
  <w:style w:type="character" w:customStyle="1" w:styleId="602">
    <w:name w:val="Знак Знак602"/>
    <w:uiPriority w:val="99"/>
    <w:qFormat/>
    <w:locked/>
    <w:rsid w:val="00986055"/>
    <w:rPr>
      <w:i/>
      <w:sz w:val="24"/>
      <w:lang w:val="ru-RU" w:eastAsia="ru-RU"/>
    </w:rPr>
  </w:style>
  <w:style w:type="character" w:customStyle="1" w:styleId="5920">
    <w:name w:val="Знак Знак592"/>
    <w:uiPriority w:val="99"/>
    <w:qFormat/>
    <w:locked/>
    <w:rsid w:val="00986055"/>
    <w:rPr>
      <w:rFonts w:ascii="Arial" w:hAnsi="Arial"/>
      <w:sz w:val="22"/>
      <w:lang w:val="ru-RU" w:eastAsia="ru-RU"/>
    </w:rPr>
  </w:style>
  <w:style w:type="character" w:customStyle="1" w:styleId="5820">
    <w:name w:val="Знак Знак582"/>
    <w:uiPriority w:val="99"/>
    <w:qFormat/>
    <w:locked/>
    <w:rsid w:val="00986055"/>
    <w:rPr>
      <w:rFonts w:ascii="Courier New" w:hAnsi="Courier New"/>
      <w:lang w:val="ru-RU" w:eastAsia="ru-RU"/>
    </w:rPr>
  </w:style>
  <w:style w:type="character" w:customStyle="1" w:styleId="5720">
    <w:name w:val="Знак Знак572"/>
    <w:uiPriority w:val="99"/>
    <w:qFormat/>
    <w:locked/>
    <w:rsid w:val="00986055"/>
    <w:rPr>
      <w:lang w:val="ru-RU" w:eastAsia="ru-RU"/>
    </w:rPr>
  </w:style>
  <w:style w:type="character" w:customStyle="1" w:styleId="5620">
    <w:name w:val="Знак Знак562"/>
    <w:uiPriority w:val="99"/>
    <w:qFormat/>
    <w:locked/>
    <w:rsid w:val="00986055"/>
    <w:rPr>
      <w:sz w:val="24"/>
      <w:lang w:val="ru-RU" w:eastAsia="ru-RU"/>
    </w:rPr>
  </w:style>
  <w:style w:type="character" w:customStyle="1" w:styleId="5420">
    <w:name w:val="Знак Знак542"/>
    <w:uiPriority w:val="99"/>
    <w:qFormat/>
    <w:locked/>
    <w:rsid w:val="00986055"/>
    <w:rPr>
      <w:sz w:val="24"/>
      <w:lang w:val="en-US" w:eastAsia="ru-RU"/>
    </w:rPr>
  </w:style>
  <w:style w:type="paragraph" w:customStyle="1" w:styleId="23a">
    <w:name w:val="Заголовок 23"/>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336">
    <w:name w:val="Заголовок 33"/>
    <w:basedOn w:val="a8"/>
    <w:next w:val="a8"/>
    <w:uiPriority w:val="99"/>
    <w:qFormat/>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439">
    <w:name w:val="Заголовок 43"/>
    <w:basedOn w:val="a8"/>
    <w:next w:val="a8"/>
    <w:uiPriority w:val="99"/>
    <w:qFormat/>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519">
    <w:name w:val="Заголовок 51"/>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623">
    <w:name w:val="Заголовок 6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713">
    <w:name w:val="Заголовок 71"/>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814">
    <w:name w:val="Заголовок 81"/>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913">
    <w:name w:val="Заголовок 91"/>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character" w:customStyle="1" w:styleId="672">
    <w:name w:val="Знак Знак672"/>
    <w:uiPriority w:val="99"/>
    <w:qFormat/>
    <w:rsid w:val="00986055"/>
    <w:rPr>
      <w:rFonts w:ascii="Arial" w:hAnsi="Arial"/>
      <w:b/>
      <w:sz w:val="26"/>
    </w:rPr>
  </w:style>
  <w:style w:type="character" w:customStyle="1" w:styleId="662">
    <w:name w:val="Знак Знак662"/>
    <w:uiPriority w:val="99"/>
    <w:qFormat/>
    <w:rsid w:val="00986055"/>
    <w:rPr>
      <w:b/>
      <w:sz w:val="28"/>
    </w:rPr>
  </w:style>
  <w:style w:type="character" w:customStyle="1" w:styleId="702">
    <w:name w:val="Знак Знак702"/>
    <w:uiPriority w:val="99"/>
    <w:qFormat/>
    <w:rsid w:val="00986055"/>
    <w:rPr>
      <w:rFonts w:ascii="Arial" w:hAnsi="Arial"/>
      <w:b/>
      <w:sz w:val="26"/>
    </w:rPr>
  </w:style>
  <w:style w:type="character" w:customStyle="1" w:styleId="692">
    <w:name w:val="Знак Знак692"/>
    <w:uiPriority w:val="99"/>
    <w:qFormat/>
    <w:rsid w:val="00986055"/>
    <w:rPr>
      <w:b/>
      <w:sz w:val="28"/>
    </w:rPr>
  </w:style>
  <w:style w:type="character" w:customStyle="1" w:styleId="682">
    <w:name w:val="Знак Знак682"/>
    <w:uiPriority w:val="99"/>
    <w:qFormat/>
    <w:rsid w:val="00986055"/>
    <w:rPr>
      <w:b/>
      <w:i/>
      <w:sz w:val="26"/>
    </w:rPr>
  </w:style>
  <w:style w:type="character" w:customStyle="1" w:styleId="2010">
    <w:name w:val="Знак Знак2010"/>
    <w:uiPriority w:val="99"/>
    <w:qFormat/>
    <w:rsid w:val="00986055"/>
    <w:rPr>
      <w:rFonts w:ascii="Arial" w:hAnsi="Arial"/>
      <w:sz w:val="22"/>
    </w:rPr>
  </w:style>
  <w:style w:type="character" w:customStyle="1" w:styleId="6180">
    <w:name w:val="Знак Знак618"/>
    <w:uiPriority w:val="99"/>
    <w:qFormat/>
    <w:rsid w:val="00986055"/>
    <w:rPr>
      <w:rFonts w:ascii="Arial" w:hAnsi="Arial"/>
      <w:b/>
      <w:i/>
      <w:sz w:val="28"/>
      <w:lang w:val="ru-RU" w:eastAsia="en-US"/>
    </w:rPr>
  </w:style>
  <w:style w:type="paragraph" w:customStyle="1" w:styleId="7d">
    <w:name w:val="Обычный7"/>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4f7">
    <w:name w:val="Абзац списка4"/>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243">
    <w:name w:val="Основной текст 24"/>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44">
    <w:name w:val="Заголовок 34"/>
    <w:basedOn w:val="7d"/>
    <w:next w:val="7d"/>
    <w:uiPriority w:val="99"/>
    <w:qFormat/>
    <w:rsid w:val="00986055"/>
    <w:pPr>
      <w:keepNext/>
      <w:widowControl/>
      <w:ind w:left="0" w:firstLine="0"/>
      <w:outlineLvl w:val="2"/>
    </w:pPr>
    <w:rPr>
      <w:sz w:val="24"/>
    </w:rPr>
  </w:style>
  <w:style w:type="paragraph" w:customStyle="1" w:styleId="5f">
    <w:name w:val="Основной текст5"/>
    <w:basedOn w:val="7d"/>
    <w:uiPriority w:val="99"/>
    <w:qFormat/>
    <w:rsid w:val="00986055"/>
    <w:pPr>
      <w:widowControl/>
      <w:spacing w:line="360" w:lineRule="auto"/>
      <w:ind w:left="0" w:firstLine="0"/>
    </w:pPr>
    <w:rPr>
      <w:sz w:val="24"/>
    </w:rPr>
  </w:style>
  <w:style w:type="paragraph" w:customStyle="1" w:styleId="244">
    <w:name w:val="Заголовок 24"/>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88">
    <w:name w:val="Обычный8"/>
    <w:basedOn w:val="a8"/>
    <w:uiPriority w:val="99"/>
    <w:qFormat/>
    <w:rsid w:val="00986055"/>
    <w:rPr>
      <w:rFonts w:eastAsia="Times New Roman"/>
    </w:rPr>
  </w:style>
  <w:style w:type="paragraph" w:customStyle="1" w:styleId="4f8">
    <w:name w:val="Цитата4"/>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4f9">
    <w:name w:val="Текст4"/>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46">
    <w:name w:val="Основной текст 34"/>
    <w:basedOn w:val="7d"/>
    <w:uiPriority w:val="99"/>
    <w:qFormat/>
    <w:rsid w:val="00986055"/>
    <w:pPr>
      <w:widowControl/>
      <w:tabs>
        <w:tab w:val="left" w:pos="360"/>
      </w:tabs>
      <w:ind w:left="0" w:firstLine="0"/>
      <w:jc w:val="both"/>
    </w:pPr>
    <w:rPr>
      <w:i/>
      <w:sz w:val="26"/>
    </w:rPr>
  </w:style>
  <w:style w:type="paragraph" w:customStyle="1" w:styleId="23b">
    <w:name w:val="Основной текст с отступом 23"/>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48">
    <w:name w:val="Основной текст с отступом 34"/>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3ffa">
    <w:name w:val="Верхний колонтитул3"/>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3ffb">
    <w:name w:val="Слабое выделение3"/>
    <w:uiPriority w:val="99"/>
    <w:qFormat/>
    <w:rsid w:val="00986055"/>
    <w:rPr>
      <w:i/>
      <w:color w:val="808080"/>
    </w:rPr>
  </w:style>
  <w:style w:type="character" w:customStyle="1" w:styleId="3ffc">
    <w:name w:val="Основной шрифт абзаца3"/>
    <w:uiPriority w:val="99"/>
    <w:qFormat/>
    <w:rsid w:val="00986055"/>
  </w:style>
  <w:style w:type="paragraph" w:customStyle="1" w:styleId="3ffd">
    <w:name w:val="Без интервала3"/>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49">
    <w:name w:val="Заголовок 44"/>
    <w:basedOn w:val="7d"/>
    <w:next w:val="7d"/>
    <w:uiPriority w:val="99"/>
    <w:qFormat/>
    <w:rsid w:val="00986055"/>
    <w:pPr>
      <w:keepNext/>
      <w:widowControl/>
      <w:ind w:left="0" w:firstLine="0"/>
    </w:pPr>
    <w:rPr>
      <w:sz w:val="24"/>
    </w:rPr>
  </w:style>
  <w:style w:type="paragraph" w:customStyle="1" w:styleId="633">
    <w:name w:val="Заголовок 63"/>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2d">
    <w:name w:val="Цитата 22"/>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2fffd">
    <w:name w:val="Выделенная цитата2"/>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character" w:customStyle="1" w:styleId="2fffe">
    <w:name w:val="Замещающий текст2"/>
    <w:uiPriority w:val="99"/>
    <w:qFormat/>
    <w:rsid w:val="00986055"/>
    <w:rPr>
      <w:color w:val="808080"/>
    </w:rPr>
  </w:style>
  <w:style w:type="paragraph" w:customStyle="1" w:styleId="12e">
    <w:name w:val="Заголовок 12"/>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paragraph" w:customStyle="1" w:styleId="259">
    <w:name w:val="Заголовок 25"/>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353">
    <w:name w:val="Заголовок 35"/>
    <w:basedOn w:val="a8"/>
    <w:next w:val="a8"/>
    <w:uiPriority w:val="99"/>
    <w:qFormat/>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459">
    <w:name w:val="Заголовок 45"/>
    <w:basedOn w:val="a8"/>
    <w:next w:val="a8"/>
    <w:uiPriority w:val="99"/>
    <w:qFormat/>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529">
    <w:name w:val="Заголовок 52"/>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643">
    <w:name w:val="Заголовок 64"/>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722">
    <w:name w:val="Заголовок 72"/>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820">
    <w:name w:val="Заголовок 82"/>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920">
    <w:name w:val="Заголовок 9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character" w:customStyle="1" w:styleId="3ffe">
    <w:name w:val="Сильное выделение3"/>
    <w:uiPriority w:val="99"/>
    <w:qFormat/>
    <w:rsid w:val="00986055"/>
    <w:rPr>
      <w:b/>
    </w:rPr>
  </w:style>
  <w:style w:type="paragraph" w:customStyle="1" w:styleId="HTML31">
    <w:name w:val="Стандартный HTML3"/>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10">
    <w:name w:val="Знак Знак40 Знак1"/>
    <w:uiPriority w:val="99"/>
    <w:qFormat/>
    <w:locked/>
    <w:rsid w:val="00986055"/>
    <w:rPr>
      <w:sz w:val="24"/>
      <w:lang w:val="ru-RU" w:eastAsia="ru-RU"/>
    </w:rPr>
  </w:style>
  <w:style w:type="paragraph" w:customStyle="1" w:styleId="921">
    <w:name w:val="Знак92"/>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character" w:customStyle="1" w:styleId="4141">
    <w:name w:val="Знак4 Знак Знак14"/>
    <w:uiPriority w:val="99"/>
    <w:qFormat/>
    <w:locked/>
    <w:rsid w:val="00986055"/>
    <w:rPr>
      <w:rFonts w:ascii="Arial" w:hAnsi="Arial"/>
      <w:b/>
      <w:kern w:val="32"/>
      <w:sz w:val="32"/>
      <w:lang w:val="ru-RU" w:eastAsia="ru-RU"/>
    </w:rPr>
  </w:style>
  <w:style w:type="character" w:customStyle="1" w:styleId="2122">
    <w:name w:val="Знак2 Знак Знак12"/>
    <w:uiPriority w:val="99"/>
    <w:qFormat/>
    <w:locked/>
    <w:rsid w:val="00986055"/>
    <w:rPr>
      <w:b/>
      <w:sz w:val="27"/>
      <w:lang w:val="ru-RU" w:eastAsia="ru-RU"/>
    </w:rPr>
  </w:style>
  <w:style w:type="paragraph" w:customStyle="1" w:styleId="2ffff">
    <w:name w:val="Название2"/>
    <w:basedOn w:val="a8"/>
    <w:next w:val="aff7"/>
    <w:qFormat/>
    <w:rsid w:val="00986055"/>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4fa">
    <w:name w:val="Название4"/>
    <w:basedOn w:val="a8"/>
    <w:next w:val="aff7"/>
    <w:qFormat/>
    <w:rsid w:val="00986055"/>
    <w:pPr>
      <w:keepNext/>
      <w:suppressAutoHyphens/>
      <w:spacing w:before="240" w:beforeAutospacing="0" w:after="120" w:afterAutospacing="0"/>
    </w:pPr>
    <w:rPr>
      <w:rFonts w:ascii="Arial" w:eastAsia="Microsoft YaHei" w:hAnsi="Arial" w:cs="Mangal"/>
      <w:sz w:val="28"/>
      <w:szCs w:val="28"/>
      <w:lang w:eastAsia="zh-CN"/>
    </w:rPr>
  </w:style>
  <w:style w:type="character" w:customStyle="1" w:styleId="FontStyle270">
    <w:name w:val="Font Style27"/>
    <w:uiPriority w:val="99"/>
    <w:qFormat/>
    <w:rsid w:val="00986055"/>
    <w:rPr>
      <w:rFonts w:ascii="Times New Roman" w:hAnsi="Times New Roman"/>
      <w:sz w:val="26"/>
    </w:rPr>
  </w:style>
  <w:style w:type="paragraph" w:customStyle="1" w:styleId="2115">
    <w:name w:val="Знак2 Знак Знак1 Знак1 Знак Знак Знак Знак Знак Знак Знак Знак Знак Знак Знак Знак"/>
    <w:basedOn w:val="a8"/>
    <w:uiPriority w:val="99"/>
    <w:qFormat/>
    <w:rsid w:val="00986055"/>
    <w:pPr>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12f">
    <w:name w:val="Абзац списка12"/>
    <w:basedOn w:val="a8"/>
    <w:uiPriority w:val="99"/>
    <w:qFormat/>
    <w:rsid w:val="00986055"/>
    <w:pPr>
      <w:spacing w:before="0" w:beforeAutospacing="0" w:after="0" w:afterAutospacing="0"/>
      <w:ind w:left="720"/>
      <w:contextualSpacing/>
    </w:pPr>
    <w:rPr>
      <w:szCs w:val="20"/>
    </w:rPr>
  </w:style>
  <w:style w:type="paragraph" w:customStyle="1" w:styleId="12f0">
    <w:name w:val="Основной текст12"/>
    <w:basedOn w:val="a8"/>
    <w:uiPriority w:val="99"/>
    <w:qFormat/>
    <w:rsid w:val="00986055"/>
    <w:pPr>
      <w:shd w:val="clear" w:color="auto" w:fill="FFFFFF"/>
      <w:spacing w:before="180" w:beforeAutospacing="0" w:after="0" w:afterAutospacing="0" w:line="235" w:lineRule="exact"/>
      <w:jc w:val="both"/>
    </w:pPr>
    <w:rPr>
      <w:rFonts w:ascii="Arial" w:hAnsi="Arial"/>
      <w:sz w:val="19"/>
      <w:szCs w:val="20"/>
      <w:shd w:val="clear" w:color="auto" w:fill="FFFFFF"/>
    </w:rPr>
  </w:style>
  <w:style w:type="character" w:customStyle="1" w:styleId="11f3">
    <w:name w:val="Основной шрифт абзаца11"/>
    <w:uiPriority w:val="99"/>
    <w:qFormat/>
    <w:rsid w:val="00986055"/>
  </w:style>
  <w:style w:type="paragraph" w:customStyle="1" w:styleId="11f4">
    <w:name w:val="Верхний колонтитул11"/>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3113">
    <w:name w:val="Заголовок 311"/>
    <w:basedOn w:val="125"/>
    <w:next w:val="125"/>
    <w:uiPriority w:val="99"/>
    <w:qFormat/>
    <w:rsid w:val="00986055"/>
    <w:pPr>
      <w:keepNext/>
      <w:widowControl/>
      <w:tabs>
        <w:tab w:val="left" w:pos="2019"/>
      </w:tabs>
      <w:spacing w:line="240" w:lineRule="auto"/>
      <w:ind w:firstLine="0"/>
      <w:jc w:val="left"/>
      <w:outlineLvl w:val="2"/>
    </w:pPr>
    <w:rPr>
      <w:sz w:val="24"/>
    </w:rPr>
  </w:style>
  <w:style w:type="paragraph" w:customStyle="1" w:styleId="2211">
    <w:name w:val="Основной текст 221"/>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11">
    <w:name w:val="Основной текст 321"/>
    <w:basedOn w:val="216"/>
    <w:uiPriority w:val="99"/>
    <w:qFormat/>
    <w:rsid w:val="00986055"/>
    <w:pPr>
      <w:widowControl/>
      <w:spacing w:line="240" w:lineRule="auto"/>
      <w:ind w:firstLine="0"/>
    </w:pPr>
    <w:rPr>
      <w:i/>
      <w:sz w:val="26"/>
    </w:rPr>
  </w:style>
  <w:style w:type="paragraph" w:customStyle="1" w:styleId="21f6">
    <w:name w:val="Цитата21"/>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245">
    <w:name w:val="Основной текст с отступом 24"/>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54">
    <w:name w:val="Основной текст с отступом 35"/>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23c">
    <w:name w:val="Цитата 23"/>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3fff">
    <w:name w:val="Выделенная цитата3"/>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11a">
    <w:name w:val="Стандартный HTML11"/>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21f7">
    <w:name w:val="Знак21"/>
    <w:uiPriority w:val="99"/>
    <w:rsid w:val="00986055"/>
    <w:rPr>
      <w:sz w:val="24"/>
      <w:lang w:val="ru-RU" w:eastAsia="en-US"/>
    </w:rPr>
  </w:style>
  <w:style w:type="character" w:customStyle="1" w:styleId="3fff0">
    <w:name w:val="Замещающий текст3"/>
    <w:uiPriority w:val="99"/>
    <w:rsid w:val="00986055"/>
    <w:rPr>
      <w:color w:val="808080"/>
    </w:rPr>
  </w:style>
  <w:style w:type="character" w:customStyle="1" w:styleId="11f5">
    <w:name w:val="Сильное выделение11"/>
    <w:uiPriority w:val="99"/>
    <w:qFormat/>
    <w:rsid w:val="00986055"/>
    <w:rPr>
      <w:b/>
    </w:rPr>
  </w:style>
  <w:style w:type="character" w:customStyle="1" w:styleId="4fb">
    <w:name w:val="Основной текст с отступом Знак4"/>
    <w:uiPriority w:val="99"/>
    <w:semiHidden/>
    <w:rsid w:val="00986055"/>
    <w:rPr>
      <w:sz w:val="24"/>
    </w:rPr>
  </w:style>
  <w:style w:type="character" w:customStyle="1" w:styleId="b-sharetext">
    <w:name w:val="b-share__text"/>
    <w:rsid w:val="00986055"/>
    <w:rPr>
      <w:rFonts w:cs="Times New Roman"/>
    </w:rPr>
  </w:style>
  <w:style w:type="character" w:customStyle="1" w:styleId="3fff1">
    <w:name w:val="Выделенная цитата Знак3"/>
    <w:uiPriority w:val="99"/>
    <w:locked/>
    <w:rsid w:val="00986055"/>
    <w:rPr>
      <w:rFonts w:ascii="Calibri" w:hAnsi="Calibri" w:cs="Times New Roman"/>
      <w:b/>
      <w:i/>
      <w:color w:val="4F81BD"/>
      <w:sz w:val="20"/>
      <w:szCs w:val="20"/>
      <w:lang w:eastAsia="ru-RU"/>
    </w:rPr>
  </w:style>
  <w:style w:type="paragraph" w:customStyle="1" w:styleId="5f0">
    <w:name w:val="Абзац списка5"/>
    <w:basedOn w:val="a8"/>
    <w:uiPriority w:val="99"/>
    <w:qFormat/>
    <w:rsid w:val="00986055"/>
    <w:pPr>
      <w:spacing w:before="0" w:beforeAutospacing="0" w:after="0" w:afterAutospacing="0"/>
      <w:ind w:left="708"/>
    </w:pPr>
    <w:rPr>
      <w:rFonts w:eastAsia="Times New Roman"/>
      <w:szCs w:val="22"/>
    </w:rPr>
  </w:style>
  <w:style w:type="paragraph" w:customStyle="1" w:styleId="4fc">
    <w:name w:val="Без интервала4"/>
    <w:uiPriority w:val="99"/>
    <w:qFormat/>
    <w:rsid w:val="00986055"/>
    <w:pPr>
      <w:spacing w:after="0" w:line="240" w:lineRule="auto"/>
    </w:pPr>
    <w:rPr>
      <w:rFonts w:ascii="Calibri" w:eastAsia="Calibri" w:hAnsi="Calibri" w:cs="Times New Roman"/>
    </w:rPr>
  </w:style>
  <w:style w:type="paragraph" w:customStyle="1" w:styleId="10b">
    <w:name w:val="Знак Знак Знак Знак Знак Знак10"/>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9a">
    <w:name w:val="Обычный9"/>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25a">
    <w:name w:val="Основной текст 25"/>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62">
    <w:name w:val="Заголовок 36"/>
    <w:basedOn w:val="9a"/>
    <w:next w:val="9a"/>
    <w:uiPriority w:val="99"/>
    <w:qFormat/>
    <w:rsid w:val="00986055"/>
    <w:pPr>
      <w:keepNext/>
      <w:widowControl/>
      <w:ind w:left="0" w:firstLine="0"/>
      <w:outlineLvl w:val="2"/>
    </w:pPr>
    <w:rPr>
      <w:sz w:val="24"/>
    </w:rPr>
  </w:style>
  <w:style w:type="paragraph" w:customStyle="1" w:styleId="6f2">
    <w:name w:val="Основной текст6"/>
    <w:basedOn w:val="9a"/>
    <w:uiPriority w:val="99"/>
    <w:qFormat/>
    <w:rsid w:val="00986055"/>
    <w:pPr>
      <w:widowControl/>
      <w:spacing w:line="360" w:lineRule="auto"/>
      <w:ind w:left="0" w:firstLine="0"/>
    </w:pPr>
    <w:rPr>
      <w:sz w:val="24"/>
    </w:rPr>
  </w:style>
  <w:style w:type="paragraph" w:customStyle="1" w:styleId="262">
    <w:name w:val="Заголовок 26"/>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5f1">
    <w:name w:val="Цитата5"/>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5f2">
    <w:name w:val="Текст5"/>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55">
    <w:name w:val="Основной текст 35"/>
    <w:basedOn w:val="9a"/>
    <w:uiPriority w:val="99"/>
    <w:qFormat/>
    <w:rsid w:val="00986055"/>
    <w:pPr>
      <w:widowControl/>
      <w:tabs>
        <w:tab w:val="left" w:pos="360"/>
      </w:tabs>
      <w:ind w:left="0" w:firstLine="0"/>
      <w:jc w:val="both"/>
    </w:pPr>
    <w:rPr>
      <w:i/>
      <w:sz w:val="26"/>
    </w:rPr>
  </w:style>
  <w:style w:type="paragraph" w:customStyle="1" w:styleId="4fd">
    <w:name w:val="Верхний колонтитул4"/>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13b">
    <w:name w:val="Знак Знак Знак Знак Знак Знак Знак Знак Знак Знак Знак Знак Знак13"/>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91">
    <w:name w:val="Знак39"/>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469">
    <w:name w:val="Заголовок 46"/>
    <w:basedOn w:val="9a"/>
    <w:next w:val="9a"/>
    <w:uiPriority w:val="99"/>
    <w:qFormat/>
    <w:rsid w:val="00986055"/>
    <w:pPr>
      <w:keepNext/>
      <w:widowControl/>
      <w:ind w:left="0" w:firstLine="0"/>
    </w:pPr>
    <w:rPr>
      <w:sz w:val="24"/>
    </w:rPr>
  </w:style>
  <w:style w:type="paragraph" w:customStyle="1" w:styleId="653">
    <w:name w:val="Заголовок 65"/>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eading131">
    <w:name w:val="Heading 131"/>
    <w:basedOn w:val="a8"/>
    <w:next w:val="a8"/>
    <w:uiPriority w:val="99"/>
    <w:rsid w:val="00986055"/>
    <w:pPr>
      <w:suppressAutoHyphens/>
      <w:spacing w:before="0" w:beforeAutospacing="0" w:after="0" w:afterAutospacing="0"/>
      <w:ind w:firstLine="454"/>
    </w:pPr>
    <w:rPr>
      <w:rFonts w:eastAsia="Times New Roman"/>
      <w:b/>
      <w:caps/>
      <w:lang w:eastAsia="zh-CN"/>
    </w:rPr>
  </w:style>
  <w:style w:type="paragraph" w:customStyle="1" w:styleId="Heading521">
    <w:name w:val="Heading 521"/>
    <w:basedOn w:val="a8"/>
    <w:next w:val="a8"/>
    <w:uiPriority w:val="99"/>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Heading721">
    <w:name w:val="Heading 721"/>
    <w:basedOn w:val="a8"/>
    <w:next w:val="a8"/>
    <w:uiPriority w:val="99"/>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Heading921">
    <w:name w:val="Heading 921"/>
    <w:basedOn w:val="a8"/>
    <w:next w:val="a8"/>
    <w:uiPriority w:val="99"/>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paragraph" w:customStyle="1" w:styleId="HTML40">
    <w:name w:val="Стандартный HTML4"/>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Heading412">
    <w:name w:val="Heading 412"/>
    <w:basedOn w:val="Normal1"/>
    <w:next w:val="Normal1"/>
    <w:uiPriority w:val="99"/>
    <w:qFormat/>
    <w:rsid w:val="00986055"/>
    <w:pPr>
      <w:keepNext/>
      <w:widowControl/>
      <w:snapToGrid/>
      <w:ind w:left="0" w:firstLine="0"/>
    </w:pPr>
    <w:rPr>
      <w:sz w:val="24"/>
    </w:rPr>
  </w:style>
  <w:style w:type="paragraph" w:customStyle="1" w:styleId="Heading221">
    <w:name w:val="Heading 221"/>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2">
    <w:name w:val="Heading 322"/>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621">
    <w:name w:val="Heading 621"/>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811">
    <w:name w:val="Heading 811"/>
    <w:basedOn w:val="a8"/>
    <w:next w:val="a8"/>
    <w:uiPriority w:val="99"/>
    <w:qFormat/>
    <w:rsid w:val="00986055"/>
    <w:pPr>
      <w:tabs>
        <w:tab w:val="left" w:pos="1440"/>
      </w:tabs>
      <w:suppressAutoHyphens/>
      <w:spacing w:before="240" w:beforeAutospacing="0" w:after="60" w:afterAutospacing="0"/>
      <w:ind w:left="1440" w:hanging="1440"/>
      <w:outlineLvl w:val="7"/>
    </w:pPr>
    <w:rPr>
      <w:i/>
      <w:iCs/>
      <w:lang w:eastAsia="zh-CN"/>
    </w:rPr>
  </w:style>
  <w:style w:type="paragraph" w:customStyle="1" w:styleId="11f6">
    <w:name w:val="Заголовок оглавления11"/>
    <w:basedOn w:val="1c"/>
    <w:next w:val="a8"/>
    <w:uiPriority w:val="99"/>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paragraph" w:customStyle="1" w:styleId="930">
    <w:name w:val="Знак93"/>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113">
    <w:name w:val="Стиль11"/>
    <w:basedOn w:val="a8"/>
    <w:next w:val="afff1"/>
    <w:link w:val="afff2"/>
    <w:uiPriority w:val="99"/>
    <w:qFormat/>
    <w:rsid w:val="00986055"/>
    <w:pPr>
      <w:spacing w:before="0" w:beforeAutospacing="0" w:after="0" w:afterAutospacing="0"/>
      <w:jc w:val="center"/>
    </w:pPr>
    <w:rPr>
      <w:rFonts w:asciiTheme="majorHAnsi" w:eastAsiaTheme="majorEastAsia" w:hAnsiTheme="majorHAnsi" w:cstheme="majorBidi"/>
      <w:spacing w:val="-10"/>
      <w:kern w:val="28"/>
      <w:sz w:val="56"/>
      <w:szCs w:val="56"/>
    </w:rPr>
  </w:style>
  <w:style w:type="paragraph" w:customStyle="1" w:styleId="6f3">
    <w:name w:val="Абзац списка6"/>
    <w:basedOn w:val="a8"/>
    <w:uiPriority w:val="99"/>
    <w:qFormat/>
    <w:rsid w:val="00986055"/>
    <w:pPr>
      <w:spacing w:before="0" w:beforeAutospacing="0" w:after="0" w:afterAutospacing="0"/>
      <w:ind w:left="708"/>
    </w:pPr>
    <w:rPr>
      <w:rFonts w:eastAsia="Times New Roman"/>
      <w:sz w:val="22"/>
      <w:szCs w:val="22"/>
      <w:lang w:eastAsia="en-US"/>
    </w:rPr>
  </w:style>
  <w:style w:type="paragraph" w:customStyle="1" w:styleId="5f3">
    <w:name w:val="Без интервала5"/>
    <w:uiPriority w:val="99"/>
    <w:qFormat/>
    <w:rsid w:val="00986055"/>
    <w:pPr>
      <w:spacing w:after="0" w:line="240" w:lineRule="auto"/>
    </w:pPr>
    <w:rPr>
      <w:rFonts w:ascii="Calibri" w:eastAsia="Calibri" w:hAnsi="Calibri" w:cs="Times New Roman"/>
      <w:lang w:val="en-US"/>
    </w:rPr>
  </w:style>
  <w:style w:type="paragraph" w:customStyle="1" w:styleId="2ffff0">
    <w:name w:val="Заголовок оглавления2"/>
    <w:basedOn w:val="1c"/>
    <w:next w:val="a8"/>
    <w:uiPriority w:val="99"/>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paragraph" w:customStyle="1" w:styleId="10c">
    <w:name w:val="Стиль10"/>
    <w:basedOn w:val="a8"/>
    <w:next w:val="aff7"/>
    <w:uiPriority w:val="99"/>
    <w:qFormat/>
    <w:rsid w:val="00986055"/>
    <w:pPr>
      <w:keepNext/>
      <w:suppressAutoHyphens/>
      <w:spacing w:before="240" w:beforeAutospacing="0" w:after="120" w:afterAutospacing="0" w:line="276" w:lineRule="auto"/>
    </w:pPr>
    <w:rPr>
      <w:rFonts w:ascii="Arial" w:eastAsia="MS Mincho" w:hAnsi="Arial" w:cs="Tahoma"/>
      <w:sz w:val="28"/>
      <w:szCs w:val="28"/>
      <w:lang w:eastAsia="ar-SA"/>
    </w:rPr>
  </w:style>
  <w:style w:type="paragraph" w:customStyle="1" w:styleId="10d">
    <w:name w:val="Обычный10"/>
    <w:uiPriority w:val="99"/>
    <w:qFormat/>
    <w:rsid w:val="00986055"/>
    <w:pPr>
      <w:spacing w:after="0" w:line="600" w:lineRule="auto"/>
      <w:ind w:right="400" w:firstLine="1220"/>
    </w:pPr>
    <w:rPr>
      <w:rFonts w:ascii="Times New Roman" w:eastAsia="Times New Roman" w:hAnsi="Times New Roman" w:cs="Times New Roman"/>
      <w:sz w:val="24"/>
      <w:szCs w:val="20"/>
      <w:lang w:eastAsia="ru-RU"/>
    </w:rPr>
  </w:style>
  <w:style w:type="paragraph" w:customStyle="1" w:styleId="6f4">
    <w:name w:val="Текст6"/>
    <w:basedOn w:val="a8"/>
    <w:uiPriority w:val="99"/>
    <w:qFormat/>
    <w:rsid w:val="00986055"/>
    <w:pPr>
      <w:widowControl w:val="0"/>
      <w:spacing w:before="0" w:beforeAutospacing="0" w:after="0" w:afterAutospacing="0"/>
    </w:pPr>
    <w:rPr>
      <w:rFonts w:ascii="Courier New" w:eastAsia="Times New Roman" w:hAnsi="Courier New"/>
      <w:sz w:val="20"/>
      <w:szCs w:val="20"/>
    </w:rPr>
  </w:style>
  <w:style w:type="paragraph" w:customStyle="1" w:styleId="7e">
    <w:name w:val="Абзац списка7"/>
    <w:basedOn w:val="a8"/>
    <w:uiPriority w:val="99"/>
    <w:qFormat/>
    <w:rsid w:val="00986055"/>
    <w:pPr>
      <w:spacing w:before="0" w:beforeAutospacing="0" w:after="0" w:afterAutospacing="0"/>
      <w:ind w:left="720"/>
      <w:contextualSpacing/>
    </w:pPr>
    <w:rPr>
      <w:rFonts w:eastAsia="Times New Roman"/>
    </w:rPr>
  </w:style>
  <w:style w:type="paragraph" w:customStyle="1" w:styleId="12f1">
    <w:name w:val="Знак Знак Знак Знак Знак Знак Знак Знак Знак Знак Знак Знак Знак12"/>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7f">
    <w:name w:val="Основной текст7"/>
    <w:basedOn w:val="a8"/>
    <w:uiPriority w:val="99"/>
    <w:qFormat/>
    <w:rsid w:val="00986055"/>
    <w:pPr>
      <w:widowControl w:val="0"/>
      <w:snapToGrid w:val="0"/>
      <w:spacing w:before="0" w:beforeAutospacing="0" w:after="0" w:afterAutospacing="0"/>
      <w:jc w:val="both"/>
    </w:pPr>
    <w:rPr>
      <w:rFonts w:eastAsia="Times New Roman"/>
      <w:szCs w:val="20"/>
    </w:rPr>
  </w:style>
  <w:style w:type="paragraph" w:customStyle="1" w:styleId="25b">
    <w:name w:val="Основной текст с отступом 25"/>
    <w:basedOn w:val="a8"/>
    <w:uiPriority w:val="99"/>
    <w:qFormat/>
    <w:rsid w:val="00986055"/>
    <w:pPr>
      <w:widowControl w:val="0"/>
      <w:overflowPunct w:val="0"/>
      <w:autoSpaceDE w:val="0"/>
      <w:autoSpaceDN w:val="0"/>
      <w:adjustRightInd w:val="0"/>
      <w:spacing w:before="0" w:beforeAutospacing="0" w:after="0" w:afterAutospacing="0"/>
      <w:ind w:firstLine="720"/>
    </w:pPr>
    <w:rPr>
      <w:rFonts w:eastAsia="Times New Roman"/>
      <w:szCs w:val="20"/>
    </w:rPr>
  </w:style>
  <w:style w:type="paragraph" w:customStyle="1" w:styleId="style39">
    <w:name w:val="style3"/>
    <w:basedOn w:val="a8"/>
    <w:uiPriority w:val="99"/>
    <w:qFormat/>
    <w:rsid w:val="00986055"/>
    <w:rPr>
      <w:rFonts w:eastAsia="Times New Roman"/>
    </w:rPr>
  </w:style>
  <w:style w:type="paragraph" w:customStyle="1" w:styleId="affffffffffb">
    <w:name w:val="Знак Знак Знак Знак Знак Знак Знак Знак Знак Знак Знак Знак Знак Знак Знак Знак Знак Знак Знак Знак Знак Знак Знак Знак Знак"/>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263">
    <w:name w:val="Основной текст 26"/>
    <w:basedOn w:val="a8"/>
    <w:uiPriority w:val="99"/>
    <w:qFormat/>
    <w:rsid w:val="00986055"/>
    <w:pPr>
      <w:shd w:val="clear" w:color="auto" w:fill="FFFFFF"/>
      <w:spacing w:before="233" w:beforeAutospacing="0" w:after="0" w:afterAutospacing="0" w:line="360" w:lineRule="auto"/>
      <w:ind w:left="1701" w:hanging="567"/>
    </w:pPr>
    <w:rPr>
      <w:rFonts w:eastAsia="Times New Roman"/>
      <w:b/>
      <w:color w:val="000000"/>
      <w:spacing w:val="-5"/>
      <w:sz w:val="28"/>
      <w:szCs w:val="20"/>
    </w:rPr>
  </w:style>
  <w:style w:type="character" w:customStyle="1" w:styleId="1ffffffb">
    <w:name w:val="Стиль Заголовок 1 (тем обзор) Знак"/>
    <w:link w:val="1ffffffc"/>
    <w:uiPriority w:val="99"/>
    <w:qFormat/>
    <w:locked/>
    <w:rsid w:val="00986055"/>
    <w:rPr>
      <w:rFonts w:ascii="Times New Roman" w:hAnsi="Times New Roman"/>
      <w:b/>
      <w:caps/>
      <w:color w:val="000000"/>
      <w:kern w:val="32"/>
      <w:sz w:val="24"/>
    </w:rPr>
  </w:style>
  <w:style w:type="paragraph" w:customStyle="1" w:styleId="1ffffffc">
    <w:name w:val="Стиль Заголовок 1 (тем обзор)"/>
    <w:basedOn w:val="1c"/>
    <w:link w:val="1ffffffb"/>
    <w:uiPriority w:val="99"/>
    <w:qFormat/>
    <w:rsid w:val="00986055"/>
    <w:pPr>
      <w:widowControl w:val="0"/>
      <w:spacing w:before="0" w:beforeAutospacing="0" w:after="0" w:afterAutospacing="0" w:line="312" w:lineRule="auto"/>
      <w:ind w:left="0"/>
      <w:jc w:val="right"/>
    </w:pPr>
    <w:rPr>
      <w:rFonts w:eastAsiaTheme="minorHAnsi" w:cstheme="minorBidi"/>
      <w:b/>
      <w:caps/>
      <w:color w:val="000000"/>
      <w:kern w:val="32"/>
      <w:szCs w:val="22"/>
      <w:lang w:eastAsia="en-US"/>
    </w:rPr>
  </w:style>
  <w:style w:type="paragraph" w:customStyle="1" w:styleId="363">
    <w:name w:val="Основной текст с отступом 36"/>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479">
    <w:name w:val="Заголовок 47"/>
    <w:basedOn w:val="10d"/>
    <w:next w:val="10d"/>
    <w:uiPriority w:val="99"/>
    <w:qFormat/>
    <w:rsid w:val="00986055"/>
    <w:pPr>
      <w:keepNext/>
      <w:spacing w:line="240" w:lineRule="auto"/>
      <w:ind w:right="0" w:firstLine="0"/>
    </w:pPr>
  </w:style>
  <w:style w:type="paragraph" w:customStyle="1" w:styleId="res-desc1">
    <w:name w:val="res-desc1"/>
    <w:basedOn w:val="a8"/>
    <w:uiPriority w:val="99"/>
    <w:qFormat/>
    <w:rsid w:val="00986055"/>
    <w:pPr>
      <w:spacing w:before="72" w:beforeAutospacing="0" w:after="0" w:afterAutospacing="0"/>
    </w:pPr>
    <w:rPr>
      <w:rFonts w:ascii="a_Timer" w:eastAsia="Times New Roman" w:hAnsi="a_Timer" w:cs="a_Timer"/>
      <w:color w:val="000000"/>
    </w:rPr>
  </w:style>
  <w:style w:type="paragraph" w:customStyle="1" w:styleId="-2">
    <w:name w:val="А - об"/>
    <w:basedOn w:val="a8"/>
    <w:uiPriority w:val="99"/>
    <w:qFormat/>
    <w:rsid w:val="00986055"/>
    <w:pPr>
      <w:spacing w:before="0" w:beforeAutospacing="0" w:after="0" w:afterAutospacing="0" w:line="360" w:lineRule="auto"/>
      <w:ind w:firstLine="397"/>
    </w:pPr>
    <w:rPr>
      <w:rFonts w:eastAsia="Times New Roman"/>
      <w:b/>
      <w:sz w:val="20"/>
      <w:szCs w:val="20"/>
    </w:rPr>
  </w:style>
  <w:style w:type="paragraph" w:customStyle="1" w:styleId="364">
    <w:name w:val="Основной текст 36"/>
    <w:basedOn w:val="10d"/>
    <w:uiPriority w:val="99"/>
    <w:qFormat/>
    <w:rsid w:val="00986055"/>
    <w:pPr>
      <w:spacing w:line="240" w:lineRule="auto"/>
      <w:ind w:right="0" w:firstLine="0"/>
      <w:jc w:val="both"/>
    </w:pPr>
    <w:rPr>
      <w:i/>
      <w:sz w:val="26"/>
    </w:rPr>
  </w:style>
  <w:style w:type="paragraph" w:customStyle="1" w:styleId="1ffffffd">
    <w:name w:val="1_темы"/>
    <w:basedOn w:val="a8"/>
    <w:uiPriority w:val="99"/>
    <w:qFormat/>
    <w:rsid w:val="00986055"/>
    <w:pPr>
      <w:spacing w:before="0" w:beforeAutospacing="0" w:after="0" w:afterAutospacing="0"/>
      <w:ind w:left="567"/>
      <w:jc w:val="both"/>
    </w:pPr>
    <w:rPr>
      <w:rFonts w:eastAsia="Times New Roman"/>
      <w:b/>
      <w:lang w:eastAsia="fr-FR"/>
    </w:rPr>
  </w:style>
  <w:style w:type="paragraph" w:customStyle="1" w:styleId="372">
    <w:name w:val="Заголовок 37"/>
    <w:basedOn w:val="a8"/>
    <w:next w:val="a8"/>
    <w:uiPriority w:val="99"/>
    <w:qFormat/>
    <w:rsid w:val="00986055"/>
    <w:pPr>
      <w:keepNext/>
      <w:snapToGrid w:val="0"/>
      <w:spacing w:before="240" w:beforeAutospacing="0" w:after="60" w:afterAutospacing="0"/>
    </w:pPr>
    <w:rPr>
      <w:rFonts w:ascii="Arial" w:eastAsia="Times New Roman" w:hAnsi="Arial"/>
      <w:szCs w:val="20"/>
    </w:rPr>
  </w:style>
  <w:style w:type="paragraph" w:customStyle="1" w:styleId="affffffffffc">
    <w:name w:val="Знак Знак Знак Знак Знак Знак Знак Знак Знак"/>
    <w:basedOn w:val="a8"/>
    <w:uiPriority w:val="99"/>
    <w:qFormat/>
    <w:rsid w:val="00986055"/>
    <w:pPr>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affffffffffd">
    <w:name w:val="ͮ𬠫"/>
    <w:uiPriority w:val="99"/>
    <w:qFormat/>
    <w:rsid w:val="00986055"/>
    <w:pPr>
      <w:spacing w:after="0" w:line="240" w:lineRule="auto"/>
      <w:ind w:firstLine="397"/>
      <w:jc w:val="both"/>
    </w:pPr>
    <w:rPr>
      <w:rFonts w:ascii="Times New Roman" w:eastAsia="Times New Roman" w:hAnsi="Times New Roman" w:cs="Times New Roman"/>
      <w:sz w:val="20"/>
      <w:szCs w:val="20"/>
      <w:lang w:val="en-US" w:eastAsia="ru-RU"/>
    </w:rPr>
  </w:style>
  <w:style w:type="paragraph" w:customStyle="1" w:styleId="Picture">
    <w:name w:val="Picture"/>
    <w:basedOn w:val="a8"/>
    <w:next w:val="a8"/>
    <w:uiPriority w:val="99"/>
    <w:qFormat/>
    <w:rsid w:val="00986055"/>
    <w:pPr>
      <w:autoSpaceDE w:val="0"/>
      <w:autoSpaceDN w:val="0"/>
      <w:adjustRightInd w:val="0"/>
      <w:spacing w:before="0" w:beforeAutospacing="0" w:after="0" w:afterAutospacing="0" w:line="220" w:lineRule="atLeast"/>
      <w:jc w:val="center"/>
    </w:pPr>
    <w:rPr>
      <w:rFonts w:ascii="PragmaticaCTT" w:eastAsia="Times New Roman" w:hAnsi="PragmaticaCTT" w:cs="PragmaticaCTT"/>
      <w:b/>
      <w:bCs/>
      <w:sz w:val="18"/>
      <w:szCs w:val="18"/>
    </w:rPr>
  </w:style>
  <w:style w:type="paragraph" w:customStyle="1" w:styleId="Default1">
    <w:name w:val="Default1"/>
    <w:basedOn w:val="Default"/>
    <w:next w:val="Default"/>
    <w:uiPriority w:val="99"/>
    <w:qFormat/>
    <w:rsid w:val="00986055"/>
    <w:rPr>
      <w:rFonts w:eastAsia="Times New Roman"/>
      <w:color w:val="auto"/>
      <w:lang w:val="en-US" w:eastAsia="en-US"/>
    </w:rPr>
  </w:style>
  <w:style w:type="paragraph" w:customStyle="1" w:styleId="1ffffffe">
    <w:name w:val="Çàãîëîâîê 1"/>
    <w:basedOn w:val="Default"/>
    <w:next w:val="Default"/>
    <w:uiPriority w:val="99"/>
    <w:qFormat/>
    <w:rsid w:val="00986055"/>
    <w:rPr>
      <w:rFonts w:eastAsia="Times New Roman"/>
      <w:color w:val="auto"/>
      <w:lang w:val="en-US" w:eastAsia="en-US"/>
    </w:rPr>
  </w:style>
  <w:style w:type="paragraph" w:customStyle="1" w:styleId="affffffffffe">
    <w:name w:val="Стиль для методичек"/>
    <w:basedOn w:val="a8"/>
    <w:uiPriority w:val="99"/>
    <w:qFormat/>
    <w:rsid w:val="00986055"/>
    <w:pPr>
      <w:spacing w:before="0" w:beforeAutospacing="0" w:after="0" w:afterAutospacing="0"/>
      <w:ind w:left="284" w:firstLine="340"/>
      <w:jc w:val="both"/>
    </w:pPr>
    <w:rPr>
      <w:rFonts w:ascii="Calibri" w:eastAsia="Times New Roman" w:hAnsi="Calibri" w:cs="Calibri"/>
      <w:sz w:val="28"/>
      <w:szCs w:val="28"/>
    </w:rPr>
  </w:style>
  <w:style w:type="paragraph" w:customStyle="1" w:styleId="Preformatted">
    <w:name w:val="Preformatted"/>
    <w:basedOn w:val="a8"/>
    <w:uiPriority w:val="99"/>
    <w:qFormat/>
    <w:rsid w:val="00986055"/>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before="0" w:beforeAutospacing="0" w:after="0" w:afterAutospacing="0"/>
    </w:pPr>
    <w:rPr>
      <w:rFonts w:ascii="Courier New" w:eastAsia="Times New Roman" w:hAnsi="Courier New" w:cs="Courier New"/>
      <w:sz w:val="20"/>
      <w:szCs w:val="20"/>
      <w:lang w:eastAsia="ar-SA"/>
    </w:rPr>
  </w:style>
  <w:style w:type="paragraph" w:customStyle="1" w:styleId="2TimesNewW1">
    <w:name w:val="Стиль Заголовок 2 + Times New (W1)"/>
    <w:basedOn w:val="26"/>
    <w:uiPriority w:val="99"/>
    <w:qFormat/>
    <w:rsid w:val="00986055"/>
    <w:pPr>
      <w:spacing w:before="0" w:after="0" w:line="312" w:lineRule="auto"/>
      <w:ind w:firstLine="454"/>
      <w:jc w:val="right"/>
    </w:pPr>
    <w:rPr>
      <w:rFonts w:ascii="Times New Roman" w:hAnsi="Times New Roman"/>
      <w:b w:val="0"/>
      <w:bCs/>
      <w:caps/>
      <w:kern w:val="0"/>
      <w:sz w:val="24"/>
      <w:szCs w:val="24"/>
    </w:rPr>
  </w:style>
  <w:style w:type="paragraph" w:customStyle="1" w:styleId="consplusnormal1">
    <w:name w:val="consplusnormal"/>
    <w:basedOn w:val="a8"/>
    <w:uiPriority w:val="99"/>
    <w:qFormat/>
    <w:rsid w:val="00986055"/>
    <w:rPr>
      <w:rFonts w:eastAsia="Times New Roman"/>
    </w:rPr>
  </w:style>
  <w:style w:type="paragraph" w:customStyle="1" w:styleId="1125">
    <w:name w:val="Стиль Заголовок 1 + по ширине Первая строка:  125 см"/>
    <w:basedOn w:val="1c"/>
    <w:uiPriority w:val="99"/>
    <w:qFormat/>
    <w:rsid w:val="00986055"/>
    <w:pPr>
      <w:keepNext/>
      <w:shd w:val="clear" w:color="auto" w:fill="FFFFFF"/>
      <w:spacing w:before="0" w:beforeAutospacing="0" w:after="0" w:afterAutospacing="0" w:line="312" w:lineRule="auto"/>
      <w:ind w:left="0" w:firstLine="454"/>
    </w:pPr>
    <w:rPr>
      <w:rFonts w:ascii="Times New Roman ??????????" w:hAnsi="Times New Roman ??????????"/>
      <w:b/>
      <w:bCs/>
      <w:caps/>
      <w:szCs w:val="24"/>
    </w:rPr>
  </w:style>
  <w:style w:type="paragraph" w:customStyle="1" w:styleId="1fffffff">
    <w:name w:val="Стиль Заголовок 1"/>
    <w:aliases w:val="Заголовок 1 Знак + по ширине Первая строка:  08...,Заголовок 1 Знак + по ширине"/>
    <w:basedOn w:val="1c"/>
    <w:uiPriority w:val="99"/>
    <w:qFormat/>
    <w:rsid w:val="00986055"/>
    <w:pPr>
      <w:keepNext/>
      <w:shd w:val="clear" w:color="auto" w:fill="FFFFFF"/>
      <w:spacing w:before="0" w:beforeAutospacing="0" w:after="0" w:afterAutospacing="0" w:line="312" w:lineRule="auto"/>
      <w:ind w:left="0" w:firstLine="454"/>
    </w:pPr>
    <w:rPr>
      <w:rFonts w:ascii="Times New Roman ??????????" w:hAnsi="Times New Roman ??????????"/>
      <w:b/>
      <w:bCs/>
      <w:caps/>
      <w:szCs w:val="24"/>
    </w:rPr>
  </w:style>
  <w:style w:type="paragraph" w:customStyle="1" w:styleId="211pt">
    <w:name w:val="Стиль Заголовок 2 + 11 pt не курсив Авто все прописные"/>
    <w:basedOn w:val="26"/>
    <w:uiPriority w:val="99"/>
    <w:qFormat/>
    <w:rsid w:val="00986055"/>
    <w:pPr>
      <w:spacing w:before="0" w:after="0" w:line="312" w:lineRule="auto"/>
      <w:ind w:firstLine="454"/>
      <w:jc w:val="center"/>
    </w:pPr>
    <w:rPr>
      <w:rFonts w:ascii="Times New Roman" w:hAnsi="Times New Roman" w:cs="Arial"/>
      <w:bCs/>
      <w:i/>
      <w:kern w:val="0"/>
      <w:sz w:val="24"/>
      <w:szCs w:val="24"/>
    </w:rPr>
  </w:style>
  <w:style w:type="character" w:customStyle="1" w:styleId="1fffffff0">
    <w:name w:val="Стиль Заголовок 1 + Авто Знак"/>
    <w:link w:val="1fffffff1"/>
    <w:uiPriority w:val="99"/>
    <w:qFormat/>
    <w:locked/>
    <w:rsid w:val="00986055"/>
    <w:rPr>
      <w:rFonts w:ascii="Times New Roman ??????????" w:hAnsi="Times New Roman ??????????"/>
      <w:b/>
      <w:caps/>
      <w:color w:val="000000"/>
      <w:spacing w:val="1"/>
      <w:sz w:val="24"/>
      <w:shd w:val="clear" w:color="auto" w:fill="FFFFFF"/>
    </w:rPr>
  </w:style>
  <w:style w:type="paragraph" w:customStyle="1" w:styleId="1fffffff1">
    <w:name w:val="Стиль Заголовок 1 + Авто"/>
    <w:basedOn w:val="1c"/>
    <w:link w:val="1fffffff0"/>
    <w:uiPriority w:val="99"/>
    <w:qFormat/>
    <w:rsid w:val="00986055"/>
    <w:pPr>
      <w:keepNext/>
      <w:shd w:val="clear" w:color="auto" w:fill="FFFFFF"/>
      <w:spacing w:before="0" w:beforeAutospacing="0" w:after="0" w:afterAutospacing="0" w:line="312" w:lineRule="auto"/>
      <w:ind w:left="0" w:firstLine="454"/>
    </w:pPr>
    <w:rPr>
      <w:rFonts w:ascii="Times New Roman ??????????" w:eastAsiaTheme="minorHAnsi" w:hAnsi="Times New Roman ??????????" w:cstheme="minorBidi"/>
      <w:b/>
      <w:caps/>
      <w:color w:val="000000"/>
      <w:spacing w:val="1"/>
      <w:szCs w:val="22"/>
      <w:lang w:eastAsia="en-US"/>
    </w:rPr>
  </w:style>
  <w:style w:type="paragraph" w:customStyle="1" w:styleId="2ffff1">
    <w:name w:val="ЗАГ 2 УМК"/>
    <w:basedOn w:val="26"/>
    <w:uiPriority w:val="99"/>
    <w:qFormat/>
    <w:rsid w:val="00986055"/>
    <w:pPr>
      <w:keepNext w:val="0"/>
      <w:keepLines/>
      <w:spacing w:before="0" w:after="0" w:line="360" w:lineRule="auto"/>
      <w:ind w:left="-567" w:right="-675" w:firstLine="567"/>
      <w:jc w:val="both"/>
    </w:pPr>
    <w:rPr>
      <w:rFonts w:ascii="Times New Roman" w:hAnsi="Times New Roman"/>
      <w:b w:val="0"/>
      <w:bCs/>
      <w:iCs/>
      <w:kern w:val="0"/>
      <w:sz w:val="28"/>
      <w:szCs w:val="28"/>
    </w:rPr>
  </w:style>
  <w:style w:type="paragraph" w:customStyle="1" w:styleId="c4c8c7c24">
    <w:name w:val="c4 c8 c7 c24"/>
    <w:basedOn w:val="a8"/>
    <w:uiPriority w:val="99"/>
    <w:qFormat/>
    <w:rsid w:val="00986055"/>
    <w:pPr>
      <w:spacing w:before="90" w:beforeAutospacing="0" w:after="90" w:afterAutospacing="0"/>
    </w:pPr>
    <w:rPr>
      <w:rFonts w:eastAsia="Times New Roman"/>
    </w:rPr>
  </w:style>
  <w:style w:type="paragraph" w:customStyle="1" w:styleId="1123">
    <w:name w:val="Стиль Заголовок 1 + 12 пт"/>
    <w:basedOn w:val="1c"/>
    <w:uiPriority w:val="99"/>
    <w:qFormat/>
    <w:rsid w:val="00986055"/>
    <w:pPr>
      <w:widowControl w:val="0"/>
      <w:suppressAutoHyphens/>
      <w:autoSpaceDE w:val="0"/>
      <w:autoSpaceDN w:val="0"/>
      <w:adjustRightInd w:val="0"/>
      <w:spacing w:before="0" w:beforeAutospacing="0" w:after="0" w:afterAutospacing="0" w:line="312" w:lineRule="auto"/>
      <w:ind w:left="0" w:firstLine="454"/>
    </w:pPr>
    <w:rPr>
      <w:rFonts w:ascii="Times New Roman ??????????" w:hAnsi="Times New Roman ??????????"/>
      <w:b/>
      <w:bCs/>
      <w:caps/>
    </w:rPr>
  </w:style>
  <w:style w:type="character" w:customStyle="1" w:styleId="1fffffff2">
    <w:name w:val="1 уровень Знак Знак"/>
    <w:link w:val="1fffffff3"/>
    <w:uiPriority w:val="99"/>
    <w:qFormat/>
    <w:locked/>
    <w:rsid w:val="00986055"/>
    <w:rPr>
      <w:rFonts w:ascii="Times New Roman" w:hAnsi="Times New Roman"/>
      <w:b/>
      <w:color w:val="000000"/>
      <w:sz w:val="24"/>
      <w:shd w:val="clear" w:color="auto" w:fill="FFFFFF"/>
    </w:rPr>
  </w:style>
  <w:style w:type="paragraph" w:customStyle="1" w:styleId="1fffffff3">
    <w:name w:val="1 уровень Знак"/>
    <w:basedOn w:val="a8"/>
    <w:link w:val="1fffffff2"/>
    <w:uiPriority w:val="99"/>
    <w:qFormat/>
    <w:rsid w:val="00986055"/>
    <w:pPr>
      <w:keepNext/>
      <w:widowControl w:val="0"/>
      <w:shd w:val="clear" w:color="auto" w:fill="FFFFFF"/>
      <w:autoSpaceDE w:val="0"/>
      <w:autoSpaceDN w:val="0"/>
      <w:adjustRightInd w:val="0"/>
      <w:spacing w:before="520" w:beforeAutospacing="0" w:after="260" w:afterAutospacing="0" w:line="312" w:lineRule="auto"/>
      <w:jc w:val="center"/>
      <w:outlineLvl w:val="0"/>
    </w:pPr>
    <w:rPr>
      <w:rFonts w:eastAsiaTheme="minorHAnsi" w:cstheme="minorBidi"/>
      <w:b/>
      <w:color w:val="000000"/>
      <w:szCs w:val="22"/>
      <w:lang w:eastAsia="en-US"/>
    </w:rPr>
  </w:style>
  <w:style w:type="paragraph" w:customStyle="1" w:styleId="3fff2">
    <w:name w:val="Заголовок оглавления3"/>
    <w:basedOn w:val="1c"/>
    <w:next w:val="a8"/>
    <w:uiPriority w:val="99"/>
    <w:qFormat/>
    <w:rsid w:val="00986055"/>
    <w:pPr>
      <w:keepNext/>
      <w:keepLines/>
      <w:suppressAutoHyphens/>
      <w:spacing w:before="480" w:beforeAutospacing="0" w:after="0" w:afterAutospacing="0" w:line="276" w:lineRule="auto"/>
      <w:ind w:left="0"/>
    </w:pPr>
    <w:rPr>
      <w:rFonts w:ascii="Cambria" w:hAnsi="Cambria" w:cs="Calibri"/>
      <w:b/>
      <w:bCs/>
      <w:color w:val="365F91"/>
      <w:kern w:val="2"/>
      <w:sz w:val="28"/>
      <w:szCs w:val="28"/>
      <w:lang w:eastAsia="ar-SA"/>
    </w:rPr>
  </w:style>
  <w:style w:type="paragraph" w:customStyle="1" w:styleId="10e">
    <w:name w:val="Оглавление 10"/>
    <w:basedOn w:val="aff9"/>
    <w:uiPriority w:val="99"/>
    <w:qFormat/>
    <w:rsid w:val="00986055"/>
    <w:pPr>
      <w:tabs>
        <w:tab w:val="right" w:leader="dot" w:pos="9637"/>
      </w:tabs>
      <w:spacing w:after="200" w:line="276" w:lineRule="auto"/>
      <w:ind w:left="2547"/>
    </w:pPr>
    <w:rPr>
      <w:rFonts w:ascii="Calibri" w:eastAsia="Times New Roman" w:hAnsi="Calibri"/>
      <w:sz w:val="22"/>
      <w:szCs w:val="22"/>
    </w:rPr>
  </w:style>
  <w:style w:type="paragraph" w:customStyle="1" w:styleId="afffffffffff">
    <w:name w:val="Рисунок"/>
    <w:basedOn w:val="afff1"/>
    <w:uiPriority w:val="99"/>
    <w:qFormat/>
    <w:rsid w:val="00986055"/>
    <w:pPr>
      <w:suppressLineNumbers/>
      <w:suppressAutoHyphens/>
      <w:spacing w:before="120" w:beforeAutospacing="0" w:after="120" w:afterAutospacing="0" w:line="276" w:lineRule="auto"/>
    </w:pPr>
    <w:rPr>
      <w:rFonts w:ascii="Calibri" w:eastAsia="Times New Roman" w:hAnsi="Calibri" w:cs="Tahoma"/>
      <w:i/>
      <w:iCs/>
      <w:szCs w:val="24"/>
      <w:lang w:eastAsia="ar-SA"/>
    </w:rPr>
  </w:style>
  <w:style w:type="paragraph" w:customStyle="1" w:styleId="summary">
    <w:name w:val="summary"/>
    <w:basedOn w:val="a8"/>
    <w:uiPriority w:val="99"/>
    <w:qFormat/>
    <w:rsid w:val="00986055"/>
    <w:rPr>
      <w:rFonts w:eastAsia="Times New Roman"/>
    </w:rPr>
  </w:style>
  <w:style w:type="character" w:customStyle="1" w:styleId="6f5">
    <w:name w:val="Заголовок №6_"/>
    <w:link w:val="6f6"/>
    <w:uiPriority w:val="99"/>
    <w:qFormat/>
    <w:locked/>
    <w:rsid w:val="00986055"/>
    <w:rPr>
      <w:rFonts w:ascii="Microsoft Sans Serif" w:hAnsi="Microsoft Sans Serif"/>
      <w:b/>
      <w:spacing w:val="10"/>
      <w:sz w:val="26"/>
      <w:shd w:val="clear" w:color="auto" w:fill="FFFFFF"/>
    </w:rPr>
  </w:style>
  <w:style w:type="paragraph" w:customStyle="1" w:styleId="6f6">
    <w:name w:val="Заголовок №6"/>
    <w:basedOn w:val="a8"/>
    <w:link w:val="6f5"/>
    <w:uiPriority w:val="99"/>
    <w:qFormat/>
    <w:rsid w:val="00986055"/>
    <w:pPr>
      <w:shd w:val="clear" w:color="auto" w:fill="FFFFFF"/>
      <w:spacing w:before="1200" w:beforeAutospacing="0" w:after="0" w:afterAutospacing="0" w:line="240" w:lineRule="atLeast"/>
      <w:outlineLvl w:val="5"/>
    </w:pPr>
    <w:rPr>
      <w:rFonts w:ascii="Microsoft Sans Serif" w:eastAsiaTheme="minorHAnsi" w:hAnsi="Microsoft Sans Serif" w:cstheme="minorBidi"/>
      <w:b/>
      <w:spacing w:val="10"/>
      <w:sz w:val="26"/>
      <w:szCs w:val="22"/>
      <w:lang w:eastAsia="en-US"/>
    </w:rPr>
  </w:style>
  <w:style w:type="paragraph" w:customStyle="1" w:styleId="1212">
    <w:name w:val="Основной текст (12)1"/>
    <w:basedOn w:val="a8"/>
    <w:uiPriority w:val="99"/>
    <w:qFormat/>
    <w:rsid w:val="00986055"/>
    <w:pPr>
      <w:shd w:val="clear" w:color="auto" w:fill="FFFFFF"/>
      <w:spacing w:before="0" w:beforeAutospacing="0" w:after="0" w:afterAutospacing="0" w:line="293" w:lineRule="exact"/>
      <w:jc w:val="right"/>
    </w:pPr>
    <w:rPr>
      <w:rFonts w:eastAsia="Arial Unicode MS"/>
      <w:sz w:val="22"/>
      <w:szCs w:val="22"/>
    </w:rPr>
  </w:style>
  <w:style w:type="character" w:customStyle="1" w:styleId="179">
    <w:name w:val="Основной текст (17)_"/>
    <w:link w:val="17a"/>
    <w:uiPriority w:val="99"/>
    <w:qFormat/>
    <w:locked/>
    <w:rsid w:val="00986055"/>
    <w:rPr>
      <w:i/>
      <w:spacing w:val="20"/>
      <w:sz w:val="26"/>
      <w:shd w:val="clear" w:color="auto" w:fill="FFFFFF"/>
      <w:lang w:val="en-US"/>
    </w:rPr>
  </w:style>
  <w:style w:type="paragraph" w:customStyle="1" w:styleId="17a">
    <w:name w:val="Основной текст (17)"/>
    <w:basedOn w:val="a8"/>
    <w:link w:val="179"/>
    <w:uiPriority w:val="99"/>
    <w:qFormat/>
    <w:rsid w:val="00986055"/>
    <w:pPr>
      <w:shd w:val="clear" w:color="auto" w:fill="FFFFFF"/>
      <w:spacing w:before="60" w:beforeAutospacing="0" w:after="0" w:afterAutospacing="0" w:line="240" w:lineRule="atLeast"/>
    </w:pPr>
    <w:rPr>
      <w:rFonts w:asciiTheme="minorHAnsi" w:eastAsiaTheme="minorHAnsi" w:hAnsiTheme="minorHAnsi" w:cstheme="minorBidi"/>
      <w:i/>
      <w:spacing w:val="20"/>
      <w:sz w:val="26"/>
      <w:szCs w:val="22"/>
      <w:lang w:val="en-US" w:eastAsia="en-US"/>
    </w:rPr>
  </w:style>
  <w:style w:type="paragraph" w:customStyle="1" w:styleId="1fffffff4">
    <w:name w:val="Подпись к таблице1"/>
    <w:basedOn w:val="a8"/>
    <w:uiPriority w:val="99"/>
    <w:qFormat/>
    <w:rsid w:val="00986055"/>
    <w:pPr>
      <w:shd w:val="clear" w:color="auto" w:fill="FFFFFF"/>
      <w:spacing w:before="0" w:beforeAutospacing="0" w:after="0" w:afterAutospacing="0" w:line="240" w:lineRule="atLeast"/>
    </w:pPr>
    <w:rPr>
      <w:rFonts w:ascii="Microsoft Sans Serif" w:eastAsia="Times New Roman" w:hAnsi="Microsoft Sans Serif"/>
      <w:spacing w:val="10"/>
      <w:sz w:val="26"/>
      <w:szCs w:val="26"/>
    </w:rPr>
  </w:style>
  <w:style w:type="character" w:customStyle="1" w:styleId="afffffffffff0">
    <w:name w:val="Подпись к картинке_"/>
    <w:link w:val="afffffffffff1"/>
    <w:uiPriority w:val="99"/>
    <w:qFormat/>
    <w:locked/>
    <w:rsid w:val="00986055"/>
    <w:rPr>
      <w:rFonts w:ascii="Microsoft Sans Serif" w:hAnsi="Microsoft Sans Serif"/>
      <w:b/>
      <w:spacing w:val="10"/>
      <w:sz w:val="26"/>
      <w:shd w:val="clear" w:color="auto" w:fill="FFFFFF"/>
    </w:rPr>
  </w:style>
  <w:style w:type="paragraph" w:customStyle="1" w:styleId="afffffffffff1">
    <w:name w:val="Подпись к картинке"/>
    <w:basedOn w:val="a8"/>
    <w:link w:val="afffffffffff0"/>
    <w:uiPriority w:val="99"/>
    <w:qFormat/>
    <w:rsid w:val="00986055"/>
    <w:pPr>
      <w:shd w:val="clear" w:color="auto" w:fill="FFFFFF"/>
      <w:spacing w:before="0" w:beforeAutospacing="0" w:after="0" w:afterAutospacing="0" w:line="240" w:lineRule="atLeast"/>
    </w:pPr>
    <w:rPr>
      <w:rFonts w:ascii="Microsoft Sans Serif" w:eastAsiaTheme="minorHAnsi" w:hAnsi="Microsoft Sans Serif" w:cstheme="minorBidi"/>
      <w:b/>
      <w:spacing w:val="10"/>
      <w:sz w:val="26"/>
      <w:szCs w:val="22"/>
      <w:lang w:eastAsia="en-US"/>
    </w:rPr>
  </w:style>
  <w:style w:type="character" w:customStyle="1" w:styleId="afffffffffff2">
    <w:name w:val="Колонтитул_"/>
    <w:link w:val="afffffffffff3"/>
    <w:uiPriority w:val="99"/>
    <w:qFormat/>
    <w:locked/>
    <w:rsid w:val="00986055"/>
    <w:rPr>
      <w:shd w:val="clear" w:color="auto" w:fill="FFFFFF"/>
    </w:rPr>
  </w:style>
  <w:style w:type="paragraph" w:customStyle="1" w:styleId="afffffffffff3">
    <w:name w:val="Колонтитул"/>
    <w:basedOn w:val="a8"/>
    <w:link w:val="afffffffffff2"/>
    <w:uiPriority w:val="99"/>
    <w:qFormat/>
    <w:rsid w:val="00986055"/>
    <w:pPr>
      <w:shd w:val="clear" w:color="auto" w:fill="FFFFFF"/>
      <w:spacing w:before="0" w:beforeAutospacing="0" w:after="0" w:afterAutospacing="0"/>
    </w:pPr>
    <w:rPr>
      <w:rFonts w:asciiTheme="minorHAnsi" w:eastAsiaTheme="minorHAnsi" w:hAnsiTheme="minorHAnsi" w:cstheme="minorBidi"/>
      <w:sz w:val="22"/>
      <w:szCs w:val="22"/>
      <w:lang w:eastAsia="en-US"/>
    </w:rPr>
  </w:style>
  <w:style w:type="paragraph" w:customStyle="1" w:styleId="msonospacing0">
    <w:name w:val="msonospacing"/>
    <w:basedOn w:val="a8"/>
    <w:uiPriority w:val="99"/>
    <w:qFormat/>
    <w:rsid w:val="00986055"/>
    <w:rPr>
      <w:rFonts w:eastAsia="Times New Roman"/>
    </w:rPr>
  </w:style>
  <w:style w:type="paragraph" w:customStyle="1" w:styleId="afffffffffff4">
    <w:name w:val="Стиль Обычный (веб)"/>
    <w:aliases w:val="Обычный (Web) + Times New Roman По ширине Пер..."/>
    <w:basedOn w:val="afff6"/>
    <w:uiPriority w:val="99"/>
    <w:qFormat/>
    <w:rsid w:val="00986055"/>
    <w:pPr>
      <w:keepNext w:val="0"/>
      <w:keepLines w:val="0"/>
      <w:spacing w:before="100" w:beforeAutospacing="1" w:after="100" w:afterAutospacing="1" w:line="232" w:lineRule="auto"/>
      <w:jc w:val="both"/>
    </w:pPr>
    <w:rPr>
      <w:rFonts w:eastAsia="Calibri"/>
      <w:sz w:val="24"/>
      <w:szCs w:val="20"/>
    </w:rPr>
  </w:style>
  <w:style w:type="paragraph" w:customStyle="1" w:styleId="pic">
    <w:name w:val="pic"/>
    <w:basedOn w:val="a8"/>
    <w:uiPriority w:val="99"/>
    <w:qFormat/>
    <w:rsid w:val="00986055"/>
    <w:pPr>
      <w:spacing w:before="0" w:beforeAutospacing="0" w:after="0" w:afterAutospacing="0"/>
      <w:ind w:firstLine="480"/>
    </w:pPr>
    <w:rPr>
      <w:rFonts w:eastAsia="Times New Roman"/>
    </w:rPr>
  </w:style>
  <w:style w:type="paragraph" w:customStyle="1" w:styleId="wysiwyg-text-align-center">
    <w:name w:val="wysiwyg-text-align-center"/>
    <w:basedOn w:val="a8"/>
    <w:uiPriority w:val="99"/>
    <w:qFormat/>
    <w:rsid w:val="00986055"/>
    <w:rPr>
      <w:rFonts w:eastAsia="Times New Roman"/>
    </w:rPr>
  </w:style>
  <w:style w:type="paragraph" w:customStyle="1" w:styleId="wysiwyg-text-align-right">
    <w:name w:val="wysiwyg-text-align-right"/>
    <w:basedOn w:val="a8"/>
    <w:uiPriority w:val="99"/>
    <w:qFormat/>
    <w:rsid w:val="00986055"/>
    <w:rPr>
      <w:rFonts w:eastAsia="Times New Roman"/>
    </w:rPr>
  </w:style>
  <w:style w:type="paragraph" w:customStyle="1" w:styleId="9b">
    <w:name w:val="Загол9"/>
    <w:uiPriority w:val="99"/>
    <w:qFormat/>
    <w:rsid w:val="00986055"/>
    <w:pPr>
      <w:keepNext/>
      <w:autoSpaceDE w:val="0"/>
      <w:autoSpaceDN w:val="0"/>
      <w:adjustRightInd w:val="0"/>
      <w:spacing w:before="187" w:after="187" w:line="190" w:lineRule="atLeast"/>
      <w:jc w:val="center"/>
    </w:pPr>
    <w:rPr>
      <w:rFonts w:ascii="PragmaticaCTT" w:eastAsia="Times New Roman" w:hAnsi="PragmaticaCTT" w:cs="PragmaticaCTT"/>
      <w:b/>
      <w:bCs/>
      <w:color w:val="000000"/>
      <w:sz w:val="18"/>
      <w:szCs w:val="18"/>
      <w:lang w:eastAsia="ru-RU"/>
    </w:rPr>
  </w:style>
  <w:style w:type="paragraph" w:customStyle="1" w:styleId="13c">
    <w:name w:val="Обычный13"/>
    <w:uiPriority w:val="99"/>
    <w:qFormat/>
    <w:rsid w:val="00986055"/>
    <w:pPr>
      <w:widowControl w:val="0"/>
      <w:spacing w:after="0" w:line="256" w:lineRule="auto"/>
      <w:ind w:firstLine="460"/>
      <w:jc w:val="both"/>
    </w:pPr>
    <w:rPr>
      <w:rFonts w:ascii="Times New Roman" w:eastAsia="Calibri" w:hAnsi="Times New Roman" w:cs="Times New Roman"/>
      <w:sz w:val="18"/>
      <w:szCs w:val="20"/>
      <w:lang w:eastAsia="ru-RU"/>
    </w:rPr>
  </w:style>
  <w:style w:type="paragraph" w:customStyle="1" w:styleId="2124">
    <w:name w:val="Заголовок 212"/>
    <w:basedOn w:val="a8"/>
    <w:next w:val="a8"/>
    <w:uiPriority w:val="99"/>
    <w:qFormat/>
    <w:rsid w:val="00986055"/>
    <w:pPr>
      <w:keepNext/>
      <w:widowControl w:val="0"/>
      <w:spacing w:before="0" w:beforeAutospacing="0" w:after="0" w:afterAutospacing="0"/>
      <w:jc w:val="center"/>
    </w:pPr>
    <w:rPr>
      <w:b/>
      <w:sz w:val="26"/>
      <w:szCs w:val="20"/>
    </w:rPr>
  </w:style>
  <w:style w:type="paragraph" w:customStyle="1" w:styleId="22e">
    <w:name w:val="Текст22"/>
    <w:basedOn w:val="a8"/>
    <w:uiPriority w:val="99"/>
    <w:qFormat/>
    <w:rsid w:val="00986055"/>
    <w:pPr>
      <w:spacing w:before="0" w:beforeAutospacing="0" w:after="0" w:afterAutospacing="0"/>
    </w:pPr>
    <w:rPr>
      <w:rFonts w:ascii="Courier New" w:hAnsi="Courier New"/>
      <w:sz w:val="20"/>
      <w:szCs w:val="20"/>
    </w:rPr>
  </w:style>
  <w:style w:type="paragraph" w:customStyle="1" w:styleId="4121">
    <w:name w:val="Заголовок 412"/>
    <w:basedOn w:val="13c"/>
    <w:next w:val="13c"/>
    <w:uiPriority w:val="99"/>
    <w:qFormat/>
    <w:rsid w:val="00986055"/>
    <w:pPr>
      <w:keepNext/>
      <w:widowControl/>
      <w:spacing w:line="240" w:lineRule="auto"/>
      <w:ind w:firstLine="0"/>
      <w:jc w:val="left"/>
    </w:pPr>
    <w:rPr>
      <w:rFonts w:eastAsia="Times New Roman"/>
      <w:sz w:val="24"/>
    </w:rPr>
  </w:style>
  <w:style w:type="paragraph" w:customStyle="1" w:styleId="11f7">
    <w:name w:val="Без интервала11"/>
    <w:uiPriority w:val="99"/>
    <w:qFormat/>
    <w:rsid w:val="00986055"/>
    <w:pPr>
      <w:spacing w:after="0" w:line="240" w:lineRule="auto"/>
    </w:pPr>
    <w:rPr>
      <w:rFonts w:ascii="Times New Roman" w:eastAsia="Times New Roman" w:hAnsi="Times New Roman" w:cs="Times New Roman"/>
      <w:sz w:val="24"/>
      <w:szCs w:val="24"/>
      <w:lang w:eastAsia="ru-RU"/>
    </w:rPr>
  </w:style>
  <w:style w:type="paragraph" w:customStyle="1" w:styleId="p22">
    <w:name w:val="p22"/>
    <w:basedOn w:val="a8"/>
    <w:uiPriority w:val="99"/>
    <w:qFormat/>
    <w:rsid w:val="00986055"/>
  </w:style>
  <w:style w:type="paragraph" w:customStyle="1" w:styleId="SP">
    <w:name w:val="SP"/>
    <w:uiPriority w:val="99"/>
    <w:qFormat/>
    <w:rsid w:val="00986055"/>
    <w:pPr>
      <w:tabs>
        <w:tab w:val="left" w:pos="907"/>
        <w:tab w:val="right" w:leader="underscore" w:pos="6917"/>
      </w:tabs>
      <w:autoSpaceDE w:val="0"/>
      <w:autoSpaceDN w:val="0"/>
      <w:adjustRightInd w:val="0"/>
      <w:spacing w:after="0" w:line="240" w:lineRule="auto"/>
      <w:ind w:left="907" w:hanging="340"/>
      <w:jc w:val="both"/>
    </w:pPr>
    <w:rPr>
      <w:rFonts w:ascii="PragmaticaCTT" w:eastAsia="Calibri" w:hAnsi="PragmaticaCTT" w:cs="PragmaticaCTT"/>
      <w:color w:val="000000"/>
      <w:sz w:val="20"/>
      <w:szCs w:val="20"/>
      <w:lang w:eastAsia="ru-RU"/>
    </w:rPr>
  </w:style>
  <w:style w:type="paragraph" w:customStyle="1" w:styleId="21210">
    <w:name w:val="Стиль Заголовок 2 + 12 пт1"/>
    <w:basedOn w:val="26"/>
    <w:uiPriority w:val="99"/>
    <w:qFormat/>
    <w:rsid w:val="00986055"/>
    <w:rPr>
      <w:rFonts w:cs="Arial"/>
      <w:sz w:val="24"/>
    </w:rPr>
  </w:style>
  <w:style w:type="paragraph" w:customStyle="1" w:styleId="21220">
    <w:name w:val="Стиль Заголовок 2 + 12 пт2"/>
    <w:basedOn w:val="26"/>
    <w:uiPriority w:val="99"/>
    <w:qFormat/>
    <w:rsid w:val="00986055"/>
    <w:rPr>
      <w:rFonts w:cs="Arial"/>
      <w:sz w:val="24"/>
    </w:rPr>
  </w:style>
  <w:style w:type="paragraph" w:customStyle="1" w:styleId="LO-Normal1">
    <w:name w:val="LO-Normal1"/>
    <w:uiPriority w:val="99"/>
    <w:qFormat/>
    <w:rsid w:val="00986055"/>
    <w:pPr>
      <w:suppressAutoHyphens/>
      <w:spacing w:after="0" w:line="480" w:lineRule="auto"/>
      <w:ind w:right="400" w:firstLine="1220"/>
    </w:pPr>
    <w:rPr>
      <w:rFonts w:ascii="Times New Roman" w:eastAsia="Times New Roman" w:hAnsi="Times New Roman" w:cs="Times New Roman"/>
      <w:sz w:val="24"/>
      <w:szCs w:val="20"/>
      <w:lang w:eastAsia="zh-CN"/>
    </w:rPr>
  </w:style>
  <w:style w:type="paragraph" w:customStyle="1" w:styleId="2ffff2">
    <w:name w:val="Схема документа2"/>
    <w:basedOn w:val="a8"/>
    <w:uiPriority w:val="99"/>
    <w:qFormat/>
    <w:rsid w:val="00986055"/>
    <w:pPr>
      <w:shd w:val="clear" w:color="auto" w:fill="000080"/>
      <w:suppressAutoHyphens/>
      <w:spacing w:before="0" w:beforeAutospacing="0" w:after="0" w:afterAutospacing="0"/>
    </w:pPr>
    <w:rPr>
      <w:rFonts w:ascii="Tahoma" w:eastAsia="Times New Roman" w:hAnsi="Tahoma" w:cs="Tahoma"/>
      <w:lang w:eastAsia="zh-CN"/>
    </w:rPr>
  </w:style>
  <w:style w:type="paragraph" w:customStyle="1" w:styleId="22f">
    <w:name w:val="Список 22"/>
    <w:basedOn w:val="a8"/>
    <w:uiPriority w:val="99"/>
    <w:qFormat/>
    <w:rsid w:val="00986055"/>
    <w:pPr>
      <w:suppressAutoHyphens/>
      <w:spacing w:before="0" w:beforeAutospacing="0" w:after="0" w:afterAutospacing="0"/>
      <w:ind w:left="566" w:hanging="283"/>
    </w:pPr>
    <w:rPr>
      <w:rFonts w:eastAsia="Times New Roman"/>
      <w:lang w:eastAsia="zh-CN"/>
    </w:rPr>
  </w:style>
  <w:style w:type="paragraph" w:customStyle="1" w:styleId="319">
    <w:name w:val="Список 31"/>
    <w:basedOn w:val="a8"/>
    <w:uiPriority w:val="99"/>
    <w:qFormat/>
    <w:rsid w:val="00986055"/>
    <w:pPr>
      <w:suppressAutoHyphens/>
      <w:spacing w:before="0" w:beforeAutospacing="0" w:after="0" w:afterAutospacing="0"/>
      <w:ind w:left="849" w:hanging="283"/>
    </w:pPr>
    <w:rPr>
      <w:rFonts w:eastAsia="Times New Roman"/>
      <w:lang w:eastAsia="zh-CN"/>
    </w:rPr>
  </w:style>
  <w:style w:type="paragraph" w:customStyle="1" w:styleId="1fffffff5">
    <w:name w:val="Обычный отступ1"/>
    <w:basedOn w:val="a8"/>
    <w:uiPriority w:val="99"/>
    <w:qFormat/>
    <w:rsid w:val="00986055"/>
    <w:pPr>
      <w:suppressAutoHyphens/>
      <w:spacing w:before="0" w:beforeAutospacing="0" w:after="0" w:afterAutospacing="0"/>
      <w:ind w:firstLine="720"/>
      <w:jc w:val="both"/>
    </w:pPr>
    <w:rPr>
      <w:rFonts w:eastAsia="Times New Roman"/>
      <w:sz w:val="28"/>
      <w:szCs w:val="20"/>
      <w:lang w:eastAsia="zh-CN"/>
    </w:rPr>
  </w:style>
  <w:style w:type="paragraph" w:customStyle="1" w:styleId="2ffff3">
    <w:name w:val="Нумерованный список2"/>
    <w:basedOn w:val="a8"/>
    <w:uiPriority w:val="99"/>
    <w:qFormat/>
    <w:rsid w:val="00986055"/>
    <w:pPr>
      <w:keepNext/>
      <w:tabs>
        <w:tab w:val="left" w:pos="360"/>
      </w:tabs>
      <w:suppressAutoHyphens/>
      <w:spacing w:before="0" w:beforeAutospacing="0" w:after="0" w:afterAutospacing="0"/>
      <w:ind w:left="360" w:hanging="360"/>
      <w:jc w:val="both"/>
    </w:pPr>
    <w:rPr>
      <w:rFonts w:eastAsia="Times New Roman"/>
      <w:b/>
      <w:lang w:val="en-US" w:eastAsia="zh-CN"/>
    </w:rPr>
  </w:style>
  <w:style w:type="paragraph" w:customStyle="1" w:styleId="1fffffff6">
    <w:name w:val="Красная строка1"/>
    <w:basedOn w:val="aff7"/>
    <w:uiPriority w:val="99"/>
    <w:qFormat/>
    <w:rsid w:val="00986055"/>
    <w:pPr>
      <w:suppressAutoHyphens/>
      <w:ind w:firstLine="210"/>
    </w:pPr>
    <w:rPr>
      <w:rFonts w:eastAsia="Times New Roman"/>
      <w:szCs w:val="24"/>
      <w:lang w:eastAsia="zh-CN"/>
    </w:rPr>
  </w:style>
  <w:style w:type="paragraph" w:customStyle="1" w:styleId="21f8">
    <w:name w:val="Нумерованный список 21"/>
    <w:basedOn w:val="a8"/>
    <w:uiPriority w:val="99"/>
    <w:qFormat/>
    <w:rsid w:val="00986055"/>
    <w:pPr>
      <w:tabs>
        <w:tab w:val="left" w:pos="720"/>
      </w:tabs>
      <w:suppressAutoHyphens/>
      <w:spacing w:before="0" w:beforeAutospacing="0" w:after="0" w:afterAutospacing="0"/>
      <w:ind w:left="720" w:hanging="360"/>
    </w:pPr>
    <w:rPr>
      <w:rFonts w:eastAsia="Times New Roman"/>
      <w:lang w:eastAsia="zh-CN"/>
    </w:rPr>
  </w:style>
  <w:style w:type="paragraph" w:customStyle="1" w:styleId="429">
    <w:name w:val="Список 42"/>
    <w:basedOn w:val="a8"/>
    <w:uiPriority w:val="99"/>
    <w:qFormat/>
    <w:rsid w:val="00986055"/>
    <w:pPr>
      <w:suppressAutoHyphens/>
      <w:spacing w:before="0" w:beforeAutospacing="0" w:after="0" w:afterAutospacing="0"/>
      <w:ind w:left="1132" w:hanging="283"/>
    </w:pPr>
    <w:rPr>
      <w:rFonts w:eastAsia="Times New Roman"/>
      <w:lang w:eastAsia="zh-CN"/>
    </w:rPr>
  </w:style>
  <w:style w:type="paragraph" w:customStyle="1" w:styleId="22f0">
    <w:name w:val="Маркированный список 22"/>
    <w:basedOn w:val="a8"/>
    <w:uiPriority w:val="99"/>
    <w:qFormat/>
    <w:rsid w:val="00986055"/>
    <w:pPr>
      <w:tabs>
        <w:tab w:val="left" w:pos="720"/>
        <w:tab w:val="left" w:pos="851"/>
      </w:tabs>
      <w:suppressAutoHyphens/>
      <w:spacing w:before="0" w:beforeAutospacing="0" w:after="0" w:afterAutospacing="0"/>
      <w:ind w:left="851" w:hanging="363"/>
    </w:pPr>
    <w:rPr>
      <w:rFonts w:eastAsia="Times New Roman"/>
      <w:lang w:eastAsia="zh-CN"/>
    </w:rPr>
  </w:style>
  <w:style w:type="paragraph" w:customStyle="1" w:styleId="31a">
    <w:name w:val="Маркированный список 31"/>
    <w:basedOn w:val="a8"/>
    <w:uiPriority w:val="99"/>
    <w:qFormat/>
    <w:rsid w:val="00986055"/>
    <w:pPr>
      <w:tabs>
        <w:tab w:val="left" w:pos="708"/>
      </w:tabs>
      <w:suppressAutoHyphens/>
      <w:spacing w:before="0" w:beforeAutospacing="0" w:after="0" w:afterAutospacing="0"/>
      <w:jc w:val="both"/>
    </w:pPr>
    <w:rPr>
      <w:rFonts w:eastAsia="Times New Roman"/>
      <w:bCs/>
      <w:iCs/>
      <w:sz w:val="28"/>
      <w:szCs w:val="28"/>
      <w:lang w:eastAsia="zh-CN"/>
    </w:rPr>
  </w:style>
  <w:style w:type="paragraph" w:customStyle="1" w:styleId="2ffff4">
    <w:name w:val="Текст примечания2"/>
    <w:basedOn w:val="a8"/>
    <w:uiPriority w:val="99"/>
    <w:qFormat/>
    <w:rsid w:val="00986055"/>
    <w:pPr>
      <w:suppressAutoHyphens/>
      <w:spacing w:before="0" w:beforeAutospacing="0" w:after="0" w:afterAutospacing="0"/>
    </w:pPr>
    <w:rPr>
      <w:rFonts w:eastAsia="Times New Roman"/>
      <w:sz w:val="20"/>
      <w:szCs w:val="20"/>
      <w:lang w:eastAsia="zh-CN"/>
    </w:rPr>
  </w:style>
  <w:style w:type="paragraph" w:customStyle="1" w:styleId="2ffff5">
    <w:name w:val="Название объекта2"/>
    <w:basedOn w:val="a8"/>
    <w:next w:val="a8"/>
    <w:uiPriority w:val="99"/>
    <w:qFormat/>
    <w:rsid w:val="00986055"/>
    <w:pPr>
      <w:widowControl w:val="0"/>
      <w:shd w:val="clear" w:color="auto" w:fill="FFFFFF"/>
      <w:suppressAutoHyphens/>
      <w:autoSpaceDE w:val="0"/>
      <w:spacing w:before="0" w:beforeAutospacing="0" w:after="0" w:afterAutospacing="0"/>
      <w:ind w:firstLine="284"/>
      <w:jc w:val="right"/>
    </w:pPr>
    <w:rPr>
      <w:rFonts w:eastAsia="Times New Roman"/>
      <w:i/>
      <w:iCs/>
      <w:color w:val="000000"/>
      <w:szCs w:val="20"/>
      <w:lang w:eastAsia="zh-CN"/>
    </w:rPr>
  </w:style>
  <w:style w:type="paragraph" w:customStyle="1" w:styleId="WW-Heading3">
    <w:name w:val="WW-Heading 3"/>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9">
    <w:name w:val="WW-Heading 9"/>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1">
    <w:name w:val="WW-Heading 1"/>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6">
    <w:name w:val="WW-Heading 6"/>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7">
    <w:name w:val="WW-Heading 7"/>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2">
    <w:name w:val="WW-Heading 2"/>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5">
    <w:name w:val="WW-Heading 5"/>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1fffffff7">
    <w:name w:val="Маркированный список1"/>
    <w:basedOn w:val="a8"/>
    <w:uiPriority w:val="99"/>
    <w:qFormat/>
    <w:rsid w:val="00986055"/>
    <w:pPr>
      <w:tabs>
        <w:tab w:val="left" w:pos="360"/>
      </w:tabs>
      <w:suppressAutoHyphens/>
      <w:spacing w:before="0" w:beforeAutospacing="0" w:after="0" w:afterAutospacing="0"/>
      <w:ind w:left="360" w:hanging="360"/>
    </w:pPr>
    <w:rPr>
      <w:rFonts w:eastAsia="Times New Roman"/>
      <w:sz w:val="20"/>
      <w:szCs w:val="20"/>
      <w:lang w:val="en-US" w:eastAsia="zh-CN"/>
    </w:rPr>
  </w:style>
  <w:style w:type="paragraph" w:customStyle="1" w:styleId="WW-Heading">
    <w:name w:val="WW-Heading"/>
    <w:uiPriority w:val="99"/>
    <w:qFormat/>
    <w:rsid w:val="00986055"/>
    <w:pPr>
      <w:widowControl w:val="0"/>
      <w:suppressAutoHyphens/>
      <w:autoSpaceDE w:val="0"/>
      <w:spacing w:after="0" w:line="240" w:lineRule="auto"/>
    </w:pPr>
    <w:rPr>
      <w:rFonts w:ascii="Arial" w:eastAsia="Times New Roman" w:hAnsi="Arial" w:cs="Arial"/>
      <w:b/>
      <w:bCs/>
      <w:lang w:eastAsia="zh-CN"/>
    </w:rPr>
  </w:style>
  <w:style w:type="paragraph" w:customStyle="1" w:styleId="LO-normal10">
    <w:name w:val="LO-normal1"/>
    <w:basedOn w:val="a8"/>
    <w:uiPriority w:val="99"/>
    <w:qFormat/>
    <w:rsid w:val="00986055"/>
    <w:pPr>
      <w:suppressAutoHyphens/>
      <w:spacing w:before="280" w:beforeAutospacing="0" w:after="280" w:afterAutospacing="0"/>
    </w:pPr>
    <w:rPr>
      <w:rFonts w:eastAsia="Times New Roman"/>
      <w:lang w:eastAsia="zh-CN"/>
    </w:rPr>
  </w:style>
  <w:style w:type="paragraph" w:customStyle="1" w:styleId="1fffffff8">
    <w:name w:val="Текст макроса1"/>
    <w:uiPriority w:val="99"/>
    <w:qFormat/>
    <w:rsid w:val="00986055"/>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Times New Roman" w:hAnsi="Courier New" w:cs="Courier New"/>
      <w:sz w:val="20"/>
      <w:szCs w:val="20"/>
      <w:lang w:val="en-US" w:eastAsia="zh-CN"/>
    </w:rPr>
  </w:style>
  <w:style w:type="paragraph" w:customStyle="1" w:styleId="51a">
    <w:name w:val="Нумерованный список 51"/>
    <w:basedOn w:val="a8"/>
    <w:uiPriority w:val="99"/>
    <w:qFormat/>
    <w:rsid w:val="00986055"/>
    <w:pPr>
      <w:suppressAutoHyphens/>
      <w:spacing w:before="0" w:beforeAutospacing="0" w:after="0" w:afterAutospacing="0"/>
      <w:ind w:left="720" w:hanging="360"/>
    </w:pPr>
    <w:rPr>
      <w:rFonts w:eastAsia="Times New Roman"/>
      <w:lang w:eastAsia="zh-CN"/>
    </w:rPr>
  </w:style>
  <w:style w:type="paragraph" w:customStyle="1" w:styleId="WW-TextBody">
    <w:name w:val="WW-Text Body"/>
    <w:basedOn w:val="a8"/>
    <w:uiPriority w:val="99"/>
    <w:qFormat/>
    <w:rsid w:val="00986055"/>
    <w:pPr>
      <w:suppressAutoHyphens/>
      <w:spacing w:before="0" w:beforeAutospacing="0" w:after="120" w:afterAutospacing="0"/>
    </w:pPr>
    <w:rPr>
      <w:rFonts w:eastAsia="Times New Roman"/>
      <w:lang w:val="en-US" w:eastAsia="zh-CN"/>
    </w:rPr>
  </w:style>
  <w:style w:type="paragraph" w:customStyle="1" w:styleId="WW-Heading4">
    <w:name w:val="WW-Heading 4"/>
    <w:basedOn w:val="a8"/>
    <w:next w:val="a8"/>
    <w:uiPriority w:val="99"/>
    <w:qFormat/>
    <w:rsid w:val="00986055"/>
    <w:pPr>
      <w:keepNext/>
      <w:tabs>
        <w:tab w:val="left" w:pos="864"/>
      </w:tabs>
      <w:suppressAutoHyphens/>
      <w:spacing w:before="240" w:beforeAutospacing="0" w:after="60" w:afterAutospacing="0"/>
      <w:ind w:left="864" w:hanging="864"/>
    </w:pPr>
    <w:rPr>
      <w:rFonts w:eastAsia="Times New Roman"/>
      <w:b/>
      <w:bCs/>
      <w:sz w:val="28"/>
      <w:szCs w:val="28"/>
      <w:lang w:eastAsia="zh-CN"/>
    </w:rPr>
  </w:style>
  <w:style w:type="paragraph" w:customStyle="1" w:styleId="WW-Heading8">
    <w:name w:val="WW-Heading 8"/>
    <w:basedOn w:val="a8"/>
    <w:next w:val="a8"/>
    <w:uiPriority w:val="99"/>
    <w:qFormat/>
    <w:rsid w:val="00986055"/>
    <w:pPr>
      <w:tabs>
        <w:tab w:val="left" w:pos="1440"/>
      </w:tabs>
      <w:suppressAutoHyphens/>
      <w:spacing w:before="240" w:beforeAutospacing="0" w:after="60" w:afterAutospacing="0"/>
      <w:ind w:left="1440" w:hanging="1440"/>
    </w:pPr>
    <w:rPr>
      <w:rFonts w:eastAsia="Times New Roman"/>
      <w:i/>
      <w:iCs/>
      <w:lang w:eastAsia="zh-CN"/>
    </w:rPr>
  </w:style>
  <w:style w:type="paragraph" w:customStyle="1" w:styleId="21f9">
    <w:name w:val="Продолжение списка 21"/>
    <w:basedOn w:val="a8"/>
    <w:uiPriority w:val="99"/>
    <w:qFormat/>
    <w:rsid w:val="00986055"/>
    <w:pPr>
      <w:suppressAutoHyphens/>
      <w:spacing w:before="0" w:beforeAutospacing="0" w:after="120" w:afterAutospacing="0"/>
      <w:ind w:left="566"/>
    </w:pPr>
    <w:rPr>
      <w:rFonts w:eastAsia="Times New Roman"/>
      <w:sz w:val="20"/>
      <w:szCs w:val="20"/>
      <w:lang w:eastAsia="zh-CN"/>
    </w:rPr>
  </w:style>
  <w:style w:type="paragraph" w:customStyle="1" w:styleId="31b">
    <w:name w:val="Нумерованный список 31"/>
    <w:basedOn w:val="a8"/>
    <w:uiPriority w:val="99"/>
    <w:qFormat/>
    <w:rsid w:val="00986055"/>
    <w:pPr>
      <w:tabs>
        <w:tab w:val="left" w:pos="360"/>
      </w:tabs>
      <w:suppressAutoHyphens/>
      <w:spacing w:before="0" w:beforeAutospacing="0" w:after="0" w:afterAutospacing="0"/>
      <w:ind w:left="360" w:hanging="360"/>
    </w:pPr>
    <w:rPr>
      <w:rFonts w:eastAsia="Times New Roman"/>
      <w:lang w:eastAsia="zh-CN"/>
    </w:rPr>
  </w:style>
  <w:style w:type="paragraph" w:customStyle="1" w:styleId="TableContents">
    <w:name w:val="Table Contents"/>
    <w:basedOn w:val="a8"/>
    <w:uiPriority w:val="99"/>
    <w:qFormat/>
    <w:rsid w:val="00986055"/>
    <w:pPr>
      <w:suppressLineNumbers/>
      <w:suppressAutoHyphens/>
      <w:spacing w:before="0" w:beforeAutospacing="0" w:after="0" w:afterAutospacing="0"/>
    </w:pPr>
    <w:rPr>
      <w:rFonts w:eastAsia="Times New Roman"/>
      <w:lang w:eastAsia="zh-CN"/>
    </w:rPr>
  </w:style>
  <w:style w:type="paragraph" w:customStyle="1" w:styleId="TableHeading">
    <w:name w:val="Table Heading"/>
    <w:basedOn w:val="TableContents"/>
    <w:uiPriority w:val="99"/>
    <w:qFormat/>
    <w:rsid w:val="00986055"/>
    <w:pPr>
      <w:jc w:val="center"/>
    </w:pPr>
    <w:rPr>
      <w:b/>
      <w:bCs/>
    </w:rPr>
  </w:style>
  <w:style w:type="paragraph" w:customStyle="1" w:styleId="Caption1">
    <w:name w:val="Caption1"/>
    <w:basedOn w:val="a8"/>
    <w:uiPriority w:val="99"/>
    <w:qFormat/>
    <w:rsid w:val="00986055"/>
    <w:pPr>
      <w:suppressLineNumbers/>
      <w:spacing w:before="120" w:beforeAutospacing="0" w:after="120" w:afterAutospacing="0"/>
    </w:pPr>
    <w:rPr>
      <w:rFonts w:eastAsia="Times New Roman" w:cs="FreeSans"/>
      <w:i/>
      <w:iCs/>
      <w:color w:val="00000A"/>
    </w:rPr>
  </w:style>
  <w:style w:type="paragraph" w:customStyle="1" w:styleId="Footer1">
    <w:name w:val="Footer1"/>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Header2">
    <w:name w:val="Header2"/>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TOC11">
    <w:name w:val="TOC 11"/>
    <w:basedOn w:val="a8"/>
    <w:uiPriority w:val="99"/>
    <w:qFormat/>
    <w:rsid w:val="00986055"/>
    <w:pPr>
      <w:tabs>
        <w:tab w:val="right" w:leader="dot" w:pos="10195"/>
      </w:tabs>
      <w:spacing w:before="0" w:beforeAutospacing="0" w:after="0" w:afterAutospacing="0"/>
    </w:pPr>
    <w:rPr>
      <w:rFonts w:eastAsia="Times New Roman"/>
      <w:color w:val="00000A"/>
    </w:rPr>
  </w:style>
  <w:style w:type="paragraph" w:customStyle="1" w:styleId="1fffffff9">
    <w:name w:val="Знак Знак Знак Знак Знак Знак Знак Знак Знак Знак Знак Знак Знак Знак Знак Знак Знак Знак Знак Знак Знак Знак Знак Знак Знак1"/>
    <w:basedOn w:val="a8"/>
    <w:uiPriority w:val="99"/>
    <w:qFormat/>
    <w:rsid w:val="00986055"/>
    <w:pPr>
      <w:tabs>
        <w:tab w:val="left" w:pos="643"/>
      </w:tabs>
      <w:spacing w:before="0" w:beforeAutospacing="0" w:after="160" w:afterAutospacing="0" w:line="240" w:lineRule="exact"/>
    </w:pPr>
    <w:rPr>
      <w:rFonts w:ascii="Verdana" w:eastAsia="Times New Roman" w:hAnsi="Verdana" w:cs="Verdana"/>
      <w:color w:val="00000A"/>
      <w:sz w:val="20"/>
      <w:szCs w:val="20"/>
      <w:lang w:val="en-US" w:eastAsia="en-US"/>
    </w:rPr>
  </w:style>
  <w:style w:type="paragraph" w:customStyle="1" w:styleId="TOC21">
    <w:name w:val="TOC 21"/>
    <w:basedOn w:val="a8"/>
    <w:uiPriority w:val="99"/>
    <w:qFormat/>
    <w:rsid w:val="00986055"/>
    <w:pPr>
      <w:spacing w:before="0" w:beforeAutospacing="0" w:after="0" w:afterAutospacing="0"/>
      <w:ind w:left="238"/>
    </w:pPr>
    <w:rPr>
      <w:rFonts w:eastAsia="Times New Roman"/>
      <w:color w:val="00000A"/>
    </w:rPr>
  </w:style>
  <w:style w:type="paragraph" w:customStyle="1" w:styleId="1fffffffa">
    <w:name w:val="ͮ𬠫1"/>
    <w:uiPriority w:val="99"/>
    <w:qFormat/>
    <w:rsid w:val="00986055"/>
    <w:pPr>
      <w:spacing w:after="0" w:line="240" w:lineRule="auto"/>
      <w:ind w:firstLine="397"/>
      <w:jc w:val="both"/>
    </w:pPr>
    <w:rPr>
      <w:rFonts w:ascii="Times New Roman" w:eastAsia="Times New Roman" w:hAnsi="Times New Roman" w:cs="Times New Roman"/>
      <w:color w:val="00000A"/>
      <w:sz w:val="20"/>
      <w:szCs w:val="20"/>
      <w:lang w:val="en-US" w:eastAsia="ru-RU"/>
    </w:rPr>
  </w:style>
  <w:style w:type="paragraph" w:customStyle="1" w:styleId="TOC31">
    <w:name w:val="TOC 31"/>
    <w:basedOn w:val="a8"/>
    <w:uiPriority w:val="99"/>
    <w:qFormat/>
    <w:rsid w:val="00986055"/>
    <w:pPr>
      <w:spacing w:before="0" w:beforeAutospacing="0" w:after="0" w:afterAutospacing="0"/>
      <w:ind w:left="480"/>
    </w:pPr>
    <w:rPr>
      <w:rFonts w:eastAsia="Times New Roman"/>
      <w:color w:val="00000A"/>
    </w:rPr>
  </w:style>
  <w:style w:type="paragraph" w:customStyle="1" w:styleId="TOC41">
    <w:name w:val="TOC 41"/>
    <w:basedOn w:val="a8"/>
    <w:uiPriority w:val="99"/>
    <w:qFormat/>
    <w:rsid w:val="00986055"/>
    <w:pPr>
      <w:widowControl w:val="0"/>
      <w:tabs>
        <w:tab w:val="left" w:pos="502"/>
        <w:tab w:val="left" w:pos="3330"/>
      </w:tabs>
      <w:spacing w:before="0" w:beforeAutospacing="0" w:after="0" w:afterAutospacing="0"/>
      <w:ind w:left="502" w:hanging="720"/>
    </w:pPr>
    <w:rPr>
      <w:color w:val="00000A"/>
    </w:rPr>
  </w:style>
  <w:style w:type="paragraph" w:customStyle="1" w:styleId="TOC51">
    <w:name w:val="TOC 51"/>
    <w:basedOn w:val="a8"/>
    <w:uiPriority w:val="99"/>
    <w:qFormat/>
    <w:rsid w:val="00986055"/>
    <w:pPr>
      <w:spacing w:before="0" w:beforeAutospacing="0" w:afterAutospacing="0" w:line="276" w:lineRule="auto"/>
      <w:ind w:left="880"/>
    </w:pPr>
    <w:rPr>
      <w:rFonts w:ascii="Calibri" w:eastAsia="Times New Roman" w:hAnsi="Calibri"/>
      <w:color w:val="00000A"/>
      <w:sz w:val="22"/>
      <w:szCs w:val="22"/>
    </w:rPr>
  </w:style>
  <w:style w:type="paragraph" w:customStyle="1" w:styleId="TOC61">
    <w:name w:val="TOC 61"/>
    <w:basedOn w:val="a8"/>
    <w:uiPriority w:val="99"/>
    <w:qFormat/>
    <w:rsid w:val="00986055"/>
    <w:pPr>
      <w:spacing w:before="0" w:beforeAutospacing="0" w:afterAutospacing="0" w:line="276" w:lineRule="auto"/>
      <w:ind w:left="1100"/>
    </w:pPr>
    <w:rPr>
      <w:rFonts w:ascii="Calibri" w:eastAsia="Times New Roman" w:hAnsi="Calibri"/>
      <w:color w:val="00000A"/>
      <w:sz w:val="22"/>
      <w:szCs w:val="22"/>
    </w:rPr>
  </w:style>
  <w:style w:type="paragraph" w:customStyle="1" w:styleId="TOC71">
    <w:name w:val="TOC 71"/>
    <w:basedOn w:val="a8"/>
    <w:uiPriority w:val="99"/>
    <w:qFormat/>
    <w:rsid w:val="00986055"/>
    <w:pPr>
      <w:spacing w:before="0" w:beforeAutospacing="0" w:afterAutospacing="0" w:line="276" w:lineRule="auto"/>
      <w:ind w:left="1320"/>
    </w:pPr>
    <w:rPr>
      <w:rFonts w:ascii="Calibri" w:eastAsia="Times New Roman" w:hAnsi="Calibri"/>
      <w:color w:val="00000A"/>
      <w:sz w:val="22"/>
      <w:szCs w:val="22"/>
    </w:rPr>
  </w:style>
  <w:style w:type="paragraph" w:customStyle="1" w:styleId="TOC81">
    <w:name w:val="TOC 81"/>
    <w:basedOn w:val="a8"/>
    <w:uiPriority w:val="99"/>
    <w:qFormat/>
    <w:rsid w:val="00986055"/>
    <w:pPr>
      <w:spacing w:before="0" w:beforeAutospacing="0" w:afterAutospacing="0" w:line="276" w:lineRule="auto"/>
      <w:ind w:left="1540"/>
    </w:pPr>
    <w:rPr>
      <w:rFonts w:ascii="Calibri" w:eastAsia="Times New Roman" w:hAnsi="Calibri"/>
      <w:color w:val="00000A"/>
      <w:sz w:val="22"/>
      <w:szCs w:val="22"/>
    </w:rPr>
  </w:style>
  <w:style w:type="paragraph" w:customStyle="1" w:styleId="TOC91">
    <w:name w:val="TOC 91"/>
    <w:basedOn w:val="a8"/>
    <w:uiPriority w:val="99"/>
    <w:qFormat/>
    <w:rsid w:val="00986055"/>
    <w:pPr>
      <w:spacing w:before="0" w:beforeAutospacing="0" w:afterAutospacing="0" w:line="276" w:lineRule="auto"/>
      <w:ind w:left="1760"/>
    </w:pPr>
    <w:rPr>
      <w:rFonts w:ascii="Calibri" w:eastAsia="Times New Roman" w:hAnsi="Calibri"/>
      <w:color w:val="00000A"/>
      <w:sz w:val="22"/>
      <w:szCs w:val="22"/>
    </w:rPr>
  </w:style>
  <w:style w:type="paragraph" w:customStyle="1" w:styleId="PreformattedText">
    <w:name w:val="Preformatted Text"/>
    <w:basedOn w:val="a8"/>
    <w:uiPriority w:val="99"/>
    <w:qFormat/>
    <w:rsid w:val="00986055"/>
    <w:pPr>
      <w:spacing w:before="0" w:beforeAutospacing="0" w:after="0" w:afterAutospacing="0"/>
    </w:pPr>
    <w:rPr>
      <w:rFonts w:eastAsia="Times New Roman"/>
      <w:color w:val="00000A"/>
    </w:rPr>
  </w:style>
  <w:style w:type="paragraph" w:customStyle="1" w:styleId="9c">
    <w:name w:val="Стиль9"/>
    <w:uiPriority w:val="99"/>
    <w:qFormat/>
    <w:rsid w:val="0098605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7f0">
    <w:name w:val="Знак7"/>
    <w:basedOn w:val="a8"/>
    <w:uiPriority w:val="99"/>
    <w:qFormat/>
    <w:rsid w:val="00986055"/>
    <w:pPr>
      <w:spacing w:before="0" w:beforeAutospacing="0" w:after="160" w:afterAutospacing="0" w:line="240" w:lineRule="exact"/>
    </w:pPr>
    <w:rPr>
      <w:rFonts w:ascii="Verdana" w:eastAsia="Times New Roman" w:hAnsi="Verdana"/>
      <w:sz w:val="20"/>
      <w:szCs w:val="20"/>
      <w:lang w:val="en-US" w:eastAsia="en-US"/>
    </w:rPr>
  </w:style>
  <w:style w:type="paragraph" w:customStyle="1" w:styleId="TOCHeading1">
    <w:name w:val="TOC Heading1"/>
    <w:basedOn w:val="1c"/>
    <w:next w:val="a8"/>
    <w:uiPriority w:val="99"/>
    <w:qFormat/>
    <w:rsid w:val="00986055"/>
    <w:pPr>
      <w:keepNext/>
      <w:keepLines/>
      <w:suppressAutoHyphens/>
      <w:spacing w:before="480" w:beforeAutospacing="0" w:after="0" w:afterAutospacing="0" w:line="276" w:lineRule="auto"/>
      <w:ind w:left="0"/>
    </w:pPr>
    <w:rPr>
      <w:rFonts w:ascii="Cambria" w:hAnsi="Cambria" w:cs="Calibri"/>
      <w:b/>
      <w:bCs/>
      <w:color w:val="365F91"/>
      <w:kern w:val="2"/>
      <w:sz w:val="28"/>
      <w:szCs w:val="28"/>
      <w:lang w:eastAsia="ar-SA"/>
    </w:rPr>
  </w:style>
  <w:style w:type="paragraph" w:customStyle="1" w:styleId="11f8">
    <w:name w:val="Знак Знак Знак Знак Знак Знак Знак Знак Знак Знак Знак Знак Знак11"/>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BodyText221">
    <w:name w:val="Body Text 221"/>
    <w:basedOn w:val="a8"/>
    <w:uiPriority w:val="99"/>
    <w:qFormat/>
    <w:rsid w:val="00986055"/>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Heading112">
    <w:name w:val="Heading 112"/>
    <w:basedOn w:val="a8"/>
    <w:next w:val="a8"/>
    <w:uiPriority w:val="99"/>
    <w:qFormat/>
    <w:rsid w:val="00986055"/>
    <w:pPr>
      <w:suppressAutoHyphens/>
      <w:spacing w:before="0" w:beforeAutospacing="0" w:after="0" w:afterAutospacing="0"/>
      <w:ind w:firstLine="454"/>
    </w:pPr>
    <w:rPr>
      <w:b/>
      <w:caps/>
      <w:lang w:eastAsia="zh-CN"/>
    </w:rPr>
  </w:style>
  <w:style w:type="paragraph" w:customStyle="1" w:styleId="Heading212">
    <w:name w:val="Heading 212"/>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1">
    <w:name w:val="Heading 321"/>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411">
    <w:name w:val="Heading 411"/>
    <w:basedOn w:val="a8"/>
    <w:next w:val="a8"/>
    <w:uiPriority w:val="99"/>
    <w:qFormat/>
    <w:rsid w:val="00986055"/>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Heading512">
    <w:name w:val="Heading 512"/>
    <w:basedOn w:val="a8"/>
    <w:next w:val="a8"/>
    <w:uiPriority w:val="99"/>
    <w:qFormat/>
    <w:rsid w:val="00986055"/>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612">
    <w:name w:val="Heading 61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2">
    <w:name w:val="Heading 712"/>
    <w:basedOn w:val="a8"/>
    <w:next w:val="a8"/>
    <w:uiPriority w:val="99"/>
    <w:qFormat/>
    <w:rsid w:val="00986055"/>
    <w:pPr>
      <w:tabs>
        <w:tab w:val="left" w:pos="1296"/>
      </w:tabs>
      <w:suppressAutoHyphens/>
      <w:spacing w:before="240" w:beforeAutospacing="0" w:after="60" w:afterAutospacing="0"/>
      <w:ind w:left="1296" w:hanging="1296"/>
      <w:outlineLvl w:val="6"/>
    </w:pPr>
    <w:rPr>
      <w:lang w:eastAsia="zh-CN"/>
    </w:rPr>
  </w:style>
  <w:style w:type="paragraph" w:customStyle="1" w:styleId="Heading912">
    <w:name w:val="Heading 91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paragraph" w:customStyle="1" w:styleId="1fffffffb">
    <w:name w:val="Заголовок1"/>
    <w:basedOn w:val="a8"/>
    <w:next w:val="aff7"/>
    <w:uiPriority w:val="99"/>
    <w:rsid w:val="00986055"/>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89">
    <w:name w:val="Абзац списка8"/>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14b">
    <w:name w:val="Обычный14"/>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73">
    <w:name w:val="Основной текст 27"/>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82">
    <w:name w:val="Заголовок 38"/>
    <w:basedOn w:val="14b"/>
    <w:next w:val="14b"/>
    <w:uiPriority w:val="99"/>
    <w:qFormat/>
    <w:rsid w:val="00986055"/>
    <w:pPr>
      <w:keepNext/>
      <w:widowControl/>
      <w:snapToGrid/>
      <w:ind w:left="0" w:firstLine="0"/>
      <w:outlineLvl w:val="2"/>
    </w:pPr>
    <w:rPr>
      <w:sz w:val="24"/>
    </w:rPr>
  </w:style>
  <w:style w:type="paragraph" w:customStyle="1" w:styleId="8a">
    <w:name w:val="Основной текст8"/>
    <w:basedOn w:val="14b"/>
    <w:uiPriority w:val="99"/>
    <w:qFormat/>
    <w:rsid w:val="00986055"/>
    <w:pPr>
      <w:widowControl/>
      <w:snapToGrid/>
      <w:spacing w:line="360" w:lineRule="auto"/>
      <w:ind w:left="0" w:firstLine="0"/>
    </w:pPr>
    <w:rPr>
      <w:sz w:val="24"/>
    </w:rPr>
  </w:style>
  <w:style w:type="paragraph" w:customStyle="1" w:styleId="274">
    <w:name w:val="Заголовок 27"/>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6f7">
    <w:name w:val="Цитата6"/>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7f1">
    <w:name w:val="Текст7"/>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73">
    <w:name w:val="Основной текст 37"/>
    <w:basedOn w:val="14b"/>
    <w:uiPriority w:val="99"/>
    <w:qFormat/>
    <w:rsid w:val="00986055"/>
    <w:pPr>
      <w:widowControl/>
      <w:tabs>
        <w:tab w:val="left" w:pos="360"/>
      </w:tabs>
      <w:snapToGrid/>
      <w:ind w:left="0" w:firstLine="0"/>
      <w:jc w:val="both"/>
    </w:pPr>
    <w:rPr>
      <w:i/>
      <w:sz w:val="26"/>
    </w:rPr>
  </w:style>
  <w:style w:type="paragraph" w:customStyle="1" w:styleId="264">
    <w:name w:val="Основной текст с отступом 26"/>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74">
    <w:name w:val="Основной текст с отступом 37"/>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5f4">
    <w:name w:val="Верхний колонтитул5"/>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6f8">
    <w:name w:val="Без интервала6"/>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89">
    <w:name w:val="Заголовок 48"/>
    <w:basedOn w:val="14b"/>
    <w:next w:val="14b"/>
    <w:uiPriority w:val="99"/>
    <w:qFormat/>
    <w:rsid w:val="00986055"/>
    <w:pPr>
      <w:keepNext/>
      <w:widowControl/>
      <w:snapToGrid/>
      <w:ind w:left="0" w:firstLine="0"/>
    </w:pPr>
    <w:rPr>
      <w:sz w:val="24"/>
    </w:rPr>
  </w:style>
  <w:style w:type="paragraph" w:customStyle="1" w:styleId="663">
    <w:name w:val="Заголовок 66"/>
    <w:uiPriority w:val="99"/>
    <w:qFormat/>
    <w:rsid w:val="00986055"/>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5c">
    <w:name w:val="Цитата 25"/>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5f5">
    <w:name w:val="Выделенная цитата5"/>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50">
    <w:name w:val="Стандартный HTML5"/>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9d">
    <w:name w:val="Абзац списка9"/>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159">
    <w:name w:val="Обычный15"/>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81">
    <w:name w:val="Основной текст 28"/>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92">
    <w:name w:val="Заголовок 39"/>
    <w:basedOn w:val="159"/>
    <w:next w:val="159"/>
    <w:uiPriority w:val="99"/>
    <w:qFormat/>
    <w:rsid w:val="00986055"/>
    <w:pPr>
      <w:keepNext/>
      <w:widowControl/>
      <w:snapToGrid/>
      <w:ind w:left="0" w:firstLine="0"/>
      <w:outlineLvl w:val="2"/>
    </w:pPr>
    <w:rPr>
      <w:sz w:val="24"/>
    </w:rPr>
  </w:style>
  <w:style w:type="paragraph" w:customStyle="1" w:styleId="9e">
    <w:name w:val="Основной текст9"/>
    <w:basedOn w:val="159"/>
    <w:uiPriority w:val="99"/>
    <w:qFormat/>
    <w:rsid w:val="00986055"/>
    <w:pPr>
      <w:widowControl/>
      <w:snapToGrid/>
      <w:spacing w:line="360" w:lineRule="auto"/>
      <w:ind w:left="0" w:firstLine="0"/>
    </w:pPr>
    <w:rPr>
      <w:sz w:val="24"/>
    </w:rPr>
  </w:style>
  <w:style w:type="paragraph" w:customStyle="1" w:styleId="282">
    <w:name w:val="Заголовок 28"/>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7f2">
    <w:name w:val="Цитата7"/>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8b">
    <w:name w:val="Текст8"/>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83">
    <w:name w:val="Основной текст 38"/>
    <w:basedOn w:val="159"/>
    <w:uiPriority w:val="99"/>
    <w:qFormat/>
    <w:rsid w:val="00986055"/>
    <w:pPr>
      <w:widowControl/>
      <w:tabs>
        <w:tab w:val="left" w:pos="360"/>
      </w:tabs>
      <w:snapToGrid/>
      <w:ind w:left="0" w:firstLine="0"/>
      <w:jc w:val="both"/>
    </w:pPr>
    <w:rPr>
      <w:i/>
      <w:sz w:val="26"/>
    </w:rPr>
  </w:style>
  <w:style w:type="paragraph" w:customStyle="1" w:styleId="275">
    <w:name w:val="Основной текст с отступом 27"/>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84">
    <w:name w:val="Основной текст с отступом 38"/>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6f9">
    <w:name w:val="Верхний колонтитул6"/>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7f3">
    <w:name w:val="Без интервала7"/>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99">
    <w:name w:val="Заголовок 49"/>
    <w:basedOn w:val="159"/>
    <w:next w:val="159"/>
    <w:uiPriority w:val="99"/>
    <w:qFormat/>
    <w:rsid w:val="00986055"/>
    <w:pPr>
      <w:keepNext/>
      <w:widowControl/>
      <w:snapToGrid/>
      <w:ind w:left="0" w:firstLine="0"/>
    </w:pPr>
    <w:rPr>
      <w:sz w:val="24"/>
    </w:rPr>
  </w:style>
  <w:style w:type="paragraph" w:customStyle="1" w:styleId="673">
    <w:name w:val="Заголовок 67"/>
    <w:uiPriority w:val="99"/>
    <w:qFormat/>
    <w:rsid w:val="00986055"/>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65">
    <w:name w:val="Цитата 26"/>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6fa">
    <w:name w:val="Выделенная цитата6"/>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60">
    <w:name w:val="Стандартный HTML6"/>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1"/>
    <w:uiPriority w:val="99"/>
    <w:locked/>
    <w:rsid w:val="00986055"/>
    <w:rPr>
      <w:rFonts w:ascii="Cambria" w:hAnsi="Cambria" w:cs="Times New Roman"/>
      <w:b/>
      <w:bCs/>
      <w:kern w:val="32"/>
      <w:sz w:val="32"/>
      <w:szCs w:val="32"/>
    </w:rPr>
  </w:style>
  <w:style w:type="character" w:customStyle="1" w:styleId="Heading3Char2">
    <w:name w:val="Heading 3 Char2"/>
    <w:aliases w:val="Знак2 Char3,Heading 3 Char21"/>
    <w:uiPriority w:val="99"/>
    <w:locked/>
    <w:rsid w:val="00986055"/>
    <w:rPr>
      <w:rFonts w:ascii="Arial" w:hAnsi="Arial" w:cs="Times New Roman"/>
      <w:b/>
      <w:sz w:val="26"/>
      <w:lang w:val="ru-RU" w:eastAsia="ru-RU"/>
    </w:rPr>
  </w:style>
  <w:style w:type="character" w:customStyle="1" w:styleId="CommentSubjectChar3">
    <w:name w:val="Comment Subject Char3"/>
    <w:uiPriority w:val="99"/>
    <w:locked/>
    <w:rsid w:val="00986055"/>
    <w:rPr>
      <w:sz w:val="16"/>
    </w:rPr>
  </w:style>
  <w:style w:type="character" w:customStyle="1" w:styleId="5f6">
    <w:name w:val="Основной текст с отступом Знак5"/>
    <w:uiPriority w:val="99"/>
    <w:semiHidden/>
    <w:rsid w:val="00986055"/>
    <w:rPr>
      <w:rFonts w:ascii="Times New Roman" w:hAnsi="Times New Roman" w:cs="Times New Roman"/>
      <w:sz w:val="24"/>
      <w:szCs w:val="24"/>
      <w:lang w:eastAsia="ru-RU"/>
    </w:rPr>
  </w:style>
  <w:style w:type="character" w:customStyle="1" w:styleId="HTMLAddressChar2">
    <w:name w:val="HTML Address Char2"/>
    <w:uiPriority w:val="99"/>
    <w:locked/>
    <w:rsid w:val="00986055"/>
    <w:rPr>
      <w:i/>
      <w:sz w:val="24"/>
      <w:lang w:eastAsia="ru-RU"/>
    </w:rPr>
  </w:style>
  <w:style w:type="character" w:customStyle="1" w:styleId="IntenseQuoteChar7">
    <w:name w:val="Intense Quote Char7"/>
    <w:uiPriority w:val="99"/>
    <w:locked/>
    <w:rsid w:val="00986055"/>
    <w:rPr>
      <w:rFonts w:ascii="Calibri" w:hAnsi="Calibri"/>
      <w:b/>
      <w:i/>
      <w:color w:val="4F81BD"/>
      <w:sz w:val="24"/>
    </w:rPr>
  </w:style>
  <w:style w:type="character" w:customStyle="1" w:styleId="4fe">
    <w:name w:val="Слабое выделение4"/>
    <w:uiPriority w:val="99"/>
    <w:qFormat/>
    <w:rsid w:val="00986055"/>
    <w:rPr>
      <w:i/>
      <w:color w:val="808080"/>
    </w:rPr>
  </w:style>
  <w:style w:type="character" w:customStyle="1" w:styleId="4ff">
    <w:name w:val="Сильное выделение4"/>
    <w:uiPriority w:val="99"/>
    <w:qFormat/>
    <w:rsid w:val="00986055"/>
    <w:rPr>
      <w:b/>
    </w:rPr>
  </w:style>
  <w:style w:type="character" w:customStyle="1" w:styleId="393">
    <w:name w:val="Знак Знак393"/>
    <w:uiPriority w:val="99"/>
    <w:rsid w:val="00986055"/>
    <w:rPr>
      <w:rFonts w:ascii="Arial" w:hAnsi="Arial"/>
      <w:b/>
      <w:sz w:val="26"/>
    </w:rPr>
  </w:style>
  <w:style w:type="character" w:customStyle="1" w:styleId="3830">
    <w:name w:val="Знак Знак383"/>
    <w:uiPriority w:val="99"/>
    <w:rsid w:val="00986055"/>
    <w:rPr>
      <w:b/>
      <w:sz w:val="28"/>
    </w:rPr>
  </w:style>
  <w:style w:type="character" w:customStyle="1" w:styleId="3730">
    <w:name w:val="Знак Знак373"/>
    <w:uiPriority w:val="99"/>
    <w:rsid w:val="00986055"/>
    <w:rPr>
      <w:b/>
      <w:i/>
      <w:sz w:val="26"/>
    </w:rPr>
  </w:style>
  <w:style w:type="character" w:customStyle="1" w:styleId="3630">
    <w:name w:val="Знак Знак363"/>
    <w:uiPriority w:val="99"/>
    <w:rsid w:val="00986055"/>
    <w:rPr>
      <w:b/>
      <w:sz w:val="22"/>
      <w:lang w:val="ru-RU" w:eastAsia="ru-RU"/>
    </w:rPr>
  </w:style>
  <w:style w:type="character" w:customStyle="1" w:styleId="3530">
    <w:name w:val="Знак Знак353"/>
    <w:uiPriority w:val="99"/>
    <w:rsid w:val="00986055"/>
    <w:rPr>
      <w:sz w:val="24"/>
      <w:lang w:val="ru-RU" w:eastAsia="ru-RU"/>
    </w:rPr>
  </w:style>
  <w:style w:type="character" w:customStyle="1" w:styleId="3430">
    <w:name w:val="Знак Знак343"/>
    <w:uiPriority w:val="99"/>
    <w:rsid w:val="00986055"/>
    <w:rPr>
      <w:rFonts w:ascii="Calibri" w:hAnsi="Calibri"/>
      <w:i/>
      <w:sz w:val="24"/>
      <w:lang w:eastAsia="en-US"/>
    </w:rPr>
  </w:style>
  <w:style w:type="character" w:customStyle="1" w:styleId="3230">
    <w:name w:val="Знак Знак323"/>
    <w:uiPriority w:val="99"/>
    <w:rsid w:val="00986055"/>
    <w:rPr>
      <w:sz w:val="16"/>
    </w:rPr>
  </w:style>
  <w:style w:type="character" w:customStyle="1" w:styleId="3141">
    <w:name w:val="Знак Знак314"/>
    <w:uiPriority w:val="99"/>
    <w:rsid w:val="00986055"/>
    <w:rPr>
      <w:sz w:val="24"/>
    </w:rPr>
  </w:style>
  <w:style w:type="character" w:customStyle="1" w:styleId="302">
    <w:name w:val="Знак Знак302"/>
    <w:uiPriority w:val="99"/>
    <w:rsid w:val="00986055"/>
    <w:rPr>
      <w:sz w:val="24"/>
    </w:rPr>
  </w:style>
  <w:style w:type="character" w:customStyle="1" w:styleId="293">
    <w:name w:val="Знак Знак293"/>
    <w:uiPriority w:val="99"/>
    <w:rsid w:val="00986055"/>
    <w:rPr>
      <w:sz w:val="24"/>
    </w:rPr>
  </w:style>
  <w:style w:type="character" w:customStyle="1" w:styleId="7130">
    <w:name w:val="Знак Знак713"/>
    <w:uiPriority w:val="99"/>
    <w:rsid w:val="00986055"/>
    <w:rPr>
      <w:sz w:val="16"/>
      <w:lang w:val="ru-RU" w:eastAsia="ru-RU"/>
    </w:rPr>
  </w:style>
  <w:style w:type="character" w:customStyle="1" w:styleId="1490">
    <w:name w:val="Знак Знак149"/>
    <w:uiPriority w:val="99"/>
    <w:locked/>
    <w:rsid w:val="00986055"/>
    <w:rPr>
      <w:b/>
      <w:sz w:val="27"/>
      <w:lang w:val="ru-RU" w:eastAsia="ru-RU"/>
    </w:rPr>
  </w:style>
  <w:style w:type="character" w:customStyle="1" w:styleId="283">
    <w:name w:val="Знак Знак283"/>
    <w:uiPriority w:val="99"/>
    <w:rsid w:val="00986055"/>
    <w:rPr>
      <w:rFonts w:ascii="Tahoma" w:hAnsi="Tahoma"/>
    </w:rPr>
  </w:style>
  <w:style w:type="character" w:customStyle="1" w:styleId="2730">
    <w:name w:val="Знак Знак273"/>
    <w:uiPriority w:val="99"/>
    <w:rsid w:val="00986055"/>
    <w:rPr>
      <w:sz w:val="24"/>
    </w:rPr>
  </w:style>
  <w:style w:type="character" w:customStyle="1" w:styleId="1090">
    <w:name w:val="Знак Знак109"/>
    <w:uiPriority w:val="99"/>
    <w:locked/>
    <w:rsid w:val="00986055"/>
    <w:rPr>
      <w:sz w:val="16"/>
      <w:lang w:val="ru-RU" w:eastAsia="ru-RU"/>
    </w:rPr>
  </w:style>
  <w:style w:type="character" w:customStyle="1" w:styleId="626">
    <w:name w:val="Знак Знак626"/>
    <w:uiPriority w:val="99"/>
    <w:rsid w:val="00986055"/>
    <w:rPr>
      <w:rFonts w:ascii="Arial" w:hAnsi="Arial"/>
      <w:b/>
      <w:i/>
      <w:sz w:val="28"/>
      <w:lang w:val="ru-RU" w:eastAsia="en-US"/>
    </w:rPr>
  </w:style>
  <w:style w:type="character" w:customStyle="1" w:styleId="2130">
    <w:name w:val="Знак Знак213"/>
    <w:uiPriority w:val="99"/>
    <w:locked/>
    <w:rsid w:val="00986055"/>
    <w:rPr>
      <w:sz w:val="24"/>
      <w:lang w:val="en-US"/>
    </w:rPr>
  </w:style>
  <w:style w:type="character" w:customStyle="1" w:styleId="1231">
    <w:name w:val="Знак Знак123"/>
    <w:uiPriority w:val="99"/>
    <w:rsid w:val="00986055"/>
    <w:rPr>
      <w:sz w:val="16"/>
    </w:rPr>
  </w:style>
  <w:style w:type="character" w:customStyle="1" w:styleId="1350">
    <w:name w:val="Знак Знак135"/>
    <w:uiPriority w:val="99"/>
    <w:rsid w:val="00986055"/>
    <w:rPr>
      <w:lang w:val="ru-RU" w:eastAsia="ru-RU"/>
    </w:rPr>
  </w:style>
  <w:style w:type="character" w:customStyle="1" w:styleId="1610">
    <w:name w:val="Знак Знак1610"/>
    <w:uiPriority w:val="99"/>
    <w:locked/>
    <w:rsid w:val="00986055"/>
    <w:rPr>
      <w:b/>
      <w:caps/>
      <w:sz w:val="24"/>
      <w:lang w:val="ru-RU" w:eastAsia="ru-RU"/>
    </w:rPr>
  </w:style>
  <w:style w:type="character" w:customStyle="1" w:styleId="1153">
    <w:name w:val="Знак Знак115"/>
    <w:uiPriority w:val="99"/>
    <w:rsid w:val="00986055"/>
    <w:rPr>
      <w:sz w:val="24"/>
    </w:rPr>
  </w:style>
  <w:style w:type="character" w:customStyle="1" w:styleId="11f9">
    <w:name w:val="Знак Знак Знак11"/>
    <w:uiPriority w:val="99"/>
    <w:rsid w:val="00986055"/>
    <w:rPr>
      <w:rFonts w:ascii="Times New Roman" w:hAnsi="Times New Roman"/>
      <w:b/>
      <w:caps/>
      <w:sz w:val="28"/>
    </w:rPr>
  </w:style>
  <w:style w:type="character" w:customStyle="1" w:styleId="2590">
    <w:name w:val="Знак Знак259"/>
    <w:uiPriority w:val="99"/>
    <w:rsid w:val="00986055"/>
    <w:rPr>
      <w:rFonts w:ascii="Times New Roman" w:hAnsi="Times New Roman"/>
      <w:b/>
      <w:sz w:val="28"/>
    </w:rPr>
  </w:style>
  <w:style w:type="character" w:customStyle="1" w:styleId="2290">
    <w:name w:val="Знак Знак229"/>
    <w:uiPriority w:val="99"/>
    <w:rsid w:val="00986055"/>
    <w:rPr>
      <w:rFonts w:ascii="Times New Roman" w:hAnsi="Times New Roman"/>
      <w:sz w:val="24"/>
    </w:rPr>
  </w:style>
  <w:style w:type="character" w:customStyle="1" w:styleId="2016">
    <w:name w:val="Знак Знак2016"/>
    <w:uiPriority w:val="99"/>
    <w:rsid w:val="00986055"/>
    <w:rPr>
      <w:rFonts w:ascii="Arial" w:hAnsi="Arial"/>
      <w:sz w:val="22"/>
    </w:rPr>
  </w:style>
  <w:style w:type="character" w:customStyle="1" w:styleId="199">
    <w:name w:val="Знак Знак199"/>
    <w:uiPriority w:val="99"/>
    <w:rsid w:val="00986055"/>
    <w:rPr>
      <w:rFonts w:ascii="Times New Roman" w:hAnsi="Times New Roman"/>
      <w:sz w:val="16"/>
      <w:lang w:eastAsia="ru-RU"/>
    </w:rPr>
  </w:style>
  <w:style w:type="character" w:customStyle="1" w:styleId="1811">
    <w:name w:val="Знак Знак1811"/>
    <w:uiPriority w:val="99"/>
    <w:rsid w:val="00986055"/>
    <w:rPr>
      <w:rFonts w:ascii="Courier New" w:hAnsi="Courier New"/>
    </w:rPr>
  </w:style>
  <w:style w:type="character" w:customStyle="1" w:styleId="1790">
    <w:name w:val="Знак Знак179"/>
    <w:uiPriority w:val="99"/>
    <w:rsid w:val="00986055"/>
    <w:rPr>
      <w:rFonts w:ascii="Times New Roman" w:hAnsi="Times New Roman"/>
      <w:sz w:val="24"/>
    </w:rPr>
  </w:style>
  <w:style w:type="character" w:customStyle="1" w:styleId="950">
    <w:name w:val="Знак Знак95"/>
    <w:uiPriority w:val="99"/>
    <w:rsid w:val="00986055"/>
    <w:rPr>
      <w:rFonts w:ascii="PragmaticaCTT" w:hAnsi="PragmaticaCTT"/>
      <w:b/>
      <w:sz w:val="24"/>
      <w:lang w:val="ru-RU" w:eastAsia="ru-RU"/>
    </w:rPr>
  </w:style>
  <w:style w:type="character" w:customStyle="1" w:styleId="840">
    <w:name w:val="Знак Знак84"/>
    <w:uiPriority w:val="99"/>
    <w:rsid w:val="00986055"/>
    <w:rPr>
      <w:sz w:val="24"/>
    </w:rPr>
  </w:style>
  <w:style w:type="character" w:customStyle="1" w:styleId="5200">
    <w:name w:val="Знак Знак520"/>
    <w:aliases w:val="Знак Знак5101"/>
    <w:uiPriority w:val="99"/>
    <w:rsid w:val="00986055"/>
    <w:rPr>
      <w:rFonts w:ascii="Tahoma" w:hAnsi="Tahoma"/>
      <w:sz w:val="16"/>
      <w:lang w:val="ru-RU" w:eastAsia="ru-RU"/>
    </w:rPr>
  </w:style>
  <w:style w:type="character" w:customStyle="1" w:styleId="1590">
    <w:name w:val="Знак Знак159"/>
    <w:uiPriority w:val="99"/>
    <w:rsid w:val="00986055"/>
    <w:rPr>
      <w:b/>
      <w:sz w:val="28"/>
    </w:rPr>
  </w:style>
  <w:style w:type="character" w:customStyle="1" w:styleId="419">
    <w:name w:val="Знак Знак419"/>
    <w:uiPriority w:val="99"/>
    <w:locked/>
    <w:rsid w:val="00986055"/>
    <w:rPr>
      <w:rFonts w:ascii="Arial" w:hAnsi="Arial"/>
      <w:b/>
      <w:i/>
      <w:sz w:val="28"/>
      <w:lang w:val="ru-RU" w:eastAsia="en-US"/>
    </w:rPr>
  </w:style>
  <w:style w:type="character" w:customStyle="1" w:styleId="42a">
    <w:name w:val="Знак4 Знак2"/>
    <w:uiPriority w:val="99"/>
    <w:locked/>
    <w:rsid w:val="00986055"/>
    <w:rPr>
      <w:sz w:val="24"/>
      <w:lang w:val="ru-RU" w:eastAsia="ru-RU"/>
    </w:rPr>
  </w:style>
  <w:style w:type="character" w:customStyle="1" w:styleId="4ff0">
    <w:name w:val="Основной шрифт абзаца4"/>
    <w:uiPriority w:val="99"/>
    <w:rsid w:val="00986055"/>
  </w:style>
  <w:style w:type="character" w:customStyle="1" w:styleId="539">
    <w:name w:val="Знак Знак539"/>
    <w:uiPriority w:val="99"/>
    <w:locked/>
    <w:rsid w:val="00986055"/>
    <w:rPr>
      <w:b/>
      <w:caps/>
      <w:sz w:val="24"/>
      <w:lang w:val="ru-RU" w:eastAsia="ru-RU"/>
    </w:rPr>
  </w:style>
  <w:style w:type="character" w:customStyle="1" w:styleId="11100">
    <w:name w:val="Знак1 Знак Знак110"/>
    <w:uiPriority w:val="99"/>
    <w:locked/>
    <w:rsid w:val="00986055"/>
    <w:rPr>
      <w:rFonts w:ascii="Times New Roman" w:hAnsi="Times New Roman"/>
      <w:sz w:val="24"/>
      <w:lang w:eastAsia="ru-RU"/>
    </w:rPr>
  </w:style>
  <w:style w:type="character" w:customStyle="1" w:styleId="4690">
    <w:name w:val="Знак Знак469"/>
    <w:uiPriority w:val="99"/>
    <w:locked/>
    <w:rsid w:val="00986055"/>
    <w:rPr>
      <w:b/>
      <w:sz w:val="27"/>
      <w:lang w:val="ru-RU" w:eastAsia="ru-RU"/>
    </w:rPr>
  </w:style>
  <w:style w:type="character" w:customStyle="1" w:styleId="4890">
    <w:name w:val="Знак Знак489"/>
    <w:uiPriority w:val="99"/>
    <w:locked/>
    <w:rsid w:val="00986055"/>
    <w:rPr>
      <w:b/>
      <w:sz w:val="27"/>
      <w:lang w:val="ru-RU" w:eastAsia="ru-RU"/>
    </w:rPr>
  </w:style>
  <w:style w:type="character" w:customStyle="1" w:styleId="4490">
    <w:name w:val="Знак Знак449"/>
    <w:uiPriority w:val="99"/>
    <w:locked/>
    <w:rsid w:val="00986055"/>
    <w:rPr>
      <w:sz w:val="24"/>
    </w:rPr>
  </w:style>
  <w:style w:type="character" w:customStyle="1" w:styleId="51100">
    <w:name w:val="Знак Знак5110"/>
    <w:uiPriority w:val="99"/>
    <w:locked/>
    <w:rsid w:val="00986055"/>
    <w:rPr>
      <w:b/>
      <w:sz w:val="27"/>
      <w:lang w:val="ru-RU" w:eastAsia="ru-RU"/>
    </w:rPr>
  </w:style>
  <w:style w:type="character" w:customStyle="1" w:styleId="4390">
    <w:name w:val="Знак Знак439"/>
    <w:uiPriority w:val="99"/>
    <w:locked/>
    <w:rsid w:val="00986055"/>
    <w:rPr>
      <w:color w:val="000000"/>
      <w:sz w:val="24"/>
      <w:lang w:eastAsia="ru-RU"/>
    </w:rPr>
  </w:style>
  <w:style w:type="character" w:customStyle="1" w:styleId="4290">
    <w:name w:val="Знак Знак429"/>
    <w:uiPriority w:val="99"/>
    <w:rsid w:val="00986055"/>
    <w:rPr>
      <w:rFonts w:ascii="Times New Roman" w:hAnsi="Times New Roman"/>
      <w:sz w:val="16"/>
    </w:rPr>
  </w:style>
  <w:style w:type="character" w:customStyle="1" w:styleId="4990">
    <w:name w:val="Знак Знак499"/>
    <w:uiPriority w:val="99"/>
    <w:rsid w:val="00986055"/>
    <w:rPr>
      <w:rFonts w:ascii="Times New Roman" w:hAnsi="Times New Roman"/>
      <w:b/>
      <w:caps/>
      <w:sz w:val="24"/>
      <w:lang w:eastAsia="ru-RU"/>
    </w:rPr>
  </w:style>
  <w:style w:type="character" w:customStyle="1" w:styleId="4790">
    <w:name w:val="Знак Знак479"/>
    <w:uiPriority w:val="99"/>
    <w:rsid w:val="00986055"/>
    <w:rPr>
      <w:rFonts w:ascii="Times New Roman" w:hAnsi="Times New Roman"/>
      <w:b/>
      <w:sz w:val="27"/>
      <w:lang w:eastAsia="ru-RU"/>
    </w:rPr>
  </w:style>
  <w:style w:type="character" w:customStyle="1" w:styleId="4590">
    <w:name w:val="Знак Знак459"/>
    <w:uiPriority w:val="99"/>
    <w:rsid w:val="00986055"/>
    <w:rPr>
      <w:rFonts w:ascii="Times New Roman" w:hAnsi="Times New Roman"/>
      <w:b/>
      <w:i/>
      <w:sz w:val="26"/>
      <w:lang w:eastAsia="ru-RU"/>
    </w:rPr>
  </w:style>
  <w:style w:type="character" w:customStyle="1" w:styleId="5101">
    <w:name w:val="Знак5 Знак Знак10"/>
    <w:uiPriority w:val="99"/>
    <w:locked/>
    <w:rsid w:val="00986055"/>
    <w:rPr>
      <w:sz w:val="16"/>
    </w:rPr>
  </w:style>
  <w:style w:type="character" w:customStyle="1" w:styleId="509">
    <w:name w:val="Знак Знак509"/>
    <w:uiPriority w:val="99"/>
    <w:locked/>
    <w:rsid w:val="00986055"/>
    <w:rPr>
      <w:b/>
      <w:sz w:val="28"/>
      <w:lang w:val="ru-RU" w:eastAsia="ru-RU"/>
    </w:rPr>
  </w:style>
  <w:style w:type="character" w:customStyle="1" w:styleId="5290">
    <w:name w:val="Знак Знак529"/>
    <w:uiPriority w:val="99"/>
    <w:rsid w:val="00986055"/>
    <w:rPr>
      <w:rFonts w:ascii="Arial" w:hAnsi="Arial"/>
      <w:b/>
      <w:i/>
      <w:sz w:val="28"/>
    </w:rPr>
  </w:style>
  <w:style w:type="character" w:customStyle="1" w:styleId="5190">
    <w:name w:val="Знак5 Знак Знак19"/>
    <w:uiPriority w:val="99"/>
    <w:locked/>
    <w:rsid w:val="00986055"/>
    <w:rPr>
      <w:sz w:val="16"/>
      <w:lang w:val="ru-RU" w:eastAsia="ru-RU"/>
    </w:rPr>
  </w:style>
  <w:style w:type="character" w:customStyle="1" w:styleId="6101">
    <w:name w:val="Знак6 Знак Знак10"/>
    <w:uiPriority w:val="99"/>
    <w:rsid w:val="00986055"/>
    <w:rPr>
      <w:sz w:val="24"/>
      <w:lang w:val="ru-RU" w:eastAsia="ru-RU"/>
    </w:rPr>
  </w:style>
  <w:style w:type="character" w:customStyle="1" w:styleId="553">
    <w:name w:val="Знак Знак553"/>
    <w:uiPriority w:val="99"/>
    <w:locked/>
    <w:rsid w:val="00986055"/>
    <w:rPr>
      <w:sz w:val="24"/>
      <w:lang w:val="ru-RU" w:eastAsia="ru-RU"/>
    </w:rPr>
  </w:style>
  <w:style w:type="character" w:customStyle="1" w:styleId="6530">
    <w:name w:val="Знак Знак653"/>
    <w:uiPriority w:val="99"/>
    <w:locked/>
    <w:rsid w:val="00986055"/>
    <w:rPr>
      <w:b/>
      <w:sz w:val="27"/>
      <w:lang w:val="ru-RU" w:eastAsia="ru-RU"/>
    </w:rPr>
  </w:style>
  <w:style w:type="character" w:customStyle="1" w:styleId="6430">
    <w:name w:val="Знак Знак643"/>
    <w:uiPriority w:val="99"/>
    <w:locked/>
    <w:rsid w:val="00986055"/>
    <w:rPr>
      <w:b/>
      <w:sz w:val="28"/>
      <w:lang w:val="ru-RU" w:eastAsia="ru-RU"/>
    </w:rPr>
  </w:style>
  <w:style w:type="character" w:customStyle="1" w:styleId="6330">
    <w:name w:val="Знак Знак633"/>
    <w:uiPriority w:val="99"/>
    <w:locked/>
    <w:rsid w:val="00986055"/>
    <w:rPr>
      <w:b/>
      <w:i/>
      <w:sz w:val="26"/>
      <w:lang w:val="ru-RU" w:eastAsia="ru-RU"/>
    </w:rPr>
  </w:style>
  <w:style w:type="character" w:customStyle="1" w:styleId="625">
    <w:name w:val="Знак Знак625"/>
    <w:uiPriority w:val="99"/>
    <w:locked/>
    <w:rsid w:val="00986055"/>
    <w:rPr>
      <w:sz w:val="24"/>
      <w:lang w:val="ru-RU" w:eastAsia="ru-RU"/>
    </w:rPr>
  </w:style>
  <w:style w:type="character" w:customStyle="1" w:styleId="61100">
    <w:name w:val="Знак Знак6110"/>
    <w:uiPriority w:val="99"/>
    <w:locked/>
    <w:rsid w:val="00986055"/>
    <w:rPr>
      <w:sz w:val="24"/>
      <w:lang w:val="ru-RU" w:eastAsia="ru-RU"/>
    </w:rPr>
  </w:style>
  <w:style w:type="character" w:customStyle="1" w:styleId="603">
    <w:name w:val="Знак Знак603"/>
    <w:uiPriority w:val="99"/>
    <w:locked/>
    <w:rsid w:val="00986055"/>
    <w:rPr>
      <w:i/>
      <w:sz w:val="24"/>
      <w:lang w:val="ru-RU" w:eastAsia="ru-RU"/>
    </w:rPr>
  </w:style>
  <w:style w:type="character" w:customStyle="1" w:styleId="593">
    <w:name w:val="Знак Знак593"/>
    <w:uiPriority w:val="99"/>
    <w:locked/>
    <w:rsid w:val="00986055"/>
    <w:rPr>
      <w:rFonts w:ascii="Arial" w:hAnsi="Arial"/>
      <w:sz w:val="22"/>
      <w:lang w:val="ru-RU" w:eastAsia="ru-RU"/>
    </w:rPr>
  </w:style>
  <w:style w:type="character" w:customStyle="1" w:styleId="583">
    <w:name w:val="Знак Знак583"/>
    <w:uiPriority w:val="99"/>
    <w:locked/>
    <w:rsid w:val="00986055"/>
    <w:rPr>
      <w:rFonts w:ascii="Courier New" w:hAnsi="Courier New"/>
      <w:lang w:val="ru-RU" w:eastAsia="ru-RU"/>
    </w:rPr>
  </w:style>
  <w:style w:type="character" w:customStyle="1" w:styleId="573">
    <w:name w:val="Знак Знак573"/>
    <w:uiPriority w:val="99"/>
    <w:locked/>
    <w:rsid w:val="00986055"/>
    <w:rPr>
      <w:lang w:val="ru-RU" w:eastAsia="ru-RU"/>
    </w:rPr>
  </w:style>
  <w:style w:type="character" w:customStyle="1" w:styleId="563">
    <w:name w:val="Знак Знак563"/>
    <w:uiPriority w:val="99"/>
    <w:locked/>
    <w:rsid w:val="00986055"/>
    <w:rPr>
      <w:sz w:val="24"/>
      <w:lang w:val="ru-RU" w:eastAsia="ru-RU"/>
    </w:rPr>
  </w:style>
  <w:style w:type="character" w:customStyle="1" w:styleId="543">
    <w:name w:val="Знак Знак543"/>
    <w:uiPriority w:val="99"/>
    <w:locked/>
    <w:rsid w:val="00986055"/>
    <w:rPr>
      <w:sz w:val="24"/>
      <w:lang w:val="en-US" w:eastAsia="ru-RU"/>
    </w:rPr>
  </w:style>
  <w:style w:type="character" w:customStyle="1" w:styleId="6730">
    <w:name w:val="Знак Знак673"/>
    <w:uiPriority w:val="99"/>
    <w:rsid w:val="00986055"/>
    <w:rPr>
      <w:rFonts w:ascii="Arial" w:hAnsi="Arial"/>
      <w:b/>
      <w:sz w:val="26"/>
    </w:rPr>
  </w:style>
  <w:style w:type="character" w:customStyle="1" w:styleId="6630">
    <w:name w:val="Знак Знак663"/>
    <w:uiPriority w:val="99"/>
    <w:rsid w:val="00986055"/>
    <w:rPr>
      <w:b/>
      <w:sz w:val="28"/>
    </w:rPr>
  </w:style>
  <w:style w:type="character" w:customStyle="1" w:styleId="703">
    <w:name w:val="Знак Знак703"/>
    <w:uiPriority w:val="99"/>
    <w:rsid w:val="00986055"/>
    <w:rPr>
      <w:rFonts w:ascii="Arial" w:hAnsi="Arial"/>
      <w:b/>
      <w:sz w:val="26"/>
    </w:rPr>
  </w:style>
  <w:style w:type="character" w:customStyle="1" w:styleId="693">
    <w:name w:val="Знак Знак693"/>
    <w:uiPriority w:val="99"/>
    <w:rsid w:val="00986055"/>
    <w:rPr>
      <w:b/>
      <w:sz w:val="28"/>
    </w:rPr>
  </w:style>
  <w:style w:type="character" w:customStyle="1" w:styleId="683">
    <w:name w:val="Знак Знак683"/>
    <w:uiPriority w:val="99"/>
    <w:rsid w:val="00986055"/>
    <w:rPr>
      <w:b/>
      <w:i/>
      <w:sz w:val="26"/>
    </w:rPr>
  </w:style>
  <w:style w:type="character" w:customStyle="1" w:styleId="11fa">
    <w:name w:val="Слабая ссылка11"/>
    <w:uiPriority w:val="99"/>
    <w:rsid w:val="00986055"/>
    <w:rPr>
      <w:smallCaps/>
      <w:color w:val="C0504D"/>
      <w:u w:val="single"/>
    </w:rPr>
  </w:style>
  <w:style w:type="character" w:customStyle="1" w:styleId="11fb">
    <w:name w:val="Сильная ссылка11"/>
    <w:uiPriority w:val="99"/>
    <w:rsid w:val="00986055"/>
    <w:rPr>
      <w:b/>
      <w:smallCaps/>
      <w:color w:val="C0504D"/>
      <w:spacing w:val="5"/>
      <w:u w:val="single"/>
    </w:rPr>
  </w:style>
  <w:style w:type="character" w:customStyle="1" w:styleId="11fc">
    <w:name w:val="Название книги11"/>
    <w:uiPriority w:val="99"/>
    <w:rsid w:val="00986055"/>
    <w:rPr>
      <w:b/>
      <w:smallCaps/>
      <w:spacing w:val="5"/>
    </w:rPr>
  </w:style>
  <w:style w:type="character" w:customStyle="1" w:styleId="4151">
    <w:name w:val="Знак4 Знак Знак15"/>
    <w:uiPriority w:val="99"/>
    <w:locked/>
    <w:rsid w:val="00986055"/>
    <w:rPr>
      <w:rFonts w:ascii="Arial" w:hAnsi="Arial"/>
      <w:b/>
      <w:kern w:val="32"/>
      <w:sz w:val="32"/>
      <w:lang w:val="ru-RU" w:eastAsia="ru-RU"/>
    </w:rPr>
  </w:style>
  <w:style w:type="character" w:customStyle="1" w:styleId="2131">
    <w:name w:val="Знак2 Знак Знак13"/>
    <w:uiPriority w:val="99"/>
    <w:locked/>
    <w:rsid w:val="00986055"/>
    <w:rPr>
      <w:b/>
      <w:sz w:val="27"/>
      <w:lang w:val="ru-RU" w:eastAsia="ru-RU"/>
    </w:rPr>
  </w:style>
  <w:style w:type="character" w:customStyle="1" w:styleId="246">
    <w:name w:val="Знак2 Знак Знак4"/>
    <w:uiPriority w:val="99"/>
    <w:semiHidden/>
    <w:locked/>
    <w:rsid w:val="00986055"/>
    <w:rPr>
      <w:rFonts w:ascii="Arial" w:hAnsi="Arial"/>
      <w:b/>
      <w:sz w:val="26"/>
      <w:lang w:val="ru-RU" w:eastAsia="ru-RU"/>
    </w:rPr>
  </w:style>
  <w:style w:type="character" w:customStyle="1" w:styleId="5f7">
    <w:name w:val="Слабое выделение5"/>
    <w:uiPriority w:val="99"/>
    <w:rsid w:val="00986055"/>
    <w:rPr>
      <w:i/>
      <w:color w:val="808080"/>
    </w:rPr>
  </w:style>
  <w:style w:type="character" w:customStyle="1" w:styleId="5f8">
    <w:name w:val="Сильное выделение5"/>
    <w:uiPriority w:val="99"/>
    <w:rsid w:val="00986055"/>
    <w:rPr>
      <w:b/>
      <w:i/>
      <w:color w:val="4F81BD"/>
    </w:rPr>
  </w:style>
  <w:style w:type="character" w:customStyle="1" w:styleId="2ffff6">
    <w:name w:val="Слабая ссылка2"/>
    <w:uiPriority w:val="99"/>
    <w:qFormat/>
    <w:rsid w:val="00986055"/>
    <w:rPr>
      <w:smallCaps/>
      <w:color w:val="C0504D"/>
      <w:u w:val="single"/>
    </w:rPr>
  </w:style>
  <w:style w:type="character" w:customStyle="1" w:styleId="2ffff7">
    <w:name w:val="Сильная ссылка2"/>
    <w:uiPriority w:val="99"/>
    <w:qFormat/>
    <w:rsid w:val="00986055"/>
    <w:rPr>
      <w:b/>
      <w:smallCaps/>
      <w:color w:val="C0504D"/>
      <w:spacing w:val="5"/>
      <w:u w:val="single"/>
    </w:rPr>
  </w:style>
  <w:style w:type="character" w:customStyle="1" w:styleId="2ffff8">
    <w:name w:val="Название книги2"/>
    <w:uiPriority w:val="99"/>
    <w:qFormat/>
    <w:rsid w:val="00986055"/>
    <w:rPr>
      <w:b/>
      <w:smallCaps/>
      <w:spacing w:val="5"/>
    </w:rPr>
  </w:style>
  <w:style w:type="character" w:customStyle="1" w:styleId="4ff1">
    <w:name w:val="Замещающий текст4"/>
    <w:uiPriority w:val="99"/>
    <w:rsid w:val="00986055"/>
    <w:rPr>
      <w:color w:val="808080"/>
    </w:rPr>
  </w:style>
  <w:style w:type="character" w:customStyle="1" w:styleId="Heading4Char1">
    <w:name w:val="Heading 4 Char1"/>
    <w:uiPriority w:val="99"/>
    <w:locked/>
    <w:rsid w:val="00986055"/>
    <w:rPr>
      <w:rFonts w:ascii="Times New Roman" w:hAnsi="Times New Roman"/>
      <w:b/>
      <w:sz w:val="28"/>
    </w:rPr>
  </w:style>
  <w:style w:type="character" w:customStyle="1" w:styleId="Heading5Char1">
    <w:name w:val="Heading 5 Char1"/>
    <w:uiPriority w:val="99"/>
    <w:locked/>
    <w:rsid w:val="00986055"/>
    <w:rPr>
      <w:rFonts w:ascii="Times New Roman" w:hAnsi="Times New Roman"/>
      <w:b/>
      <w:i/>
      <w:sz w:val="26"/>
    </w:rPr>
  </w:style>
  <w:style w:type="character" w:customStyle="1" w:styleId="Heading6Char1">
    <w:name w:val="Heading 6 Char1"/>
    <w:uiPriority w:val="99"/>
    <w:locked/>
    <w:rsid w:val="00986055"/>
    <w:rPr>
      <w:rFonts w:ascii="Times New Roman" w:hAnsi="Times New Roman"/>
      <w:b/>
      <w:lang w:eastAsia="ru-RU"/>
    </w:rPr>
  </w:style>
  <w:style w:type="character" w:customStyle="1" w:styleId="Heading7Char1">
    <w:name w:val="Heading 7 Char1"/>
    <w:uiPriority w:val="99"/>
    <w:locked/>
    <w:rsid w:val="00986055"/>
    <w:rPr>
      <w:rFonts w:ascii="Times New Roman" w:hAnsi="Times New Roman"/>
      <w:sz w:val="20"/>
      <w:lang w:eastAsia="ru-RU"/>
    </w:rPr>
  </w:style>
  <w:style w:type="character" w:customStyle="1" w:styleId="Heading8Char1">
    <w:name w:val="Heading 8 Char1"/>
    <w:uiPriority w:val="99"/>
    <w:locked/>
    <w:rsid w:val="00986055"/>
    <w:rPr>
      <w:rFonts w:ascii="Calibri" w:hAnsi="Calibri"/>
      <w:i/>
      <w:sz w:val="24"/>
    </w:rPr>
  </w:style>
  <w:style w:type="character" w:customStyle="1" w:styleId="Heading9Char1">
    <w:name w:val="Heading 9 Char1"/>
    <w:uiPriority w:val="99"/>
    <w:locked/>
    <w:rsid w:val="00986055"/>
    <w:rPr>
      <w:rFonts w:ascii="Arial" w:hAnsi="Arial"/>
      <w:lang w:eastAsia="ru-RU"/>
    </w:rPr>
  </w:style>
  <w:style w:type="character" w:customStyle="1" w:styleId="Heading3Char1">
    <w:name w:val="Heading 3 Char1"/>
    <w:uiPriority w:val="99"/>
    <w:locked/>
    <w:rsid w:val="00986055"/>
    <w:rPr>
      <w:rFonts w:ascii="Arial" w:hAnsi="Arial"/>
      <w:b/>
      <w:sz w:val="26"/>
      <w:lang w:val="ru-RU" w:eastAsia="ru-RU"/>
    </w:rPr>
  </w:style>
  <w:style w:type="character" w:customStyle="1" w:styleId="BodyText3Char2">
    <w:name w:val="Body Text 3 Char2"/>
    <w:aliases w:val="Знак5 Char2"/>
    <w:uiPriority w:val="99"/>
    <w:locked/>
    <w:rsid w:val="00986055"/>
    <w:rPr>
      <w:rFonts w:ascii="Times New Roman" w:hAnsi="Times New Roman"/>
      <w:sz w:val="16"/>
    </w:rPr>
  </w:style>
  <w:style w:type="character" w:customStyle="1" w:styleId="BodyTextFirstIndent2Char2">
    <w:name w:val="Body Text First Indent 2 Char2"/>
    <w:uiPriority w:val="99"/>
    <w:locked/>
    <w:rsid w:val="00986055"/>
    <w:rPr>
      <w:rFonts w:ascii="Times New Roman" w:hAnsi="Times New Roman"/>
      <w:sz w:val="24"/>
      <w:lang w:eastAsia="ru-RU"/>
    </w:rPr>
  </w:style>
  <w:style w:type="character" w:customStyle="1" w:styleId="HTMLPreformattedChar1">
    <w:name w:val="HTML Preformatted Char1"/>
    <w:uiPriority w:val="99"/>
    <w:locked/>
    <w:rsid w:val="00986055"/>
    <w:rPr>
      <w:rFonts w:ascii="Courier New" w:hAnsi="Courier New"/>
      <w:sz w:val="20"/>
      <w:lang w:eastAsia="ru-RU"/>
    </w:rPr>
  </w:style>
  <w:style w:type="character" w:customStyle="1" w:styleId="FontStyle89">
    <w:name w:val="Font Style89"/>
    <w:uiPriority w:val="99"/>
    <w:qFormat/>
    <w:rsid w:val="00986055"/>
    <w:rPr>
      <w:rFonts w:ascii="Times New Roman" w:hAnsi="Times New Roman"/>
      <w:i/>
      <w:sz w:val="14"/>
    </w:rPr>
  </w:style>
  <w:style w:type="character" w:customStyle="1" w:styleId="7f4">
    <w:name w:val="стиль7"/>
    <w:uiPriority w:val="99"/>
    <w:qFormat/>
    <w:rsid w:val="00986055"/>
    <w:rPr>
      <w:rFonts w:ascii="Times New Roman" w:hAnsi="Times New Roman" w:cs="Times New Roman"/>
    </w:rPr>
  </w:style>
  <w:style w:type="character" w:customStyle="1" w:styleId="title1">
    <w:name w:val="title1"/>
    <w:uiPriority w:val="99"/>
    <w:qFormat/>
    <w:rsid w:val="00986055"/>
    <w:rPr>
      <w:rFonts w:ascii="Verdana" w:hAnsi="Verdana"/>
      <w:color w:val="301007"/>
      <w:sz w:val="30"/>
    </w:rPr>
  </w:style>
  <w:style w:type="character" w:customStyle="1" w:styleId="7120">
    <w:name w:val="Знак Знак712"/>
    <w:uiPriority w:val="99"/>
    <w:rsid w:val="00986055"/>
    <w:rPr>
      <w:sz w:val="16"/>
      <w:lang w:val="ru-RU" w:eastAsia="ru-RU"/>
    </w:rPr>
  </w:style>
  <w:style w:type="character" w:customStyle="1" w:styleId="830">
    <w:name w:val="Знак Знак83"/>
    <w:uiPriority w:val="99"/>
    <w:locked/>
    <w:rsid w:val="00986055"/>
    <w:rPr>
      <w:sz w:val="24"/>
    </w:rPr>
  </w:style>
  <w:style w:type="character" w:customStyle="1" w:styleId="624">
    <w:name w:val="Знак Знак624"/>
    <w:uiPriority w:val="99"/>
    <w:locked/>
    <w:rsid w:val="00986055"/>
    <w:rPr>
      <w:b/>
      <w:caps/>
      <w:sz w:val="24"/>
      <w:lang w:val="ru-RU" w:eastAsia="ru-RU"/>
    </w:rPr>
  </w:style>
  <w:style w:type="character" w:customStyle="1" w:styleId="5191">
    <w:name w:val="Знак Знак519"/>
    <w:uiPriority w:val="99"/>
    <w:locked/>
    <w:rsid w:val="00986055"/>
    <w:rPr>
      <w:b/>
      <w:sz w:val="27"/>
      <w:lang w:val="ru-RU" w:eastAsia="ru-RU"/>
    </w:rPr>
  </w:style>
  <w:style w:type="character" w:customStyle="1" w:styleId="bold1">
    <w:name w:val="bold1"/>
    <w:uiPriority w:val="99"/>
    <w:qFormat/>
    <w:rsid w:val="00986055"/>
    <w:rPr>
      <w:rFonts w:ascii="Arial" w:hAnsi="Arial"/>
      <w:b/>
    </w:rPr>
  </w:style>
  <w:style w:type="character" w:customStyle="1" w:styleId="b-serp-itemtextpassage1">
    <w:name w:val="b-serp-item__text_passage1"/>
    <w:uiPriority w:val="99"/>
    <w:qFormat/>
    <w:rsid w:val="00986055"/>
    <w:rPr>
      <w:b/>
    </w:rPr>
  </w:style>
  <w:style w:type="character" w:customStyle="1" w:styleId="afffffffffff5">
    <w:name w:val="текст Знак Знак"/>
    <w:uiPriority w:val="99"/>
    <w:qFormat/>
    <w:rsid w:val="00986055"/>
    <w:rPr>
      <w:sz w:val="24"/>
      <w:lang w:val="ru-RU" w:eastAsia="ru-RU"/>
    </w:rPr>
  </w:style>
  <w:style w:type="character" w:customStyle="1" w:styleId="description1">
    <w:name w:val="description1"/>
    <w:uiPriority w:val="99"/>
    <w:qFormat/>
    <w:rsid w:val="00986055"/>
    <w:rPr>
      <w:color w:val="000000"/>
      <w:sz w:val="17"/>
    </w:rPr>
  </w:style>
  <w:style w:type="character" w:customStyle="1" w:styleId="940">
    <w:name w:val="Знак Знак94"/>
    <w:uiPriority w:val="99"/>
    <w:rsid w:val="00986055"/>
    <w:rPr>
      <w:rFonts w:ascii="Times New Roman" w:hAnsi="Times New Roman"/>
      <w:sz w:val="24"/>
    </w:rPr>
  </w:style>
  <w:style w:type="character" w:customStyle="1" w:styleId="1340">
    <w:name w:val="Знак Знак134"/>
    <w:uiPriority w:val="99"/>
    <w:locked/>
    <w:rsid w:val="00986055"/>
    <w:rPr>
      <w:rFonts w:ascii="Arial" w:hAnsi="Arial"/>
      <w:b/>
      <w:kern w:val="32"/>
      <w:sz w:val="32"/>
      <w:lang w:val="ru-RU" w:eastAsia="ru-RU"/>
    </w:rPr>
  </w:style>
  <w:style w:type="character" w:customStyle="1" w:styleId="bibliocaption1">
    <w:name w:val="bibliocaption1"/>
    <w:uiPriority w:val="99"/>
    <w:qFormat/>
    <w:rsid w:val="00986055"/>
    <w:rPr>
      <w:rFonts w:ascii="Verdana" w:hAnsi="Verdana"/>
      <w:b/>
      <w:color w:val="080000"/>
      <w:sz w:val="22"/>
      <w:u w:val="none"/>
    </w:rPr>
  </w:style>
  <w:style w:type="character" w:customStyle="1" w:styleId="ft988">
    <w:name w:val="ft988"/>
    <w:uiPriority w:val="99"/>
    <w:qFormat/>
    <w:rsid w:val="00986055"/>
    <w:rPr>
      <w:rFonts w:ascii="Times New Roman" w:hAnsi="Times New Roman" w:cs="Times New Roman"/>
    </w:rPr>
  </w:style>
  <w:style w:type="character" w:customStyle="1" w:styleId="ft1067">
    <w:name w:val="ft1067"/>
    <w:uiPriority w:val="99"/>
    <w:qFormat/>
    <w:rsid w:val="00986055"/>
    <w:rPr>
      <w:rFonts w:ascii="Times New Roman" w:hAnsi="Times New Roman" w:cs="Times New Roman"/>
    </w:rPr>
  </w:style>
  <w:style w:type="character" w:customStyle="1" w:styleId="ft1144">
    <w:name w:val="ft1144"/>
    <w:uiPriority w:val="99"/>
    <w:qFormat/>
    <w:rsid w:val="00986055"/>
    <w:rPr>
      <w:rFonts w:ascii="Times New Roman" w:hAnsi="Times New Roman" w:cs="Times New Roman"/>
    </w:rPr>
  </w:style>
  <w:style w:type="character" w:customStyle="1" w:styleId="ft1207">
    <w:name w:val="ft1207"/>
    <w:uiPriority w:val="99"/>
    <w:qFormat/>
    <w:rsid w:val="00986055"/>
    <w:rPr>
      <w:rFonts w:ascii="Times New Roman" w:hAnsi="Times New Roman" w:cs="Times New Roman"/>
    </w:rPr>
  </w:style>
  <w:style w:type="character" w:customStyle="1" w:styleId="ft1213">
    <w:name w:val="ft1213"/>
    <w:uiPriority w:val="99"/>
    <w:qFormat/>
    <w:rsid w:val="00986055"/>
    <w:rPr>
      <w:rFonts w:ascii="Times New Roman" w:hAnsi="Times New Roman" w:cs="Times New Roman"/>
    </w:rPr>
  </w:style>
  <w:style w:type="character" w:customStyle="1" w:styleId="ft1214">
    <w:name w:val="ft1214"/>
    <w:uiPriority w:val="99"/>
    <w:qFormat/>
    <w:rsid w:val="00986055"/>
    <w:rPr>
      <w:rFonts w:ascii="Times New Roman" w:hAnsi="Times New Roman" w:cs="Times New Roman"/>
    </w:rPr>
  </w:style>
  <w:style w:type="character" w:customStyle="1" w:styleId="ft1289">
    <w:name w:val="ft1289"/>
    <w:uiPriority w:val="99"/>
    <w:qFormat/>
    <w:rsid w:val="00986055"/>
    <w:rPr>
      <w:rFonts w:ascii="Times New Roman" w:hAnsi="Times New Roman" w:cs="Times New Roman"/>
    </w:rPr>
  </w:style>
  <w:style w:type="character" w:customStyle="1" w:styleId="ft1311">
    <w:name w:val="ft1311"/>
    <w:uiPriority w:val="99"/>
    <w:qFormat/>
    <w:rsid w:val="00986055"/>
    <w:rPr>
      <w:rFonts w:ascii="Times New Roman" w:hAnsi="Times New Roman" w:cs="Times New Roman"/>
    </w:rPr>
  </w:style>
  <w:style w:type="character" w:customStyle="1" w:styleId="ft3008">
    <w:name w:val="ft3008"/>
    <w:uiPriority w:val="99"/>
    <w:qFormat/>
    <w:rsid w:val="00986055"/>
    <w:rPr>
      <w:rFonts w:ascii="Times New Roman" w:hAnsi="Times New Roman" w:cs="Times New Roman"/>
    </w:rPr>
  </w:style>
  <w:style w:type="character" w:customStyle="1" w:styleId="ft3181">
    <w:name w:val="ft3181"/>
    <w:uiPriority w:val="99"/>
    <w:qFormat/>
    <w:rsid w:val="00986055"/>
    <w:rPr>
      <w:rFonts w:ascii="Times New Roman" w:hAnsi="Times New Roman" w:cs="Times New Roman"/>
    </w:rPr>
  </w:style>
  <w:style w:type="character" w:customStyle="1" w:styleId="ft722">
    <w:name w:val="ft722"/>
    <w:uiPriority w:val="99"/>
    <w:qFormat/>
    <w:rsid w:val="00986055"/>
    <w:rPr>
      <w:rFonts w:ascii="Times New Roman" w:hAnsi="Times New Roman" w:cs="Times New Roman"/>
    </w:rPr>
  </w:style>
  <w:style w:type="character" w:customStyle="1" w:styleId="ft728">
    <w:name w:val="ft728"/>
    <w:uiPriority w:val="99"/>
    <w:qFormat/>
    <w:rsid w:val="00986055"/>
    <w:rPr>
      <w:rFonts w:ascii="Times New Roman" w:hAnsi="Times New Roman" w:cs="Times New Roman"/>
    </w:rPr>
  </w:style>
  <w:style w:type="character" w:customStyle="1" w:styleId="ft730">
    <w:name w:val="ft730"/>
    <w:uiPriority w:val="99"/>
    <w:qFormat/>
    <w:rsid w:val="00986055"/>
    <w:rPr>
      <w:rFonts w:ascii="Times New Roman" w:hAnsi="Times New Roman" w:cs="Times New Roman"/>
    </w:rPr>
  </w:style>
  <w:style w:type="character" w:customStyle="1" w:styleId="ft72">
    <w:name w:val="ft72"/>
    <w:uiPriority w:val="99"/>
    <w:qFormat/>
    <w:rsid w:val="00986055"/>
    <w:rPr>
      <w:rFonts w:ascii="Times New Roman" w:hAnsi="Times New Roman" w:cs="Times New Roman"/>
    </w:rPr>
  </w:style>
  <w:style w:type="character" w:customStyle="1" w:styleId="ft731">
    <w:name w:val="ft731"/>
    <w:uiPriority w:val="99"/>
    <w:qFormat/>
    <w:rsid w:val="00986055"/>
    <w:rPr>
      <w:rFonts w:ascii="Times New Roman" w:hAnsi="Times New Roman" w:cs="Times New Roman"/>
    </w:rPr>
  </w:style>
  <w:style w:type="character" w:customStyle="1" w:styleId="ft732">
    <w:name w:val="ft732"/>
    <w:uiPriority w:val="99"/>
    <w:qFormat/>
    <w:rsid w:val="00986055"/>
    <w:rPr>
      <w:rFonts w:ascii="Times New Roman" w:hAnsi="Times New Roman" w:cs="Times New Roman"/>
    </w:rPr>
  </w:style>
  <w:style w:type="character" w:customStyle="1" w:styleId="ft735">
    <w:name w:val="ft735"/>
    <w:uiPriority w:val="99"/>
    <w:qFormat/>
    <w:rsid w:val="00986055"/>
    <w:rPr>
      <w:rFonts w:ascii="Times New Roman" w:hAnsi="Times New Roman" w:cs="Times New Roman"/>
    </w:rPr>
  </w:style>
  <w:style w:type="character" w:customStyle="1" w:styleId="ft738">
    <w:name w:val="ft738"/>
    <w:uiPriority w:val="99"/>
    <w:qFormat/>
    <w:rsid w:val="00986055"/>
    <w:rPr>
      <w:rFonts w:ascii="Times New Roman" w:hAnsi="Times New Roman" w:cs="Times New Roman"/>
    </w:rPr>
  </w:style>
  <w:style w:type="character" w:customStyle="1" w:styleId="ft747">
    <w:name w:val="ft747"/>
    <w:uiPriority w:val="99"/>
    <w:qFormat/>
    <w:rsid w:val="00986055"/>
    <w:rPr>
      <w:rFonts w:ascii="Times New Roman" w:hAnsi="Times New Roman" w:cs="Times New Roman"/>
    </w:rPr>
  </w:style>
  <w:style w:type="character" w:customStyle="1" w:styleId="ft758">
    <w:name w:val="ft758"/>
    <w:uiPriority w:val="99"/>
    <w:qFormat/>
    <w:rsid w:val="00986055"/>
    <w:rPr>
      <w:rFonts w:ascii="Times New Roman" w:hAnsi="Times New Roman" w:cs="Times New Roman"/>
    </w:rPr>
  </w:style>
  <w:style w:type="character" w:customStyle="1" w:styleId="ft2100">
    <w:name w:val="ft2100"/>
    <w:uiPriority w:val="99"/>
    <w:qFormat/>
    <w:rsid w:val="00986055"/>
    <w:rPr>
      <w:rFonts w:ascii="Times New Roman" w:hAnsi="Times New Roman" w:cs="Times New Roman"/>
    </w:rPr>
  </w:style>
  <w:style w:type="character" w:customStyle="1" w:styleId="ft2109">
    <w:name w:val="ft2109"/>
    <w:uiPriority w:val="99"/>
    <w:qFormat/>
    <w:rsid w:val="00986055"/>
    <w:rPr>
      <w:rFonts w:ascii="Times New Roman" w:hAnsi="Times New Roman" w:cs="Times New Roman"/>
    </w:rPr>
  </w:style>
  <w:style w:type="character" w:customStyle="1" w:styleId="ft2121">
    <w:name w:val="ft2121"/>
    <w:uiPriority w:val="99"/>
    <w:qFormat/>
    <w:rsid w:val="00986055"/>
    <w:rPr>
      <w:rFonts w:ascii="Times New Roman" w:hAnsi="Times New Roman" w:cs="Times New Roman"/>
    </w:rPr>
  </w:style>
  <w:style w:type="character" w:customStyle="1" w:styleId="ft2130">
    <w:name w:val="ft2130"/>
    <w:uiPriority w:val="99"/>
    <w:qFormat/>
    <w:rsid w:val="00986055"/>
    <w:rPr>
      <w:rFonts w:ascii="Times New Roman" w:hAnsi="Times New Roman" w:cs="Times New Roman"/>
    </w:rPr>
  </w:style>
  <w:style w:type="character" w:customStyle="1" w:styleId="ft24421">
    <w:name w:val="ft24421"/>
    <w:uiPriority w:val="99"/>
    <w:qFormat/>
    <w:rsid w:val="00986055"/>
    <w:rPr>
      <w:rFonts w:ascii="Times" w:hAnsi="Times"/>
      <w:b/>
      <w:color w:val="000000"/>
      <w:spacing w:val="15"/>
      <w:sz w:val="27"/>
    </w:rPr>
  </w:style>
  <w:style w:type="character" w:customStyle="1" w:styleId="FontStyle49">
    <w:name w:val="Font Style49"/>
    <w:uiPriority w:val="99"/>
    <w:qFormat/>
    <w:rsid w:val="00986055"/>
    <w:rPr>
      <w:rFonts w:ascii="Times New Roman" w:hAnsi="Times New Roman"/>
      <w:i/>
      <w:sz w:val="26"/>
    </w:rPr>
  </w:style>
  <w:style w:type="character" w:customStyle="1" w:styleId="rvts9">
    <w:name w:val="rvts9"/>
    <w:uiPriority w:val="99"/>
    <w:qFormat/>
    <w:rsid w:val="00986055"/>
    <w:rPr>
      <w:rFonts w:ascii="Times New Roman" w:hAnsi="Times New Roman" w:cs="Times New Roman"/>
    </w:rPr>
  </w:style>
  <w:style w:type="character" w:customStyle="1" w:styleId="rvts15">
    <w:name w:val="rvts15"/>
    <w:uiPriority w:val="99"/>
    <w:qFormat/>
    <w:rsid w:val="00986055"/>
    <w:rPr>
      <w:rFonts w:ascii="Times New Roman" w:hAnsi="Times New Roman" w:cs="Times New Roman"/>
    </w:rPr>
  </w:style>
  <w:style w:type="character" w:customStyle="1" w:styleId="ft401">
    <w:name w:val="ft401"/>
    <w:uiPriority w:val="99"/>
    <w:qFormat/>
    <w:rsid w:val="00986055"/>
    <w:rPr>
      <w:rFonts w:ascii="Times New Roman" w:hAnsi="Times New Roman" w:cs="Times New Roman"/>
    </w:rPr>
  </w:style>
  <w:style w:type="character" w:customStyle="1" w:styleId="ft404">
    <w:name w:val="ft404"/>
    <w:uiPriority w:val="99"/>
    <w:qFormat/>
    <w:rsid w:val="00986055"/>
    <w:rPr>
      <w:rFonts w:ascii="Times New Roman" w:hAnsi="Times New Roman" w:cs="Times New Roman"/>
    </w:rPr>
  </w:style>
  <w:style w:type="character" w:customStyle="1" w:styleId="ft2">
    <w:name w:val="ft2"/>
    <w:uiPriority w:val="99"/>
    <w:qFormat/>
    <w:rsid w:val="00986055"/>
    <w:rPr>
      <w:rFonts w:ascii="Times New Roman" w:hAnsi="Times New Roman" w:cs="Times New Roman"/>
    </w:rPr>
  </w:style>
  <w:style w:type="character" w:customStyle="1" w:styleId="ft405">
    <w:name w:val="ft405"/>
    <w:uiPriority w:val="99"/>
    <w:qFormat/>
    <w:rsid w:val="00986055"/>
    <w:rPr>
      <w:rFonts w:ascii="Times New Roman" w:hAnsi="Times New Roman" w:cs="Times New Roman"/>
    </w:rPr>
  </w:style>
  <w:style w:type="character" w:customStyle="1" w:styleId="ft407">
    <w:name w:val="ft407"/>
    <w:uiPriority w:val="99"/>
    <w:qFormat/>
    <w:rsid w:val="00986055"/>
    <w:rPr>
      <w:rFonts w:ascii="Times New Roman" w:hAnsi="Times New Roman" w:cs="Times New Roman"/>
    </w:rPr>
  </w:style>
  <w:style w:type="character" w:customStyle="1" w:styleId="ft411">
    <w:name w:val="ft411"/>
    <w:uiPriority w:val="99"/>
    <w:qFormat/>
    <w:rsid w:val="00986055"/>
    <w:rPr>
      <w:rFonts w:ascii="Times New Roman" w:hAnsi="Times New Roman" w:cs="Times New Roman"/>
    </w:rPr>
  </w:style>
  <w:style w:type="character" w:customStyle="1" w:styleId="ft416">
    <w:name w:val="ft416"/>
    <w:uiPriority w:val="99"/>
    <w:qFormat/>
    <w:rsid w:val="00986055"/>
    <w:rPr>
      <w:rFonts w:ascii="Times New Roman" w:hAnsi="Times New Roman" w:cs="Times New Roman"/>
    </w:rPr>
  </w:style>
  <w:style w:type="character" w:customStyle="1" w:styleId="ft438">
    <w:name w:val="ft438"/>
    <w:uiPriority w:val="99"/>
    <w:qFormat/>
    <w:rsid w:val="00986055"/>
    <w:rPr>
      <w:rFonts w:ascii="Times New Roman" w:hAnsi="Times New Roman" w:cs="Times New Roman"/>
    </w:rPr>
  </w:style>
  <w:style w:type="character" w:customStyle="1" w:styleId="ft461">
    <w:name w:val="ft461"/>
    <w:uiPriority w:val="99"/>
    <w:qFormat/>
    <w:rsid w:val="00986055"/>
    <w:rPr>
      <w:rFonts w:ascii="Times New Roman" w:hAnsi="Times New Roman" w:cs="Times New Roman"/>
    </w:rPr>
  </w:style>
  <w:style w:type="character" w:customStyle="1" w:styleId="ft485">
    <w:name w:val="ft485"/>
    <w:uiPriority w:val="99"/>
    <w:qFormat/>
    <w:rsid w:val="00986055"/>
    <w:rPr>
      <w:rFonts w:ascii="Times New Roman" w:hAnsi="Times New Roman" w:cs="Times New Roman"/>
    </w:rPr>
  </w:style>
  <w:style w:type="character" w:customStyle="1" w:styleId="ft507">
    <w:name w:val="ft507"/>
    <w:uiPriority w:val="99"/>
    <w:qFormat/>
    <w:rsid w:val="00986055"/>
    <w:rPr>
      <w:rFonts w:ascii="Times New Roman" w:hAnsi="Times New Roman" w:cs="Times New Roman"/>
    </w:rPr>
  </w:style>
  <w:style w:type="character" w:customStyle="1" w:styleId="ft464">
    <w:name w:val="ft464"/>
    <w:uiPriority w:val="99"/>
    <w:qFormat/>
    <w:rsid w:val="00986055"/>
    <w:rPr>
      <w:rFonts w:ascii="Times New Roman" w:hAnsi="Times New Roman" w:cs="Times New Roman"/>
    </w:rPr>
  </w:style>
  <w:style w:type="character" w:customStyle="1" w:styleId="ft515">
    <w:name w:val="ft515"/>
    <w:uiPriority w:val="99"/>
    <w:qFormat/>
    <w:rsid w:val="00986055"/>
    <w:rPr>
      <w:rFonts w:ascii="Times New Roman" w:hAnsi="Times New Roman" w:cs="Times New Roman"/>
    </w:rPr>
  </w:style>
  <w:style w:type="character" w:customStyle="1" w:styleId="ft518">
    <w:name w:val="ft518"/>
    <w:uiPriority w:val="99"/>
    <w:qFormat/>
    <w:rsid w:val="00986055"/>
    <w:rPr>
      <w:rFonts w:ascii="Times New Roman" w:hAnsi="Times New Roman" w:cs="Times New Roman"/>
    </w:rPr>
  </w:style>
  <w:style w:type="character" w:customStyle="1" w:styleId="ft521">
    <w:name w:val="ft521"/>
    <w:uiPriority w:val="99"/>
    <w:qFormat/>
    <w:rsid w:val="00986055"/>
    <w:rPr>
      <w:rFonts w:ascii="Times New Roman" w:hAnsi="Times New Roman" w:cs="Times New Roman"/>
    </w:rPr>
  </w:style>
  <w:style w:type="character" w:customStyle="1" w:styleId="ft525">
    <w:name w:val="ft525"/>
    <w:uiPriority w:val="99"/>
    <w:qFormat/>
    <w:rsid w:val="00986055"/>
    <w:rPr>
      <w:rFonts w:ascii="Times New Roman" w:hAnsi="Times New Roman" w:cs="Times New Roman"/>
    </w:rPr>
  </w:style>
  <w:style w:type="character" w:customStyle="1" w:styleId="ft549">
    <w:name w:val="ft549"/>
    <w:uiPriority w:val="99"/>
    <w:qFormat/>
    <w:rsid w:val="00986055"/>
    <w:rPr>
      <w:rFonts w:ascii="Times New Roman" w:hAnsi="Times New Roman" w:cs="Times New Roman"/>
    </w:rPr>
  </w:style>
  <w:style w:type="character" w:customStyle="1" w:styleId="ft554">
    <w:name w:val="ft554"/>
    <w:uiPriority w:val="99"/>
    <w:qFormat/>
    <w:rsid w:val="00986055"/>
    <w:rPr>
      <w:rFonts w:ascii="Times New Roman" w:hAnsi="Times New Roman" w:cs="Times New Roman"/>
    </w:rPr>
  </w:style>
  <w:style w:type="character" w:customStyle="1" w:styleId="ft557">
    <w:name w:val="ft557"/>
    <w:uiPriority w:val="99"/>
    <w:qFormat/>
    <w:rsid w:val="00986055"/>
    <w:rPr>
      <w:rFonts w:ascii="Times New Roman" w:hAnsi="Times New Roman" w:cs="Times New Roman"/>
    </w:rPr>
  </w:style>
  <w:style w:type="character" w:customStyle="1" w:styleId="ft561">
    <w:name w:val="ft561"/>
    <w:uiPriority w:val="99"/>
    <w:qFormat/>
    <w:rsid w:val="00986055"/>
    <w:rPr>
      <w:rFonts w:ascii="Times New Roman" w:hAnsi="Times New Roman" w:cs="Times New Roman"/>
    </w:rPr>
  </w:style>
  <w:style w:type="character" w:customStyle="1" w:styleId="ft565">
    <w:name w:val="ft565"/>
    <w:uiPriority w:val="99"/>
    <w:qFormat/>
    <w:rsid w:val="00986055"/>
    <w:rPr>
      <w:rFonts w:ascii="Times New Roman" w:hAnsi="Times New Roman" w:cs="Times New Roman"/>
    </w:rPr>
  </w:style>
  <w:style w:type="character" w:customStyle="1" w:styleId="ft570">
    <w:name w:val="ft570"/>
    <w:uiPriority w:val="99"/>
    <w:qFormat/>
    <w:rsid w:val="00986055"/>
    <w:rPr>
      <w:rFonts w:ascii="Times New Roman" w:hAnsi="Times New Roman" w:cs="Times New Roman"/>
    </w:rPr>
  </w:style>
  <w:style w:type="character" w:customStyle="1" w:styleId="ft594">
    <w:name w:val="ft594"/>
    <w:uiPriority w:val="99"/>
    <w:qFormat/>
    <w:rsid w:val="00986055"/>
    <w:rPr>
      <w:rFonts w:ascii="Times New Roman" w:hAnsi="Times New Roman" w:cs="Times New Roman"/>
    </w:rPr>
  </w:style>
  <w:style w:type="character" w:customStyle="1" w:styleId="ft600">
    <w:name w:val="ft600"/>
    <w:uiPriority w:val="99"/>
    <w:qFormat/>
    <w:rsid w:val="00986055"/>
    <w:rPr>
      <w:rFonts w:ascii="Times New Roman" w:hAnsi="Times New Roman" w:cs="Times New Roman"/>
    </w:rPr>
  </w:style>
  <w:style w:type="character" w:customStyle="1" w:styleId="ft625">
    <w:name w:val="ft625"/>
    <w:uiPriority w:val="99"/>
    <w:qFormat/>
    <w:rsid w:val="00986055"/>
    <w:rPr>
      <w:rFonts w:ascii="Times New Roman" w:hAnsi="Times New Roman" w:cs="Times New Roman"/>
    </w:rPr>
  </w:style>
  <w:style w:type="character" w:customStyle="1" w:styleId="ft646">
    <w:name w:val="ft646"/>
    <w:uiPriority w:val="99"/>
    <w:qFormat/>
    <w:rsid w:val="00986055"/>
    <w:rPr>
      <w:rFonts w:ascii="Times New Roman" w:hAnsi="Times New Roman" w:cs="Times New Roman"/>
    </w:rPr>
  </w:style>
  <w:style w:type="character" w:customStyle="1" w:styleId="ft648">
    <w:name w:val="ft648"/>
    <w:uiPriority w:val="99"/>
    <w:qFormat/>
    <w:rsid w:val="00986055"/>
    <w:rPr>
      <w:rFonts w:ascii="Times New Roman" w:hAnsi="Times New Roman" w:cs="Times New Roman"/>
    </w:rPr>
  </w:style>
  <w:style w:type="character" w:customStyle="1" w:styleId="ft650">
    <w:name w:val="ft650"/>
    <w:uiPriority w:val="99"/>
    <w:qFormat/>
    <w:rsid w:val="00986055"/>
    <w:rPr>
      <w:rFonts w:ascii="Times New Roman" w:hAnsi="Times New Roman" w:cs="Times New Roman"/>
    </w:rPr>
  </w:style>
  <w:style w:type="character" w:customStyle="1" w:styleId="ft651">
    <w:name w:val="ft651"/>
    <w:uiPriority w:val="99"/>
    <w:qFormat/>
    <w:rsid w:val="00986055"/>
    <w:rPr>
      <w:rFonts w:ascii="Times New Roman" w:hAnsi="Times New Roman" w:cs="Times New Roman"/>
    </w:rPr>
  </w:style>
  <w:style w:type="character" w:customStyle="1" w:styleId="ft654">
    <w:name w:val="ft654"/>
    <w:uiPriority w:val="99"/>
    <w:qFormat/>
    <w:rsid w:val="00986055"/>
    <w:rPr>
      <w:rFonts w:ascii="Times New Roman" w:hAnsi="Times New Roman" w:cs="Times New Roman"/>
    </w:rPr>
  </w:style>
  <w:style w:type="character" w:customStyle="1" w:styleId="ft655">
    <w:name w:val="ft655"/>
    <w:uiPriority w:val="99"/>
    <w:qFormat/>
    <w:rsid w:val="00986055"/>
    <w:rPr>
      <w:rFonts w:ascii="Times New Roman" w:hAnsi="Times New Roman" w:cs="Times New Roman"/>
    </w:rPr>
  </w:style>
  <w:style w:type="character" w:customStyle="1" w:styleId="ft674">
    <w:name w:val="ft674"/>
    <w:uiPriority w:val="99"/>
    <w:qFormat/>
    <w:rsid w:val="00986055"/>
    <w:rPr>
      <w:rFonts w:ascii="Times New Roman" w:hAnsi="Times New Roman" w:cs="Times New Roman"/>
    </w:rPr>
  </w:style>
  <w:style w:type="character" w:customStyle="1" w:styleId="ft698">
    <w:name w:val="ft698"/>
    <w:uiPriority w:val="99"/>
    <w:qFormat/>
    <w:rsid w:val="00986055"/>
    <w:rPr>
      <w:rFonts w:ascii="Times New Roman" w:hAnsi="Times New Roman" w:cs="Times New Roman"/>
    </w:rPr>
  </w:style>
  <w:style w:type="character" w:customStyle="1" w:styleId="ft709">
    <w:name w:val="ft709"/>
    <w:uiPriority w:val="99"/>
    <w:qFormat/>
    <w:rsid w:val="00986055"/>
    <w:rPr>
      <w:rFonts w:ascii="Times New Roman" w:hAnsi="Times New Roman" w:cs="Times New Roman"/>
    </w:rPr>
  </w:style>
  <w:style w:type="character" w:customStyle="1" w:styleId="ft723">
    <w:name w:val="ft723"/>
    <w:uiPriority w:val="99"/>
    <w:qFormat/>
    <w:rsid w:val="00986055"/>
    <w:rPr>
      <w:rFonts w:ascii="Times New Roman" w:hAnsi="Times New Roman" w:cs="Times New Roman"/>
    </w:rPr>
  </w:style>
  <w:style w:type="character" w:customStyle="1" w:styleId="ft746">
    <w:name w:val="ft746"/>
    <w:uiPriority w:val="99"/>
    <w:qFormat/>
    <w:rsid w:val="00986055"/>
    <w:rPr>
      <w:rFonts w:ascii="Times New Roman" w:hAnsi="Times New Roman" w:cs="Times New Roman"/>
    </w:rPr>
  </w:style>
  <w:style w:type="character" w:customStyle="1" w:styleId="ft770">
    <w:name w:val="ft770"/>
    <w:uiPriority w:val="99"/>
    <w:qFormat/>
    <w:rsid w:val="00986055"/>
    <w:rPr>
      <w:rFonts w:ascii="Times New Roman" w:hAnsi="Times New Roman" w:cs="Times New Roman"/>
    </w:rPr>
  </w:style>
  <w:style w:type="character" w:customStyle="1" w:styleId="ft772">
    <w:name w:val="ft772"/>
    <w:uiPriority w:val="99"/>
    <w:qFormat/>
    <w:rsid w:val="00986055"/>
    <w:rPr>
      <w:rFonts w:ascii="Times New Roman" w:hAnsi="Times New Roman" w:cs="Times New Roman"/>
    </w:rPr>
  </w:style>
  <w:style w:type="character" w:customStyle="1" w:styleId="ft774">
    <w:name w:val="ft774"/>
    <w:uiPriority w:val="99"/>
    <w:qFormat/>
    <w:rsid w:val="00986055"/>
    <w:rPr>
      <w:rFonts w:ascii="Times New Roman" w:hAnsi="Times New Roman" w:cs="Times New Roman"/>
    </w:rPr>
  </w:style>
  <w:style w:type="character" w:customStyle="1" w:styleId="ft777">
    <w:name w:val="ft777"/>
    <w:uiPriority w:val="99"/>
    <w:qFormat/>
    <w:rsid w:val="00986055"/>
    <w:rPr>
      <w:rFonts w:ascii="Times New Roman" w:hAnsi="Times New Roman" w:cs="Times New Roman"/>
    </w:rPr>
  </w:style>
  <w:style w:type="character" w:customStyle="1" w:styleId="ft778">
    <w:name w:val="ft778"/>
    <w:uiPriority w:val="99"/>
    <w:qFormat/>
    <w:rsid w:val="00986055"/>
    <w:rPr>
      <w:rFonts w:ascii="Times New Roman" w:hAnsi="Times New Roman" w:cs="Times New Roman"/>
    </w:rPr>
  </w:style>
  <w:style w:type="character" w:customStyle="1" w:styleId="ft780">
    <w:name w:val="ft780"/>
    <w:uiPriority w:val="99"/>
    <w:qFormat/>
    <w:rsid w:val="00986055"/>
    <w:rPr>
      <w:rFonts w:ascii="Times New Roman" w:hAnsi="Times New Roman" w:cs="Times New Roman"/>
    </w:rPr>
  </w:style>
  <w:style w:type="character" w:customStyle="1" w:styleId="ft794">
    <w:name w:val="ft794"/>
    <w:uiPriority w:val="99"/>
    <w:qFormat/>
    <w:rsid w:val="00986055"/>
    <w:rPr>
      <w:rFonts w:ascii="Times New Roman" w:hAnsi="Times New Roman" w:cs="Times New Roman"/>
    </w:rPr>
  </w:style>
  <w:style w:type="character" w:customStyle="1" w:styleId="ft813">
    <w:name w:val="ft813"/>
    <w:uiPriority w:val="99"/>
    <w:qFormat/>
    <w:rsid w:val="00986055"/>
    <w:rPr>
      <w:rFonts w:ascii="Times New Roman" w:hAnsi="Times New Roman" w:cs="Times New Roman"/>
    </w:rPr>
  </w:style>
  <w:style w:type="character" w:customStyle="1" w:styleId="ft845">
    <w:name w:val="ft845"/>
    <w:uiPriority w:val="99"/>
    <w:qFormat/>
    <w:rsid w:val="00986055"/>
    <w:rPr>
      <w:rFonts w:ascii="Times New Roman" w:hAnsi="Times New Roman" w:cs="Times New Roman"/>
    </w:rPr>
  </w:style>
  <w:style w:type="character" w:customStyle="1" w:styleId="ft846">
    <w:name w:val="ft846"/>
    <w:uiPriority w:val="99"/>
    <w:qFormat/>
    <w:rsid w:val="00986055"/>
    <w:rPr>
      <w:rFonts w:ascii="Times New Roman" w:hAnsi="Times New Roman" w:cs="Times New Roman"/>
    </w:rPr>
  </w:style>
  <w:style w:type="character" w:customStyle="1" w:styleId="ft869">
    <w:name w:val="ft869"/>
    <w:uiPriority w:val="99"/>
    <w:qFormat/>
    <w:rsid w:val="00986055"/>
    <w:rPr>
      <w:rFonts w:ascii="Times New Roman" w:hAnsi="Times New Roman" w:cs="Times New Roman"/>
    </w:rPr>
  </w:style>
  <w:style w:type="character" w:customStyle="1" w:styleId="ft345">
    <w:name w:val="ft345"/>
    <w:uiPriority w:val="99"/>
    <w:qFormat/>
    <w:rsid w:val="00986055"/>
    <w:rPr>
      <w:rFonts w:ascii="Times New Roman" w:hAnsi="Times New Roman" w:cs="Times New Roman"/>
    </w:rPr>
  </w:style>
  <w:style w:type="character" w:customStyle="1" w:styleId="ft348">
    <w:name w:val="ft348"/>
    <w:uiPriority w:val="99"/>
    <w:qFormat/>
    <w:rsid w:val="00986055"/>
    <w:rPr>
      <w:rFonts w:ascii="Times New Roman" w:hAnsi="Times New Roman" w:cs="Times New Roman"/>
    </w:rPr>
  </w:style>
  <w:style w:type="character" w:customStyle="1" w:styleId="ft350">
    <w:name w:val="ft350"/>
    <w:uiPriority w:val="99"/>
    <w:qFormat/>
    <w:rsid w:val="00986055"/>
    <w:rPr>
      <w:rFonts w:ascii="Times New Roman" w:hAnsi="Times New Roman" w:cs="Times New Roman"/>
    </w:rPr>
  </w:style>
  <w:style w:type="character" w:customStyle="1" w:styleId="ft351">
    <w:name w:val="ft351"/>
    <w:uiPriority w:val="99"/>
    <w:qFormat/>
    <w:rsid w:val="00986055"/>
    <w:rPr>
      <w:rFonts w:ascii="Times New Roman" w:hAnsi="Times New Roman" w:cs="Times New Roman"/>
    </w:rPr>
  </w:style>
  <w:style w:type="character" w:customStyle="1" w:styleId="ft353">
    <w:name w:val="ft353"/>
    <w:uiPriority w:val="99"/>
    <w:qFormat/>
    <w:rsid w:val="00986055"/>
    <w:rPr>
      <w:rFonts w:ascii="Times New Roman" w:hAnsi="Times New Roman" w:cs="Times New Roman"/>
    </w:rPr>
  </w:style>
  <w:style w:type="character" w:customStyle="1" w:styleId="ft355">
    <w:name w:val="ft355"/>
    <w:uiPriority w:val="99"/>
    <w:qFormat/>
    <w:rsid w:val="00986055"/>
    <w:rPr>
      <w:rFonts w:ascii="Times New Roman" w:hAnsi="Times New Roman" w:cs="Times New Roman"/>
    </w:rPr>
  </w:style>
  <w:style w:type="character" w:customStyle="1" w:styleId="ft372">
    <w:name w:val="ft372"/>
    <w:uiPriority w:val="99"/>
    <w:qFormat/>
    <w:rsid w:val="00986055"/>
    <w:rPr>
      <w:rFonts w:ascii="Times New Roman" w:hAnsi="Times New Roman" w:cs="Times New Roman"/>
    </w:rPr>
  </w:style>
  <w:style w:type="character" w:customStyle="1" w:styleId="ft219">
    <w:name w:val="ft219"/>
    <w:uiPriority w:val="99"/>
    <w:qFormat/>
    <w:rsid w:val="00986055"/>
    <w:rPr>
      <w:rFonts w:ascii="Times New Roman" w:hAnsi="Times New Roman" w:cs="Times New Roman"/>
    </w:rPr>
  </w:style>
  <w:style w:type="character" w:customStyle="1" w:styleId="ft255">
    <w:name w:val="ft255"/>
    <w:uiPriority w:val="99"/>
    <w:qFormat/>
    <w:rsid w:val="00986055"/>
    <w:rPr>
      <w:rFonts w:ascii="Times New Roman" w:hAnsi="Times New Roman" w:cs="Times New Roman"/>
    </w:rPr>
  </w:style>
  <w:style w:type="character" w:customStyle="1" w:styleId="ft264">
    <w:name w:val="ft264"/>
    <w:uiPriority w:val="99"/>
    <w:qFormat/>
    <w:rsid w:val="00986055"/>
    <w:rPr>
      <w:rFonts w:ascii="Times New Roman" w:hAnsi="Times New Roman" w:cs="Times New Roman"/>
    </w:rPr>
  </w:style>
  <w:style w:type="character" w:customStyle="1" w:styleId="ft269">
    <w:name w:val="ft269"/>
    <w:uiPriority w:val="99"/>
    <w:qFormat/>
    <w:rsid w:val="00986055"/>
    <w:rPr>
      <w:rFonts w:ascii="Times New Roman" w:hAnsi="Times New Roman" w:cs="Times New Roman"/>
    </w:rPr>
  </w:style>
  <w:style w:type="character" w:customStyle="1" w:styleId="ft292">
    <w:name w:val="ft292"/>
    <w:uiPriority w:val="99"/>
    <w:qFormat/>
    <w:rsid w:val="00986055"/>
    <w:rPr>
      <w:rFonts w:ascii="Times New Roman" w:hAnsi="Times New Roman" w:cs="Times New Roman"/>
    </w:rPr>
  </w:style>
  <w:style w:type="character" w:customStyle="1" w:styleId="ft300">
    <w:name w:val="ft300"/>
    <w:uiPriority w:val="99"/>
    <w:qFormat/>
    <w:rsid w:val="00986055"/>
    <w:rPr>
      <w:rFonts w:ascii="Times New Roman" w:hAnsi="Times New Roman" w:cs="Times New Roman"/>
    </w:rPr>
  </w:style>
  <w:style w:type="character" w:customStyle="1" w:styleId="ft308">
    <w:name w:val="ft308"/>
    <w:uiPriority w:val="99"/>
    <w:qFormat/>
    <w:rsid w:val="00986055"/>
    <w:rPr>
      <w:rFonts w:ascii="Times New Roman" w:hAnsi="Times New Roman" w:cs="Times New Roman"/>
    </w:rPr>
  </w:style>
  <w:style w:type="character" w:customStyle="1" w:styleId="ft334">
    <w:name w:val="ft334"/>
    <w:uiPriority w:val="99"/>
    <w:qFormat/>
    <w:rsid w:val="00986055"/>
    <w:rPr>
      <w:rFonts w:ascii="Times New Roman" w:hAnsi="Times New Roman" w:cs="Times New Roman"/>
    </w:rPr>
  </w:style>
  <w:style w:type="character" w:customStyle="1" w:styleId="ft346">
    <w:name w:val="ft346"/>
    <w:uiPriority w:val="99"/>
    <w:qFormat/>
    <w:rsid w:val="00986055"/>
    <w:rPr>
      <w:rFonts w:ascii="Times New Roman" w:hAnsi="Times New Roman" w:cs="Times New Roman"/>
    </w:rPr>
  </w:style>
  <w:style w:type="character" w:customStyle="1" w:styleId="ft3">
    <w:name w:val="ft3"/>
    <w:uiPriority w:val="99"/>
    <w:qFormat/>
    <w:rsid w:val="00986055"/>
    <w:rPr>
      <w:rFonts w:ascii="Times New Roman" w:hAnsi="Times New Roman" w:cs="Times New Roman"/>
    </w:rPr>
  </w:style>
  <w:style w:type="character" w:customStyle="1" w:styleId="ft381">
    <w:name w:val="ft381"/>
    <w:uiPriority w:val="99"/>
    <w:qFormat/>
    <w:rsid w:val="00986055"/>
    <w:rPr>
      <w:rFonts w:ascii="Times New Roman" w:hAnsi="Times New Roman" w:cs="Times New Roman"/>
    </w:rPr>
  </w:style>
  <w:style w:type="character" w:customStyle="1" w:styleId="ft391">
    <w:name w:val="ft391"/>
    <w:uiPriority w:val="99"/>
    <w:qFormat/>
    <w:rsid w:val="00986055"/>
    <w:rPr>
      <w:rFonts w:ascii="Times New Roman" w:hAnsi="Times New Roman" w:cs="Times New Roman"/>
    </w:rPr>
  </w:style>
  <w:style w:type="character" w:customStyle="1" w:styleId="ft397">
    <w:name w:val="ft397"/>
    <w:uiPriority w:val="99"/>
    <w:qFormat/>
    <w:rsid w:val="00986055"/>
    <w:rPr>
      <w:rFonts w:ascii="Times New Roman" w:hAnsi="Times New Roman" w:cs="Times New Roman"/>
    </w:rPr>
  </w:style>
  <w:style w:type="character" w:customStyle="1" w:styleId="ft176">
    <w:name w:val="ft176"/>
    <w:uiPriority w:val="99"/>
    <w:qFormat/>
    <w:rsid w:val="00986055"/>
    <w:rPr>
      <w:rFonts w:ascii="Times New Roman" w:hAnsi="Times New Roman" w:cs="Times New Roman"/>
    </w:rPr>
  </w:style>
  <w:style w:type="character" w:customStyle="1" w:styleId="ft410">
    <w:name w:val="ft410"/>
    <w:uiPriority w:val="99"/>
    <w:qFormat/>
    <w:rsid w:val="00986055"/>
    <w:rPr>
      <w:rFonts w:ascii="Times New Roman" w:hAnsi="Times New Roman" w:cs="Times New Roman"/>
    </w:rPr>
  </w:style>
  <w:style w:type="character" w:customStyle="1" w:styleId="ft421">
    <w:name w:val="ft421"/>
    <w:uiPriority w:val="99"/>
    <w:qFormat/>
    <w:rsid w:val="00986055"/>
    <w:rPr>
      <w:rFonts w:ascii="Times New Roman" w:hAnsi="Times New Roman" w:cs="Times New Roman"/>
    </w:rPr>
  </w:style>
  <w:style w:type="character" w:customStyle="1" w:styleId="ft467">
    <w:name w:val="ft467"/>
    <w:uiPriority w:val="99"/>
    <w:qFormat/>
    <w:rsid w:val="00986055"/>
    <w:rPr>
      <w:rFonts w:ascii="Times New Roman" w:hAnsi="Times New Roman" w:cs="Times New Roman"/>
    </w:rPr>
  </w:style>
  <w:style w:type="character" w:customStyle="1" w:styleId="ft479">
    <w:name w:val="ft479"/>
    <w:uiPriority w:val="99"/>
    <w:qFormat/>
    <w:rsid w:val="00986055"/>
    <w:rPr>
      <w:rFonts w:ascii="Times New Roman" w:hAnsi="Times New Roman" w:cs="Times New Roman"/>
    </w:rPr>
  </w:style>
  <w:style w:type="character" w:customStyle="1" w:styleId="ft578">
    <w:name w:val="ft578"/>
    <w:uiPriority w:val="99"/>
    <w:qFormat/>
    <w:rsid w:val="00986055"/>
    <w:rPr>
      <w:rFonts w:ascii="Times New Roman" w:hAnsi="Times New Roman" w:cs="Times New Roman"/>
    </w:rPr>
  </w:style>
  <w:style w:type="character" w:customStyle="1" w:styleId="ft624">
    <w:name w:val="ft624"/>
    <w:uiPriority w:val="99"/>
    <w:qFormat/>
    <w:rsid w:val="00986055"/>
    <w:rPr>
      <w:rFonts w:ascii="Times New Roman" w:hAnsi="Times New Roman" w:cs="Times New Roman"/>
    </w:rPr>
  </w:style>
  <w:style w:type="character" w:customStyle="1" w:styleId="ft631">
    <w:name w:val="ft631"/>
    <w:uiPriority w:val="99"/>
    <w:qFormat/>
    <w:rsid w:val="00986055"/>
    <w:rPr>
      <w:rFonts w:ascii="Times New Roman" w:hAnsi="Times New Roman" w:cs="Times New Roman"/>
    </w:rPr>
  </w:style>
  <w:style w:type="character" w:customStyle="1" w:styleId="ft679">
    <w:name w:val="ft679"/>
    <w:uiPriority w:val="99"/>
    <w:qFormat/>
    <w:rsid w:val="00986055"/>
    <w:rPr>
      <w:rFonts w:ascii="Times New Roman" w:hAnsi="Times New Roman" w:cs="Times New Roman"/>
    </w:rPr>
  </w:style>
  <w:style w:type="character" w:customStyle="1" w:styleId="ft725">
    <w:name w:val="ft725"/>
    <w:uiPriority w:val="99"/>
    <w:qFormat/>
    <w:rsid w:val="00986055"/>
    <w:rPr>
      <w:rFonts w:ascii="Times New Roman" w:hAnsi="Times New Roman" w:cs="Times New Roman"/>
    </w:rPr>
  </w:style>
  <w:style w:type="character" w:customStyle="1" w:styleId="ft769">
    <w:name w:val="ft769"/>
    <w:uiPriority w:val="99"/>
    <w:qFormat/>
    <w:rsid w:val="00986055"/>
    <w:rPr>
      <w:rFonts w:ascii="Times New Roman" w:hAnsi="Times New Roman" w:cs="Times New Roman"/>
    </w:rPr>
  </w:style>
  <w:style w:type="character" w:customStyle="1" w:styleId="ft819">
    <w:name w:val="ft819"/>
    <w:uiPriority w:val="99"/>
    <w:qFormat/>
    <w:rsid w:val="00986055"/>
    <w:rPr>
      <w:rFonts w:ascii="Times New Roman" w:hAnsi="Times New Roman" w:cs="Times New Roman"/>
    </w:rPr>
  </w:style>
  <w:style w:type="character" w:customStyle="1" w:styleId="ft877">
    <w:name w:val="ft877"/>
    <w:uiPriority w:val="99"/>
    <w:qFormat/>
    <w:rsid w:val="00986055"/>
    <w:rPr>
      <w:rFonts w:ascii="Times New Roman" w:hAnsi="Times New Roman" w:cs="Times New Roman"/>
    </w:rPr>
  </w:style>
  <w:style w:type="character" w:customStyle="1" w:styleId="ft275">
    <w:name w:val="ft275"/>
    <w:uiPriority w:val="99"/>
    <w:qFormat/>
    <w:rsid w:val="00986055"/>
    <w:rPr>
      <w:rFonts w:ascii="Times New Roman" w:hAnsi="Times New Roman" w:cs="Times New Roman"/>
    </w:rPr>
  </w:style>
  <w:style w:type="character" w:customStyle="1" w:styleId="ft935">
    <w:name w:val="ft935"/>
    <w:uiPriority w:val="99"/>
    <w:qFormat/>
    <w:rsid w:val="00986055"/>
    <w:rPr>
      <w:rFonts w:ascii="Times New Roman" w:hAnsi="Times New Roman" w:cs="Times New Roman"/>
    </w:rPr>
  </w:style>
  <w:style w:type="character" w:customStyle="1" w:styleId="ft969">
    <w:name w:val="ft969"/>
    <w:uiPriority w:val="99"/>
    <w:qFormat/>
    <w:rsid w:val="00986055"/>
    <w:rPr>
      <w:rFonts w:ascii="Times New Roman" w:hAnsi="Times New Roman" w:cs="Times New Roman"/>
    </w:rPr>
  </w:style>
  <w:style w:type="character" w:customStyle="1" w:styleId="ft1010">
    <w:name w:val="ft1010"/>
    <w:uiPriority w:val="99"/>
    <w:qFormat/>
    <w:rsid w:val="00986055"/>
    <w:rPr>
      <w:rFonts w:ascii="Times New Roman" w:hAnsi="Times New Roman" w:cs="Times New Roman"/>
    </w:rPr>
  </w:style>
  <w:style w:type="character" w:customStyle="1" w:styleId="ft1058">
    <w:name w:val="ft1058"/>
    <w:uiPriority w:val="99"/>
    <w:qFormat/>
    <w:rsid w:val="00986055"/>
    <w:rPr>
      <w:rFonts w:ascii="Times New Roman" w:hAnsi="Times New Roman" w:cs="Times New Roman"/>
    </w:rPr>
  </w:style>
  <w:style w:type="character" w:customStyle="1" w:styleId="ft1101">
    <w:name w:val="ft1101"/>
    <w:uiPriority w:val="99"/>
    <w:qFormat/>
    <w:rsid w:val="00986055"/>
    <w:rPr>
      <w:rFonts w:ascii="Times New Roman" w:hAnsi="Times New Roman" w:cs="Times New Roman"/>
    </w:rPr>
  </w:style>
  <w:style w:type="character" w:customStyle="1" w:styleId="ft1162">
    <w:name w:val="ft1162"/>
    <w:uiPriority w:val="99"/>
    <w:qFormat/>
    <w:rsid w:val="00986055"/>
    <w:rPr>
      <w:rFonts w:ascii="Times New Roman" w:hAnsi="Times New Roman" w:cs="Times New Roman"/>
    </w:rPr>
  </w:style>
  <w:style w:type="character" w:customStyle="1" w:styleId="ft1197">
    <w:name w:val="ft1197"/>
    <w:uiPriority w:val="99"/>
    <w:qFormat/>
    <w:rsid w:val="00986055"/>
    <w:rPr>
      <w:rFonts w:ascii="Times New Roman" w:hAnsi="Times New Roman" w:cs="Times New Roman"/>
    </w:rPr>
  </w:style>
  <w:style w:type="character" w:customStyle="1" w:styleId="ft1248">
    <w:name w:val="ft1248"/>
    <w:uiPriority w:val="99"/>
    <w:qFormat/>
    <w:rsid w:val="00986055"/>
    <w:rPr>
      <w:rFonts w:ascii="Times New Roman" w:hAnsi="Times New Roman" w:cs="Times New Roman"/>
    </w:rPr>
  </w:style>
  <w:style w:type="character" w:customStyle="1" w:styleId="ft1293">
    <w:name w:val="ft1293"/>
    <w:uiPriority w:val="99"/>
    <w:qFormat/>
    <w:rsid w:val="00986055"/>
    <w:rPr>
      <w:rFonts w:ascii="Times New Roman" w:hAnsi="Times New Roman" w:cs="Times New Roman"/>
    </w:rPr>
  </w:style>
  <w:style w:type="character" w:customStyle="1" w:styleId="ft1308">
    <w:name w:val="ft1308"/>
    <w:uiPriority w:val="99"/>
    <w:qFormat/>
    <w:rsid w:val="00986055"/>
    <w:rPr>
      <w:rFonts w:ascii="Times New Roman" w:hAnsi="Times New Roman" w:cs="Times New Roman"/>
    </w:rPr>
  </w:style>
  <w:style w:type="character" w:customStyle="1" w:styleId="ft1366">
    <w:name w:val="ft1366"/>
    <w:uiPriority w:val="99"/>
    <w:qFormat/>
    <w:rsid w:val="00986055"/>
    <w:rPr>
      <w:rFonts w:ascii="Times New Roman" w:hAnsi="Times New Roman" w:cs="Times New Roman"/>
    </w:rPr>
  </w:style>
  <w:style w:type="character" w:customStyle="1" w:styleId="ft1377">
    <w:name w:val="ft1377"/>
    <w:uiPriority w:val="99"/>
    <w:qFormat/>
    <w:rsid w:val="00986055"/>
    <w:rPr>
      <w:rFonts w:ascii="Times New Roman" w:hAnsi="Times New Roman" w:cs="Times New Roman"/>
    </w:rPr>
  </w:style>
  <w:style w:type="character" w:customStyle="1" w:styleId="ft1380">
    <w:name w:val="ft1380"/>
    <w:uiPriority w:val="99"/>
    <w:qFormat/>
    <w:rsid w:val="00986055"/>
    <w:rPr>
      <w:rFonts w:ascii="Times New Roman" w:hAnsi="Times New Roman" w:cs="Times New Roman"/>
    </w:rPr>
  </w:style>
  <w:style w:type="character" w:customStyle="1" w:styleId="ft1389">
    <w:name w:val="ft1389"/>
    <w:uiPriority w:val="99"/>
    <w:qFormat/>
    <w:rsid w:val="00986055"/>
    <w:rPr>
      <w:rFonts w:ascii="Times New Roman" w:hAnsi="Times New Roman" w:cs="Times New Roman"/>
    </w:rPr>
  </w:style>
  <w:style w:type="character" w:customStyle="1" w:styleId="ft1393">
    <w:name w:val="ft1393"/>
    <w:uiPriority w:val="99"/>
    <w:qFormat/>
    <w:rsid w:val="00986055"/>
    <w:rPr>
      <w:rFonts w:ascii="Times New Roman" w:hAnsi="Times New Roman" w:cs="Times New Roman"/>
    </w:rPr>
  </w:style>
  <w:style w:type="character" w:customStyle="1" w:styleId="ft1400">
    <w:name w:val="ft1400"/>
    <w:uiPriority w:val="99"/>
    <w:qFormat/>
    <w:rsid w:val="00986055"/>
    <w:rPr>
      <w:rFonts w:ascii="Times New Roman" w:hAnsi="Times New Roman" w:cs="Times New Roman"/>
    </w:rPr>
  </w:style>
  <w:style w:type="character" w:customStyle="1" w:styleId="ft1407">
    <w:name w:val="ft1407"/>
    <w:uiPriority w:val="99"/>
    <w:qFormat/>
    <w:rsid w:val="00986055"/>
    <w:rPr>
      <w:rFonts w:ascii="Times New Roman" w:hAnsi="Times New Roman" w:cs="Times New Roman"/>
    </w:rPr>
  </w:style>
  <w:style w:type="character" w:customStyle="1" w:styleId="ft1410">
    <w:name w:val="ft1410"/>
    <w:uiPriority w:val="99"/>
    <w:qFormat/>
    <w:rsid w:val="00986055"/>
    <w:rPr>
      <w:rFonts w:ascii="Times New Roman" w:hAnsi="Times New Roman" w:cs="Times New Roman"/>
    </w:rPr>
  </w:style>
  <w:style w:type="character" w:customStyle="1" w:styleId="ft1427">
    <w:name w:val="ft1427"/>
    <w:uiPriority w:val="99"/>
    <w:qFormat/>
    <w:rsid w:val="00986055"/>
    <w:rPr>
      <w:rFonts w:ascii="Times New Roman" w:hAnsi="Times New Roman" w:cs="Times New Roman"/>
    </w:rPr>
  </w:style>
  <w:style w:type="character" w:customStyle="1" w:styleId="ft1478">
    <w:name w:val="ft1478"/>
    <w:uiPriority w:val="99"/>
    <w:qFormat/>
    <w:rsid w:val="00986055"/>
    <w:rPr>
      <w:rFonts w:ascii="Times New Roman" w:hAnsi="Times New Roman" w:cs="Times New Roman"/>
    </w:rPr>
  </w:style>
  <w:style w:type="character" w:customStyle="1" w:styleId="ft1533">
    <w:name w:val="ft1533"/>
    <w:uiPriority w:val="99"/>
    <w:qFormat/>
    <w:rsid w:val="00986055"/>
    <w:rPr>
      <w:rFonts w:ascii="Times New Roman" w:hAnsi="Times New Roman" w:cs="Times New Roman"/>
    </w:rPr>
  </w:style>
  <w:style w:type="character" w:customStyle="1" w:styleId="ft1586">
    <w:name w:val="ft1586"/>
    <w:uiPriority w:val="99"/>
    <w:qFormat/>
    <w:rsid w:val="00986055"/>
    <w:rPr>
      <w:rFonts w:ascii="Times New Roman" w:hAnsi="Times New Roman" w:cs="Times New Roman"/>
    </w:rPr>
  </w:style>
  <w:style w:type="character" w:customStyle="1" w:styleId="ft1627">
    <w:name w:val="ft1627"/>
    <w:uiPriority w:val="99"/>
    <w:qFormat/>
    <w:rsid w:val="00986055"/>
    <w:rPr>
      <w:rFonts w:ascii="Times New Roman" w:hAnsi="Times New Roman" w:cs="Times New Roman"/>
    </w:rPr>
  </w:style>
  <w:style w:type="character" w:customStyle="1" w:styleId="ft1634">
    <w:name w:val="ft1634"/>
    <w:uiPriority w:val="99"/>
    <w:qFormat/>
    <w:rsid w:val="00986055"/>
    <w:rPr>
      <w:rFonts w:ascii="Times New Roman" w:hAnsi="Times New Roman" w:cs="Times New Roman"/>
    </w:rPr>
  </w:style>
  <w:style w:type="character" w:customStyle="1" w:styleId="ft1638">
    <w:name w:val="ft1638"/>
    <w:uiPriority w:val="99"/>
    <w:qFormat/>
    <w:rsid w:val="00986055"/>
    <w:rPr>
      <w:rFonts w:ascii="Times New Roman" w:hAnsi="Times New Roman" w:cs="Times New Roman"/>
    </w:rPr>
  </w:style>
  <w:style w:type="character" w:customStyle="1" w:styleId="ft1643">
    <w:name w:val="ft1643"/>
    <w:uiPriority w:val="99"/>
    <w:qFormat/>
    <w:rsid w:val="00986055"/>
    <w:rPr>
      <w:rFonts w:ascii="Times New Roman" w:hAnsi="Times New Roman" w:cs="Times New Roman"/>
    </w:rPr>
  </w:style>
  <w:style w:type="character" w:customStyle="1" w:styleId="ft1659">
    <w:name w:val="ft1659"/>
    <w:uiPriority w:val="99"/>
    <w:qFormat/>
    <w:rsid w:val="00986055"/>
    <w:rPr>
      <w:rFonts w:ascii="Times New Roman" w:hAnsi="Times New Roman" w:cs="Times New Roman"/>
    </w:rPr>
  </w:style>
  <w:style w:type="character" w:customStyle="1" w:styleId="ft1665">
    <w:name w:val="ft1665"/>
    <w:uiPriority w:val="99"/>
    <w:qFormat/>
    <w:rsid w:val="00986055"/>
    <w:rPr>
      <w:rFonts w:ascii="Times New Roman" w:hAnsi="Times New Roman" w:cs="Times New Roman"/>
    </w:rPr>
  </w:style>
  <w:style w:type="character" w:customStyle="1" w:styleId="ft1711">
    <w:name w:val="ft1711"/>
    <w:uiPriority w:val="99"/>
    <w:qFormat/>
    <w:rsid w:val="00986055"/>
    <w:rPr>
      <w:rFonts w:ascii="Times New Roman" w:hAnsi="Times New Roman" w:cs="Times New Roman"/>
    </w:rPr>
  </w:style>
  <w:style w:type="character" w:customStyle="1" w:styleId="ft1757">
    <w:name w:val="ft1757"/>
    <w:uiPriority w:val="99"/>
    <w:qFormat/>
    <w:rsid w:val="00986055"/>
    <w:rPr>
      <w:rFonts w:ascii="Times New Roman" w:hAnsi="Times New Roman" w:cs="Times New Roman"/>
    </w:rPr>
  </w:style>
  <w:style w:type="character" w:customStyle="1" w:styleId="ft1804">
    <w:name w:val="ft1804"/>
    <w:uiPriority w:val="99"/>
    <w:qFormat/>
    <w:rsid w:val="00986055"/>
    <w:rPr>
      <w:rFonts w:ascii="Times New Roman" w:hAnsi="Times New Roman" w:cs="Times New Roman"/>
    </w:rPr>
  </w:style>
  <w:style w:type="character" w:customStyle="1" w:styleId="ft1855">
    <w:name w:val="ft1855"/>
    <w:uiPriority w:val="99"/>
    <w:qFormat/>
    <w:rsid w:val="00986055"/>
    <w:rPr>
      <w:rFonts w:ascii="Times New Roman" w:hAnsi="Times New Roman" w:cs="Times New Roman"/>
    </w:rPr>
  </w:style>
  <w:style w:type="character" w:customStyle="1" w:styleId="ft1883">
    <w:name w:val="ft1883"/>
    <w:uiPriority w:val="99"/>
    <w:qFormat/>
    <w:rsid w:val="00986055"/>
    <w:rPr>
      <w:rFonts w:ascii="Times New Roman" w:hAnsi="Times New Roman" w:cs="Times New Roman"/>
    </w:rPr>
  </w:style>
  <w:style w:type="character" w:customStyle="1" w:styleId="ft1937">
    <w:name w:val="ft1937"/>
    <w:uiPriority w:val="99"/>
    <w:qFormat/>
    <w:rsid w:val="00986055"/>
    <w:rPr>
      <w:rFonts w:ascii="Times New Roman" w:hAnsi="Times New Roman" w:cs="Times New Roman"/>
    </w:rPr>
  </w:style>
  <w:style w:type="character" w:customStyle="1" w:styleId="ft1983">
    <w:name w:val="ft1983"/>
    <w:uiPriority w:val="99"/>
    <w:qFormat/>
    <w:rsid w:val="00986055"/>
    <w:rPr>
      <w:rFonts w:ascii="Times New Roman" w:hAnsi="Times New Roman" w:cs="Times New Roman"/>
    </w:rPr>
  </w:style>
  <w:style w:type="character" w:customStyle="1" w:styleId="ft2028">
    <w:name w:val="ft2028"/>
    <w:uiPriority w:val="99"/>
    <w:qFormat/>
    <w:rsid w:val="00986055"/>
    <w:rPr>
      <w:rFonts w:ascii="Times New Roman" w:hAnsi="Times New Roman" w:cs="Times New Roman"/>
    </w:rPr>
  </w:style>
  <w:style w:type="character" w:customStyle="1" w:styleId="ft2049">
    <w:name w:val="ft2049"/>
    <w:uiPriority w:val="99"/>
    <w:qFormat/>
    <w:rsid w:val="00986055"/>
    <w:rPr>
      <w:rFonts w:ascii="Times New Roman" w:hAnsi="Times New Roman" w:cs="Times New Roman"/>
    </w:rPr>
  </w:style>
  <w:style w:type="character" w:customStyle="1" w:styleId="ft2096">
    <w:name w:val="ft2096"/>
    <w:uiPriority w:val="99"/>
    <w:qFormat/>
    <w:rsid w:val="00986055"/>
    <w:rPr>
      <w:rFonts w:ascii="Times New Roman" w:hAnsi="Times New Roman" w:cs="Times New Roman"/>
    </w:rPr>
  </w:style>
  <w:style w:type="character" w:customStyle="1" w:styleId="ft2144">
    <w:name w:val="ft2144"/>
    <w:uiPriority w:val="99"/>
    <w:qFormat/>
    <w:rsid w:val="00986055"/>
    <w:rPr>
      <w:rFonts w:ascii="Times New Roman" w:hAnsi="Times New Roman" w:cs="Times New Roman"/>
    </w:rPr>
  </w:style>
  <w:style w:type="character" w:customStyle="1" w:styleId="ft2234">
    <w:name w:val="ft2234"/>
    <w:uiPriority w:val="99"/>
    <w:qFormat/>
    <w:rsid w:val="00986055"/>
    <w:rPr>
      <w:rFonts w:ascii="Times New Roman" w:hAnsi="Times New Roman" w:cs="Times New Roman"/>
    </w:rPr>
  </w:style>
  <w:style w:type="character" w:customStyle="1" w:styleId="ft2289">
    <w:name w:val="ft2289"/>
    <w:uiPriority w:val="99"/>
    <w:qFormat/>
    <w:rsid w:val="00986055"/>
    <w:rPr>
      <w:rFonts w:ascii="Times New Roman" w:hAnsi="Times New Roman" w:cs="Times New Roman"/>
    </w:rPr>
  </w:style>
  <w:style w:type="character" w:customStyle="1" w:styleId="ft1884">
    <w:name w:val="ft1884"/>
    <w:uiPriority w:val="99"/>
    <w:qFormat/>
    <w:rsid w:val="00986055"/>
    <w:rPr>
      <w:rFonts w:ascii="Times New Roman" w:hAnsi="Times New Roman" w:cs="Times New Roman"/>
    </w:rPr>
  </w:style>
  <w:style w:type="character" w:customStyle="1" w:styleId="ft2343">
    <w:name w:val="ft2343"/>
    <w:uiPriority w:val="99"/>
    <w:qFormat/>
    <w:rsid w:val="00986055"/>
    <w:rPr>
      <w:rFonts w:ascii="Times New Roman" w:hAnsi="Times New Roman" w:cs="Times New Roman"/>
    </w:rPr>
  </w:style>
  <w:style w:type="character" w:customStyle="1" w:styleId="ft2392">
    <w:name w:val="ft2392"/>
    <w:uiPriority w:val="99"/>
    <w:qFormat/>
    <w:rsid w:val="00986055"/>
    <w:rPr>
      <w:rFonts w:ascii="Times New Roman" w:hAnsi="Times New Roman" w:cs="Times New Roman"/>
    </w:rPr>
  </w:style>
  <w:style w:type="character" w:customStyle="1" w:styleId="ft2439">
    <w:name w:val="ft2439"/>
    <w:uiPriority w:val="99"/>
    <w:qFormat/>
    <w:rsid w:val="00986055"/>
    <w:rPr>
      <w:rFonts w:ascii="Times New Roman" w:hAnsi="Times New Roman" w:cs="Times New Roman"/>
    </w:rPr>
  </w:style>
  <w:style w:type="character" w:customStyle="1" w:styleId="ft2489">
    <w:name w:val="ft2489"/>
    <w:uiPriority w:val="99"/>
    <w:qFormat/>
    <w:rsid w:val="00986055"/>
    <w:rPr>
      <w:rFonts w:ascii="Times New Roman" w:hAnsi="Times New Roman" w:cs="Times New Roman"/>
    </w:rPr>
  </w:style>
  <w:style w:type="character" w:customStyle="1" w:styleId="ft2500">
    <w:name w:val="ft2500"/>
    <w:uiPriority w:val="99"/>
    <w:qFormat/>
    <w:rsid w:val="00986055"/>
    <w:rPr>
      <w:rFonts w:ascii="Times New Roman" w:hAnsi="Times New Roman" w:cs="Times New Roman"/>
    </w:rPr>
  </w:style>
  <w:style w:type="character" w:customStyle="1" w:styleId="ft2555">
    <w:name w:val="ft2555"/>
    <w:uiPriority w:val="99"/>
    <w:qFormat/>
    <w:rsid w:val="00986055"/>
    <w:rPr>
      <w:rFonts w:ascii="Times New Roman" w:hAnsi="Times New Roman" w:cs="Times New Roman"/>
    </w:rPr>
  </w:style>
  <w:style w:type="character" w:customStyle="1" w:styleId="ft2562">
    <w:name w:val="ft2562"/>
    <w:uiPriority w:val="99"/>
    <w:qFormat/>
    <w:rsid w:val="00986055"/>
    <w:rPr>
      <w:rFonts w:ascii="Times New Roman" w:hAnsi="Times New Roman" w:cs="Times New Roman"/>
    </w:rPr>
  </w:style>
  <w:style w:type="character" w:customStyle="1" w:styleId="ft2569">
    <w:name w:val="ft2569"/>
    <w:uiPriority w:val="99"/>
    <w:qFormat/>
    <w:rsid w:val="00986055"/>
    <w:rPr>
      <w:rFonts w:ascii="Times New Roman" w:hAnsi="Times New Roman" w:cs="Times New Roman"/>
    </w:rPr>
  </w:style>
  <w:style w:type="character" w:customStyle="1" w:styleId="ft2572">
    <w:name w:val="ft2572"/>
    <w:uiPriority w:val="99"/>
    <w:qFormat/>
    <w:rsid w:val="00986055"/>
    <w:rPr>
      <w:rFonts w:ascii="Times New Roman" w:hAnsi="Times New Roman" w:cs="Times New Roman"/>
    </w:rPr>
  </w:style>
  <w:style w:type="character" w:customStyle="1" w:styleId="ft2581">
    <w:name w:val="ft2581"/>
    <w:uiPriority w:val="99"/>
    <w:qFormat/>
    <w:rsid w:val="00986055"/>
    <w:rPr>
      <w:rFonts w:ascii="Times New Roman" w:hAnsi="Times New Roman" w:cs="Times New Roman"/>
    </w:rPr>
  </w:style>
  <w:style w:type="character" w:customStyle="1" w:styleId="ft2590">
    <w:name w:val="ft2590"/>
    <w:uiPriority w:val="99"/>
    <w:qFormat/>
    <w:rsid w:val="00986055"/>
    <w:rPr>
      <w:rFonts w:ascii="Times New Roman" w:hAnsi="Times New Roman" w:cs="Times New Roman"/>
    </w:rPr>
  </w:style>
  <w:style w:type="character" w:customStyle="1" w:styleId="ft2624">
    <w:name w:val="ft2624"/>
    <w:uiPriority w:val="99"/>
    <w:qFormat/>
    <w:rsid w:val="00986055"/>
    <w:rPr>
      <w:rFonts w:ascii="Times New Roman" w:hAnsi="Times New Roman" w:cs="Times New Roman"/>
    </w:rPr>
  </w:style>
  <w:style w:type="character" w:customStyle="1" w:styleId="ft2669">
    <w:name w:val="ft2669"/>
    <w:uiPriority w:val="99"/>
    <w:qFormat/>
    <w:rsid w:val="00986055"/>
    <w:rPr>
      <w:rFonts w:ascii="Times New Roman" w:hAnsi="Times New Roman" w:cs="Times New Roman"/>
    </w:rPr>
  </w:style>
  <w:style w:type="character" w:customStyle="1" w:styleId="ft2679">
    <w:name w:val="ft2679"/>
    <w:uiPriority w:val="99"/>
    <w:qFormat/>
    <w:rsid w:val="00986055"/>
    <w:rPr>
      <w:rFonts w:ascii="Times New Roman" w:hAnsi="Times New Roman" w:cs="Times New Roman"/>
    </w:rPr>
  </w:style>
  <w:style w:type="character" w:customStyle="1" w:styleId="ft2716">
    <w:name w:val="ft2716"/>
    <w:uiPriority w:val="99"/>
    <w:qFormat/>
    <w:rsid w:val="00986055"/>
    <w:rPr>
      <w:rFonts w:ascii="Times New Roman" w:hAnsi="Times New Roman" w:cs="Times New Roman"/>
    </w:rPr>
  </w:style>
  <w:style w:type="character" w:customStyle="1" w:styleId="ft2726">
    <w:name w:val="ft2726"/>
    <w:uiPriority w:val="99"/>
    <w:qFormat/>
    <w:rsid w:val="00986055"/>
    <w:rPr>
      <w:rFonts w:ascii="Times New Roman" w:hAnsi="Times New Roman" w:cs="Times New Roman"/>
    </w:rPr>
  </w:style>
  <w:style w:type="character" w:customStyle="1" w:styleId="ft2773">
    <w:name w:val="ft2773"/>
    <w:uiPriority w:val="99"/>
    <w:qFormat/>
    <w:rsid w:val="00986055"/>
    <w:rPr>
      <w:rFonts w:ascii="Times New Roman" w:hAnsi="Times New Roman" w:cs="Times New Roman"/>
    </w:rPr>
  </w:style>
  <w:style w:type="character" w:customStyle="1" w:styleId="ft2782">
    <w:name w:val="ft2782"/>
    <w:uiPriority w:val="99"/>
    <w:qFormat/>
    <w:rsid w:val="00986055"/>
    <w:rPr>
      <w:rFonts w:ascii="Times New Roman" w:hAnsi="Times New Roman" w:cs="Times New Roman"/>
    </w:rPr>
  </w:style>
  <w:style w:type="character" w:customStyle="1" w:styleId="ft2828">
    <w:name w:val="ft2828"/>
    <w:uiPriority w:val="99"/>
    <w:qFormat/>
    <w:rsid w:val="00986055"/>
    <w:rPr>
      <w:rFonts w:ascii="Times New Roman" w:hAnsi="Times New Roman" w:cs="Times New Roman"/>
    </w:rPr>
  </w:style>
  <w:style w:type="character" w:customStyle="1" w:styleId="ft2877">
    <w:name w:val="ft2877"/>
    <w:uiPriority w:val="99"/>
    <w:qFormat/>
    <w:rsid w:val="00986055"/>
    <w:rPr>
      <w:rFonts w:ascii="Times New Roman" w:hAnsi="Times New Roman" w:cs="Times New Roman"/>
    </w:rPr>
  </w:style>
  <w:style w:type="character" w:customStyle="1" w:styleId="ft2921">
    <w:name w:val="ft2921"/>
    <w:uiPriority w:val="99"/>
    <w:qFormat/>
    <w:rsid w:val="00986055"/>
    <w:rPr>
      <w:rFonts w:ascii="Times New Roman" w:hAnsi="Times New Roman" w:cs="Times New Roman"/>
    </w:rPr>
  </w:style>
  <w:style w:type="character" w:customStyle="1" w:styleId="ft2927">
    <w:name w:val="ft2927"/>
    <w:uiPriority w:val="99"/>
    <w:qFormat/>
    <w:rsid w:val="00986055"/>
    <w:rPr>
      <w:rFonts w:ascii="Times New Roman" w:hAnsi="Times New Roman" w:cs="Times New Roman"/>
    </w:rPr>
  </w:style>
  <w:style w:type="character" w:customStyle="1" w:styleId="ft2935">
    <w:name w:val="ft2935"/>
    <w:uiPriority w:val="99"/>
    <w:qFormat/>
    <w:rsid w:val="00986055"/>
    <w:rPr>
      <w:rFonts w:ascii="Times New Roman" w:hAnsi="Times New Roman" w:cs="Times New Roman"/>
    </w:rPr>
  </w:style>
  <w:style w:type="character" w:customStyle="1" w:styleId="ft2943">
    <w:name w:val="ft2943"/>
    <w:uiPriority w:val="99"/>
    <w:qFormat/>
    <w:rsid w:val="00986055"/>
    <w:rPr>
      <w:rFonts w:ascii="Times New Roman" w:hAnsi="Times New Roman" w:cs="Times New Roman"/>
    </w:rPr>
  </w:style>
  <w:style w:type="character" w:customStyle="1" w:styleId="ft2952">
    <w:name w:val="ft2952"/>
    <w:uiPriority w:val="99"/>
    <w:qFormat/>
    <w:rsid w:val="00986055"/>
    <w:rPr>
      <w:rFonts w:ascii="Times New Roman" w:hAnsi="Times New Roman" w:cs="Times New Roman"/>
    </w:rPr>
  </w:style>
  <w:style w:type="character" w:customStyle="1" w:styleId="ft2954">
    <w:name w:val="ft2954"/>
    <w:uiPriority w:val="99"/>
    <w:qFormat/>
    <w:rsid w:val="00986055"/>
    <w:rPr>
      <w:rFonts w:ascii="Times New Roman" w:hAnsi="Times New Roman" w:cs="Times New Roman"/>
    </w:rPr>
  </w:style>
  <w:style w:type="character" w:customStyle="1" w:styleId="ft2955">
    <w:name w:val="ft2955"/>
    <w:uiPriority w:val="99"/>
    <w:qFormat/>
    <w:rsid w:val="00986055"/>
    <w:rPr>
      <w:rFonts w:ascii="Times New Roman" w:hAnsi="Times New Roman" w:cs="Times New Roman"/>
    </w:rPr>
  </w:style>
  <w:style w:type="character" w:customStyle="1" w:styleId="ft2962">
    <w:name w:val="ft2962"/>
    <w:uiPriority w:val="99"/>
    <w:qFormat/>
    <w:rsid w:val="00986055"/>
    <w:rPr>
      <w:rFonts w:ascii="Times New Roman" w:hAnsi="Times New Roman" w:cs="Times New Roman"/>
    </w:rPr>
  </w:style>
  <w:style w:type="character" w:customStyle="1" w:styleId="ft2968">
    <w:name w:val="ft2968"/>
    <w:uiPriority w:val="99"/>
    <w:qFormat/>
    <w:rsid w:val="00986055"/>
    <w:rPr>
      <w:rFonts w:ascii="Times New Roman" w:hAnsi="Times New Roman" w:cs="Times New Roman"/>
    </w:rPr>
  </w:style>
  <w:style w:type="character" w:customStyle="1" w:styleId="ft2973">
    <w:name w:val="ft2973"/>
    <w:uiPriority w:val="99"/>
    <w:qFormat/>
    <w:rsid w:val="00986055"/>
    <w:rPr>
      <w:rFonts w:ascii="Times New Roman" w:hAnsi="Times New Roman" w:cs="Times New Roman"/>
    </w:rPr>
  </w:style>
  <w:style w:type="character" w:customStyle="1" w:styleId="ft2974">
    <w:name w:val="ft2974"/>
    <w:uiPriority w:val="99"/>
    <w:qFormat/>
    <w:rsid w:val="00986055"/>
    <w:rPr>
      <w:rFonts w:ascii="Times New Roman" w:hAnsi="Times New Roman" w:cs="Times New Roman"/>
    </w:rPr>
  </w:style>
  <w:style w:type="character" w:customStyle="1" w:styleId="ft2976">
    <w:name w:val="ft2976"/>
    <w:uiPriority w:val="99"/>
    <w:qFormat/>
    <w:rsid w:val="00986055"/>
    <w:rPr>
      <w:rFonts w:ascii="Times New Roman" w:hAnsi="Times New Roman" w:cs="Times New Roman"/>
    </w:rPr>
  </w:style>
  <w:style w:type="character" w:customStyle="1" w:styleId="ft2985">
    <w:name w:val="ft2985"/>
    <w:uiPriority w:val="99"/>
    <w:qFormat/>
    <w:rsid w:val="00986055"/>
    <w:rPr>
      <w:rFonts w:ascii="Times New Roman" w:hAnsi="Times New Roman" w:cs="Times New Roman"/>
    </w:rPr>
  </w:style>
  <w:style w:type="character" w:customStyle="1" w:styleId="ft3002">
    <w:name w:val="ft3002"/>
    <w:uiPriority w:val="99"/>
    <w:qFormat/>
    <w:rsid w:val="00986055"/>
    <w:rPr>
      <w:rFonts w:ascii="Times New Roman" w:hAnsi="Times New Roman" w:cs="Times New Roman"/>
    </w:rPr>
  </w:style>
  <w:style w:type="character" w:customStyle="1" w:styleId="ft3037">
    <w:name w:val="ft3037"/>
    <w:uiPriority w:val="99"/>
    <w:qFormat/>
    <w:rsid w:val="00986055"/>
    <w:rPr>
      <w:rFonts w:ascii="Times New Roman" w:hAnsi="Times New Roman" w:cs="Times New Roman"/>
    </w:rPr>
  </w:style>
  <w:style w:type="character" w:customStyle="1" w:styleId="ft3084">
    <w:name w:val="ft3084"/>
    <w:uiPriority w:val="99"/>
    <w:qFormat/>
    <w:rsid w:val="00986055"/>
    <w:rPr>
      <w:rFonts w:ascii="Times New Roman" w:hAnsi="Times New Roman" w:cs="Times New Roman"/>
    </w:rPr>
  </w:style>
  <w:style w:type="character" w:customStyle="1" w:styleId="ft3127">
    <w:name w:val="ft3127"/>
    <w:uiPriority w:val="99"/>
    <w:qFormat/>
    <w:rsid w:val="00986055"/>
    <w:rPr>
      <w:rFonts w:ascii="Times New Roman" w:hAnsi="Times New Roman" w:cs="Times New Roman"/>
    </w:rPr>
  </w:style>
  <w:style w:type="character" w:customStyle="1" w:styleId="ft3156">
    <w:name w:val="ft3156"/>
    <w:uiPriority w:val="99"/>
    <w:qFormat/>
    <w:rsid w:val="00986055"/>
    <w:rPr>
      <w:rFonts w:ascii="Times New Roman" w:hAnsi="Times New Roman" w:cs="Times New Roman"/>
    </w:rPr>
  </w:style>
  <w:style w:type="character" w:customStyle="1" w:styleId="ft3206">
    <w:name w:val="ft3206"/>
    <w:uiPriority w:val="99"/>
    <w:qFormat/>
    <w:rsid w:val="00986055"/>
    <w:rPr>
      <w:rFonts w:ascii="Times New Roman" w:hAnsi="Times New Roman" w:cs="Times New Roman"/>
    </w:rPr>
  </w:style>
  <w:style w:type="character" w:customStyle="1" w:styleId="ft3264">
    <w:name w:val="ft3264"/>
    <w:uiPriority w:val="99"/>
    <w:qFormat/>
    <w:rsid w:val="00986055"/>
    <w:rPr>
      <w:rFonts w:ascii="Times New Roman" w:hAnsi="Times New Roman" w:cs="Times New Roman"/>
    </w:rPr>
  </w:style>
  <w:style w:type="character" w:customStyle="1" w:styleId="ft3315">
    <w:name w:val="ft3315"/>
    <w:uiPriority w:val="99"/>
    <w:qFormat/>
    <w:rsid w:val="00986055"/>
    <w:rPr>
      <w:rFonts w:ascii="Times New Roman" w:hAnsi="Times New Roman" w:cs="Times New Roman"/>
    </w:rPr>
  </w:style>
  <w:style w:type="character" w:customStyle="1" w:styleId="ft3373">
    <w:name w:val="ft3373"/>
    <w:uiPriority w:val="99"/>
    <w:qFormat/>
    <w:rsid w:val="00986055"/>
    <w:rPr>
      <w:rFonts w:ascii="Times New Roman" w:hAnsi="Times New Roman" w:cs="Times New Roman"/>
    </w:rPr>
  </w:style>
  <w:style w:type="character" w:customStyle="1" w:styleId="ft3432">
    <w:name w:val="ft3432"/>
    <w:uiPriority w:val="99"/>
    <w:qFormat/>
    <w:rsid w:val="00986055"/>
    <w:rPr>
      <w:rFonts w:ascii="Times New Roman" w:hAnsi="Times New Roman" w:cs="Times New Roman"/>
    </w:rPr>
  </w:style>
  <w:style w:type="character" w:customStyle="1" w:styleId="ft3489">
    <w:name w:val="ft3489"/>
    <w:uiPriority w:val="99"/>
    <w:qFormat/>
    <w:rsid w:val="00986055"/>
    <w:rPr>
      <w:rFonts w:ascii="Times New Roman" w:hAnsi="Times New Roman" w:cs="Times New Roman"/>
    </w:rPr>
  </w:style>
  <w:style w:type="character" w:customStyle="1" w:styleId="ft3546">
    <w:name w:val="ft3546"/>
    <w:uiPriority w:val="99"/>
    <w:qFormat/>
    <w:rsid w:val="00986055"/>
    <w:rPr>
      <w:rFonts w:ascii="Times New Roman" w:hAnsi="Times New Roman" w:cs="Times New Roman"/>
    </w:rPr>
  </w:style>
  <w:style w:type="character" w:customStyle="1" w:styleId="ft3608">
    <w:name w:val="ft3608"/>
    <w:uiPriority w:val="99"/>
    <w:qFormat/>
    <w:rsid w:val="00986055"/>
    <w:rPr>
      <w:rFonts w:ascii="Times New Roman" w:hAnsi="Times New Roman" w:cs="Times New Roman"/>
    </w:rPr>
  </w:style>
  <w:style w:type="character" w:customStyle="1" w:styleId="ft3651">
    <w:name w:val="ft3651"/>
    <w:uiPriority w:val="99"/>
    <w:qFormat/>
    <w:rsid w:val="00986055"/>
    <w:rPr>
      <w:rFonts w:ascii="Times New Roman" w:hAnsi="Times New Roman" w:cs="Times New Roman"/>
    </w:rPr>
  </w:style>
  <w:style w:type="character" w:customStyle="1" w:styleId="c5">
    <w:name w:val="c5"/>
    <w:qFormat/>
    <w:rsid w:val="00986055"/>
    <w:rPr>
      <w:rFonts w:ascii="Times New Roman" w:hAnsi="Times New Roman" w:cs="Times New Roman"/>
    </w:rPr>
  </w:style>
  <w:style w:type="character" w:customStyle="1" w:styleId="1143">
    <w:name w:val="Знак Знак114"/>
    <w:uiPriority w:val="99"/>
    <w:locked/>
    <w:rsid w:val="00986055"/>
    <w:rPr>
      <w:rFonts w:ascii="Arial" w:hAnsi="Arial"/>
      <w:b/>
      <w:color w:val="000000"/>
      <w:sz w:val="26"/>
      <w:lang w:val="ru-RU" w:eastAsia="ru-RU"/>
    </w:rPr>
  </w:style>
  <w:style w:type="character" w:customStyle="1" w:styleId="ft9267">
    <w:name w:val="ft9267"/>
    <w:uiPriority w:val="99"/>
    <w:qFormat/>
    <w:rsid w:val="00986055"/>
  </w:style>
  <w:style w:type="character" w:customStyle="1" w:styleId="ft9274">
    <w:name w:val="ft9274"/>
    <w:uiPriority w:val="99"/>
    <w:qFormat/>
    <w:rsid w:val="00986055"/>
  </w:style>
  <w:style w:type="character" w:customStyle="1" w:styleId="ft9282">
    <w:name w:val="ft9282"/>
    <w:uiPriority w:val="99"/>
    <w:qFormat/>
    <w:rsid w:val="00986055"/>
  </w:style>
  <w:style w:type="character" w:customStyle="1" w:styleId="ft9284">
    <w:name w:val="ft9284"/>
    <w:uiPriority w:val="99"/>
    <w:qFormat/>
    <w:rsid w:val="00986055"/>
  </w:style>
  <w:style w:type="character" w:customStyle="1" w:styleId="ft9287">
    <w:name w:val="ft9287"/>
    <w:uiPriority w:val="99"/>
    <w:qFormat/>
    <w:rsid w:val="00986055"/>
  </w:style>
  <w:style w:type="character" w:customStyle="1" w:styleId="ft9293">
    <w:name w:val="ft9293"/>
    <w:uiPriority w:val="99"/>
    <w:qFormat/>
    <w:rsid w:val="00986055"/>
  </w:style>
  <w:style w:type="character" w:customStyle="1" w:styleId="ft9299">
    <w:name w:val="ft9299"/>
    <w:uiPriority w:val="99"/>
    <w:qFormat/>
    <w:rsid w:val="00986055"/>
  </w:style>
  <w:style w:type="character" w:customStyle="1" w:styleId="ft9306">
    <w:name w:val="ft9306"/>
    <w:uiPriority w:val="99"/>
    <w:qFormat/>
    <w:rsid w:val="00986055"/>
  </w:style>
  <w:style w:type="character" w:customStyle="1" w:styleId="ft8849">
    <w:name w:val="ft8849"/>
    <w:uiPriority w:val="99"/>
    <w:qFormat/>
    <w:rsid w:val="00986055"/>
  </w:style>
  <w:style w:type="character" w:customStyle="1" w:styleId="ft9312">
    <w:name w:val="ft9312"/>
    <w:uiPriority w:val="99"/>
    <w:qFormat/>
    <w:rsid w:val="00986055"/>
  </w:style>
  <w:style w:type="character" w:customStyle="1" w:styleId="ft9316">
    <w:name w:val="ft9316"/>
    <w:uiPriority w:val="99"/>
    <w:qFormat/>
    <w:rsid w:val="00986055"/>
  </w:style>
  <w:style w:type="character" w:customStyle="1" w:styleId="ft9324">
    <w:name w:val="ft9324"/>
    <w:uiPriority w:val="99"/>
    <w:qFormat/>
    <w:rsid w:val="00986055"/>
  </w:style>
  <w:style w:type="character" w:customStyle="1" w:styleId="ft9330">
    <w:name w:val="ft9330"/>
    <w:uiPriority w:val="99"/>
    <w:qFormat/>
    <w:rsid w:val="00986055"/>
  </w:style>
  <w:style w:type="character" w:customStyle="1" w:styleId="1810">
    <w:name w:val="Знак Знак1810"/>
    <w:uiPriority w:val="99"/>
    <w:rsid w:val="00986055"/>
    <w:rPr>
      <w:rFonts w:ascii="SimSun" w:eastAsia="SimSun" w:hAnsi="SimSun"/>
      <w:b/>
      <w:caps/>
      <w:sz w:val="24"/>
      <w:lang w:val="ru-RU" w:eastAsia="ru-RU"/>
    </w:rPr>
  </w:style>
  <w:style w:type="character" w:customStyle="1" w:styleId="WW8Num36z0">
    <w:name w:val="WW8Num36z0"/>
    <w:uiPriority w:val="99"/>
    <w:qFormat/>
    <w:rsid w:val="00986055"/>
    <w:rPr>
      <w:rFonts w:ascii="Wingdings" w:hAnsi="Wingdings"/>
    </w:rPr>
  </w:style>
  <w:style w:type="character" w:customStyle="1" w:styleId="WW8Num39z0">
    <w:name w:val="WW8Num39z0"/>
    <w:uiPriority w:val="99"/>
    <w:qFormat/>
    <w:rsid w:val="00986055"/>
    <w:rPr>
      <w:rFonts w:ascii="Wingdings" w:hAnsi="Wingdings"/>
    </w:rPr>
  </w:style>
  <w:style w:type="character" w:customStyle="1" w:styleId="WW8Num42z0">
    <w:name w:val="WW8Num42z0"/>
    <w:uiPriority w:val="99"/>
    <w:qFormat/>
    <w:rsid w:val="00986055"/>
    <w:rPr>
      <w:rFonts w:ascii="Wingdings" w:hAnsi="Wingdings"/>
    </w:rPr>
  </w:style>
  <w:style w:type="character" w:customStyle="1" w:styleId="WW8Num44z0">
    <w:name w:val="WW8Num44z0"/>
    <w:uiPriority w:val="99"/>
    <w:qFormat/>
    <w:rsid w:val="00986055"/>
    <w:rPr>
      <w:rFonts w:ascii="Wingdings" w:hAnsi="Wingdings"/>
    </w:rPr>
  </w:style>
  <w:style w:type="character" w:customStyle="1" w:styleId="WW8Num44z1">
    <w:name w:val="WW8Num44z1"/>
    <w:uiPriority w:val="99"/>
    <w:qFormat/>
    <w:rsid w:val="00986055"/>
    <w:rPr>
      <w:rFonts w:ascii="Courier New" w:hAnsi="Courier New"/>
    </w:rPr>
  </w:style>
  <w:style w:type="character" w:customStyle="1" w:styleId="WW8Num44z3">
    <w:name w:val="WW8Num44z3"/>
    <w:uiPriority w:val="99"/>
    <w:qFormat/>
    <w:rsid w:val="00986055"/>
    <w:rPr>
      <w:rFonts w:ascii="Symbol" w:hAnsi="Symbol"/>
    </w:rPr>
  </w:style>
  <w:style w:type="character" w:customStyle="1" w:styleId="WW8Num47z0">
    <w:name w:val="WW8Num47z0"/>
    <w:uiPriority w:val="99"/>
    <w:qFormat/>
    <w:rsid w:val="00986055"/>
    <w:rPr>
      <w:rFonts w:ascii="Wingdings" w:hAnsi="Wingdings"/>
    </w:rPr>
  </w:style>
  <w:style w:type="character" w:customStyle="1" w:styleId="WW8Num47z1">
    <w:name w:val="WW8Num47z1"/>
    <w:uiPriority w:val="99"/>
    <w:qFormat/>
    <w:rsid w:val="00986055"/>
    <w:rPr>
      <w:rFonts w:ascii="Courier New" w:hAnsi="Courier New"/>
    </w:rPr>
  </w:style>
  <w:style w:type="character" w:customStyle="1" w:styleId="WW8Num47z3">
    <w:name w:val="WW8Num47z3"/>
    <w:uiPriority w:val="99"/>
    <w:qFormat/>
    <w:rsid w:val="00986055"/>
    <w:rPr>
      <w:rFonts w:ascii="Symbol" w:hAnsi="Symbol"/>
    </w:rPr>
  </w:style>
  <w:style w:type="character" w:customStyle="1" w:styleId="WW8Num50z0">
    <w:name w:val="WW8Num50z0"/>
    <w:uiPriority w:val="99"/>
    <w:qFormat/>
    <w:rsid w:val="00986055"/>
    <w:rPr>
      <w:rFonts w:ascii="Wingdings" w:hAnsi="Wingdings"/>
    </w:rPr>
  </w:style>
  <w:style w:type="character" w:customStyle="1" w:styleId="WW8Num51z0">
    <w:name w:val="WW8Num51z0"/>
    <w:uiPriority w:val="99"/>
    <w:qFormat/>
    <w:rsid w:val="00986055"/>
    <w:rPr>
      <w:rFonts w:ascii="Wingdings" w:hAnsi="Wingdings"/>
    </w:rPr>
  </w:style>
  <w:style w:type="character" w:customStyle="1" w:styleId="WW8Num52z0">
    <w:name w:val="WW8Num52z0"/>
    <w:uiPriority w:val="99"/>
    <w:qFormat/>
    <w:rsid w:val="00986055"/>
    <w:rPr>
      <w:rFonts w:ascii="Symbol" w:hAnsi="Symbol"/>
    </w:rPr>
  </w:style>
  <w:style w:type="character" w:customStyle="1" w:styleId="WW8Num53z0">
    <w:name w:val="WW8Num53z0"/>
    <w:uiPriority w:val="99"/>
    <w:qFormat/>
    <w:rsid w:val="00986055"/>
    <w:rPr>
      <w:rFonts w:ascii="Wingdings" w:hAnsi="Wingdings"/>
    </w:rPr>
  </w:style>
  <w:style w:type="character" w:customStyle="1" w:styleId="WW8Num53z1">
    <w:name w:val="WW8Num53z1"/>
    <w:uiPriority w:val="99"/>
    <w:qFormat/>
    <w:rsid w:val="00986055"/>
    <w:rPr>
      <w:rFonts w:ascii="Courier New" w:hAnsi="Courier New"/>
    </w:rPr>
  </w:style>
  <w:style w:type="character" w:customStyle="1" w:styleId="WW8Num53z3">
    <w:name w:val="WW8Num53z3"/>
    <w:uiPriority w:val="99"/>
    <w:qFormat/>
    <w:rsid w:val="00986055"/>
    <w:rPr>
      <w:rFonts w:ascii="Symbol" w:hAnsi="Symbol"/>
    </w:rPr>
  </w:style>
  <w:style w:type="character" w:customStyle="1" w:styleId="WW8Num55z0">
    <w:name w:val="WW8Num55z0"/>
    <w:uiPriority w:val="99"/>
    <w:qFormat/>
    <w:rsid w:val="00986055"/>
    <w:rPr>
      <w:rFonts w:ascii="Symbol" w:hAnsi="Symbol"/>
    </w:rPr>
  </w:style>
  <w:style w:type="character" w:customStyle="1" w:styleId="WW8Num56z0">
    <w:name w:val="WW8Num56z0"/>
    <w:uiPriority w:val="99"/>
    <w:qFormat/>
    <w:rsid w:val="00986055"/>
    <w:rPr>
      <w:rFonts w:ascii="Symbol" w:hAnsi="Symbol"/>
    </w:rPr>
  </w:style>
  <w:style w:type="character" w:customStyle="1" w:styleId="WW8Num59z0">
    <w:name w:val="WW8Num59z0"/>
    <w:uiPriority w:val="99"/>
    <w:qFormat/>
    <w:rsid w:val="00986055"/>
    <w:rPr>
      <w:rFonts w:ascii="Symbol" w:hAnsi="Symbol"/>
    </w:rPr>
  </w:style>
  <w:style w:type="character" w:customStyle="1" w:styleId="WW8Num63z0">
    <w:name w:val="WW8Num63z0"/>
    <w:uiPriority w:val="99"/>
    <w:qFormat/>
    <w:rsid w:val="00986055"/>
    <w:rPr>
      <w:rFonts w:ascii="Symbol" w:hAnsi="Symbol"/>
    </w:rPr>
  </w:style>
  <w:style w:type="character" w:customStyle="1" w:styleId="WW8Num66z0">
    <w:name w:val="WW8Num66z0"/>
    <w:uiPriority w:val="99"/>
    <w:qFormat/>
    <w:rsid w:val="00986055"/>
    <w:rPr>
      <w:rFonts w:ascii="Symbol" w:hAnsi="Symbol"/>
    </w:rPr>
  </w:style>
  <w:style w:type="character" w:customStyle="1" w:styleId="WW8Num69z1">
    <w:name w:val="WW8Num69z1"/>
    <w:uiPriority w:val="99"/>
    <w:qFormat/>
    <w:rsid w:val="00986055"/>
    <w:rPr>
      <w:rFonts w:ascii="Wingdings" w:hAnsi="Wingdings"/>
    </w:rPr>
  </w:style>
  <w:style w:type="character" w:customStyle="1" w:styleId="WW8Num72z0">
    <w:name w:val="WW8Num72z0"/>
    <w:uiPriority w:val="99"/>
    <w:qFormat/>
    <w:rsid w:val="00986055"/>
    <w:rPr>
      <w:rFonts w:ascii="Symbol" w:hAnsi="Symbol"/>
    </w:rPr>
  </w:style>
  <w:style w:type="character" w:customStyle="1" w:styleId="WW8Num72z1">
    <w:name w:val="WW8Num72z1"/>
    <w:uiPriority w:val="99"/>
    <w:qFormat/>
    <w:rsid w:val="00986055"/>
    <w:rPr>
      <w:rFonts w:ascii="Courier New" w:hAnsi="Courier New"/>
    </w:rPr>
  </w:style>
  <w:style w:type="character" w:customStyle="1" w:styleId="WW8Num72z2">
    <w:name w:val="WW8Num72z2"/>
    <w:uiPriority w:val="99"/>
    <w:qFormat/>
    <w:rsid w:val="00986055"/>
    <w:rPr>
      <w:rFonts w:ascii="Wingdings" w:hAnsi="Wingdings"/>
    </w:rPr>
  </w:style>
  <w:style w:type="character" w:customStyle="1" w:styleId="WW8Num74z0">
    <w:name w:val="WW8Num74z0"/>
    <w:uiPriority w:val="99"/>
    <w:qFormat/>
    <w:rsid w:val="00986055"/>
    <w:rPr>
      <w:rFonts w:ascii="Symbol" w:hAnsi="Symbol"/>
    </w:rPr>
  </w:style>
  <w:style w:type="character" w:customStyle="1" w:styleId="WW8Num75z0">
    <w:name w:val="WW8Num75z0"/>
    <w:uiPriority w:val="99"/>
    <w:qFormat/>
    <w:rsid w:val="00986055"/>
    <w:rPr>
      <w:rFonts w:ascii="Wingdings" w:hAnsi="Wingdings"/>
    </w:rPr>
  </w:style>
  <w:style w:type="character" w:customStyle="1" w:styleId="WW8Num75z1">
    <w:name w:val="WW8Num75z1"/>
    <w:uiPriority w:val="99"/>
    <w:qFormat/>
    <w:rsid w:val="00986055"/>
    <w:rPr>
      <w:rFonts w:ascii="Courier New" w:hAnsi="Courier New"/>
    </w:rPr>
  </w:style>
  <w:style w:type="character" w:customStyle="1" w:styleId="WW8Num75z3">
    <w:name w:val="WW8Num75z3"/>
    <w:uiPriority w:val="99"/>
    <w:qFormat/>
    <w:rsid w:val="00986055"/>
    <w:rPr>
      <w:rFonts w:ascii="Symbol" w:hAnsi="Symbol"/>
    </w:rPr>
  </w:style>
  <w:style w:type="character" w:customStyle="1" w:styleId="WW8Num77z0">
    <w:name w:val="WW8Num77z0"/>
    <w:uiPriority w:val="99"/>
    <w:qFormat/>
    <w:rsid w:val="00986055"/>
    <w:rPr>
      <w:rFonts w:ascii="Symbol" w:hAnsi="Symbol"/>
    </w:rPr>
  </w:style>
  <w:style w:type="character" w:customStyle="1" w:styleId="WW8Num78z0">
    <w:name w:val="WW8Num78z0"/>
    <w:uiPriority w:val="99"/>
    <w:qFormat/>
    <w:rsid w:val="00986055"/>
    <w:rPr>
      <w:rFonts w:ascii="Wingdings" w:hAnsi="Wingdings"/>
    </w:rPr>
  </w:style>
  <w:style w:type="character" w:customStyle="1" w:styleId="WW8Num78z1">
    <w:name w:val="WW8Num78z1"/>
    <w:uiPriority w:val="99"/>
    <w:qFormat/>
    <w:rsid w:val="00986055"/>
    <w:rPr>
      <w:rFonts w:ascii="Courier New" w:hAnsi="Courier New"/>
    </w:rPr>
  </w:style>
  <w:style w:type="character" w:customStyle="1" w:styleId="WW8Num78z3">
    <w:name w:val="WW8Num78z3"/>
    <w:uiPriority w:val="99"/>
    <w:qFormat/>
    <w:rsid w:val="00986055"/>
    <w:rPr>
      <w:rFonts w:ascii="Symbol" w:hAnsi="Symbol"/>
    </w:rPr>
  </w:style>
  <w:style w:type="character" w:customStyle="1" w:styleId="WW8Num79z0">
    <w:name w:val="WW8Num79z0"/>
    <w:uiPriority w:val="99"/>
    <w:qFormat/>
    <w:rsid w:val="00986055"/>
    <w:rPr>
      <w:rFonts w:ascii="Symbol" w:hAnsi="Symbol"/>
    </w:rPr>
  </w:style>
  <w:style w:type="character" w:customStyle="1" w:styleId="WW8Num86z0">
    <w:name w:val="WW8Num86z0"/>
    <w:uiPriority w:val="99"/>
    <w:qFormat/>
    <w:rsid w:val="00986055"/>
    <w:rPr>
      <w:rFonts w:ascii="Wingdings" w:hAnsi="Wingdings"/>
    </w:rPr>
  </w:style>
  <w:style w:type="character" w:customStyle="1" w:styleId="WW8Num86z1">
    <w:name w:val="WW8Num86z1"/>
    <w:uiPriority w:val="99"/>
    <w:qFormat/>
    <w:rsid w:val="00986055"/>
    <w:rPr>
      <w:rFonts w:ascii="Courier New" w:hAnsi="Courier New"/>
    </w:rPr>
  </w:style>
  <w:style w:type="character" w:customStyle="1" w:styleId="WW8Num86z3">
    <w:name w:val="WW8Num86z3"/>
    <w:uiPriority w:val="99"/>
    <w:qFormat/>
    <w:rsid w:val="00986055"/>
    <w:rPr>
      <w:rFonts w:ascii="Symbol" w:hAnsi="Symbol"/>
    </w:rPr>
  </w:style>
  <w:style w:type="character" w:customStyle="1" w:styleId="WW8Num87z0">
    <w:name w:val="WW8Num87z0"/>
    <w:uiPriority w:val="99"/>
    <w:qFormat/>
    <w:rsid w:val="00986055"/>
    <w:rPr>
      <w:rFonts w:ascii="Symbol" w:hAnsi="Symbol"/>
    </w:rPr>
  </w:style>
  <w:style w:type="character" w:customStyle="1" w:styleId="WW8Num89z0">
    <w:name w:val="WW8Num89z0"/>
    <w:uiPriority w:val="99"/>
    <w:qFormat/>
    <w:rsid w:val="00986055"/>
    <w:rPr>
      <w:rFonts w:ascii="Symbol" w:hAnsi="Symbol"/>
    </w:rPr>
  </w:style>
  <w:style w:type="character" w:customStyle="1" w:styleId="WW8Num90z0">
    <w:name w:val="WW8Num90z0"/>
    <w:uiPriority w:val="99"/>
    <w:qFormat/>
    <w:rsid w:val="00986055"/>
    <w:rPr>
      <w:rFonts w:ascii="Symbol" w:hAnsi="Symbol"/>
    </w:rPr>
  </w:style>
  <w:style w:type="character" w:customStyle="1" w:styleId="WW8Num92z0">
    <w:name w:val="WW8Num92z0"/>
    <w:uiPriority w:val="99"/>
    <w:qFormat/>
    <w:rsid w:val="00986055"/>
    <w:rPr>
      <w:rFonts w:ascii="Symbol" w:hAnsi="Symbol"/>
    </w:rPr>
  </w:style>
  <w:style w:type="character" w:customStyle="1" w:styleId="WW8Num93z0">
    <w:name w:val="WW8Num93z0"/>
    <w:uiPriority w:val="99"/>
    <w:qFormat/>
    <w:rsid w:val="00986055"/>
    <w:rPr>
      <w:rFonts w:ascii="Wingdings" w:hAnsi="Wingdings"/>
    </w:rPr>
  </w:style>
  <w:style w:type="character" w:customStyle="1" w:styleId="WW8Num93z1">
    <w:name w:val="WW8Num93z1"/>
    <w:uiPriority w:val="99"/>
    <w:qFormat/>
    <w:rsid w:val="00986055"/>
    <w:rPr>
      <w:rFonts w:ascii="Courier New" w:hAnsi="Courier New"/>
    </w:rPr>
  </w:style>
  <w:style w:type="character" w:customStyle="1" w:styleId="WW8Num93z3">
    <w:name w:val="WW8Num93z3"/>
    <w:uiPriority w:val="99"/>
    <w:qFormat/>
    <w:rsid w:val="00986055"/>
    <w:rPr>
      <w:rFonts w:ascii="Symbol" w:hAnsi="Symbol"/>
    </w:rPr>
  </w:style>
  <w:style w:type="character" w:customStyle="1" w:styleId="WW8Num94z0">
    <w:name w:val="WW8Num94z0"/>
    <w:uiPriority w:val="99"/>
    <w:qFormat/>
    <w:rsid w:val="00986055"/>
    <w:rPr>
      <w:rFonts w:ascii="Symbol" w:hAnsi="Symbol"/>
    </w:rPr>
  </w:style>
  <w:style w:type="character" w:customStyle="1" w:styleId="WW8Num97z0">
    <w:name w:val="WW8Num97z0"/>
    <w:uiPriority w:val="99"/>
    <w:qFormat/>
    <w:rsid w:val="00986055"/>
    <w:rPr>
      <w:rFonts w:ascii="Symbol" w:hAnsi="Symbol"/>
    </w:rPr>
  </w:style>
  <w:style w:type="character" w:customStyle="1" w:styleId="WW8Num99z0">
    <w:name w:val="WW8Num99z0"/>
    <w:uiPriority w:val="99"/>
    <w:qFormat/>
    <w:rsid w:val="00986055"/>
    <w:rPr>
      <w:rFonts w:ascii="Symbol" w:hAnsi="Symbol"/>
    </w:rPr>
  </w:style>
  <w:style w:type="character" w:customStyle="1" w:styleId="WW8Num101z0">
    <w:name w:val="WW8Num101z0"/>
    <w:uiPriority w:val="99"/>
    <w:qFormat/>
    <w:rsid w:val="00986055"/>
    <w:rPr>
      <w:rFonts w:ascii="Symbol" w:hAnsi="Symbol"/>
    </w:rPr>
  </w:style>
  <w:style w:type="character" w:customStyle="1" w:styleId="WW8Num104z0">
    <w:name w:val="WW8Num104z0"/>
    <w:uiPriority w:val="99"/>
    <w:qFormat/>
    <w:rsid w:val="00986055"/>
    <w:rPr>
      <w:rFonts w:ascii="Symbol" w:hAnsi="Symbol"/>
    </w:rPr>
  </w:style>
  <w:style w:type="character" w:customStyle="1" w:styleId="WW8Num107z0">
    <w:name w:val="WW8Num107z0"/>
    <w:uiPriority w:val="99"/>
    <w:qFormat/>
    <w:rsid w:val="00986055"/>
    <w:rPr>
      <w:rFonts w:ascii="Symbol" w:hAnsi="Symbol"/>
    </w:rPr>
  </w:style>
  <w:style w:type="character" w:customStyle="1" w:styleId="WW8Num109z0">
    <w:name w:val="WW8Num109z0"/>
    <w:uiPriority w:val="99"/>
    <w:qFormat/>
    <w:rsid w:val="00986055"/>
    <w:rPr>
      <w:rFonts w:ascii="Symbol" w:hAnsi="Symbol"/>
    </w:rPr>
  </w:style>
  <w:style w:type="character" w:customStyle="1" w:styleId="WW8Num112z1">
    <w:name w:val="WW8Num112z1"/>
    <w:uiPriority w:val="99"/>
    <w:qFormat/>
    <w:rsid w:val="00986055"/>
    <w:rPr>
      <w:color w:val="000000"/>
    </w:rPr>
  </w:style>
  <w:style w:type="character" w:customStyle="1" w:styleId="WW8Num114z0">
    <w:name w:val="WW8Num114z0"/>
    <w:uiPriority w:val="99"/>
    <w:qFormat/>
    <w:rsid w:val="00986055"/>
    <w:rPr>
      <w:rFonts w:ascii="Symbol" w:hAnsi="Symbol"/>
    </w:rPr>
  </w:style>
  <w:style w:type="character" w:customStyle="1" w:styleId="WW8Num117z0">
    <w:name w:val="WW8Num117z0"/>
    <w:uiPriority w:val="99"/>
    <w:qFormat/>
    <w:rsid w:val="00986055"/>
    <w:rPr>
      <w:rFonts w:ascii="Symbol" w:hAnsi="Symbol"/>
    </w:rPr>
  </w:style>
  <w:style w:type="character" w:customStyle="1" w:styleId="WW8Num118z0">
    <w:name w:val="WW8Num118z0"/>
    <w:uiPriority w:val="99"/>
    <w:qFormat/>
    <w:rsid w:val="00986055"/>
    <w:rPr>
      <w:rFonts w:ascii="Wingdings" w:hAnsi="Wingdings"/>
    </w:rPr>
  </w:style>
  <w:style w:type="character" w:customStyle="1" w:styleId="WW8Num118z1">
    <w:name w:val="WW8Num118z1"/>
    <w:uiPriority w:val="99"/>
    <w:qFormat/>
    <w:rsid w:val="00986055"/>
    <w:rPr>
      <w:rFonts w:ascii="Courier New" w:hAnsi="Courier New"/>
    </w:rPr>
  </w:style>
  <w:style w:type="character" w:customStyle="1" w:styleId="WW8Num118z3">
    <w:name w:val="WW8Num118z3"/>
    <w:uiPriority w:val="99"/>
    <w:qFormat/>
    <w:rsid w:val="00986055"/>
    <w:rPr>
      <w:rFonts w:ascii="Symbol" w:hAnsi="Symbol"/>
    </w:rPr>
  </w:style>
  <w:style w:type="character" w:customStyle="1" w:styleId="WW8Num120z0">
    <w:name w:val="WW8Num120z0"/>
    <w:uiPriority w:val="99"/>
    <w:qFormat/>
    <w:rsid w:val="00986055"/>
    <w:rPr>
      <w:rFonts w:ascii="Symbol" w:hAnsi="Symbol"/>
    </w:rPr>
  </w:style>
  <w:style w:type="character" w:customStyle="1" w:styleId="WW8Num121z0">
    <w:name w:val="WW8Num121z0"/>
    <w:uiPriority w:val="99"/>
    <w:qFormat/>
    <w:rsid w:val="00986055"/>
    <w:rPr>
      <w:rFonts w:ascii="Symbol" w:hAnsi="Symbol"/>
    </w:rPr>
  </w:style>
  <w:style w:type="character" w:customStyle="1" w:styleId="WW8Num124z0">
    <w:name w:val="WW8Num124z0"/>
    <w:uiPriority w:val="99"/>
    <w:qFormat/>
    <w:rsid w:val="00986055"/>
    <w:rPr>
      <w:rFonts w:ascii="Symbol" w:hAnsi="Symbol"/>
    </w:rPr>
  </w:style>
  <w:style w:type="character" w:customStyle="1" w:styleId="WW8Num125z0">
    <w:name w:val="WW8Num125z0"/>
    <w:uiPriority w:val="99"/>
    <w:qFormat/>
    <w:rsid w:val="00986055"/>
    <w:rPr>
      <w:rFonts w:ascii="Wingdings" w:hAnsi="Wingdings"/>
    </w:rPr>
  </w:style>
  <w:style w:type="character" w:customStyle="1" w:styleId="WW8Num125z1">
    <w:name w:val="WW8Num125z1"/>
    <w:uiPriority w:val="99"/>
    <w:qFormat/>
    <w:rsid w:val="00986055"/>
    <w:rPr>
      <w:rFonts w:ascii="Courier New" w:hAnsi="Courier New"/>
    </w:rPr>
  </w:style>
  <w:style w:type="character" w:customStyle="1" w:styleId="WW8Num125z3">
    <w:name w:val="WW8Num125z3"/>
    <w:uiPriority w:val="99"/>
    <w:qFormat/>
    <w:rsid w:val="00986055"/>
    <w:rPr>
      <w:rFonts w:ascii="Symbol" w:hAnsi="Symbol"/>
    </w:rPr>
  </w:style>
  <w:style w:type="character" w:customStyle="1" w:styleId="WW8Num126z0">
    <w:name w:val="WW8Num126z0"/>
    <w:uiPriority w:val="99"/>
    <w:qFormat/>
    <w:rsid w:val="00986055"/>
    <w:rPr>
      <w:rFonts w:ascii="Symbol" w:hAnsi="Symbol"/>
    </w:rPr>
  </w:style>
  <w:style w:type="character" w:customStyle="1" w:styleId="WW8Num127z0">
    <w:name w:val="WW8Num127z0"/>
    <w:uiPriority w:val="99"/>
    <w:qFormat/>
    <w:rsid w:val="00986055"/>
    <w:rPr>
      <w:rFonts w:ascii="Symbol" w:hAnsi="Symbol"/>
    </w:rPr>
  </w:style>
  <w:style w:type="character" w:customStyle="1" w:styleId="WW8Num130z0">
    <w:name w:val="WW8Num130z0"/>
    <w:uiPriority w:val="99"/>
    <w:qFormat/>
    <w:rsid w:val="00986055"/>
    <w:rPr>
      <w:rFonts w:ascii="Symbol" w:hAnsi="Symbol"/>
    </w:rPr>
  </w:style>
  <w:style w:type="character" w:customStyle="1" w:styleId="WW8Num131z0">
    <w:name w:val="WW8Num131z0"/>
    <w:uiPriority w:val="99"/>
    <w:qFormat/>
    <w:rsid w:val="00986055"/>
    <w:rPr>
      <w:rFonts w:ascii="Symbol" w:hAnsi="Symbol"/>
    </w:rPr>
  </w:style>
  <w:style w:type="character" w:customStyle="1" w:styleId="WW8Num132z0">
    <w:name w:val="WW8Num132z0"/>
    <w:uiPriority w:val="99"/>
    <w:qFormat/>
    <w:rsid w:val="00986055"/>
    <w:rPr>
      <w:rFonts w:ascii="Symbol" w:hAnsi="Symbol"/>
    </w:rPr>
  </w:style>
  <w:style w:type="character" w:customStyle="1" w:styleId="WW8Num134z0">
    <w:name w:val="WW8Num134z0"/>
    <w:uiPriority w:val="99"/>
    <w:qFormat/>
    <w:rsid w:val="00986055"/>
    <w:rPr>
      <w:rFonts w:ascii="Wingdings" w:hAnsi="Wingdings"/>
    </w:rPr>
  </w:style>
  <w:style w:type="character" w:customStyle="1" w:styleId="WW8Num136z0">
    <w:name w:val="WW8Num136z0"/>
    <w:uiPriority w:val="99"/>
    <w:qFormat/>
    <w:rsid w:val="00986055"/>
    <w:rPr>
      <w:rFonts w:ascii="Symbol" w:hAnsi="Symbol"/>
    </w:rPr>
  </w:style>
  <w:style w:type="character" w:customStyle="1" w:styleId="WW8Num139z0">
    <w:name w:val="WW8Num139z0"/>
    <w:uiPriority w:val="99"/>
    <w:qFormat/>
    <w:rsid w:val="00986055"/>
    <w:rPr>
      <w:rFonts w:ascii="Symbol" w:hAnsi="Symbol"/>
    </w:rPr>
  </w:style>
  <w:style w:type="character" w:customStyle="1" w:styleId="WW8Num143z0">
    <w:name w:val="WW8Num143z0"/>
    <w:uiPriority w:val="99"/>
    <w:qFormat/>
    <w:rsid w:val="00986055"/>
    <w:rPr>
      <w:rFonts w:ascii="Symbol" w:hAnsi="Symbol"/>
    </w:rPr>
  </w:style>
  <w:style w:type="character" w:customStyle="1" w:styleId="WW8Num144z0">
    <w:name w:val="WW8Num144z0"/>
    <w:uiPriority w:val="99"/>
    <w:qFormat/>
    <w:rsid w:val="00986055"/>
    <w:rPr>
      <w:rFonts w:ascii="Symbol" w:hAnsi="Symbol"/>
    </w:rPr>
  </w:style>
  <w:style w:type="character" w:customStyle="1" w:styleId="WW8Num145z0">
    <w:name w:val="WW8Num145z0"/>
    <w:uiPriority w:val="99"/>
    <w:qFormat/>
    <w:rsid w:val="00986055"/>
    <w:rPr>
      <w:rFonts w:ascii="Symbol" w:hAnsi="Symbol"/>
    </w:rPr>
  </w:style>
  <w:style w:type="character" w:customStyle="1" w:styleId="WW8Num146z0">
    <w:name w:val="WW8Num146z0"/>
    <w:uiPriority w:val="99"/>
    <w:qFormat/>
    <w:rsid w:val="00986055"/>
    <w:rPr>
      <w:rFonts w:ascii="Symbol" w:hAnsi="Symbol"/>
    </w:rPr>
  </w:style>
  <w:style w:type="character" w:customStyle="1" w:styleId="WW8Num147z0">
    <w:name w:val="WW8Num147z0"/>
    <w:uiPriority w:val="99"/>
    <w:qFormat/>
    <w:rsid w:val="00986055"/>
    <w:rPr>
      <w:rFonts w:ascii="Wingdings" w:hAnsi="Wingdings"/>
    </w:rPr>
  </w:style>
  <w:style w:type="character" w:customStyle="1" w:styleId="WW8Num147z1">
    <w:name w:val="WW8Num147z1"/>
    <w:uiPriority w:val="99"/>
    <w:qFormat/>
    <w:rsid w:val="00986055"/>
    <w:rPr>
      <w:rFonts w:ascii="Courier New" w:hAnsi="Courier New"/>
    </w:rPr>
  </w:style>
  <w:style w:type="character" w:customStyle="1" w:styleId="WW8Num147z3">
    <w:name w:val="WW8Num147z3"/>
    <w:uiPriority w:val="99"/>
    <w:qFormat/>
    <w:rsid w:val="00986055"/>
    <w:rPr>
      <w:rFonts w:ascii="Symbol" w:hAnsi="Symbol"/>
    </w:rPr>
  </w:style>
  <w:style w:type="character" w:customStyle="1" w:styleId="WW8Num150z0">
    <w:name w:val="WW8Num150z0"/>
    <w:uiPriority w:val="99"/>
    <w:qFormat/>
    <w:rsid w:val="00986055"/>
    <w:rPr>
      <w:rFonts w:ascii="Symbol" w:hAnsi="Symbol"/>
    </w:rPr>
  </w:style>
  <w:style w:type="character" w:customStyle="1" w:styleId="WW8Num157z0">
    <w:name w:val="WW8Num157z0"/>
    <w:uiPriority w:val="99"/>
    <w:qFormat/>
    <w:rsid w:val="00986055"/>
    <w:rPr>
      <w:rFonts w:ascii="Symbol" w:hAnsi="Symbol"/>
    </w:rPr>
  </w:style>
  <w:style w:type="character" w:customStyle="1" w:styleId="WW8Num159z0">
    <w:name w:val="WW8Num159z0"/>
    <w:uiPriority w:val="99"/>
    <w:qFormat/>
    <w:rsid w:val="00986055"/>
    <w:rPr>
      <w:rFonts w:ascii="Symbol" w:hAnsi="Symbol"/>
    </w:rPr>
  </w:style>
  <w:style w:type="character" w:customStyle="1" w:styleId="WW8Num160z0">
    <w:name w:val="WW8Num160z0"/>
    <w:uiPriority w:val="99"/>
    <w:qFormat/>
    <w:rsid w:val="00986055"/>
    <w:rPr>
      <w:rFonts w:ascii="Symbol" w:hAnsi="Symbol"/>
    </w:rPr>
  </w:style>
  <w:style w:type="character" w:customStyle="1" w:styleId="WW8Num162z0">
    <w:name w:val="WW8Num162z0"/>
    <w:uiPriority w:val="99"/>
    <w:qFormat/>
    <w:rsid w:val="00986055"/>
    <w:rPr>
      <w:rFonts w:ascii="Symbol" w:hAnsi="Symbol"/>
    </w:rPr>
  </w:style>
  <w:style w:type="character" w:customStyle="1" w:styleId="WW8Num163z0">
    <w:name w:val="WW8Num163z0"/>
    <w:uiPriority w:val="99"/>
    <w:qFormat/>
    <w:rsid w:val="00986055"/>
    <w:rPr>
      <w:rFonts w:ascii="Symbol" w:hAnsi="Symbol"/>
    </w:rPr>
  </w:style>
  <w:style w:type="character" w:customStyle="1" w:styleId="WW8Num164z0">
    <w:name w:val="WW8Num164z0"/>
    <w:uiPriority w:val="99"/>
    <w:qFormat/>
    <w:rsid w:val="00986055"/>
    <w:rPr>
      <w:rFonts w:ascii="Wingdings" w:hAnsi="Wingdings"/>
    </w:rPr>
  </w:style>
  <w:style w:type="character" w:customStyle="1" w:styleId="WW8Num164z1">
    <w:name w:val="WW8Num164z1"/>
    <w:uiPriority w:val="99"/>
    <w:qFormat/>
    <w:rsid w:val="00986055"/>
    <w:rPr>
      <w:rFonts w:ascii="Courier New" w:hAnsi="Courier New"/>
    </w:rPr>
  </w:style>
  <w:style w:type="character" w:customStyle="1" w:styleId="WW8Num164z3">
    <w:name w:val="WW8Num164z3"/>
    <w:uiPriority w:val="99"/>
    <w:qFormat/>
    <w:rsid w:val="00986055"/>
    <w:rPr>
      <w:rFonts w:ascii="Symbol" w:hAnsi="Symbol"/>
    </w:rPr>
  </w:style>
  <w:style w:type="character" w:customStyle="1" w:styleId="WW8Num168z0">
    <w:name w:val="WW8Num168z0"/>
    <w:uiPriority w:val="99"/>
    <w:qFormat/>
    <w:rsid w:val="00986055"/>
    <w:rPr>
      <w:rFonts w:ascii="Symbol" w:hAnsi="Symbol"/>
    </w:rPr>
  </w:style>
  <w:style w:type="character" w:customStyle="1" w:styleId="WW8Num169z0">
    <w:name w:val="WW8Num169z0"/>
    <w:uiPriority w:val="99"/>
    <w:qFormat/>
    <w:rsid w:val="00986055"/>
    <w:rPr>
      <w:rFonts w:ascii="Symbol" w:hAnsi="Symbol"/>
    </w:rPr>
  </w:style>
  <w:style w:type="character" w:customStyle="1" w:styleId="WW8Num170z0">
    <w:name w:val="WW8Num170z0"/>
    <w:uiPriority w:val="99"/>
    <w:qFormat/>
    <w:rsid w:val="00986055"/>
    <w:rPr>
      <w:rFonts w:ascii="Symbol" w:hAnsi="Symbol"/>
    </w:rPr>
  </w:style>
  <w:style w:type="character" w:customStyle="1" w:styleId="WW8Num174z0">
    <w:name w:val="WW8Num174z0"/>
    <w:uiPriority w:val="99"/>
    <w:qFormat/>
    <w:rsid w:val="00986055"/>
    <w:rPr>
      <w:rFonts w:ascii="Symbol" w:hAnsi="Symbol"/>
    </w:rPr>
  </w:style>
  <w:style w:type="character" w:customStyle="1" w:styleId="WW8Num177z0">
    <w:name w:val="WW8Num177z0"/>
    <w:uiPriority w:val="99"/>
    <w:qFormat/>
    <w:rsid w:val="00986055"/>
    <w:rPr>
      <w:rFonts w:ascii="Symbol" w:hAnsi="Symbol"/>
    </w:rPr>
  </w:style>
  <w:style w:type="character" w:customStyle="1" w:styleId="WW8Num178z0">
    <w:name w:val="WW8Num178z0"/>
    <w:uiPriority w:val="99"/>
    <w:qFormat/>
    <w:rsid w:val="00986055"/>
    <w:rPr>
      <w:rFonts w:ascii="Symbol" w:hAnsi="Symbol"/>
    </w:rPr>
  </w:style>
  <w:style w:type="character" w:customStyle="1" w:styleId="WW8Num182z0">
    <w:name w:val="WW8Num182z0"/>
    <w:uiPriority w:val="99"/>
    <w:qFormat/>
    <w:rsid w:val="00986055"/>
    <w:rPr>
      <w:rFonts w:ascii="Symbol" w:hAnsi="Symbol"/>
    </w:rPr>
  </w:style>
  <w:style w:type="character" w:customStyle="1" w:styleId="WW8Num37z0">
    <w:name w:val="WW8Num37z0"/>
    <w:uiPriority w:val="99"/>
    <w:qFormat/>
    <w:rsid w:val="00986055"/>
    <w:rPr>
      <w:rFonts w:ascii="Wingdings" w:hAnsi="Wingdings"/>
    </w:rPr>
  </w:style>
  <w:style w:type="character" w:customStyle="1" w:styleId="WW8Num38z0">
    <w:name w:val="WW8Num38z0"/>
    <w:uiPriority w:val="99"/>
    <w:qFormat/>
    <w:rsid w:val="00986055"/>
    <w:rPr>
      <w:rFonts w:ascii="Wingdings" w:hAnsi="Wingdings"/>
    </w:rPr>
  </w:style>
  <w:style w:type="character" w:customStyle="1" w:styleId="WW8Num40z0">
    <w:name w:val="WW8Num40z0"/>
    <w:uiPriority w:val="99"/>
    <w:qFormat/>
    <w:rsid w:val="00986055"/>
    <w:rPr>
      <w:rFonts w:ascii="Wingdings" w:hAnsi="Wingdings"/>
    </w:rPr>
  </w:style>
  <w:style w:type="character" w:customStyle="1" w:styleId="WW8Num41z0">
    <w:name w:val="WW8Num41z0"/>
    <w:uiPriority w:val="99"/>
    <w:qFormat/>
    <w:rsid w:val="00986055"/>
    <w:rPr>
      <w:rFonts w:ascii="Wingdings" w:hAnsi="Wingdings"/>
    </w:rPr>
  </w:style>
  <w:style w:type="character" w:customStyle="1" w:styleId="WW8Num43z0">
    <w:name w:val="WW8Num43z0"/>
    <w:uiPriority w:val="99"/>
    <w:qFormat/>
    <w:rsid w:val="00986055"/>
    <w:rPr>
      <w:rFonts w:ascii="Wingdings" w:hAnsi="Wingdings"/>
    </w:rPr>
  </w:style>
  <w:style w:type="character" w:customStyle="1" w:styleId="WW8Num20z1">
    <w:name w:val="WW8Num20z1"/>
    <w:uiPriority w:val="99"/>
    <w:qFormat/>
    <w:rsid w:val="00986055"/>
    <w:rPr>
      <w:rFonts w:ascii="Courier New" w:hAnsi="Courier New"/>
    </w:rPr>
  </w:style>
  <w:style w:type="character" w:customStyle="1" w:styleId="WW8Num20z3">
    <w:name w:val="WW8Num20z3"/>
    <w:uiPriority w:val="99"/>
    <w:qFormat/>
    <w:rsid w:val="00986055"/>
    <w:rPr>
      <w:rFonts w:ascii="Symbol" w:hAnsi="Symbol"/>
    </w:rPr>
  </w:style>
  <w:style w:type="character" w:customStyle="1" w:styleId="WW8Num26z3">
    <w:name w:val="WW8Num26z3"/>
    <w:uiPriority w:val="99"/>
    <w:qFormat/>
    <w:rsid w:val="00986055"/>
    <w:rPr>
      <w:rFonts w:ascii="Symbol" w:hAnsi="Symbol"/>
    </w:rPr>
  </w:style>
  <w:style w:type="character" w:customStyle="1" w:styleId="WW8Num33z0">
    <w:name w:val="WW8Num33z0"/>
    <w:uiPriority w:val="99"/>
    <w:qFormat/>
    <w:rsid w:val="00986055"/>
    <w:rPr>
      <w:rFonts w:ascii="Wingdings" w:hAnsi="Wingdings"/>
    </w:rPr>
  </w:style>
  <w:style w:type="character" w:customStyle="1" w:styleId="WW8Num33z3">
    <w:name w:val="WW8Num33z3"/>
    <w:uiPriority w:val="99"/>
    <w:qFormat/>
    <w:rsid w:val="00986055"/>
    <w:rPr>
      <w:rFonts w:ascii="Symbol" w:hAnsi="Symbol"/>
    </w:rPr>
  </w:style>
  <w:style w:type="character" w:customStyle="1" w:styleId="WW8Num33z4">
    <w:name w:val="WW8Num33z4"/>
    <w:uiPriority w:val="99"/>
    <w:qFormat/>
    <w:rsid w:val="00986055"/>
    <w:rPr>
      <w:rFonts w:ascii="Courier New" w:hAnsi="Courier New"/>
    </w:rPr>
  </w:style>
  <w:style w:type="character" w:customStyle="1" w:styleId="WW8Num34z0">
    <w:name w:val="WW8Num34z0"/>
    <w:uiPriority w:val="99"/>
    <w:qFormat/>
    <w:rsid w:val="00986055"/>
    <w:rPr>
      <w:rFonts w:ascii="Wingdings" w:hAnsi="Wingdings"/>
    </w:rPr>
  </w:style>
  <w:style w:type="character" w:customStyle="1" w:styleId="WW8Num34z1">
    <w:name w:val="WW8Num34z1"/>
    <w:uiPriority w:val="99"/>
    <w:qFormat/>
    <w:rsid w:val="00986055"/>
    <w:rPr>
      <w:rFonts w:ascii="Courier New" w:hAnsi="Courier New"/>
    </w:rPr>
  </w:style>
  <w:style w:type="character" w:customStyle="1" w:styleId="WW8Num34z3">
    <w:name w:val="WW8Num34z3"/>
    <w:uiPriority w:val="99"/>
    <w:qFormat/>
    <w:rsid w:val="00986055"/>
    <w:rPr>
      <w:rFonts w:ascii="Symbol" w:hAnsi="Symbol"/>
    </w:rPr>
  </w:style>
  <w:style w:type="character" w:customStyle="1" w:styleId="WW8Num35z0">
    <w:name w:val="WW8Num35z0"/>
    <w:uiPriority w:val="99"/>
    <w:qFormat/>
    <w:rsid w:val="00986055"/>
    <w:rPr>
      <w:rFonts w:ascii="Wingdings" w:hAnsi="Wingdings"/>
    </w:rPr>
  </w:style>
  <w:style w:type="character" w:customStyle="1" w:styleId="WW8Num35z1">
    <w:name w:val="WW8Num35z1"/>
    <w:uiPriority w:val="99"/>
    <w:qFormat/>
    <w:rsid w:val="00986055"/>
    <w:rPr>
      <w:rFonts w:ascii="Courier New" w:hAnsi="Courier New"/>
    </w:rPr>
  </w:style>
  <w:style w:type="character" w:customStyle="1" w:styleId="WW8Num35z3">
    <w:name w:val="WW8Num35z3"/>
    <w:uiPriority w:val="99"/>
    <w:qFormat/>
    <w:rsid w:val="00986055"/>
    <w:rPr>
      <w:rFonts w:ascii="Symbol" w:hAnsi="Symbol"/>
    </w:rPr>
  </w:style>
  <w:style w:type="character" w:customStyle="1" w:styleId="WW8Num36z1">
    <w:name w:val="WW8Num36z1"/>
    <w:uiPriority w:val="99"/>
    <w:qFormat/>
    <w:rsid w:val="00986055"/>
    <w:rPr>
      <w:rFonts w:ascii="Courier New" w:hAnsi="Courier New"/>
    </w:rPr>
  </w:style>
  <w:style w:type="character" w:customStyle="1" w:styleId="WW8Num36z3">
    <w:name w:val="WW8Num36z3"/>
    <w:uiPriority w:val="99"/>
    <w:qFormat/>
    <w:rsid w:val="00986055"/>
    <w:rPr>
      <w:rFonts w:ascii="Symbol" w:hAnsi="Symbol"/>
    </w:rPr>
  </w:style>
  <w:style w:type="character" w:customStyle="1" w:styleId="WW8Num37z1">
    <w:name w:val="WW8Num37z1"/>
    <w:uiPriority w:val="99"/>
    <w:qFormat/>
    <w:rsid w:val="00986055"/>
    <w:rPr>
      <w:rFonts w:ascii="Courier New" w:hAnsi="Courier New"/>
    </w:rPr>
  </w:style>
  <w:style w:type="character" w:customStyle="1" w:styleId="WW8Num37z3">
    <w:name w:val="WW8Num37z3"/>
    <w:uiPriority w:val="99"/>
    <w:qFormat/>
    <w:rsid w:val="00986055"/>
    <w:rPr>
      <w:rFonts w:ascii="Symbol" w:hAnsi="Symbol"/>
    </w:rPr>
  </w:style>
  <w:style w:type="character" w:customStyle="1" w:styleId="WW8Num39z1">
    <w:name w:val="WW8Num39z1"/>
    <w:uiPriority w:val="99"/>
    <w:qFormat/>
    <w:rsid w:val="00986055"/>
    <w:rPr>
      <w:rFonts w:ascii="Times New Roman" w:hAnsi="Times New Roman"/>
    </w:rPr>
  </w:style>
  <w:style w:type="character" w:customStyle="1" w:styleId="WW8Num39z3">
    <w:name w:val="WW8Num39z3"/>
    <w:uiPriority w:val="99"/>
    <w:qFormat/>
    <w:rsid w:val="00986055"/>
    <w:rPr>
      <w:rFonts w:ascii="Symbol" w:hAnsi="Symbol"/>
    </w:rPr>
  </w:style>
  <w:style w:type="character" w:customStyle="1" w:styleId="WW8Num39z4">
    <w:name w:val="WW8Num39z4"/>
    <w:uiPriority w:val="99"/>
    <w:qFormat/>
    <w:rsid w:val="00986055"/>
    <w:rPr>
      <w:rFonts w:ascii="Courier New" w:hAnsi="Courier New"/>
    </w:rPr>
  </w:style>
  <w:style w:type="character" w:customStyle="1" w:styleId="WW8Num42z1">
    <w:name w:val="WW8Num42z1"/>
    <w:uiPriority w:val="99"/>
    <w:qFormat/>
    <w:rsid w:val="00986055"/>
    <w:rPr>
      <w:rFonts w:ascii="Courier New" w:hAnsi="Courier New"/>
    </w:rPr>
  </w:style>
  <w:style w:type="character" w:customStyle="1" w:styleId="WW8Num42z3">
    <w:name w:val="WW8Num42z3"/>
    <w:uiPriority w:val="99"/>
    <w:qFormat/>
    <w:rsid w:val="00986055"/>
    <w:rPr>
      <w:rFonts w:ascii="Symbol" w:hAnsi="Symbol"/>
    </w:rPr>
  </w:style>
  <w:style w:type="character" w:customStyle="1" w:styleId="WW8Num45z0">
    <w:name w:val="WW8Num45z0"/>
    <w:uiPriority w:val="99"/>
    <w:qFormat/>
    <w:rsid w:val="00986055"/>
    <w:rPr>
      <w:rFonts w:ascii="Wingdings" w:hAnsi="Wingdings"/>
    </w:rPr>
  </w:style>
  <w:style w:type="character" w:customStyle="1" w:styleId="WW8Num45z1">
    <w:name w:val="WW8Num45z1"/>
    <w:uiPriority w:val="99"/>
    <w:qFormat/>
    <w:rsid w:val="00986055"/>
    <w:rPr>
      <w:rFonts w:ascii="Courier New" w:hAnsi="Courier New"/>
    </w:rPr>
  </w:style>
  <w:style w:type="character" w:customStyle="1" w:styleId="WW8Num45z3">
    <w:name w:val="WW8Num45z3"/>
    <w:uiPriority w:val="99"/>
    <w:qFormat/>
    <w:rsid w:val="00986055"/>
    <w:rPr>
      <w:rFonts w:ascii="Symbol" w:hAnsi="Symbol"/>
    </w:rPr>
  </w:style>
  <w:style w:type="character" w:customStyle="1" w:styleId="WW8Num46z0">
    <w:name w:val="WW8Num46z0"/>
    <w:uiPriority w:val="99"/>
    <w:qFormat/>
    <w:rsid w:val="00986055"/>
    <w:rPr>
      <w:rFonts w:ascii="Wingdings" w:hAnsi="Wingdings"/>
    </w:rPr>
  </w:style>
  <w:style w:type="character" w:customStyle="1" w:styleId="WW8Num46z1">
    <w:name w:val="WW8Num46z1"/>
    <w:uiPriority w:val="99"/>
    <w:qFormat/>
    <w:rsid w:val="00986055"/>
    <w:rPr>
      <w:rFonts w:ascii="Courier New" w:hAnsi="Courier New"/>
    </w:rPr>
  </w:style>
  <w:style w:type="character" w:customStyle="1" w:styleId="WW8Num46z3">
    <w:name w:val="WW8Num46z3"/>
    <w:uiPriority w:val="99"/>
    <w:qFormat/>
    <w:rsid w:val="00986055"/>
    <w:rPr>
      <w:rFonts w:ascii="Symbol" w:hAnsi="Symbol"/>
    </w:rPr>
  </w:style>
  <w:style w:type="character" w:customStyle="1" w:styleId="WW8Num48z0">
    <w:name w:val="WW8Num48z0"/>
    <w:uiPriority w:val="99"/>
    <w:qFormat/>
    <w:rsid w:val="00986055"/>
    <w:rPr>
      <w:rFonts w:ascii="Wingdings" w:hAnsi="Wingdings"/>
    </w:rPr>
  </w:style>
  <w:style w:type="character" w:customStyle="1" w:styleId="WW8Num48z1">
    <w:name w:val="WW8Num48z1"/>
    <w:uiPriority w:val="99"/>
    <w:qFormat/>
    <w:rsid w:val="00986055"/>
    <w:rPr>
      <w:rFonts w:ascii="Courier New" w:hAnsi="Courier New"/>
    </w:rPr>
  </w:style>
  <w:style w:type="character" w:customStyle="1" w:styleId="WW8Num48z3">
    <w:name w:val="WW8Num48z3"/>
    <w:uiPriority w:val="99"/>
    <w:qFormat/>
    <w:rsid w:val="00986055"/>
    <w:rPr>
      <w:rFonts w:ascii="Symbol" w:hAnsi="Symbol"/>
    </w:rPr>
  </w:style>
  <w:style w:type="character" w:customStyle="1" w:styleId="WW8Num49z0">
    <w:name w:val="WW8Num49z0"/>
    <w:uiPriority w:val="99"/>
    <w:qFormat/>
    <w:rsid w:val="00986055"/>
    <w:rPr>
      <w:rFonts w:ascii="Wingdings" w:hAnsi="Wingdings"/>
    </w:rPr>
  </w:style>
  <w:style w:type="character" w:customStyle="1" w:styleId="WW8Num49z1">
    <w:name w:val="WW8Num49z1"/>
    <w:uiPriority w:val="99"/>
    <w:qFormat/>
    <w:rsid w:val="00986055"/>
    <w:rPr>
      <w:rFonts w:ascii="Courier New" w:hAnsi="Courier New"/>
    </w:rPr>
  </w:style>
  <w:style w:type="character" w:customStyle="1" w:styleId="WW8Num49z3">
    <w:name w:val="WW8Num49z3"/>
    <w:uiPriority w:val="99"/>
    <w:qFormat/>
    <w:rsid w:val="00986055"/>
    <w:rPr>
      <w:rFonts w:ascii="Symbol" w:hAnsi="Symbol"/>
    </w:rPr>
  </w:style>
  <w:style w:type="character" w:customStyle="1" w:styleId="WW8Num50z1">
    <w:name w:val="WW8Num50z1"/>
    <w:uiPriority w:val="99"/>
    <w:qFormat/>
    <w:rsid w:val="00986055"/>
    <w:rPr>
      <w:rFonts w:ascii="Courier New" w:hAnsi="Courier New"/>
    </w:rPr>
  </w:style>
  <w:style w:type="character" w:customStyle="1" w:styleId="WW8Num50z3">
    <w:name w:val="WW8Num50z3"/>
    <w:uiPriority w:val="99"/>
    <w:qFormat/>
    <w:rsid w:val="00986055"/>
    <w:rPr>
      <w:rFonts w:ascii="Symbol" w:hAnsi="Symbol"/>
    </w:rPr>
  </w:style>
  <w:style w:type="character" w:customStyle="1" w:styleId="WW8Num51z1">
    <w:name w:val="WW8Num51z1"/>
    <w:uiPriority w:val="99"/>
    <w:qFormat/>
    <w:rsid w:val="00986055"/>
    <w:rPr>
      <w:rFonts w:ascii="Courier New" w:hAnsi="Courier New"/>
    </w:rPr>
  </w:style>
  <w:style w:type="character" w:customStyle="1" w:styleId="WW8Num51z3">
    <w:name w:val="WW8Num51z3"/>
    <w:uiPriority w:val="99"/>
    <w:qFormat/>
    <w:rsid w:val="00986055"/>
    <w:rPr>
      <w:rFonts w:ascii="Symbol" w:hAnsi="Symbol"/>
    </w:rPr>
  </w:style>
  <w:style w:type="character" w:customStyle="1" w:styleId="WW-">
    <w:name w:val="WW-Основной шрифт абзаца"/>
    <w:uiPriority w:val="99"/>
    <w:qFormat/>
    <w:rsid w:val="00986055"/>
  </w:style>
  <w:style w:type="character" w:customStyle="1" w:styleId="FontStyle1600">
    <w:name w:val="Font Style160"/>
    <w:uiPriority w:val="99"/>
    <w:qFormat/>
    <w:rsid w:val="00986055"/>
    <w:rPr>
      <w:rFonts w:ascii="Bookman Old Style" w:hAnsi="Bookman Old Style"/>
      <w:sz w:val="18"/>
    </w:rPr>
  </w:style>
  <w:style w:type="character" w:customStyle="1" w:styleId="FontStyle116">
    <w:name w:val="Font Style116"/>
    <w:uiPriority w:val="99"/>
    <w:qFormat/>
    <w:rsid w:val="00986055"/>
    <w:rPr>
      <w:rFonts w:ascii="Bookman Old Style" w:hAnsi="Bookman Old Style"/>
      <w:sz w:val="18"/>
    </w:rPr>
  </w:style>
  <w:style w:type="character" w:customStyle="1" w:styleId="FontStyle131">
    <w:name w:val="Font Style131"/>
    <w:uiPriority w:val="99"/>
    <w:qFormat/>
    <w:rsid w:val="00986055"/>
    <w:rPr>
      <w:rFonts w:ascii="Arial" w:hAnsi="Arial"/>
      <w:b/>
      <w:sz w:val="16"/>
    </w:rPr>
  </w:style>
  <w:style w:type="character" w:customStyle="1" w:styleId="FontStyle221">
    <w:name w:val="Font Style221"/>
    <w:uiPriority w:val="99"/>
    <w:qFormat/>
    <w:rsid w:val="00986055"/>
    <w:rPr>
      <w:rFonts w:ascii="Times New Roman" w:hAnsi="Times New Roman"/>
      <w:sz w:val="20"/>
    </w:rPr>
  </w:style>
  <w:style w:type="character" w:customStyle="1" w:styleId="31c">
    <w:name w:val="Основной текст + Полужирный31"/>
    <w:uiPriority w:val="99"/>
    <w:qFormat/>
    <w:rsid w:val="00986055"/>
    <w:rPr>
      <w:rFonts w:ascii="Microsoft Sans Serif" w:hAnsi="Microsoft Sans Serif"/>
      <w:b/>
      <w:spacing w:val="10"/>
      <w:sz w:val="26"/>
    </w:rPr>
  </w:style>
  <w:style w:type="character" w:customStyle="1" w:styleId="303">
    <w:name w:val="Основной текст + Полужирный30"/>
    <w:uiPriority w:val="99"/>
    <w:qFormat/>
    <w:rsid w:val="00986055"/>
    <w:rPr>
      <w:rFonts w:ascii="Microsoft Sans Serif" w:hAnsi="Microsoft Sans Serif"/>
      <w:b/>
      <w:spacing w:val="10"/>
      <w:sz w:val="26"/>
    </w:rPr>
  </w:style>
  <w:style w:type="character" w:customStyle="1" w:styleId="291">
    <w:name w:val="Основной текст + Полужирный29"/>
    <w:uiPriority w:val="99"/>
    <w:qFormat/>
    <w:rsid w:val="00986055"/>
    <w:rPr>
      <w:rFonts w:ascii="Microsoft Sans Serif" w:hAnsi="Microsoft Sans Serif"/>
      <w:b/>
      <w:spacing w:val="10"/>
      <w:sz w:val="26"/>
    </w:rPr>
  </w:style>
  <w:style w:type="character" w:customStyle="1" w:styleId="284">
    <w:name w:val="Основной текст + Полужирный28"/>
    <w:uiPriority w:val="99"/>
    <w:qFormat/>
    <w:rsid w:val="00986055"/>
    <w:rPr>
      <w:rFonts w:ascii="Microsoft Sans Serif" w:hAnsi="Microsoft Sans Serif"/>
      <w:b/>
      <w:spacing w:val="10"/>
      <w:sz w:val="26"/>
    </w:rPr>
  </w:style>
  <w:style w:type="character" w:customStyle="1" w:styleId="276">
    <w:name w:val="Основной текст + Полужирный27"/>
    <w:uiPriority w:val="99"/>
    <w:rsid w:val="00986055"/>
    <w:rPr>
      <w:rFonts w:ascii="Microsoft Sans Serif" w:hAnsi="Microsoft Sans Serif"/>
      <w:b/>
      <w:spacing w:val="10"/>
      <w:sz w:val="26"/>
    </w:rPr>
  </w:style>
  <w:style w:type="character" w:customStyle="1" w:styleId="12pt21">
    <w:name w:val="Основной текст + 12 pt21"/>
    <w:aliases w:val="Курсив31,Интервал 1 pt37"/>
    <w:uiPriority w:val="99"/>
    <w:qFormat/>
    <w:rsid w:val="00986055"/>
    <w:rPr>
      <w:rFonts w:ascii="Microsoft Sans Serif" w:hAnsi="Microsoft Sans Serif"/>
      <w:i/>
      <w:spacing w:val="30"/>
      <w:sz w:val="24"/>
    </w:rPr>
  </w:style>
  <w:style w:type="character" w:customStyle="1" w:styleId="12pt20">
    <w:name w:val="Основной текст + 12 pt20"/>
    <w:aliases w:val="Курсив30,Интервал 1 pt36"/>
    <w:uiPriority w:val="99"/>
    <w:qFormat/>
    <w:rsid w:val="00986055"/>
    <w:rPr>
      <w:rFonts w:ascii="Microsoft Sans Serif" w:hAnsi="Microsoft Sans Serif"/>
      <w:i/>
      <w:spacing w:val="30"/>
      <w:sz w:val="24"/>
    </w:rPr>
  </w:style>
  <w:style w:type="character" w:customStyle="1" w:styleId="12pt19">
    <w:name w:val="Основной текст + 12 pt19"/>
    <w:aliases w:val="Курсив29,Интервал 1 pt35"/>
    <w:uiPriority w:val="99"/>
    <w:qFormat/>
    <w:rsid w:val="00986055"/>
    <w:rPr>
      <w:rFonts w:ascii="Microsoft Sans Serif" w:hAnsi="Microsoft Sans Serif"/>
      <w:i/>
      <w:spacing w:val="30"/>
      <w:sz w:val="24"/>
    </w:rPr>
  </w:style>
  <w:style w:type="character" w:customStyle="1" w:styleId="12pt18">
    <w:name w:val="Основной текст + 12 pt18"/>
    <w:aliases w:val="Курсив28,Интервал 1 pt34"/>
    <w:uiPriority w:val="99"/>
    <w:qFormat/>
    <w:rsid w:val="00986055"/>
    <w:rPr>
      <w:rFonts w:ascii="Microsoft Sans Serif" w:hAnsi="Microsoft Sans Serif"/>
      <w:i/>
      <w:spacing w:val="30"/>
      <w:sz w:val="24"/>
    </w:rPr>
  </w:style>
  <w:style w:type="character" w:customStyle="1" w:styleId="12pt17">
    <w:name w:val="Основной текст + 12 pt17"/>
    <w:aliases w:val="Курсив27,Интервал 1 pt33"/>
    <w:uiPriority w:val="99"/>
    <w:qFormat/>
    <w:rsid w:val="00986055"/>
    <w:rPr>
      <w:rFonts w:ascii="Microsoft Sans Serif" w:hAnsi="Microsoft Sans Serif"/>
      <w:i/>
      <w:spacing w:val="30"/>
      <w:sz w:val="24"/>
    </w:rPr>
  </w:style>
  <w:style w:type="character" w:customStyle="1" w:styleId="266">
    <w:name w:val="Основной текст + Полужирный26"/>
    <w:uiPriority w:val="99"/>
    <w:qFormat/>
    <w:rsid w:val="00986055"/>
    <w:rPr>
      <w:rFonts w:ascii="Microsoft Sans Serif" w:hAnsi="Microsoft Sans Serif"/>
      <w:b/>
      <w:spacing w:val="10"/>
      <w:sz w:val="26"/>
    </w:rPr>
  </w:style>
  <w:style w:type="character" w:customStyle="1" w:styleId="25d">
    <w:name w:val="Основной текст + Полужирный25"/>
    <w:uiPriority w:val="99"/>
    <w:qFormat/>
    <w:rsid w:val="00986055"/>
    <w:rPr>
      <w:rFonts w:ascii="Microsoft Sans Serif" w:hAnsi="Microsoft Sans Serif"/>
      <w:b/>
      <w:spacing w:val="10"/>
      <w:sz w:val="26"/>
    </w:rPr>
  </w:style>
  <w:style w:type="character" w:customStyle="1" w:styleId="247">
    <w:name w:val="Основной текст + Полужирный24"/>
    <w:uiPriority w:val="99"/>
    <w:qFormat/>
    <w:rsid w:val="00986055"/>
    <w:rPr>
      <w:rFonts w:ascii="Microsoft Sans Serif" w:hAnsi="Microsoft Sans Serif"/>
      <w:b/>
      <w:spacing w:val="10"/>
      <w:sz w:val="26"/>
    </w:rPr>
  </w:style>
  <w:style w:type="character" w:customStyle="1" w:styleId="12pt16">
    <w:name w:val="Основной текст + 12 pt16"/>
    <w:aliases w:val="Курсив26,Интервал 1 pt32"/>
    <w:uiPriority w:val="99"/>
    <w:qFormat/>
    <w:rsid w:val="00986055"/>
    <w:rPr>
      <w:rFonts w:ascii="Microsoft Sans Serif" w:hAnsi="Microsoft Sans Serif"/>
      <w:i/>
      <w:spacing w:val="30"/>
      <w:sz w:val="24"/>
    </w:rPr>
  </w:style>
  <w:style w:type="character" w:customStyle="1" w:styleId="23d">
    <w:name w:val="Основной текст + Полужирный23"/>
    <w:uiPriority w:val="99"/>
    <w:qFormat/>
    <w:rsid w:val="00986055"/>
    <w:rPr>
      <w:rFonts w:ascii="Microsoft Sans Serif" w:hAnsi="Microsoft Sans Serif"/>
      <w:b/>
      <w:spacing w:val="10"/>
      <w:sz w:val="26"/>
    </w:rPr>
  </w:style>
  <w:style w:type="character" w:customStyle="1" w:styleId="22f1">
    <w:name w:val="Основной текст + Полужирный22"/>
    <w:uiPriority w:val="99"/>
    <w:qFormat/>
    <w:rsid w:val="00986055"/>
    <w:rPr>
      <w:rFonts w:ascii="Microsoft Sans Serif" w:hAnsi="Microsoft Sans Serif"/>
      <w:b/>
      <w:spacing w:val="10"/>
      <w:sz w:val="26"/>
    </w:rPr>
  </w:style>
  <w:style w:type="character" w:customStyle="1" w:styleId="21fa">
    <w:name w:val="Основной текст + Полужирный21"/>
    <w:uiPriority w:val="99"/>
    <w:qFormat/>
    <w:rsid w:val="00986055"/>
    <w:rPr>
      <w:rFonts w:ascii="Microsoft Sans Serif" w:hAnsi="Microsoft Sans Serif"/>
      <w:b/>
      <w:spacing w:val="10"/>
      <w:sz w:val="26"/>
    </w:rPr>
  </w:style>
  <w:style w:type="character" w:customStyle="1" w:styleId="20a">
    <w:name w:val="Основной текст + Полужирный20"/>
    <w:uiPriority w:val="99"/>
    <w:qFormat/>
    <w:rsid w:val="00986055"/>
    <w:rPr>
      <w:rFonts w:ascii="Microsoft Sans Serif" w:hAnsi="Microsoft Sans Serif"/>
      <w:b/>
      <w:spacing w:val="10"/>
      <w:sz w:val="26"/>
    </w:rPr>
  </w:style>
  <w:style w:type="character" w:customStyle="1" w:styleId="4pt">
    <w:name w:val="Основной текст + Интервал 4 pt"/>
    <w:uiPriority w:val="99"/>
    <w:qFormat/>
    <w:rsid w:val="00986055"/>
    <w:rPr>
      <w:rFonts w:ascii="Microsoft Sans Serif" w:hAnsi="Microsoft Sans Serif"/>
      <w:spacing w:val="80"/>
      <w:sz w:val="26"/>
    </w:rPr>
  </w:style>
  <w:style w:type="character" w:customStyle="1" w:styleId="19a">
    <w:name w:val="Основной текст + Полужирный19"/>
    <w:uiPriority w:val="99"/>
    <w:qFormat/>
    <w:rsid w:val="00986055"/>
    <w:rPr>
      <w:rFonts w:ascii="Microsoft Sans Serif" w:hAnsi="Microsoft Sans Serif"/>
      <w:b/>
      <w:spacing w:val="10"/>
      <w:sz w:val="26"/>
    </w:rPr>
  </w:style>
  <w:style w:type="character" w:customStyle="1" w:styleId="189">
    <w:name w:val="Основной текст + Полужирный18"/>
    <w:uiPriority w:val="99"/>
    <w:qFormat/>
    <w:rsid w:val="00986055"/>
    <w:rPr>
      <w:rFonts w:ascii="Microsoft Sans Serif" w:hAnsi="Microsoft Sans Serif"/>
      <w:b/>
      <w:spacing w:val="10"/>
      <w:sz w:val="26"/>
    </w:rPr>
  </w:style>
  <w:style w:type="character" w:customStyle="1" w:styleId="17b">
    <w:name w:val="Основной текст + Полужирный17"/>
    <w:uiPriority w:val="99"/>
    <w:qFormat/>
    <w:rsid w:val="00986055"/>
    <w:rPr>
      <w:rFonts w:ascii="Microsoft Sans Serif" w:hAnsi="Microsoft Sans Serif"/>
      <w:b/>
      <w:spacing w:val="10"/>
      <w:sz w:val="26"/>
    </w:rPr>
  </w:style>
  <w:style w:type="character" w:customStyle="1" w:styleId="12pt14">
    <w:name w:val="Основной текст + 12 pt14"/>
    <w:aliases w:val="Курсив24,Интервал 1 pt30"/>
    <w:uiPriority w:val="99"/>
    <w:qFormat/>
    <w:rsid w:val="00986055"/>
    <w:rPr>
      <w:rFonts w:ascii="Microsoft Sans Serif" w:hAnsi="Microsoft Sans Serif"/>
      <w:i/>
      <w:spacing w:val="30"/>
      <w:sz w:val="24"/>
    </w:rPr>
  </w:style>
  <w:style w:type="character" w:customStyle="1" w:styleId="16a">
    <w:name w:val="Основной текст + Полужирный16"/>
    <w:uiPriority w:val="99"/>
    <w:qFormat/>
    <w:rsid w:val="00986055"/>
    <w:rPr>
      <w:rFonts w:ascii="Microsoft Sans Serif" w:hAnsi="Microsoft Sans Serif"/>
      <w:b/>
      <w:spacing w:val="10"/>
      <w:sz w:val="26"/>
    </w:rPr>
  </w:style>
  <w:style w:type="character" w:customStyle="1" w:styleId="6pt">
    <w:name w:val="Основной текст + Интервал 6 pt"/>
    <w:uiPriority w:val="99"/>
    <w:qFormat/>
    <w:rsid w:val="00986055"/>
    <w:rPr>
      <w:rFonts w:ascii="Microsoft Sans Serif" w:eastAsia="SimSun" w:hAnsi="Microsoft Sans Serif"/>
      <w:spacing w:val="130"/>
      <w:sz w:val="27"/>
      <w:u w:val="none"/>
      <w:lang w:val="ru-RU" w:eastAsia="zh-CN"/>
    </w:rPr>
  </w:style>
  <w:style w:type="character" w:customStyle="1" w:styleId="12pt13">
    <w:name w:val="Основной текст + 12 pt13"/>
    <w:aliases w:val="Курсив22,Интервал 1 pt28"/>
    <w:uiPriority w:val="99"/>
    <w:qFormat/>
    <w:rsid w:val="00986055"/>
    <w:rPr>
      <w:rFonts w:ascii="Microsoft Sans Serif" w:hAnsi="Microsoft Sans Serif"/>
      <w:i/>
      <w:spacing w:val="30"/>
      <w:sz w:val="24"/>
    </w:rPr>
  </w:style>
  <w:style w:type="character" w:customStyle="1" w:styleId="12pt12">
    <w:name w:val="Основной текст + 12 pt12"/>
    <w:aliases w:val="Курсив21,Интервал 1 pt27"/>
    <w:uiPriority w:val="99"/>
    <w:qFormat/>
    <w:rsid w:val="00986055"/>
    <w:rPr>
      <w:rFonts w:ascii="Microsoft Sans Serif" w:hAnsi="Microsoft Sans Serif"/>
      <w:i/>
      <w:spacing w:val="30"/>
      <w:sz w:val="24"/>
    </w:rPr>
  </w:style>
  <w:style w:type="character" w:customStyle="1" w:styleId="15a">
    <w:name w:val="Основной текст + Полужирный15"/>
    <w:aliases w:val="Курсив86,Интервал 0 pt118"/>
    <w:uiPriority w:val="99"/>
    <w:qFormat/>
    <w:rsid w:val="00986055"/>
    <w:rPr>
      <w:rFonts w:ascii="Microsoft Sans Serif" w:hAnsi="Microsoft Sans Serif"/>
      <w:b/>
      <w:spacing w:val="10"/>
      <w:sz w:val="26"/>
    </w:rPr>
  </w:style>
  <w:style w:type="character" w:customStyle="1" w:styleId="2ffff9">
    <w:name w:val="Основной текст + Полужирный2"/>
    <w:uiPriority w:val="99"/>
    <w:qFormat/>
    <w:rsid w:val="00986055"/>
    <w:rPr>
      <w:rFonts w:ascii="Microsoft Sans Serif" w:hAnsi="Microsoft Sans Serif"/>
      <w:b/>
      <w:spacing w:val="10"/>
      <w:sz w:val="26"/>
    </w:rPr>
  </w:style>
  <w:style w:type="character" w:customStyle="1" w:styleId="12pt5">
    <w:name w:val="Основной текст + 12 pt5"/>
    <w:aliases w:val="Курсив5,Интервал 1 pt5"/>
    <w:uiPriority w:val="99"/>
    <w:qFormat/>
    <w:rsid w:val="00986055"/>
    <w:rPr>
      <w:rFonts w:ascii="Microsoft Sans Serif" w:hAnsi="Microsoft Sans Serif"/>
      <w:i/>
      <w:spacing w:val="30"/>
      <w:sz w:val="24"/>
    </w:rPr>
  </w:style>
  <w:style w:type="character" w:customStyle="1" w:styleId="12pt3">
    <w:name w:val="Основной текст + 12 pt3"/>
    <w:aliases w:val="Курсив3,Интервал 1 pt3,Основной текст + 94,5 pt5"/>
    <w:uiPriority w:val="99"/>
    <w:qFormat/>
    <w:rsid w:val="00986055"/>
    <w:rPr>
      <w:rFonts w:ascii="Microsoft Sans Serif" w:hAnsi="Microsoft Sans Serif"/>
      <w:i/>
      <w:spacing w:val="30"/>
      <w:sz w:val="24"/>
    </w:rPr>
  </w:style>
  <w:style w:type="character" w:customStyle="1" w:styleId="MicrosoftSansSerif">
    <w:name w:val="Колонтитул + Microsoft Sans Serif"/>
    <w:aliases w:val="11 pt,Интервал 1 pt,Колонтитул + Microsoft Sans Serif2"/>
    <w:uiPriority w:val="99"/>
    <w:qFormat/>
    <w:rsid w:val="00986055"/>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Основной текст + 92,5 pt3"/>
    <w:uiPriority w:val="99"/>
    <w:qFormat/>
    <w:rsid w:val="00986055"/>
    <w:rPr>
      <w:rFonts w:ascii="Microsoft Sans Serif" w:hAnsi="Microsoft Sans Serif"/>
      <w:i/>
      <w:spacing w:val="30"/>
      <w:sz w:val="24"/>
    </w:rPr>
  </w:style>
  <w:style w:type="character" w:customStyle="1" w:styleId="12pt1">
    <w:name w:val="Основной текст + 12 pt1"/>
    <w:aliases w:val="Курсив1,Интервал 1 pt1,Основной текст + 91,5 pt1"/>
    <w:uiPriority w:val="99"/>
    <w:qFormat/>
    <w:rsid w:val="00986055"/>
    <w:rPr>
      <w:rFonts w:ascii="Microsoft Sans Serif" w:hAnsi="Microsoft Sans Serif"/>
      <w:i/>
      <w:spacing w:val="30"/>
      <w:sz w:val="24"/>
    </w:rPr>
  </w:style>
  <w:style w:type="character" w:customStyle="1" w:styleId="2ffffa">
    <w:name w:val="Основной текст (2) + Полужирный"/>
    <w:uiPriority w:val="99"/>
    <w:qFormat/>
    <w:rsid w:val="00986055"/>
    <w:rPr>
      <w:rFonts w:ascii="Times New Roman" w:hAnsi="Times New Roman"/>
      <w:b/>
      <w:sz w:val="19"/>
      <w:shd w:val="clear" w:color="auto" w:fill="FFFFFF"/>
    </w:rPr>
  </w:style>
  <w:style w:type="character" w:customStyle="1" w:styleId="keyword2">
    <w:name w:val="keyword2"/>
    <w:uiPriority w:val="99"/>
    <w:qFormat/>
    <w:rsid w:val="00986055"/>
    <w:rPr>
      <w:rFonts w:ascii="Times New Roman" w:hAnsi="Times New Roman" w:cs="Times New Roman"/>
    </w:rPr>
  </w:style>
  <w:style w:type="character" w:customStyle="1" w:styleId="c8">
    <w:name w:val="c8"/>
    <w:uiPriority w:val="99"/>
    <w:qFormat/>
    <w:rsid w:val="00986055"/>
    <w:rPr>
      <w:rFonts w:ascii="Times New Roman" w:hAnsi="Times New Roman" w:cs="Times New Roman"/>
    </w:rPr>
  </w:style>
  <w:style w:type="character" w:customStyle="1" w:styleId="FontStyle805">
    <w:name w:val="Font Style805"/>
    <w:uiPriority w:val="99"/>
    <w:qFormat/>
    <w:rsid w:val="00986055"/>
    <w:rPr>
      <w:rFonts w:ascii="Arial Narrow" w:hAnsi="Arial Narrow"/>
      <w:i/>
      <w:sz w:val="12"/>
    </w:rPr>
  </w:style>
  <w:style w:type="character" w:customStyle="1" w:styleId="FontStyle97">
    <w:name w:val="Font Style97"/>
    <w:qFormat/>
    <w:rsid w:val="00986055"/>
    <w:rPr>
      <w:rFonts w:ascii="Times New Roman" w:hAnsi="Times New Roman"/>
      <w:sz w:val="24"/>
    </w:rPr>
  </w:style>
  <w:style w:type="character" w:customStyle="1" w:styleId="FontStyle764">
    <w:name w:val="Font Style764"/>
    <w:uiPriority w:val="99"/>
    <w:qFormat/>
    <w:rsid w:val="00986055"/>
    <w:rPr>
      <w:rFonts w:ascii="Times New Roman" w:hAnsi="Times New Roman"/>
      <w:b/>
      <w:i/>
      <w:sz w:val="20"/>
    </w:rPr>
  </w:style>
  <w:style w:type="character" w:customStyle="1" w:styleId="11fd">
    <w:name w:val="Слабое выделение11"/>
    <w:uiPriority w:val="99"/>
    <w:qFormat/>
    <w:rsid w:val="00986055"/>
    <w:rPr>
      <w:i/>
      <w:color w:val="808080"/>
    </w:rPr>
  </w:style>
  <w:style w:type="character" w:customStyle="1" w:styleId="mathjax1">
    <w:name w:val="mathjax1"/>
    <w:uiPriority w:val="99"/>
    <w:qFormat/>
    <w:rsid w:val="00986055"/>
    <w:rPr>
      <w:spacing w:val="0"/>
      <w:sz w:val="24"/>
    </w:rPr>
  </w:style>
  <w:style w:type="character" w:customStyle="1" w:styleId="2ffffb">
    <w:name w:val="Заголовок 2 Знак Знак"/>
    <w:uiPriority w:val="99"/>
    <w:qFormat/>
    <w:locked/>
    <w:rsid w:val="00986055"/>
    <w:rPr>
      <w:rFonts w:ascii="Arial" w:hAnsi="Arial"/>
      <w:b/>
      <w:sz w:val="28"/>
      <w:lang w:val="ru-RU" w:eastAsia="en-US"/>
    </w:rPr>
  </w:style>
  <w:style w:type="character" w:customStyle="1" w:styleId="2ffffc">
    <w:name w:val="Основной текст (2)"/>
    <w:uiPriority w:val="99"/>
    <w:qFormat/>
    <w:rsid w:val="00986055"/>
    <w:rPr>
      <w:rFonts w:ascii="Times New Roman" w:hAnsi="Times New Roman"/>
      <w:color w:val="000000"/>
      <w:spacing w:val="0"/>
      <w:w w:val="100"/>
      <w:position w:val="0"/>
      <w:sz w:val="19"/>
      <w:u w:val="none"/>
      <w:lang w:val="ru-RU" w:eastAsia="ru-RU"/>
    </w:rPr>
  </w:style>
  <w:style w:type="character" w:customStyle="1" w:styleId="rvts210">
    <w:name w:val="rvts210"/>
    <w:uiPriority w:val="99"/>
    <w:qFormat/>
    <w:rsid w:val="00986055"/>
    <w:rPr>
      <w:i/>
      <w:color w:val="000000"/>
      <w:sz w:val="20"/>
    </w:rPr>
  </w:style>
  <w:style w:type="character" w:customStyle="1" w:styleId="3100">
    <w:name w:val="Знак Знак310"/>
    <w:uiPriority w:val="99"/>
    <w:qFormat/>
    <w:locked/>
    <w:rsid w:val="00986055"/>
    <w:rPr>
      <w:rFonts w:ascii="Tahoma" w:hAnsi="Tahoma"/>
      <w:sz w:val="16"/>
      <w:lang w:val="ru-RU" w:eastAsia="ru-RU"/>
    </w:rPr>
  </w:style>
  <w:style w:type="character" w:customStyle="1" w:styleId="3520">
    <w:name w:val="Знак Знак352"/>
    <w:uiPriority w:val="99"/>
    <w:qFormat/>
    <w:locked/>
    <w:rsid w:val="00986055"/>
    <w:rPr>
      <w:sz w:val="24"/>
      <w:lang w:val="ru-RU" w:eastAsia="ru-RU"/>
    </w:rPr>
  </w:style>
  <w:style w:type="character" w:customStyle="1" w:styleId="4011">
    <w:name w:val="Знак Знак401"/>
    <w:uiPriority w:val="99"/>
    <w:qFormat/>
    <w:locked/>
    <w:rsid w:val="00986055"/>
    <w:rPr>
      <w:b/>
      <w:sz w:val="27"/>
      <w:lang w:val="ru-RU" w:eastAsia="ru-RU"/>
    </w:rPr>
  </w:style>
  <w:style w:type="character" w:customStyle="1" w:styleId="3910">
    <w:name w:val="Знак Знак391"/>
    <w:uiPriority w:val="99"/>
    <w:qFormat/>
    <w:locked/>
    <w:rsid w:val="00986055"/>
    <w:rPr>
      <w:b/>
      <w:sz w:val="28"/>
      <w:lang w:val="ru-RU" w:eastAsia="ru-RU"/>
    </w:rPr>
  </w:style>
  <w:style w:type="character" w:customStyle="1" w:styleId="3810">
    <w:name w:val="Знак Знак381"/>
    <w:uiPriority w:val="99"/>
    <w:qFormat/>
    <w:locked/>
    <w:rsid w:val="00986055"/>
    <w:rPr>
      <w:b/>
      <w:i/>
      <w:sz w:val="26"/>
      <w:lang w:val="ru-RU" w:eastAsia="ru-RU"/>
    </w:rPr>
  </w:style>
  <w:style w:type="character" w:customStyle="1" w:styleId="3710">
    <w:name w:val="Знак Знак371"/>
    <w:uiPriority w:val="99"/>
    <w:qFormat/>
    <w:locked/>
    <w:rsid w:val="00986055"/>
    <w:rPr>
      <w:sz w:val="24"/>
      <w:lang w:val="ru-RU" w:eastAsia="ru-RU"/>
    </w:rPr>
  </w:style>
  <w:style w:type="character" w:customStyle="1" w:styleId="3610">
    <w:name w:val="Знак Знак361"/>
    <w:uiPriority w:val="99"/>
    <w:qFormat/>
    <w:locked/>
    <w:rsid w:val="00986055"/>
    <w:rPr>
      <w:sz w:val="24"/>
      <w:lang w:val="ru-RU" w:eastAsia="ru-RU"/>
    </w:rPr>
  </w:style>
  <w:style w:type="character" w:customStyle="1" w:styleId="3510">
    <w:name w:val="Знак Знак351"/>
    <w:uiPriority w:val="99"/>
    <w:qFormat/>
    <w:locked/>
    <w:rsid w:val="00986055"/>
    <w:rPr>
      <w:i/>
      <w:sz w:val="24"/>
      <w:lang w:val="ru-RU" w:eastAsia="ru-RU"/>
    </w:rPr>
  </w:style>
  <w:style w:type="character" w:customStyle="1" w:styleId="3410">
    <w:name w:val="Знак Знак341"/>
    <w:uiPriority w:val="99"/>
    <w:qFormat/>
    <w:locked/>
    <w:rsid w:val="00986055"/>
    <w:rPr>
      <w:rFonts w:ascii="Arial" w:hAnsi="Arial"/>
      <w:sz w:val="22"/>
      <w:lang w:val="ru-RU" w:eastAsia="ru-RU"/>
    </w:rPr>
  </w:style>
  <w:style w:type="character" w:customStyle="1" w:styleId="3310">
    <w:name w:val="Знак Знак331"/>
    <w:uiPriority w:val="99"/>
    <w:qFormat/>
    <w:locked/>
    <w:rsid w:val="00986055"/>
    <w:rPr>
      <w:rFonts w:ascii="Courier New" w:hAnsi="Courier New"/>
      <w:lang w:val="ru-RU" w:eastAsia="ru-RU"/>
    </w:rPr>
  </w:style>
  <w:style w:type="character" w:customStyle="1" w:styleId="3212">
    <w:name w:val="Знак Знак321"/>
    <w:uiPriority w:val="99"/>
    <w:qFormat/>
    <w:locked/>
    <w:rsid w:val="00986055"/>
    <w:rPr>
      <w:lang w:val="ru-RU" w:eastAsia="ru-RU"/>
    </w:rPr>
  </w:style>
  <w:style w:type="character" w:customStyle="1" w:styleId="3114">
    <w:name w:val="Знак Знак311"/>
    <w:uiPriority w:val="99"/>
    <w:qFormat/>
    <w:locked/>
    <w:rsid w:val="00986055"/>
    <w:rPr>
      <w:sz w:val="24"/>
      <w:lang w:val="ru-RU" w:eastAsia="ru-RU"/>
    </w:rPr>
  </w:style>
  <w:style w:type="character" w:customStyle="1" w:styleId="2910">
    <w:name w:val="Знак Знак291"/>
    <w:uiPriority w:val="99"/>
    <w:qFormat/>
    <w:locked/>
    <w:rsid w:val="00986055"/>
    <w:rPr>
      <w:sz w:val="16"/>
      <w:lang w:val="ru-RU" w:eastAsia="ru-RU"/>
    </w:rPr>
  </w:style>
  <w:style w:type="character" w:customStyle="1" w:styleId="2810">
    <w:name w:val="Знак Знак281"/>
    <w:uiPriority w:val="99"/>
    <w:qFormat/>
    <w:locked/>
    <w:rsid w:val="00986055"/>
    <w:rPr>
      <w:sz w:val="16"/>
      <w:lang w:val="ru-RU" w:eastAsia="ru-RU"/>
    </w:rPr>
  </w:style>
  <w:style w:type="character" w:customStyle="1" w:styleId="2710">
    <w:name w:val="Знак Знак271"/>
    <w:uiPriority w:val="99"/>
    <w:qFormat/>
    <w:locked/>
    <w:rsid w:val="00986055"/>
    <w:rPr>
      <w:rFonts w:ascii="Courier New" w:hAnsi="Courier New"/>
      <w:lang w:val="ru-RU" w:eastAsia="ru-RU"/>
    </w:rPr>
  </w:style>
  <w:style w:type="character" w:customStyle="1" w:styleId="1320">
    <w:name w:val="Знак Знак132"/>
    <w:uiPriority w:val="99"/>
    <w:qFormat/>
    <w:locked/>
    <w:rsid w:val="00986055"/>
    <w:rPr>
      <w:lang w:val="ru-RU" w:eastAsia="ar-SA" w:bidi="ar-SA"/>
    </w:rPr>
  </w:style>
  <w:style w:type="character" w:customStyle="1" w:styleId="1221">
    <w:name w:val="Знак Знак122"/>
    <w:uiPriority w:val="99"/>
    <w:qFormat/>
    <w:locked/>
    <w:rsid w:val="00986055"/>
    <w:rPr>
      <w:sz w:val="28"/>
      <w:lang w:val="ru-RU" w:eastAsia="ru-RU"/>
    </w:rPr>
  </w:style>
  <w:style w:type="character" w:customStyle="1" w:styleId="1124">
    <w:name w:val="Знак Знак112"/>
    <w:uiPriority w:val="99"/>
    <w:qFormat/>
    <w:locked/>
    <w:rsid w:val="00986055"/>
    <w:rPr>
      <w:sz w:val="28"/>
      <w:lang w:val="ru-RU" w:eastAsia="ru-RU"/>
    </w:rPr>
  </w:style>
  <w:style w:type="character" w:customStyle="1" w:styleId="922">
    <w:name w:val="Знак Знак92"/>
    <w:uiPriority w:val="99"/>
    <w:qFormat/>
    <w:locked/>
    <w:rsid w:val="00986055"/>
    <w:rPr>
      <w:rFonts w:ascii="Tahoma" w:hAnsi="Tahoma"/>
      <w:lang w:val="ru-RU" w:eastAsia="ru-RU"/>
    </w:rPr>
  </w:style>
  <w:style w:type="character" w:customStyle="1" w:styleId="4020">
    <w:name w:val="Знак Знак402"/>
    <w:uiPriority w:val="99"/>
    <w:qFormat/>
    <w:locked/>
    <w:rsid w:val="00986055"/>
    <w:rPr>
      <w:rFonts w:ascii="Arial" w:hAnsi="Arial"/>
      <w:b/>
      <w:i/>
      <w:sz w:val="28"/>
      <w:lang w:val="ru-RU" w:eastAsia="zh-CN"/>
    </w:rPr>
  </w:style>
  <w:style w:type="character" w:customStyle="1" w:styleId="3920">
    <w:name w:val="Знак Знак392"/>
    <w:uiPriority w:val="99"/>
    <w:qFormat/>
    <w:locked/>
    <w:rsid w:val="00986055"/>
    <w:rPr>
      <w:b/>
      <w:sz w:val="27"/>
      <w:lang w:val="ru-RU" w:eastAsia="zh-CN"/>
    </w:rPr>
  </w:style>
  <w:style w:type="character" w:customStyle="1" w:styleId="3820">
    <w:name w:val="Знак Знак382"/>
    <w:uiPriority w:val="99"/>
    <w:qFormat/>
    <w:locked/>
    <w:rsid w:val="00986055"/>
    <w:rPr>
      <w:b/>
      <w:sz w:val="28"/>
      <w:lang w:val="ru-RU" w:eastAsia="ru-RU"/>
    </w:rPr>
  </w:style>
  <w:style w:type="character" w:customStyle="1" w:styleId="3720">
    <w:name w:val="Знак Знак372"/>
    <w:uiPriority w:val="99"/>
    <w:qFormat/>
    <w:locked/>
    <w:rsid w:val="00986055"/>
    <w:rPr>
      <w:b/>
      <w:i/>
      <w:sz w:val="26"/>
      <w:lang w:val="ru-RU" w:eastAsia="zh-CN"/>
    </w:rPr>
  </w:style>
  <w:style w:type="character" w:customStyle="1" w:styleId="3620">
    <w:name w:val="Знак Знак362"/>
    <w:uiPriority w:val="99"/>
    <w:qFormat/>
    <w:locked/>
    <w:rsid w:val="00986055"/>
    <w:rPr>
      <w:sz w:val="24"/>
      <w:lang w:val="ru-RU" w:eastAsia="ru-RU"/>
    </w:rPr>
  </w:style>
  <w:style w:type="character" w:customStyle="1" w:styleId="3121">
    <w:name w:val="Знак Знак312"/>
    <w:uiPriority w:val="99"/>
    <w:qFormat/>
    <w:locked/>
    <w:rsid w:val="00986055"/>
    <w:rPr>
      <w:rFonts w:ascii="Courier New" w:hAnsi="Courier New"/>
      <w:lang w:val="ru-RU" w:eastAsia="ru-RU"/>
    </w:rPr>
  </w:style>
  <w:style w:type="character" w:customStyle="1" w:styleId="3420">
    <w:name w:val="Знак Знак342"/>
    <w:uiPriority w:val="99"/>
    <w:qFormat/>
    <w:locked/>
    <w:rsid w:val="00986055"/>
    <w:rPr>
      <w:rFonts w:ascii="Calibri" w:hAnsi="Calibri"/>
      <w:i/>
      <w:sz w:val="24"/>
      <w:lang w:val="ru-RU" w:eastAsia="zh-CN"/>
    </w:rPr>
  </w:style>
  <w:style w:type="character" w:customStyle="1" w:styleId="3220">
    <w:name w:val="Знак Знак322"/>
    <w:uiPriority w:val="99"/>
    <w:qFormat/>
    <w:locked/>
    <w:rsid w:val="00986055"/>
    <w:rPr>
      <w:rFonts w:ascii="Arial" w:hAnsi="Arial"/>
      <w:sz w:val="22"/>
      <w:lang w:val="ru-RU" w:eastAsia="ru-RU"/>
    </w:rPr>
  </w:style>
  <w:style w:type="character" w:customStyle="1" w:styleId="3010">
    <w:name w:val="Знак Знак301"/>
    <w:uiPriority w:val="99"/>
    <w:qFormat/>
    <w:locked/>
    <w:rsid w:val="00986055"/>
    <w:rPr>
      <w:lang w:val="ru-RU" w:eastAsia="ru-RU"/>
    </w:rPr>
  </w:style>
  <w:style w:type="character" w:customStyle="1" w:styleId="292">
    <w:name w:val="Знак Знак292"/>
    <w:uiPriority w:val="99"/>
    <w:qFormat/>
    <w:locked/>
    <w:rsid w:val="00986055"/>
    <w:rPr>
      <w:sz w:val="24"/>
      <w:lang w:val="ru-RU" w:eastAsia="zh-CN"/>
    </w:rPr>
  </w:style>
  <w:style w:type="character" w:customStyle="1" w:styleId="2820">
    <w:name w:val="Знак Знак282"/>
    <w:uiPriority w:val="99"/>
    <w:qFormat/>
    <w:locked/>
    <w:rsid w:val="00986055"/>
    <w:rPr>
      <w:sz w:val="24"/>
      <w:lang w:val="ru-RU" w:eastAsia="ru-RU"/>
    </w:rPr>
  </w:style>
  <w:style w:type="character" w:customStyle="1" w:styleId="2720">
    <w:name w:val="Знак Знак272"/>
    <w:uiPriority w:val="99"/>
    <w:qFormat/>
    <w:locked/>
    <w:rsid w:val="00986055"/>
    <w:rPr>
      <w:sz w:val="16"/>
      <w:lang w:val="ru-RU" w:eastAsia="ru-RU"/>
    </w:rPr>
  </w:style>
  <w:style w:type="character" w:customStyle="1" w:styleId="2125">
    <w:name w:val="Знак Знак212"/>
    <w:uiPriority w:val="99"/>
    <w:qFormat/>
    <w:locked/>
    <w:rsid w:val="00986055"/>
    <w:rPr>
      <w:rFonts w:ascii="Tahoma" w:hAnsi="Tahoma"/>
      <w:lang w:val="ru-RU" w:eastAsia="ru-RU"/>
    </w:rPr>
  </w:style>
  <w:style w:type="character" w:customStyle="1" w:styleId="2620">
    <w:name w:val="Знак Знак262"/>
    <w:uiPriority w:val="99"/>
    <w:qFormat/>
    <w:rsid w:val="00986055"/>
    <w:rPr>
      <w:rFonts w:ascii="Cambria" w:hAnsi="Cambria"/>
      <w:b/>
      <w:sz w:val="26"/>
    </w:rPr>
  </w:style>
  <w:style w:type="character" w:customStyle="1" w:styleId="2420">
    <w:name w:val="Знак Знак242"/>
    <w:uiPriority w:val="99"/>
    <w:qFormat/>
    <w:rsid w:val="00986055"/>
    <w:rPr>
      <w:rFonts w:ascii="Times New Roman" w:hAnsi="Times New Roman"/>
      <w:b/>
      <w:i/>
      <w:sz w:val="26"/>
    </w:rPr>
  </w:style>
  <w:style w:type="character" w:customStyle="1" w:styleId="2320">
    <w:name w:val="Знак Знак232"/>
    <w:uiPriority w:val="99"/>
    <w:qFormat/>
    <w:rsid w:val="00986055"/>
    <w:rPr>
      <w:rFonts w:ascii="Times New Roman" w:hAnsi="Times New Roman"/>
      <w:b/>
      <w:sz w:val="22"/>
    </w:rPr>
  </w:style>
  <w:style w:type="character" w:customStyle="1" w:styleId="3131">
    <w:name w:val="Знак Знак313"/>
    <w:uiPriority w:val="99"/>
    <w:qFormat/>
    <w:locked/>
    <w:rsid w:val="00986055"/>
    <w:rPr>
      <w:rFonts w:ascii="PragmaticaCTT" w:hAnsi="PragmaticaCTT"/>
      <w:b/>
      <w:sz w:val="24"/>
      <w:lang w:val="ru-RU" w:eastAsia="ru-RU"/>
    </w:rPr>
  </w:style>
  <w:style w:type="character" w:customStyle="1" w:styleId="2015">
    <w:name w:val="Знак Знак2015"/>
    <w:uiPriority w:val="99"/>
    <w:rsid w:val="00986055"/>
    <w:rPr>
      <w:rFonts w:ascii="Arial" w:hAnsi="Arial"/>
      <w:sz w:val="22"/>
    </w:rPr>
  </w:style>
  <w:style w:type="character" w:customStyle="1" w:styleId="font55">
    <w:name w:val="font55"/>
    <w:uiPriority w:val="99"/>
    <w:rsid w:val="00986055"/>
    <w:rPr>
      <w:rFonts w:ascii="Times New Roman" w:hAnsi="Times New Roman" w:cs="Times New Roman"/>
    </w:rPr>
  </w:style>
  <w:style w:type="character" w:customStyle="1" w:styleId="WW8Num24z4">
    <w:name w:val="WW8Num24z4"/>
    <w:uiPriority w:val="99"/>
    <w:rsid w:val="00986055"/>
  </w:style>
  <w:style w:type="character" w:customStyle="1" w:styleId="WW8Num24z5">
    <w:name w:val="WW8Num24z5"/>
    <w:uiPriority w:val="99"/>
    <w:rsid w:val="00986055"/>
  </w:style>
  <w:style w:type="character" w:customStyle="1" w:styleId="WW8Num24z6">
    <w:name w:val="WW8Num24z6"/>
    <w:uiPriority w:val="99"/>
    <w:rsid w:val="00986055"/>
  </w:style>
  <w:style w:type="character" w:customStyle="1" w:styleId="WW8Num24z7">
    <w:name w:val="WW8Num24z7"/>
    <w:uiPriority w:val="99"/>
    <w:rsid w:val="00986055"/>
  </w:style>
  <w:style w:type="character" w:customStyle="1" w:styleId="WW8Num24z8">
    <w:name w:val="WW8Num24z8"/>
    <w:uiPriority w:val="99"/>
    <w:rsid w:val="00986055"/>
  </w:style>
  <w:style w:type="character" w:customStyle="1" w:styleId="WW8Num25z4">
    <w:name w:val="WW8Num25z4"/>
    <w:uiPriority w:val="99"/>
    <w:rsid w:val="00986055"/>
  </w:style>
  <w:style w:type="character" w:customStyle="1" w:styleId="WW8Num25z5">
    <w:name w:val="WW8Num25z5"/>
    <w:uiPriority w:val="99"/>
    <w:rsid w:val="00986055"/>
  </w:style>
  <w:style w:type="character" w:customStyle="1" w:styleId="WW8Num25z6">
    <w:name w:val="WW8Num25z6"/>
    <w:uiPriority w:val="99"/>
    <w:rsid w:val="00986055"/>
  </w:style>
  <w:style w:type="character" w:customStyle="1" w:styleId="WW8Num25z7">
    <w:name w:val="WW8Num25z7"/>
    <w:uiPriority w:val="99"/>
    <w:rsid w:val="00986055"/>
  </w:style>
  <w:style w:type="character" w:customStyle="1" w:styleId="WW8Num25z8">
    <w:name w:val="WW8Num25z8"/>
    <w:uiPriority w:val="99"/>
    <w:rsid w:val="00986055"/>
  </w:style>
  <w:style w:type="character" w:customStyle="1" w:styleId="WW8Num30z2">
    <w:name w:val="WW8Num30z2"/>
    <w:uiPriority w:val="99"/>
    <w:rsid w:val="00986055"/>
  </w:style>
  <w:style w:type="character" w:customStyle="1" w:styleId="WW8Num30z4">
    <w:name w:val="WW8Num30z4"/>
    <w:uiPriority w:val="99"/>
    <w:rsid w:val="00986055"/>
  </w:style>
  <w:style w:type="character" w:customStyle="1" w:styleId="WW8Num30z5">
    <w:name w:val="WW8Num30z5"/>
    <w:uiPriority w:val="99"/>
    <w:rsid w:val="00986055"/>
  </w:style>
  <w:style w:type="character" w:customStyle="1" w:styleId="WW8Num30z6">
    <w:name w:val="WW8Num30z6"/>
    <w:uiPriority w:val="99"/>
    <w:rsid w:val="00986055"/>
  </w:style>
  <w:style w:type="character" w:customStyle="1" w:styleId="WW8Num30z7">
    <w:name w:val="WW8Num30z7"/>
    <w:uiPriority w:val="99"/>
    <w:rsid w:val="00986055"/>
  </w:style>
  <w:style w:type="character" w:customStyle="1" w:styleId="WW8Num30z8">
    <w:name w:val="WW8Num30z8"/>
    <w:uiPriority w:val="99"/>
    <w:rsid w:val="00986055"/>
  </w:style>
  <w:style w:type="character" w:customStyle="1" w:styleId="WW8Num32z4">
    <w:name w:val="WW8Num32z4"/>
    <w:uiPriority w:val="99"/>
    <w:rsid w:val="00986055"/>
  </w:style>
  <w:style w:type="character" w:customStyle="1" w:styleId="WW8Num32z5">
    <w:name w:val="WW8Num32z5"/>
    <w:uiPriority w:val="99"/>
    <w:rsid w:val="00986055"/>
  </w:style>
  <w:style w:type="character" w:customStyle="1" w:styleId="WW8Num32z6">
    <w:name w:val="WW8Num32z6"/>
    <w:uiPriority w:val="99"/>
    <w:rsid w:val="00986055"/>
  </w:style>
  <w:style w:type="character" w:customStyle="1" w:styleId="WW8Num32z7">
    <w:name w:val="WW8Num32z7"/>
    <w:uiPriority w:val="99"/>
    <w:rsid w:val="00986055"/>
  </w:style>
  <w:style w:type="character" w:customStyle="1" w:styleId="WW8Num32z8">
    <w:name w:val="WW8Num32z8"/>
    <w:uiPriority w:val="99"/>
    <w:rsid w:val="00986055"/>
  </w:style>
  <w:style w:type="character" w:customStyle="1" w:styleId="WW8Num33z1">
    <w:name w:val="WW8Num33z1"/>
    <w:uiPriority w:val="99"/>
    <w:rsid w:val="00986055"/>
  </w:style>
  <w:style w:type="character" w:customStyle="1" w:styleId="WW8Num33z2">
    <w:name w:val="WW8Num33z2"/>
    <w:uiPriority w:val="99"/>
    <w:rsid w:val="00986055"/>
  </w:style>
  <w:style w:type="character" w:customStyle="1" w:styleId="WW8Num33z5">
    <w:name w:val="WW8Num33z5"/>
    <w:uiPriority w:val="99"/>
    <w:rsid w:val="00986055"/>
  </w:style>
  <w:style w:type="character" w:customStyle="1" w:styleId="WW8Num33z6">
    <w:name w:val="WW8Num33z6"/>
    <w:uiPriority w:val="99"/>
    <w:rsid w:val="00986055"/>
  </w:style>
  <w:style w:type="character" w:customStyle="1" w:styleId="WW8Num33z7">
    <w:name w:val="WW8Num33z7"/>
    <w:uiPriority w:val="99"/>
    <w:rsid w:val="00986055"/>
  </w:style>
  <w:style w:type="character" w:customStyle="1" w:styleId="WW8Num33z8">
    <w:name w:val="WW8Num33z8"/>
    <w:uiPriority w:val="99"/>
    <w:rsid w:val="00986055"/>
  </w:style>
  <w:style w:type="character" w:customStyle="1" w:styleId="WW8Num35z2">
    <w:name w:val="WW8Num35z2"/>
    <w:uiPriority w:val="99"/>
    <w:rsid w:val="00986055"/>
  </w:style>
  <w:style w:type="character" w:customStyle="1" w:styleId="WW8Num35z4">
    <w:name w:val="WW8Num35z4"/>
    <w:uiPriority w:val="99"/>
    <w:rsid w:val="00986055"/>
  </w:style>
  <w:style w:type="character" w:customStyle="1" w:styleId="WW8Num35z5">
    <w:name w:val="WW8Num35z5"/>
    <w:uiPriority w:val="99"/>
    <w:rsid w:val="00986055"/>
  </w:style>
  <w:style w:type="character" w:customStyle="1" w:styleId="WW8Num35z6">
    <w:name w:val="WW8Num35z6"/>
    <w:uiPriority w:val="99"/>
    <w:rsid w:val="00986055"/>
  </w:style>
  <w:style w:type="character" w:customStyle="1" w:styleId="WW8Num35z7">
    <w:name w:val="WW8Num35z7"/>
    <w:uiPriority w:val="99"/>
    <w:rsid w:val="00986055"/>
  </w:style>
  <w:style w:type="character" w:customStyle="1" w:styleId="WW8Num35z8">
    <w:name w:val="WW8Num35z8"/>
    <w:uiPriority w:val="99"/>
    <w:rsid w:val="00986055"/>
  </w:style>
  <w:style w:type="character" w:customStyle="1" w:styleId="WW8Num37z2">
    <w:name w:val="WW8Num37z2"/>
    <w:uiPriority w:val="99"/>
    <w:rsid w:val="00986055"/>
  </w:style>
  <w:style w:type="character" w:customStyle="1" w:styleId="WW8Num37z4">
    <w:name w:val="WW8Num37z4"/>
    <w:uiPriority w:val="99"/>
    <w:rsid w:val="00986055"/>
  </w:style>
  <w:style w:type="character" w:customStyle="1" w:styleId="WW8Num37z5">
    <w:name w:val="WW8Num37z5"/>
    <w:uiPriority w:val="99"/>
    <w:rsid w:val="00986055"/>
  </w:style>
  <w:style w:type="character" w:customStyle="1" w:styleId="WW8Num37z6">
    <w:name w:val="WW8Num37z6"/>
    <w:uiPriority w:val="99"/>
    <w:rsid w:val="00986055"/>
  </w:style>
  <w:style w:type="character" w:customStyle="1" w:styleId="WW8Num37z7">
    <w:name w:val="WW8Num37z7"/>
    <w:uiPriority w:val="99"/>
    <w:rsid w:val="00986055"/>
  </w:style>
  <w:style w:type="character" w:customStyle="1" w:styleId="WW8Num37z8">
    <w:name w:val="WW8Num37z8"/>
    <w:uiPriority w:val="99"/>
    <w:rsid w:val="00986055"/>
  </w:style>
  <w:style w:type="character" w:customStyle="1" w:styleId="WW8Num38z1">
    <w:name w:val="WW8Num38z1"/>
    <w:uiPriority w:val="99"/>
    <w:rsid w:val="00986055"/>
  </w:style>
  <w:style w:type="character" w:customStyle="1" w:styleId="WW8Num38z2">
    <w:name w:val="WW8Num38z2"/>
    <w:uiPriority w:val="99"/>
    <w:rsid w:val="00986055"/>
  </w:style>
  <w:style w:type="character" w:customStyle="1" w:styleId="WW8Num38z3">
    <w:name w:val="WW8Num38z3"/>
    <w:uiPriority w:val="99"/>
    <w:rsid w:val="00986055"/>
  </w:style>
  <w:style w:type="character" w:customStyle="1" w:styleId="WW8Num38z4">
    <w:name w:val="WW8Num38z4"/>
    <w:uiPriority w:val="99"/>
    <w:rsid w:val="00986055"/>
  </w:style>
  <w:style w:type="character" w:customStyle="1" w:styleId="WW8Num38z5">
    <w:name w:val="WW8Num38z5"/>
    <w:uiPriority w:val="99"/>
    <w:rsid w:val="00986055"/>
  </w:style>
  <w:style w:type="character" w:customStyle="1" w:styleId="WW8Num38z6">
    <w:name w:val="WW8Num38z6"/>
    <w:uiPriority w:val="99"/>
    <w:rsid w:val="00986055"/>
  </w:style>
  <w:style w:type="character" w:customStyle="1" w:styleId="WW8Num38z7">
    <w:name w:val="WW8Num38z7"/>
    <w:uiPriority w:val="99"/>
    <w:rsid w:val="00986055"/>
  </w:style>
  <w:style w:type="character" w:customStyle="1" w:styleId="WW8Num38z8">
    <w:name w:val="WW8Num38z8"/>
    <w:uiPriority w:val="99"/>
    <w:rsid w:val="00986055"/>
  </w:style>
  <w:style w:type="character" w:customStyle="1" w:styleId="WW8Num40z1">
    <w:name w:val="WW8Num40z1"/>
    <w:uiPriority w:val="99"/>
    <w:rsid w:val="00986055"/>
    <w:rPr>
      <w:rFonts w:ascii="Courier New" w:hAnsi="Courier New"/>
    </w:rPr>
  </w:style>
  <w:style w:type="character" w:customStyle="1" w:styleId="WW8Num40z2">
    <w:name w:val="WW8Num40z2"/>
    <w:uiPriority w:val="99"/>
    <w:rsid w:val="00986055"/>
    <w:rPr>
      <w:rFonts w:ascii="Wingdings" w:hAnsi="Wingdings"/>
    </w:rPr>
  </w:style>
  <w:style w:type="character" w:customStyle="1" w:styleId="WW8Num41z1">
    <w:name w:val="WW8Num41z1"/>
    <w:uiPriority w:val="99"/>
    <w:rsid w:val="00986055"/>
  </w:style>
  <w:style w:type="character" w:customStyle="1" w:styleId="WW8Num41z2">
    <w:name w:val="WW8Num41z2"/>
    <w:uiPriority w:val="99"/>
    <w:rsid w:val="00986055"/>
  </w:style>
  <w:style w:type="character" w:customStyle="1" w:styleId="WW8Num41z3">
    <w:name w:val="WW8Num41z3"/>
    <w:uiPriority w:val="99"/>
    <w:rsid w:val="00986055"/>
  </w:style>
  <w:style w:type="character" w:customStyle="1" w:styleId="WW8Num41z4">
    <w:name w:val="WW8Num41z4"/>
    <w:uiPriority w:val="99"/>
    <w:rsid w:val="00986055"/>
  </w:style>
  <w:style w:type="character" w:customStyle="1" w:styleId="WW8Num41z5">
    <w:name w:val="WW8Num41z5"/>
    <w:uiPriority w:val="99"/>
    <w:rsid w:val="00986055"/>
  </w:style>
  <w:style w:type="character" w:customStyle="1" w:styleId="WW8Num41z6">
    <w:name w:val="WW8Num41z6"/>
    <w:uiPriority w:val="99"/>
    <w:rsid w:val="00986055"/>
  </w:style>
  <w:style w:type="character" w:customStyle="1" w:styleId="WW8Num41z7">
    <w:name w:val="WW8Num41z7"/>
    <w:uiPriority w:val="99"/>
    <w:rsid w:val="00986055"/>
  </w:style>
  <w:style w:type="character" w:customStyle="1" w:styleId="WW8Num41z8">
    <w:name w:val="WW8Num41z8"/>
    <w:uiPriority w:val="99"/>
    <w:rsid w:val="00986055"/>
  </w:style>
  <w:style w:type="character" w:customStyle="1" w:styleId="WW8Num43z1">
    <w:name w:val="WW8Num43z1"/>
    <w:uiPriority w:val="99"/>
    <w:rsid w:val="00986055"/>
  </w:style>
  <w:style w:type="character" w:customStyle="1" w:styleId="WW8Num43z2">
    <w:name w:val="WW8Num43z2"/>
    <w:uiPriority w:val="99"/>
    <w:rsid w:val="00986055"/>
  </w:style>
  <w:style w:type="character" w:customStyle="1" w:styleId="WW8Num43z3">
    <w:name w:val="WW8Num43z3"/>
    <w:uiPriority w:val="99"/>
    <w:rsid w:val="00986055"/>
  </w:style>
  <w:style w:type="character" w:customStyle="1" w:styleId="WW8Num43z4">
    <w:name w:val="WW8Num43z4"/>
    <w:uiPriority w:val="99"/>
    <w:rsid w:val="00986055"/>
  </w:style>
  <w:style w:type="character" w:customStyle="1" w:styleId="WW8Num43z5">
    <w:name w:val="WW8Num43z5"/>
    <w:uiPriority w:val="99"/>
    <w:rsid w:val="00986055"/>
  </w:style>
  <w:style w:type="character" w:customStyle="1" w:styleId="WW8Num43z6">
    <w:name w:val="WW8Num43z6"/>
    <w:uiPriority w:val="99"/>
    <w:rsid w:val="00986055"/>
  </w:style>
  <w:style w:type="character" w:customStyle="1" w:styleId="WW8Num43z7">
    <w:name w:val="WW8Num43z7"/>
    <w:uiPriority w:val="99"/>
    <w:rsid w:val="00986055"/>
  </w:style>
  <w:style w:type="character" w:customStyle="1" w:styleId="WW8Num43z8">
    <w:name w:val="WW8Num43z8"/>
    <w:uiPriority w:val="99"/>
    <w:rsid w:val="00986055"/>
  </w:style>
  <w:style w:type="character" w:customStyle="1" w:styleId="WW8Num44z2">
    <w:name w:val="WW8Num44z2"/>
    <w:uiPriority w:val="99"/>
    <w:rsid w:val="00986055"/>
    <w:rPr>
      <w:rFonts w:ascii="Wingdings" w:hAnsi="Wingdings"/>
    </w:rPr>
  </w:style>
  <w:style w:type="character" w:customStyle="1" w:styleId="WW8Num46z2">
    <w:name w:val="WW8Num46z2"/>
    <w:uiPriority w:val="99"/>
    <w:rsid w:val="00986055"/>
    <w:rPr>
      <w:rFonts w:ascii="Wingdings" w:hAnsi="Wingdings"/>
    </w:rPr>
  </w:style>
  <w:style w:type="character" w:customStyle="1" w:styleId="WW8Num47z2">
    <w:name w:val="WW8Num47z2"/>
    <w:uiPriority w:val="99"/>
    <w:rsid w:val="00986055"/>
    <w:rPr>
      <w:rFonts w:ascii="Wingdings" w:hAnsi="Wingdings"/>
    </w:rPr>
  </w:style>
  <w:style w:type="character" w:customStyle="1" w:styleId="WW8NumSt31z0">
    <w:name w:val="WW8NumSt31z0"/>
    <w:uiPriority w:val="99"/>
    <w:rsid w:val="00986055"/>
    <w:rPr>
      <w:rFonts w:ascii="Times New Roman" w:hAnsi="Times New Roman"/>
      <w:sz w:val="20"/>
    </w:rPr>
  </w:style>
  <w:style w:type="character" w:customStyle="1" w:styleId="FootnoteCharacters">
    <w:name w:val="Footnote Characters"/>
    <w:uiPriority w:val="99"/>
    <w:qFormat/>
    <w:rsid w:val="00986055"/>
    <w:rPr>
      <w:vertAlign w:val="superscript"/>
    </w:rPr>
  </w:style>
  <w:style w:type="character" w:customStyle="1" w:styleId="1fffffffc">
    <w:name w:val="Знак примечания1"/>
    <w:uiPriority w:val="99"/>
    <w:rsid w:val="00986055"/>
    <w:rPr>
      <w:sz w:val="16"/>
    </w:rPr>
  </w:style>
  <w:style w:type="character" w:customStyle="1" w:styleId="EndnoteCharacters">
    <w:name w:val="Endnote Characters"/>
    <w:uiPriority w:val="99"/>
    <w:rsid w:val="00986055"/>
    <w:rPr>
      <w:vertAlign w:val="superscript"/>
    </w:rPr>
  </w:style>
  <w:style w:type="character" w:customStyle="1" w:styleId="InternetLink">
    <w:name w:val="Internet Link"/>
    <w:uiPriority w:val="99"/>
    <w:rsid w:val="00986055"/>
    <w:rPr>
      <w:color w:val="0000FF"/>
      <w:u w:val="single"/>
    </w:rPr>
  </w:style>
  <w:style w:type="character" w:customStyle="1" w:styleId="23e">
    <w:name w:val="Основной текст с отступом 2 Знак3"/>
    <w:uiPriority w:val="99"/>
    <w:qFormat/>
    <w:rsid w:val="00986055"/>
    <w:rPr>
      <w:rFonts w:ascii="Microsoft Sans Serif" w:hAnsi="Microsoft Sans Serif"/>
      <w:b/>
      <w:spacing w:val="10"/>
      <w:sz w:val="26"/>
    </w:rPr>
  </w:style>
  <w:style w:type="character" w:customStyle="1" w:styleId="34a">
    <w:name w:val="Основной текст с отступом 3 Знак4"/>
    <w:uiPriority w:val="99"/>
    <w:qFormat/>
    <w:locked/>
    <w:rsid w:val="00986055"/>
    <w:rPr>
      <w:rFonts w:ascii="Times New Roman" w:hAnsi="Times New Roman"/>
      <w:sz w:val="24"/>
      <w:lang w:val="en-US"/>
    </w:rPr>
  </w:style>
  <w:style w:type="character" w:customStyle="1" w:styleId="327">
    <w:name w:val="Основной текст 3 Знак2"/>
    <w:uiPriority w:val="99"/>
    <w:qFormat/>
    <w:locked/>
    <w:rsid w:val="00986055"/>
    <w:rPr>
      <w:rFonts w:ascii="Garamond" w:hAnsi="Garamond"/>
      <w:sz w:val="24"/>
      <w:shd w:val="clear" w:color="auto" w:fill="FFFFFF"/>
    </w:rPr>
  </w:style>
  <w:style w:type="character" w:customStyle="1" w:styleId="ListLabel7">
    <w:name w:val="ListLabel 7"/>
    <w:uiPriority w:val="99"/>
    <w:qFormat/>
    <w:rsid w:val="00986055"/>
  </w:style>
  <w:style w:type="character" w:customStyle="1" w:styleId="ListLabel8">
    <w:name w:val="ListLabel 8"/>
    <w:uiPriority w:val="99"/>
    <w:qFormat/>
    <w:rsid w:val="00986055"/>
  </w:style>
  <w:style w:type="character" w:customStyle="1" w:styleId="ListLabel9">
    <w:name w:val="ListLabel 9"/>
    <w:uiPriority w:val="99"/>
    <w:qFormat/>
    <w:rsid w:val="00986055"/>
  </w:style>
  <w:style w:type="character" w:customStyle="1" w:styleId="ListLabel10">
    <w:name w:val="ListLabel 10"/>
    <w:uiPriority w:val="99"/>
    <w:qFormat/>
    <w:rsid w:val="00986055"/>
  </w:style>
  <w:style w:type="character" w:customStyle="1" w:styleId="ListLabel11">
    <w:name w:val="ListLabel 11"/>
    <w:uiPriority w:val="99"/>
    <w:qFormat/>
    <w:rsid w:val="00986055"/>
  </w:style>
  <w:style w:type="character" w:customStyle="1" w:styleId="ListLabel12">
    <w:name w:val="ListLabel 12"/>
    <w:uiPriority w:val="99"/>
    <w:qFormat/>
    <w:rsid w:val="00986055"/>
  </w:style>
  <w:style w:type="character" w:customStyle="1" w:styleId="ListLabel13">
    <w:name w:val="ListLabel 13"/>
    <w:uiPriority w:val="99"/>
    <w:qFormat/>
    <w:rsid w:val="00986055"/>
  </w:style>
  <w:style w:type="character" w:customStyle="1" w:styleId="ListLabel14">
    <w:name w:val="ListLabel 14"/>
    <w:uiPriority w:val="99"/>
    <w:qFormat/>
    <w:rsid w:val="00986055"/>
  </w:style>
  <w:style w:type="character" w:customStyle="1" w:styleId="ListLabel15">
    <w:name w:val="ListLabel 15"/>
    <w:uiPriority w:val="99"/>
    <w:qFormat/>
    <w:rsid w:val="00986055"/>
  </w:style>
  <w:style w:type="character" w:customStyle="1" w:styleId="ListLabel16">
    <w:name w:val="ListLabel 16"/>
    <w:uiPriority w:val="99"/>
    <w:qFormat/>
    <w:rsid w:val="00986055"/>
  </w:style>
  <w:style w:type="character" w:customStyle="1" w:styleId="ListLabel17">
    <w:name w:val="ListLabel 17"/>
    <w:uiPriority w:val="99"/>
    <w:qFormat/>
    <w:rsid w:val="00986055"/>
  </w:style>
  <w:style w:type="character" w:customStyle="1" w:styleId="ListLabel18">
    <w:name w:val="ListLabel 18"/>
    <w:uiPriority w:val="99"/>
    <w:qFormat/>
    <w:rsid w:val="00986055"/>
  </w:style>
  <w:style w:type="character" w:customStyle="1" w:styleId="ListLabel19">
    <w:name w:val="ListLabel 19"/>
    <w:uiPriority w:val="99"/>
    <w:qFormat/>
    <w:rsid w:val="00986055"/>
  </w:style>
  <w:style w:type="character" w:customStyle="1" w:styleId="ListLabel20">
    <w:name w:val="ListLabel 20"/>
    <w:uiPriority w:val="99"/>
    <w:qFormat/>
    <w:rsid w:val="00986055"/>
  </w:style>
  <w:style w:type="character" w:customStyle="1" w:styleId="ListLabel21">
    <w:name w:val="ListLabel 21"/>
    <w:uiPriority w:val="99"/>
    <w:qFormat/>
    <w:rsid w:val="00986055"/>
  </w:style>
  <w:style w:type="character" w:customStyle="1" w:styleId="ListLabel22">
    <w:name w:val="ListLabel 22"/>
    <w:uiPriority w:val="99"/>
    <w:qFormat/>
    <w:rsid w:val="00986055"/>
  </w:style>
  <w:style w:type="character" w:customStyle="1" w:styleId="ListLabel23">
    <w:name w:val="ListLabel 23"/>
    <w:uiPriority w:val="99"/>
    <w:qFormat/>
    <w:rsid w:val="00986055"/>
  </w:style>
  <w:style w:type="character" w:customStyle="1" w:styleId="ListLabel24">
    <w:name w:val="ListLabel 24"/>
    <w:uiPriority w:val="99"/>
    <w:qFormat/>
    <w:rsid w:val="00986055"/>
  </w:style>
  <w:style w:type="character" w:customStyle="1" w:styleId="ListLabel25">
    <w:name w:val="ListLabel 25"/>
    <w:uiPriority w:val="99"/>
    <w:qFormat/>
    <w:rsid w:val="00986055"/>
  </w:style>
  <w:style w:type="character" w:customStyle="1" w:styleId="ListLabel26">
    <w:name w:val="ListLabel 26"/>
    <w:uiPriority w:val="99"/>
    <w:qFormat/>
    <w:rsid w:val="00986055"/>
  </w:style>
  <w:style w:type="character" w:customStyle="1" w:styleId="ListLabel27">
    <w:name w:val="ListLabel 27"/>
    <w:uiPriority w:val="99"/>
    <w:qFormat/>
    <w:rsid w:val="00986055"/>
  </w:style>
  <w:style w:type="character" w:customStyle="1" w:styleId="ListLabel28">
    <w:name w:val="ListLabel 28"/>
    <w:uiPriority w:val="99"/>
    <w:qFormat/>
    <w:rsid w:val="00986055"/>
  </w:style>
  <w:style w:type="character" w:customStyle="1" w:styleId="ListLabel29">
    <w:name w:val="ListLabel 29"/>
    <w:uiPriority w:val="99"/>
    <w:qFormat/>
    <w:rsid w:val="00986055"/>
  </w:style>
  <w:style w:type="character" w:customStyle="1" w:styleId="ListLabel30">
    <w:name w:val="ListLabel 30"/>
    <w:uiPriority w:val="99"/>
    <w:qFormat/>
    <w:rsid w:val="00986055"/>
  </w:style>
  <w:style w:type="character" w:customStyle="1" w:styleId="ListLabel31">
    <w:name w:val="ListLabel 31"/>
    <w:uiPriority w:val="99"/>
    <w:qFormat/>
    <w:rsid w:val="00986055"/>
  </w:style>
  <w:style w:type="character" w:customStyle="1" w:styleId="ListLabel32">
    <w:name w:val="ListLabel 32"/>
    <w:uiPriority w:val="99"/>
    <w:qFormat/>
    <w:rsid w:val="00986055"/>
  </w:style>
  <w:style w:type="character" w:customStyle="1" w:styleId="ListLabel33">
    <w:name w:val="ListLabel 33"/>
    <w:uiPriority w:val="99"/>
    <w:qFormat/>
    <w:rsid w:val="00986055"/>
  </w:style>
  <w:style w:type="character" w:customStyle="1" w:styleId="ListLabel34">
    <w:name w:val="ListLabel 34"/>
    <w:uiPriority w:val="99"/>
    <w:qFormat/>
    <w:rsid w:val="00986055"/>
    <w:rPr>
      <w:color w:val="00000A"/>
    </w:rPr>
  </w:style>
  <w:style w:type="character" w:customStyle="1" w:styleId="ListLabel35">
    <w:name w:val="ListLabel 35"/>
    <w:uiPriority w:val="99"/>
    <w:qFormat/>
    <w:rsid w:val="00986055"/>
  </w:style>
  <w:style w:type="character" w:customStyle="1" w:styleId="ListLabel36">
    <w:name w:val="ListLabel 36"/>
    <w:uiPriority w:val="99"/>
    <w:qFormat/>
    <w:rsid w:val="00986055"/>
  </w:style>
  <w:style w:type="character" w:customStyle="1" w:styleId="ListLabel37">
    <w:name w:val="ListLabel 37"/>
    <w:uiPriority w:val="99"/>
    <w:qFormat/>
    <w:rsid w:val="00986055"/>
  </w:style>
  <w:style w:type="character" w:customStyle="1" w:styleId="ListLabel38">
    <w:name w:val="ListLabel 38"/>
    <w:uiPriority w:val="99"/>
    <w:qFormat/>
    <w:rsid w:val="00986055"/>
  </w:style>
  <w:style w:type="character" w:customStyle="1" w:styleId="ListLabel39">
    <w:name w:val="ListLabel 39"/>
    <w:uiPriority w:val="99"/>
    <w:qFormat/>
    <w:rsid w:val="00986055"/>
  </w:style>
  <w:style w:type="character" w:customStyle="1" w:styleId="ListLabel40">
    <w:name w:val="ListLabel 40"/>
    <w:uiPriority w:val="99"/>
    <w:qFormat/>
    <w:rsid w:val="00986055"/>
  </w:style>
  <w:style w:type="character" w:customStyle="1" w:styleId="ListLabel41">
    <w:name w:val="ListLabel 41"/>
    <w:uiPriority w:val="99"/>
    <w:qFormat/>
    <w:rsid w:val="00986055"/>
  </w:style>
  <w:style w:type="character" w:customStyle="1" w:styleId="ListLabel42">
    <w:name w:val="ListLabel 42"/>
    <w:uiPriority w:val="99"/>
    <w:qFormat/>
    <w:rsid w:val="00986055"/>
  </w:style>
  <w:style w:type="character" w:customStyle="1" w:styleId="ListLabel43">
    <w:name w:val="ListLabel 43"/>
    <w:uiPriority w:val="99"/>
    <w:qFormat/>
    <w:rsid w:val="00986055"/>
  </w:style>
  <w:style w:type="character" w:customStyle="1" w:styleId="ListLabel44">
    <w:name w:val="ListLabel 44"/>
    <w:uiPriority w:val="99"/>
    <w:qFormat/>
    <w:rsid w:val="00986055"/>
  </w:style>
  <w:style w:type="character" w:customStyle="1" w:styleId="ListLabel45">
    <w:name w:val="ListLabel 45"/>
    <w:uiPriority w:val="99"/>
    <w:qFormat/>
    <w:rsid w:val="00986055"/>
  </w:style>
  <w:style w:type="character" w:customStyle="1" w:styleId="ListLabel46">
    <w:name w:val="ListLabel 46"/>
    <w:uiPriority w:val="99"/>
    <w:qFormat/>
    <w:rsid w:val="00986055"/>
  </w:style>
  <w:style w:type="character" w:customStyle="1" w:styleId="ListLabel47">
    <w:name w:val="ListLabel 47"/>
    <w:uiPriority w:val="99"/>
    <w:qFormat/>
    <w:rsid w:val="00986055"/>
  </w:style>
  <w:style w:type="character" w:customStyle="1" w:styleId="ListLabel48">
    <w:name w:val="ListLabel 48"/>
    <w:uiPriority w:val="99"/>
    <w:qFormat/>
    <w:rsid w:val="00986055"/>
  </w:style>
  <w:style w:type="character" w:customStyle="1" w:styleId="ListLabel49">
    <w:name w:val="ListLabel 49"/>
    <w:uiPriority w:val="99"/>
    <w:qFormat/>
    <w:rsid w:val="00986055"/>
  </w:style>
  <w:style w:type="character" w:customStyle="1" w:styleId="ListLabel50">
    <w:name w:val="ListLabel 50"/>
    <w:uiPriority w:val="99"/>
    <w:qFormat/>
    <w:rsid w:val="00986055"/>
  </w:style>
  <w:style w:type="character" w:customStyle="1" w:styleId="ListLabel51">
    <w:name w:val="ListLabel 51"/>
    <w:uiPriority w:val="99"/>
    <w:qFormat/>
    <w:rsid w:val="00986055"/>
  </w:style>
  <w:style w:type="character" w:customStyle="1" w:styleId="ListLabel52">
    <w:name w:val="ListLabel 52"/>
    <w:uiPriority w:val="99"/>
    <w:qFormat/>
    <w:rsid w:val="00986055"/>
  </w:style>
  <w:style w:type="character" w:customStyle="1" w:styleId="ListLabel53">
    <w:name w:val="ListLabel 53"/>
    <w:uiPriority w:val="99"/>
    <w:qFormat/>
    <w:rsid w:val="00986055"/>
    <w:rPr>
      <w:color w:val="00000A"/>
      <w:position w:val="0"/>
      <w:sz w:val="24"/>
      <w:u w:val="none"/>
      <w:vertAlign w:val="baseline"/>
    </w:rPr>
  </w:style>
  <w:style w:type="character" w:customStyle="1" w:styleId="ListLabel54">
    <w:name w:val="ListLabel 54"/>
    <w:uiPriority w:val="99"/>
    <w:qFormat/>
    <w:rsid w:val="00986055"/>
    <w:rPr>
      <w:position w:val="0"/>
      <w:sz w:val="20"/>
      <w:u w:val="none"/>
      <w:vertAlign w:val="baseline"/>
    </w:rPr>
  </w:style>
  <w:style w:type="character" w:customStyle="1" w:styleId="ListLabel55">
    <w:name w:val="ListLabel 55"/>
    <w:uiPriority w:val="99"/>
    <w:qFormat/>
    <w:rsid w:val="00986055"/>
    <w:rPr>
      <w:position w:val="0"/>
      <w:sz w:val="20"/>
      <w:u w:val="none"/>
      <w:vertAlign w:val="baseline"/>
    </w:rPr>
  </w:style>
  <w:style w:type="character" w:customStyle="1" w:styleId="ListLabel56">
    <w:name w:val="ListLabel 56"/>
    <w:uiPriority w:val="99"/>
    <w:qFormat/>
    <w:rsid w:val="00986055"/>
  </w:style>
  <w:style w:type="character" w:customStyle="1" w:styleId="ListLabel57">
    <w:name w:val="ListLabel 57"/>
    <w:uiPriority w:val="99"/>
    <w:qFormat/>
    <w:rsid w:val="00986055"/>
  </w:style>
  <w:style w:type="character" w:customStyle="1" w:styleId="ListLabel58">
    <w:name w:val="ListLabel 58"/>
    <w:uiPriority w:val="99"/>
    <w:qFormat/>
    <w:rsid w:val="00986055"/>
  </w:style>
  <w:style w:type="character" w:customStyle="1" w:styleId="ListLabel59">
    <w:name w:val="ListLabel 59"/>
    <w:uiPriority w:val="99"/>
    <w:qFormat/>
    <w:rsid w:val="00986055"/>
  </w:style>
  <w:style w:type="character" w:customStyle="1" w:styleId="ListLabel60">
    <w:name w:val="ListLabel 60"/>
    <w:uiPriority w:val="99"/>
    <w:qFormat/>
    <w:rsid w:val="00986055"/>
  </w:style>
  <w:style w:type="character" w:customStyle="1" w:styleId="ListLabel61">
    <w:name w:val="ListLabel 61"/>
    <w:uiPriority w:val="99"/>
    <w:qFormat/>
    <w:rsid w:val="00986055"/>
  </w:style>
  <w:style w:type="character" w:customStyle="1" w:styleId="ListLabel62">
    <w:name w:val="ListLabel 62"/>
    <w:uiPriority w:val="99"/>
    <w:qFormat/>
    <w:rsid w:val="00986055"/>
  </w:style>
  <w:style w:type="character" w:customStyle="1" w:styleId="ListLabel63">
    <w:name w:val="ListLabel 63"/>
    <w:uiPriority w:val="99"/>
    <w:qFormat/>
    <w:rsid w:val="00986055"/>
    <w:rPr>
      <w:sz w:val="24"/>
    </w:rPr>
  </w:style>
  <w:style w:type="character" w:customStyle="1" w:styleId="ListLabel64">
    <w:name w:val="ListLabel 64"/>
    <w:uiPriority w:val="99"/>
    <w:qFormat/>
    <w:rsid w:val="00986055"/>
  </w:style>
  <w:style w:type="character" w:customStyle="1" w:styleId="ListLabel65">
    <w:name w:val="ListLabel 65"/>
    <w:uiPriority w:val="99"/>
    <w:qFormat/>
    <w:rsid w:val="00986055"/>
  </w:style>
  <w:style w:type="character" w:customStyle="1" w:styleId="ListLabel66">
    <w:name w:val="ListLabel 66"/>
    <w:uiPriority w:val="99"/>
    <w:qFormat/>
    <w:rsid w:val="00986055"/>
  </w:style>
  <w:style w:type="character" w:customStyle="1" w:styleId="ListLabel67">
    <w:name w:val="ListLabel 67"/>
    <w:uiPriority w:val="99"/>
    <w:qFormat/>
    <w:rsid w:val="00986055"/>
  </w:style>
  <w:style w:type="character" w:customStyle="1" w:styleId="ListLabel68">
    <w:name w:val="ListLabel 68"/>
    <w:uiPriority w:val="99"/>
    <w:qFormat/>
    <w:rsid w:val="00986055"/>
  </w:style>
  <w:style w:type="character" w:customStyle="1" w:styleId="ListLabel69">
    <w:name w:val="ListLabel 69"/>
    <w:uiPriority w:val="99"/>
    <w:qFormat/>
    <w:rsid w:val="00986055"/>
  </w:style>
  <w:style w:type="character" w:customStyle="1" w:styleId="ListLabel70">
    <w:name w:val="ListLabel 70"/>
    <w:uiPriority w:val="99"/>
    <w:qFormat/>
    <w:rsid w:val="00986055"/>
  </w:style>
  <w:style w:type="character" w:customStyle="1" w:styleId="ListLabel71">
    <w:name w:val="ListLabel 71"/>
    <w:uiPriority w:val="99"/>
    <w:qFormat/>
    <w:rsid w:val="00986055"/>
  </w:style>
  <w:style w:type="character" w:customStyle="1" w:styleId="ListLabel72">
    <w:name w:val="ListLabel 72"/>
    <w:uiPriority w:val="99"/>
    <w:qFormat/>
    <w:rsid w:val="00986055"/>
  </w:style>
  <w:style w:type="character" w:customStyle="1" w:styleId="ListLabel73">
    <w:name w:val="ListLabel 73"/>
    <w:uiPriority w:val="99"/>
    <w:qFormat/>
    <w:rsid w:val="00986055"/>
  </w:style>
  <w:style w:type="character" w:customStyle="1" w:styleId="ListLabel74">
    <w:name w:val="ListLabel 74"/>
    <w:uiPriority w:val="99"/>
    <w:qFormat/>
    <w:rsid w:val="00986055"/>
  </w:style>
  <w:style w:type="character" w:customStyle="1" w:styleId="ListLabel75">
    <w:name w:val="ListLabel 75"/>
    <w:uiPriority w:val="99"/>
    <w:qFormat/>
    <w:rsid w:val="00986055"/>
  </w:style>
  <w:style w:type="character" w:customStyle="1" w:styleId="ListLabel76">
    <w:name w:val="ListLabel 76"/>
    <w:uiPriority w:val="99"/>
    <w:qFormat/>
    <w:rsid w:val="00986055"/>
  </w:style>
  <w:style w:type="character" w:customStyle="1" w:styleId="ListLabel77">
    <w:name w:val="ListLabel 77"/>
    <w:uiPriority w:val="99"/>
    <w:qFormat/>
    <w:rsid w:val="00986055"/>
  </w:style>
  <w:style w:type="character" w:customStyle="1" w:styleId="ListLabel78">
    <w:name w:val="ListLabel 78"/>
    <w:uiPriority w:val="99"/>
    <w:qFormat/>
    <w:rsid w:val="00986055"/>
    <w:rPr>
      <w:sz w:val="24"/>
    </w:rPr>
  </w:style>
  <w:style w:type="character" w:customStyle="1" w:styleId="ListLabel79">
    <w:name w:val="ListLabel 79"/>
    <w:uiPriority w:val="99"/>
    <w:qFormat/>
    <w:rsid w:val="00986055"/>
  </w:style>
  <w:style w:type="character" w:customStyle="1" w:styleId="ListLabel80">
    <w:name w:val="ListLabel 80"/>
    <w:uiPriority w:val="99"/>
    <w:qFormat/>
    <w:rsid w:val="00986055"/>
  </w:style>
  <w:style w:type="character" w:customStyle="1" w:styleId="ListLabel81">
    <w:name w:val="ListLabel 81"/>
    <w:uiPriority w:val="99"/>
    <w:qFormat/>
    <w:rsid w:val="00986055"/>
  </w:style>
  <w:style w:type="character" w:customStyle="1" w:styleId="ListLabel82">
    <w:name w:val="ListLabel 82"/>
    <w:uiPriority w:val="99"/>
    <w:qFormat/>
    <w:rsid w:val="00986055"/>
  </w:style>
  <w:style w:type="character" w:customStyle="1" w:styleId="ListLabel83">
    <w:name w:val="ListLabel 83"/>
    <w:uiPriority w:val="99"/>
    <w:qFormat/>
    <w:rsid w:val="00986055"/>
  </w:style>
  <w:style w:type="character" w:customStyle="1" w:styleId="ListLabel84">
    <w:name w:val="ListLabel 84"/>
    <w:uiPriority w:val="99"/>
    <w:qFormat/>
    <w:rsid w:val="00986055"/>
  </w:style>
  <w:style w:type="character" w:customStyle="1" w:styleId="ListLabel85">
    <w:name w:val="ListLabel 85"/>
    <w:uiPriority w:val="99"/>
    <w:qFormat/>
    <w:rsid w:val="00986055"/>
  </w:style>
  <w:style w:type="character" w:customStyle="1" w:styleId="ListLabel86">
    <w:name w:val="ListLabel 86"/>
    <w:uiPriority w:val="99"/>
    <w:qFormat/>
    <w:rsid w:val="00986055"/>
  </w:style>
  <w:style w:type="character" w:customStyle="1" w:styleId="ListLabel87">
    <w:name w:val="ListLabel 87"/>
    <w:uiPriority w:val="99"/>
    <w:qFormat/>
    <w:rsid w:val="00986055"/>
  </w:style>
  <w:style w:type="character" w:customStyle="1" w:styleId="ListLabel88">
    <w:name w:val="ListLabel 88"/>
    <w:uiPriority w:val="99"/>
    <w:qFormat/>
    <w:rsid w:val="00986055"/>
  </w:style>
  <w:style w:type="character" w:customStyle="1" w:styleId="ListLabel89">
    <w:name w:val="ListLabel 89"/>
    <w:uiPriority w:val="99"/>
    <w:qFormat/>
    <w:rsid w:val="00986055"/>
  </w:style>
  <w:style w:type="character" w:customStyle="1" w:styleId="ListLabel90">
    <w:name w:val="ListLabel 90"/>
    <w:uiPriority w:val="99"/>
    <w:qFormat/>
    <w:rsid w:val="00986055"/>
  </w:style>
  <w:style w:type="character" w:customStyle="1" w:styleId="ListLabel91">
    <w:name w:val="ListLabel 91"/>
    <w:uiPriority w:val="99"/>
    <w:qFormat/>
    <w:rsid w:val="00986055"/>
  </w:style>
  <w:style w:type="character" w:customStyle="1" w:styleId="ListLabel92">
    <w:name w:val="ListLabel 92"/>
    <w:uiPriority w:val="99"/>
    <w:qFormat/>
    <w:rsid w:val="00986055"/>
  </w:style>
  <w:style w:type="character" w:customStyle="1" w:styleId="ListLabel93">
    <w:name w:val="ListLabel 93"/>
    <w:uiPriority w:val="99"/>
    <w:qFormat/>
    <w:rsid w:val="00986055"/>
  </w:style>
  <w:style w:type="character" w:customStyle="1" w:styleId="ListLabel94">
    <w:name w:val="ListLabel 94"/>
    <w:uiPriority w:val="99"/>
    <w:qFormat/>
    <w:rsid w:val="00986055"/>
  </w:style>
  <w:style w:type="character" w:customStyle="1" w:styleId="ListLabel95">
    <w:name w:val="ListLabel 95"/>
    <w:uiPriority w:val="99"/>
    <w:qFormat/>
    <w:rsid w:val="00986055"/>
  </w:style>
  <w:style w:type="character" w:customStyle="1" w:styleId="ListLabel96">
    <w:name w:val="ListLabel 96"/>
    <w:uiPriority w:val="99"/>
    <w:qFormat/>
    <w:rsid w:val="00986055"/>
    <w:rPr>
      <w:sz w:val="24"/>
    </w:rPr>
  </w:style>
  <w:style w:type="character" w:customStyle="1" w:styleId="ListLabel97">
    <w:name w:val="ListLabel 97"/>
    <w:uiPriority w:val="99"/>
    <w:qFormat/>
    <w:rsid w:val="00986055"/>
  </w:style>
  <w:style w:type="character" w:customStyle="1" w:styleId="ListLabel98">
    <w:name w:val="ListLabel 98"/>
    <w:uiPriority w:val="99"/>
    <w:qFormat/>
    <w:rsid w:val="00986055"/>
  </w:style>
  <w:style w:type="character" w:customStyle="1" w:styleId="ListLabel99">
    <w:name w:val="ListLabel 99"/>
    <w:uiPriority w:val="99"/>
    <w:qFormat/>
    <w:rsid w:val="00986055"/>
  </w:style>
  <w:style w:type="character" w:customStyle="1" w:styleId="ListLabel100">
    <w:name w:val="ListLabel 100"/>
    <w:uiPriority w:val="99"/>
    <w:qFormat/>
    <w:rsid w:val="00986055"/>
  </w:style>
  <w:style w:type="character" w:customStyle="1" w:styleId="ListLabel101">
    <w:name w:val="ListLabel 101"/>
    <w:uiPriority w:val="99"/>
    <w:qFormat/>
    <w:rsid w:val="00986055"/>
  </w:style>
  <w:style w:type="character" w:customStyle="1" w:styleId="ListLabel102">
    <w:name w:val="ListLabel 102"/>
    <w:uiPriority w:val="99"/>
    <w:qFormat/>
    <w:rsid w:val="00986055"/>
  </w:style>
  <w:style w:type="character" w:customStyle="1" w:styleId="ListLabel103">
    <w:name w:val="ListLabel 103"/>
    <w:uiPriority w:val="99"/>
    <w:qFormat/>
    <w:rsid w:val="00986055"/>
  </w:style>
  <w:style w:type="character" w:customStyle="1" w:styleId="ListLabel104">
    <w:name w:val="ListLabel 104"/>
    <w:uiPriority w:val="99"/>
    <w:qFormat/>
    <w:rsid w:val="00986055"/>
  </w:style>
  <w:style w:type="character" w:customStyle="1" w:styleId="ListLabel105">
    <w:name w:val="ListLabel 105"/>
    <w:uiPriority w:val="99"/>
    <w:qFormat/>
    <w:rsid w:val="00986055"/>
  </w:style>
  <w:style w:type="character" w:customStyle="1" w:styleId="ListLabel106">
    <w:name w:val="ListLabel 106"/>
    <w:uiPriority w:val="99"/>
    <w:qFormat/>
    <w:rsid w:val="00986055"/>
  </w:style>
  <w:style w:type="character" w:customStyle="1" w:styleId="ListLabel107">
    <w:name w:val="ListLabel 107"/>
    <w:uiPriority w:val="99"/>
    <w:qFormat/>
    <w:rsid w:val="00986055"/>
  </w:style>
  <w:style w:type="character" w:customStyle="1" w:styleId="ListLabel108">
    <w:name w:val="ListLabel 108"/>
    <w:uiPriority w:val="99"/>
    <w:qFormat/>
    <w:rsid w:val="00986055"/>
  </w:style>
  <w:style w:type="character" w:customStyle="1" w:styleId="ListLabel109">
    <w:name w:val="ListLabel 109"/>
    <w:uiPriority w:val="99"/>
    <w:qFormat/>
    <w:rsid w:val="00986055"/>
  </w:style>
  <w:style w:type="character" w:customStyle="1" w:styleId="ListLabel110">
    <w:name w:val="ListLabel 110"/>
    <w:uiPriority w:val="99"/>
    <w:qFormat/>
    <w:rsid w:val="00986055"/>
  </w:style>
  <w:style w:type="character" w:customStyle="1" w:styleId="ListLabel111">
    <w:name w:val="ListLabel 111"/>
    <w:uiPriority w:val="99"/>
    <w:qFormat/>
    <w:rsid w:val="00986055"/>
  </w:style>
  <w:style w:type="character" w:customStyle="1" w:styleId="ListLabel112">
    <w:name w:val="ListLabel 112"/>
    <w:uiPriority w:val="99"/>
    <w:qFormat/>
    <w:rsid w:val="00986055"/>
  </w:style>
  <w:style w:type="character" w:customStyle="1" w:styleId="ListLabel113">
    <w:name w:val="ListLabel 113"/>
    <w:uiPriority w:val="99"/>
    <w:qFormat/>
    <w:rsid w:val="00986055"/>
  </w:style>
  <w:style w:type="character" w:customStyle="1" w:styleId="ListLabel114">
    <w:name w:val="ListLabel 114"/>
    <w:uiPriority w:val="99"/>
    <w:qFormat/>
    <w:rsid w:val="00986055"/>
    <w:rPr>
      <w:sz w:val="24"/>
    </w:rPr>
  </w:style>
  <w:style w:type="character" w:customStyle="1" w:styleId="ListLabel115">
    <w:name w:val="ListLabel 115"/>
    <w:uiPriority w:val="99"/>
    <w:qFormat/>
    <w:rsid w:val="00986055"/>
  </w:style>
  <w:style w:type="character" w:customStyle="1" w:styleId="ListLabel116">
    <w:name w:val="ListLabel 116"/>
    <w:uiPriority w:val="99"/>
    <w:qFormat/>
    <w:rsid w:val="00986055"/>
  </w:style>
  <w:style w:type="character" w:customStyle="1" w:styleId="ListLabel117">
    <w:name w:val="ListLabel 117"/>
    <w:uiPriority w:val="99"/>
    <w:qFormat/>
    <w:rsid w:val="00986055"/>
  </w:style>
  <w:style w:type="character" w:customStyle="1" w:styleId="ListLabel118">
    <w:name w:val="ListLabel 118"/>
    <w:uiPriority w:val="99"/>
    <w:qFormat/>
    <w:rsid w:val="00986055"/>
  </w:style>
  <w:style w:type="character" w:customStyle="1" w:styleId="ListLabel119">
    <w:name w:val="ListLabel 119"/>
    <w:uiPriority w:val="99"/>
    <w:qFormat/>
    <w:rsid w:val="00986055"/>
  </w:style>
  <w:style w:type="character" w:customStyle="1" w:styleId="ListLabel120">
    <w:name w:val="ListLabel 120"/>
    <w:uiPriority w:val="99"/>
    <w:qFormat/>
    <w:rsid w:val="00986055"/>
  </w:style>
  <w:style w:type="character" w:customStyle="1" w:styleId="ListLabel121">
    <w:name w:val="ListLabel 121"/>
    <w:uiPriority w:val="99"/>
    <w:qFormat/>
    <w:rsid w:val="00986055"/>
  </w:style>
  <w:style w:type="character" w:customStyle="1" w:styleId="ListLabel122">
    <w:name w:val="ListLabel 122"/>
    <w:uiPriority w:val="99"/>
    <w:qFormat/>
    <w:rsid w:val="00986055"/>
  </w:style>
  <w:style w:type="character" w:customStyle="1" w:styleId="ListLabel123">
    <w:name w:val="ListLabel 123"/>
    <w:uiPriority w:val="99"/>
    <w:qFormat/>
    <w:rsid w:val="00986055"/>
  </w:style>
  <w:style w:type="character" w:customStyle="1" w:styleId="ListLabel124">
    <w:name w:val="ListLabel 124"/>
    <w:uiPriority w:val="99"/>
    <w:qFormat/>
    <w:rsid w:val="00986055"/>
  </w:style>
  <w:style w:type="character" w:customStyle="1" w:styleId="ListLabel125">
    <w:name w:val="ListLabel 125"/>
    <w:uiPriority w:val="99"/>
    <w:qFormat/>
    <w:rsid w:val="00986055"/>
  </w:style>
  <w:style w:type="character" w:customStyle="1" w:styleId="ListLabel126">
    <w:name w:val="ListLabel 126"/>
    <w:uiPriority w:val="99"/>
    <w:qFormat/>
    <w:rsid w:val="00986055"/>
  </w:style>
  <w:style w:type="character" w:customStyle="1" w:styleId="ListLabel127">
    <w:name w:val="ListLabel 127"/>
    <w:uiPriority w:val="99"/>
    <w:qFormat/>
    <w:rsid w:val="00986055"/>
  </w:style>
  <w:style w:type="character" w:customStyle="1" w:styleId="ListLabel128">
    <w:name w:val="ListLabel 128"/>
    <w:uiPriority w:val="99"/>
    <w:qFormat/>
    <w:rsid w:val="00986055"/>
  </w:style>
  <w:style w:type="character" w:customStyle="1" w:styleId="ListLabel129">
    <w:name w:val="ListLabel 129"/>
    <w:uiPriority w:val="99"/>
    <w:qFormat/>
    <w:rsid w:val="00986055"/>
  </w:style>
  <w:style w:type="character" w:customStyle="1" w:styleId="ListLabel130">
    <w:name w:val="ListLabel 130"/>
    <w:uiPriority w:val="99"/>
    <w:qFormat/>
    <w:rsid w:val="00986055"/>
  </w:style>
  <w:style w:type="character" w:customStyle="1" w:styleId="ListLabel131">
    <w:name w:val="ListLabel 131"/>
    <w:uiPriority w:val="99"/>
    <w:qFormat/>
    <w:rsid w:val="00986055"/>
  </w:style>
  <w:style w:type="character" w:customStyle="1" w:styleId="ListLabel132">
    <w:name w:val="ListLabel 132"/>
    <w:uiPriority w:val="99"/>
    <w:qFormat/>
    <w:rsid w:val="00986055"/>
  </w:style>
  <w:style w:type="character" w:customStyle="1" w:styleId="ListLabel133">
    <w:name w:val="ListLabel 133"/>
    <w:uiPriority w:val="99"/>
    <w:qFormat/>
    <w:rsid w:val="00986055"/>
  </w:style>
  <w:style w:type="character" w:customStyle="1" w:styleId="ListLabel134">
    <w:name w:val="ListLabel 134"/>
    <w:uiPriority w:val="99"/>
    <w:qFormat/>
    <w:rsid w:val="00986055"/>
  </w:style>
  <w:style w:type="character" w:customStyle="1" w:styleId="ListLabel135">
    <w:name w:val="ListLabel 135"/>
    <w:uiPriority w:val="99"/>
    <w:qFormat/>
    <w:rsid w:val="00986055"/>
  </w:style>
  <w:style w:type="character" w:customStyle="1" w:styleId="ListLabel136">
    <w:name w:val="ListLabel 136"/>
    <w:uiPriority w:val="99"/>
    <w:qFormat/>
    <w:rsid w:val="00986055"/>
  </w:style>
  <w:style w:type="character" w:customStyle="1" w:styleId="ListLabel137">
    <w:name w:val="ListLabel 137"/>
    <w:uiPriority w:val="99"/>
    <w:qFormat/>
    <w:rsid w:val="00986055"/>
  </w:style>
  <w:style w:type="character" w:customStyle="1" w:styleId="ListLabel138">
    <w:name w:val="ListLabel 138"/>
    <w:uiPriority w:val="99"/>
    <w:qFormat/>
    <w:rsid w:val="00986055"/>
  </w:style>
  <w:style w:type="character" w:customStyle="1" w:styleId="ListLabel139">
    <w:name w:val="ListLabel 139"/>
    <w:uiPriority w:val="99"/>
    <w:qFormat/>
    <w:rsid w:val="00986055"/>
  </w:style>
  <w:style w:type="character" w:customStyle="1" w:styleId="ListLabel140">
    <w:name w:val="ListLabel 140"/>
    <w:uiPriority w:val="99"/>
    <w:qFormat/>
    <w:rsid w:val="00986055"/>
  </w:style>
  <w:style w:type="character" w:customStyle="1" w:styleId="ListLabel141">
    <w:name w:val="ListLabel 141"/>
    <w:uiPriority w:val="99"/>
    <w:qFormat/>
    <w:rsid w:val="00986055"/>
  </w:style>
  <w:style w:type="character" w:customStyle="1" w:styleId="ListLabel142">
    <w:name w:val="ListLabel 142"/>
    <w:uiPriority w:val="99"/>
    <w:qFormat/>
    <w:rsid w:val="00986055"/>
  </w:style>
  <w:style w:type="character" w:customStyle="1" w:styleId="ListLabel143">
    <w:name w:val="ListLabel 143"/>
    <w:uiPriority w:val="99"/>
    <w:qFormat/>
    <w:rsid w:val="00986055"/>
  </w:style>
  <w:style w:type="character" w:customStyle="1" w:styleId="ListLabel144">
    <w:name w:val="ListLabel 144"/>
    <w:uiPriority w:val="99"/>
    <w:qFormat/>
    <w:rsid w:val="00986055"/>
  </w:style>
  <w:style w:type="character" w:customStyle="1" w:styleId="ListLabel145">
    <w:name w:val="ListLabel 145"/>
    <w:uiPriority w:val="99"/>
    <w:qFormat/>
    <w:rsid w:val="00986055"/>
  </w:style>
  <w:style w:type="character" w:customStyle="1" w:styleId="ListLabel146">
    <w:name w:val="ListLabel 146"/>
    <w:uiPriority w:val="99"/>
    <w:qFormat/>
    <w:rsid w:val="00986055"/>
  </w:style>
  <w:style w:type="character" w:customStyle="1" w:styleId="ListLabel147">
    <w:name w:val="ListLabel 147"/>
    <w:uiPriority w:val="99"/>
    <w:qFormat/>
    <w:rsid w:val="00986055"/>
  </w:style>
  <w:style w:type="character" w:customStyle="1" w:styleId="ListLabel148">
    <w:name w:val="ListLabel 148"/>
    <w:uiPriority w:val="99"/>
    <w:qFormat/>
    <w:rsid w:val="00986055"/>
  </w:style>
  <w:style w:type="character" w:customStyle="1" w:styleId="ListLabel149">
    <w:name w:val="ListLabel 149"/>
    <w:uiPriority w:val="99"/>
    <w:qFormat/>
    <w:rsid w:val="00986055"/>
  </w:style>
  <w:style w:type="character" w:customStyle="1" w:styleId="ListLabel150">
    <w:name w:val="ListLabel 150"/>
    <w:uiPriority w:val="99"/>
    <w:qFormat/>
    <w:rsid w:val="00986055"/>
    <w:rPr>
      <w:sz w:val="24"/>
    </w:rPr>
  </w:style>
  <w:style w:type="character" w:customStyle="1" w:styleId="ListLabel151">
    <w:name w:val="ListLabel 151"/>
    <w:uiPriority w:val="99"/>
    <w:qFormat/>
    <w:rsid w:val="00986055"/>
  </w:style>
  <w:style w:type="character" w:customStyle="1" w:styleId="ListLabel152">
    <w:name w:val="ListLabel 152"/>
    <w:uiPriority w:val="99"/>
    <w:qFormat/>
    <w:rsid w:val="00986055"/>
  </w:style>
  <w:style w:type="character" w:customStyle="1" w:styleId="ListLabel153">
    <w:name w:val="ListLabel 153"/>
    <w:uiPriority w:val="99"/>
    <w:qFormat/>
    <w:rsid w:val="00986055"/>
  </w:style>
  <w:style w:type="character" w:customStyle="1" w:styleId="ListLabel154">
    <w:name w:val="ListLabel 154"/>
    <w:uiPriority w:val="99"/>
    <w:qFormat/>
    <w:rsid w:val="00986055"/>
  </w:style>
  <w:style w:type="character" w:customStyle="1" w:styleId="ListLabel155">
    <w:name w:val="ListLabel 155"/>
    <w:uiPriority w:val="99"/>
    <w:qFormat/>
    <w:rsid w:val="00986055"/>
  </w:style>
  <w:style w:type="character" w:customStyle="1" w:styleId="ListLabel156">
    <w:name w:val="ListLabel 156"/>
    <w:uiPriority w:val="99"/>
    <w:qFormat/>
    <w:rsid w:val="00986055"/>
  </w:style>
  <w:style w:type="character" w:customStyle="1" w:styleId="ListLabel157">
    <w:name w:val="ListLabel 157"/>
    <w:uiPriority w:val="99"/>
    <w:qFormat/>
    <w:rsid w:val="00986055"/>
  </w:style>
  <w:style w:type="character" w:customStyle="1" w:styleId="ListLabel158">
    <w:name w:val="ListLabel 158"/>
    <w:uiPriority w:val="99"/>
    <w:qFormat/>
    <w:rsid w:val="00986055"/>
  </w:style>
  <w:style w:type="character" w:customStyle="1" w:styleId="ListLabel159">
    <w:name w:val="ListLabel 159"/>
    <w:uiPriority w:val="99"/>
    <w:qFormat/>
    <w:rsid w:val="00986055"/>
    <w:rPr>
      <w:sz w:val="24"/>
    </w:rPr>
  </w:style>
  <w:style w:type="character" w:customStyle="1" w:styleId="ListLabel160">
    <w:name w:val="ListLabel 160"/>
    <w:uiPriority w:val="99"/>
    <w:qFormat/>
    <w:rsid w:val="00986055"/>
  </w:style>
  <w:style w:type="character" w:customStyle="1" w:styleId="ListLabel161">
    <w:name w:val="ListLabel 161"/>
    <w:uiPriority w:val="99"/>
    <w:qFormat/>
    <w:rsid w:val="00986055"/>
  </w:style>
  <w:style w:type="character" w:customStyle="1" w:styleId="ListLabel162">
    <w:name w:val="ListLabel 162"/>
    <w:uiPriority w:val="99"/>
    <w:qFormat/>
    <w:rsid w:val="00986055"/>
  </w:style>
  <w:style w:type="character" w:customStyle="1" w:styleId="ListLabel163">
    <w:name w:val="ListLabel 163"/>
    <w:uiPriority w:val="99"/>
    <w:qFormat/>
    <w:rsid w:val="00986055"/>
  </w:style>
  <w:style w:type="character" w:customStyle="1" w:styleId="ListLabel164">
    <w:name w:val="ListLabel 164"/>
    <w:uiPriority w:val="99"/>
    <w:qFormat/>
    <w:rsid w:val="00986055"/>
  </w:style>
  <w:style w:type="character" w:customStyle="1" w:styleId="ListLabel165">
    <w:name w:val="ListLabel 165"/>
    <w:uiPriority w:val="99"/>
    <w:qFormat/>
    <w:rsid w:val="00986055"/>
  </w:style>
  <w:style w:type="character" w:customStyle="1" w:styleId="ListLabel166">
    <w:name w:val="ListLabel 166"/>
    <w:uiPriority w:val="99"/>
    <w:qFormat/>
    <w:rsid w:val="00986055"/>
  </w:style>
  <w:style w:type="character" w:customStyle="1" w:styleId="ListLabel167">
    <w:name w:val="ListLabel 167"/>
    <w:uiPriority w:val="99"/>
    <w:qFormat/>
    <w:rsid w:val="00986055"/>
  </w:style>
  <w:style w:type="character" w:customStyle="1" w:styleId="ListLabel168">
    <w:name w:val="ListLabel 168"/>
    <w:uiPriority w:val="99"/>
    <w:qFormat/>
    <w:rsid w:val="00986055"/>
    <w:rPr>
      <w:sz w:val="24"/>
    </w:rPr>
  </w:style>
  <w:style w:type="character" w:customStyle="1" w:styleId="ListLabel169">
    <w:name w:val="ListLabel 169"/>
    <w:uiPriority w:val="99"/>
    <w:qFormat/>
    <w:rsid w:val="00986055"/>
  </w:style>
  <w:style w:type="character" w:customStyle="1" w:styleId="ListLabel170">
    <w:name w:val="ListLabel 170"/>
    <w:uiPriority w:val="99"/>
    <w:qFormat/>
    <w:rsid w:val="00986055"/>
  </w:style>
  <w:style w:type="character" w:customStyle="1" w:styleId="ListLabel171">
    <w:name w:val="ListLabel 171"/>
    <w:uiPriority w:val="99"/>
    <w:qFormat/>
    <w:rsid w:val="00986055"/>
  </w:style>
  <w:style w:type="character" w:customStyle="1" w:styleId="ListLabel172">
    <w:name w:val="ListLabel 172"/>
    <w:uiPriority w:val="99"/>
    <w:qFormat/>
    <w:rsid w:val="00986055"/>
  </w:style>
  <w:style w:type="character" w:customStyle="1" w:styleId="ListLabel173">
    <w:name w:val="ListLabel 173"/>
    <w:uiPriority w:val="99"/>
    <w:qFormat/>
    <w:rsid w:val="00986055"/>
  </w:style>
  <w:style w:type="character" w:customStyle="1" w:styleId="ListLabel174">
    <w:name w:val="ListLabel 174"/>
    <w:uiPriority w:val="99"/>
    <w:qFormat/>
    <w:rsid w:val="00986055"/>
  </w:style>
  <w:style w:type="character" w:customStyle="1" w:styleId="ListLabel175">
    <w:name w:val="ListLabel 175"/>
    <w:uiPriority w:val="99"/>
    <w:qFormat/>
    <w:rsid w:val="00986055"/>
  </w:style>
  <w:style w:type="character" w:customStyle="1" w:styleId="ListLabel176">
    <w:name w:val="ListLabel 176"/>
    <w:uiPriority w:val="99"/>
    <w:qFormat/>
    <w:rsid w:val="00986055"/>
  </w:style>
  <w:style w:type="character" w:customStyle="1" w:styleId="ListLabel177">
    <w:name w:val="ListLabel 177"/>
    <w:uiPriority w:val="99"/>
    <w:qFormat/>
    <w:rsid w:val="00986055"/>
  </w:style>
  <w:style w:type="character" w:customStyle="1" w:styleId="ListLabel178">
    <w:name w:val="ListLabel 178"/>
    <w:uiPriority w:val="99"/>
    <w:qFormat/>
    <w:rsid w:val="00986055"/>
  </w:style>
  <w:style w:type="character" w:customStyle="1" w:styleId="ListLabel179">
    <w:name w:val="ListLabel 179"/>
    <w:uiPriority w:val="99"/>
    <w:qFormat/>
    <w:rsid w:val="00986055"/>
  </w:style>
  <w:style w:type="character" w:customStyle="1" w:styleId="ListLabel180">
    <w:name w:val="ListLabel 180"/>
    <w:uiPriority w:val="99"/>
    <w:qFormat/>
    <w:rsid w:val="00986055"/>
  </w:style>
  <w:style w:type="character" w:customStyle="1" w:styleId="ListLabel181">
    <w:name w:val="ListLabel 181"/>
    <w:uiPriority w:val="99"/>
    <w:qFormat/>
    <w:rsid w:val="00986055"/>
  </w:style>
  <w:style w:type="character" w:customStyle="1" w:styleId="ListLabel182">
    <w:name w:val="ListLabel 182"/>
    <w:uiPriority w:val="99"/>
    <w:qFormat/>
    <w:rsid w:val="00986055"/>
  </w:style>
  <w:style w:type="character" w:customStyle="1" w:styleId="ListLabel183">
    <w:name w:val="ListLabel 183"/>
    <w:uiPriority w:val="99"/>
    <w:qFormat/>
    <w:rsid w:val="00986055"/>
  </w:style>
  <w:style w:type="character" w:customStyle="1" w:styleId="ListLabel184">
    <w:name w:val="ListLabel 184"/>
    <w:uiPriority w:val="99"/>
    <w:qFormat/>
    <w:rsid w:val="00986055"/>
  </w:style>
  <w:style w:type="character" w:customStyle="1" w:styleId="ListLabel185">
    <w:name w:val="ListLabel 185"/>
    <w:uiPriority w:val="99"/>
    <w:qFormat/>
    <w:rsid w:val="00986055"/>
  </w:style>
  <w:style w:type="character" w:customStyle="1" w:styleId="ListLabel186">
    <w:name w:val="ListLabel 186"/>
    <w:uiPriority w:val="99"/>
    <w:qFormat/>
    <w:rsid w:val="00986055"/>
    <w:rPr>
      <w:sz w:val="20"/>
    </w:rPr>
  </w:style>
  <w:style w:type="character" w:customStyle="1" w:styleId="ListLabel187">
    <w:name w:val="ListLabel 187"/>
    <w:uiPriority w:val="99"/>
    <w:qFormat/>
    <w:rsid w:val="00986055"/>
  </w:style>
  <w:style w:type="character" w:customStyle="1" w:styleId="ListLabel188">
    <w:name w:val="ListLabel 188"/>
    <w:uiPriority w:val="99"/>
    <w:qFormat/>
    <w:rsid w:val="00986055"/>
  </w:style>
  <w:style w:type="character" w:customStyle="1" w:styleId="ListLabel189">
    <w:name w:val="ListLabel 189"/>
    <w:uiPriority w:val="99"/>
    <w:qFormat/>
    <w:rsid w:val="00986055"/>
  </w:style>
  <w:style w:type="character" w:customStyle="1" w:styleId="ListLabel190">
    <w:name w:val="ListLabel 190"/>
    <w:uiPriority w:val="99"/>
    <w:qFormat/>
    <w:rsid w:val="00986055"/>
  </w:style>
  <w:style w:type="character" w:customStyle="1" w:styleId="ListLabel191">
    <w:name w:val="ListLabel 191"/>
    <w:uiPriority w:val="99"/>
    <w:qFormat/>
    <w:rsid w:val="00986055"/>
  </w:style>
  <w:style w:type="character" w:customStyle="1" w:styleId="ListLabel192">
    <w:name w:val="ListLabel 192"/>
    <w:uiPriority w:val="99"/>
    <w:qFormat/>
    <w:rsid w:val="00986055"/>
  </w:style>
  <w:style w:type="character" w:customStyle="1" w:styleId="ListLabel193">
    <w:name w:val="ListLabel 193"/>
    <w:uiPriority w:val="99"/>
    <w:qFormat/>
    <w:rsid w:val="00986055"/>
  </w:style>
  <w:style w:type="character" w:customStyle="1" w:styleId="ListLabel194">
    <w:name w:val="ListLabel 194"/>
    <w:uiPriority w:val="99"/>
    <w:qFormat/>
    <w:rsid w:val="00986055"/>
  </w:style>
  <w:style w:type="character" w:customStyle="1" w:styleId="ListLabel195">
    <w:name w:val="ListLabel 195"/>
    <w:uiPriority w:val="99"/>
    <w:qFormat/>
    <w:rsid w:val="00986055"/>
    <w:rPr>
      <w:sz w:val="20"/>
    </w:rPr>
  </w:style>
  <w:style w:type="character" w:customStyle="1" w:styleId="ListLabel196">
    <w:name w:val="ListLabel 196"/>
    <w:uiPriority w:val="99"/>
    <w:qFormat/>
    <w:rsid w:val="00986055"/>
  </w:style>
  <w:style w:type="character" w:customStyle="1" w:styleId="ListLabel197">
    <w:name w:val="ListLabel 197"/>
    <w:uiPriority w:val="99"/>
    <w:qFormat/>
    <w:rsid w:val="00986055"/>
  </w:style>
  <w:style w:type="character" w:customStyle="1" w:styleId="ListLabel198">
    <w:name w:val="ListLabel 198"/>
    <w:uiPriority w:val="99"/>
    <w:qFormat/>
    <w:rsid w:val="00986055"/>
  </w:style>
  <w:style w:type="character" w:customStyle="1" w:styleId="ListLabel199">
    <w:name w:val="ListLabel 199"/>
    <w:uiPriority w:val="99"/>
    <w:qFormat/>
    <w:rsid w:val="00986055"/>
  </w:style>
  <w:style w:type="character" w:customStyle="1" w:styleId="ListLabel200">
    <w:name w:val="ListLabel 200"/>
    <w:uiPriority w:val="99"/>
    <w:qFormat/>
    <w:rsid w:val="00986055"/>
  </w:style>
  <w:style w:type="character" w:customStyle="1" w:styleId="ListLabel201">
    <w:name w:val="ListLabel 201"/>
    <w:uiPriority w:val="99"/>
    <w:qFormat/>
    <w:rsid w:val="00986055"/>
  </w:style>
  <w:style w:type="character" w:customStyle="1" w:styleId="ListLabel202">
    <w:name w:val="ListLabel 202"/>
    <w:uiPriority w:val="99"/>
    <w:qFormat/>
    <w:rsid w:val="00986055"/>
  </w:style>
  <w:style w:type="character" w:customStyle="1" w:styleId="ListLabel203">
    <w:name w:val="ListLabel 203"/>
    <w:uiPriority w:val="99"/>
    <w:qFormat/>
    <w:rsid w:val="00986055"/>
  </w:style>
  <w:style w:type="character" w:customStyle="1" w:styleId="ListLabel204">
    <w:name w:val="ListLabel 204"/>
    <w:uiPriority w:val="99"/>
    <w:qFormat/>
    <w:rsid w:val="00986055"/>
  </w:style>
  <w:style w:type="character" w:customStyle="1" w:styleId="ListLabel205">
    <w:name w:val="ListLabel 205"/>
    <w:uiPriority w:val="99"/>
    <w:qFormat/>
    <w:rsid w:val="00986055"/>
  </w:style>
  <w:style w:type="character" w:customStyle="1" w:styleId="ListLabel206">
    <w:name w:val="ListLabel 206"/>
    <w:uiPriority w:val="99"/>
    <w:qFormat/>
    <w:rsid w:val="00986055"/>
  </w:style>
  <w:style w:type="character" w:customStyle="1" w:styleId="ListLabel207">
    <w:name w:val="ListLabel 207"/>
    <w:uiPriority w:val="99"/>
    <w:qFormat/>
    <w:rsid w:val="00986055"/>
  </w:style>
  <w:style w:type="character" w:customStyle="1" w:styleId="ListLabel208">
    <w:name w:val="ListLabel 208"/>
    <w:uiPriority w:val="99"/>
    <w:qFormat/>
    <w:rsid w:val="00986055"/>
  </w:style>
  <w:style w:type="character" w:customStyle="1" w:styleId="ListLabel209">
    <w:name w:val="ListLabel 209"/>
    <w:uiPriority w:val="99"/>
    <w:qFormat/>
    <w:rsid w:val="00986055"/>
  </w:style>
  <w:style w:type="character" w:customStyle="1" w:styleId="ListLabel210">
    <w:name w:val="ListLabel 210"/>
    <w:uiPriority w:val="99"/>
    <w:qFormat/>
    <w:rsid w:val="00986055"/>
  </w:style>
  <w:style w:type="character" w:customStyle="1" w:styleId="ListLabel211">
    <w:name w:val="ListLabel 211"/>
    <w:uiPriority w:val="99"/>
    <w:qFormat/>
    <w:rsid w:val="00986055"/>
  </w:style>
  <w:style w:type="character" w:customStyle="1" w:styleId="ListLabel212">
    <w:name w:val="ListLabel 212"/>
    <w:uiPriority w:val="99"/>
    <w:qFormat/>
    <w:rsid w:val="00986055"/>
  </w:style>
  <w:style w:type="character" w:customStyle="1" w:styleId="ListLabel213">
    <w:name w:val="ListLabel 213"/>
    <w:uiPriority w:val="99"/>
    <w:qFormat/>
    <w:rsid w:val="00986055"/>
  </w:style>
  <w:style w:type="character" w:customStyle="1" w:styleId="ListLabel214">
    <w:name w:val="ListLabel 214"/>
    <w:uiPriority w:val="99"/>
    <w:qFormat/>
    <w:rsid w:val="00986055"/>
  </w:style>
  <w:style w:type="character" w:customStyle="1" w:styleId="ListLabel215">
    <w:name w:val="ListLabel 215"/>
    <w:uiPriority w:val="99"/>
    <w:qFormat/>
    <w:rsid w:val="00986055"/>
  </w:style>
  <w:style w:type="character" w:customStyle="1" w:styleId="ListLabel216">
    <w:name w:val="ListLabel 216"/>
    <w:uiPriority w:val="99"/>
    <w:qFormat/>
    <w:rsid w:val="00986055"/>
  </w:style>
  <w:style w:type="character" w:customStyle="1" w:styleId="ListLabel217">
    <w:name w:val="ListLabel 217"/>
    <w:uiPriority w:val="99"/>
    <w:qFormat/>
    <w:rsid w:val="00986055"/>
  </w:style>
  <w:style w:type="character" w:customStyle="1" w:styleId="ListLabel218">
    <w:name w:val="ListLabel 218"/>
    <w:uiPriority w:val="99"/>
    <w:qFormat/>
    <w:rsid w:val="00986055"/>
  </w:style>
  <w:style w:type="character" w:customStyle="1" w:styleId="ListLabel219">
    <w:name w:val="ListLabel 219"/>
    <w:uiPriority w:val="99"/>
    <w:qFormat/>
    <w:rsid w:val="00986055"/>
  </w:style>
  <w:style w:type="character" w:customStyle="1" w:styleId="ListLabel220">
    <w:name w:val="ListLabel 220"/>
    <w:uiPriority w:val="99"/>
    <w:qFormat/>
    <w:rsid w:val="00986055"/>
  </w:style>
  <w:style w:type="character" w:customStyle="1" w:styleId="ListLabel221">
    <w:name w:val="ListLabel 221"/>
    <w:uiPriority w:val="99"/>
    <w:qFormat/>
    <w:rsid w:val="00986055"/>
  </w:style>
  <w:style w:type="character" w:customStyle="1" w:styleId="ListLabel222">
    <w:name w:val="ListLabel 222"/>
    <w:uiPriority w:val="99"/>
    <w:qFormat/>
    <w:rsid w:val="00986055"/>
  </w:style>
  <w:style w:type="character" w:customStyle="1" w:styleId="ListLabel223">
    <w:name w:val="ListLabel 223"/>
    <w:uiPriority w:val="99"/>
    <w:qFormat/>
    <w:rsid w:val="00986055"/>
  </w:style>
  <w:style w:type="character" w:customStyle="1" w:styleId="ListLabel224">
    <w:name w:val="ListLabel 224"/>
    <w:uiPriority w:val="99"/>
    <w:qFormat/>
    <w:rsid w:val="00986055"/>
  </w:style>
  <w:style w:type="character" w:customStyle="1" w:styleId="ListLabel225">
    <w:name w:val="ListLabel 225"/>
    <w:uiPriority w:val="99"/>
    <w:qFormat/>
    <w:rsid w:val="00986055"/>
  </w:style>
  <w:style w:type="character" w:customStyle="1" w:styleId="ListLabel226">
    <w:name w:val="ListLabel 226"/>
    <w:uiPriority w:val="99"/>
    <w:qFormat/>
    <w:rsid w:val="00986055"/>
    <w:rPr>
      <w:b/>
      <w:sz w:val="20"/>
    </w:rPr>
  </w:style>
  <w:style w:type="character" w:customStyle="1" w:styleId="ListLabel227">
    <w:name w:val="ListLabel 227"/>
    <w:uiPriority w:val="99"/>
    <w:qFormat/>
    <w:rsid w:val="00986055"/>
  </w:style>
  <w:style w:type="character" w:customStyle="1" w:styleId="ListLabel228">
    <w:name w:val="ListLabel 228"/>
    <w:uiPriority w:val="99"/>
    <w:qFormat/>
    <w:rsid w:val="00986055"/>
  </w:style>
  <w:style w:type="character" w:customStyle="1" w:styleId="ListLabel229">
    <w:name w:val="ListLabel 229"/>
    <w:uiPriority w:val="99"/>
    <w:qFormat/>
    <w:rsid w:val="00986055"/>
  </w:style>
  <w:style w:type="character" w:customStyle="1" w:styleId="ListLabel230">
    <w:name w:val="ListLabel 230"/>
    <w:uiPriority w:val="99"/>
    <w:qFormat/>
    <w:rsid w:val="00986055"/>
  </w:style>
  <w:style w:type="character" w:customStyle="1" w:styleId="ListLabel231">
    <w:name w:val="ListLabel 231"/>
    <w:uiPriority w:val="99"/>
    <w:qFormat/>
    <w:rsid w:val="00986055"/>
  </w:style>
  <w:style w:type="character" w:customStyle="1" w:styleId="ListLabel232">
    <w:name w:val="ListLabel 232"/>
    <w:uiPriority w:val="99"/>
    <w:qFormat/>
    <w:rsid w:val="00986055"/>
  </w:style>
  <w:style w:type="character" w:customStyle="1" w:styleId="ListLabel233">
    <w:name w:val="ListLabel 233"/>
    <w:uiPriority w:val="99"/>
    <w:qFormat/>
    <w:rsid w:val="00986055"/>
  </w:style>
  <w:style w:type="character" w:customStyle="1" w:styleId="ListLabel234">
    <w:name w:val="ListLabel 234"/>
    <w:uiPriority w:val="99"/>
    <w:qFormat/>
    <w:rsid w:val="00986055"/>
  </w:style>
  <w:style w:type="character" w:customStyle="1" w:styleId="ListLabel235">
    <w:name w:val="ListLabel 235"/>
    <w:uiPriority w:val="99"/>
    <w:qFormat/>
    <w:rsid w:val="00986055"/>
    <w:rPr>
      <w:sz w:val="20"/>
    </w:rPr>
  </w:style>
  <w:style w:type="character" w:customStyle="1" w:styleId="ListLabel236">
    <w:name w:val="ListLabel 236"/>
    <w:uiPriority w:val="99"/>
    <w:qFormat/>
    <w:rsid w:val="00986055"/>
  </w:style>
  <w:style w:type="character" w:customStyle="1" w:styleId="ListLabel237">
    <w:name w:val="ListLabel 237"/>
    <w:uiPriority w:val="99"/>
    <w:qFormat/>
    <w:rsid w:val="00986055"/>
  </w:style>
  <w:style w:type="character" w:customStyle="1" w:styleId="ListLabel238">
    <w:name w:val="ListLabel 238"/>
    <w:uiPriority w:val="99"/>
    <w:qFormat/>
    <w:rsid w:val="00986055"/>
  </w:style>
  <w:style w:type="character" w:customStyle="1" w:styleId="ListLabel239">
    <w:name w:val="ListLabel 239"/>
    <w:uiPriority w:val="99"/>
    <w:qFormat/>
    <w:rsid w:val="00986055"/>
  </w:style>
  <w:style w:type="character" w:customStyle="1" w:styleId="ListLabel240">
    <w:name w:val="ListLabel 240"/>
    <w:uiPriority w:val="99"/>
    <w:qFormat/>
    <w:rsid w:val="00986055"/>
  </w:style>
  <w:style w:type="character" w:customStyle="1" w:styleId="ListLabel241">
    <w:name w:val="ListLabel 241"/>
    <w:uiPriority w:val="99"/>
    <w:qFormat/>
    <w:rsid w:val="00986055"/>
  </w:style>
  <w:style w:type="character" w:customStyle="1" w:styleId="ListLabel242">
    <w:name w:val="ListLabel 242"/>
    <w:uiPriority w:val="99"/>
    <w:qFormat/>
    <w:rsid w:val="00986055"/>
  </w:style>
  <w:style w:type="character" w:customStyle="1" w:styleId="ListLabel243">
    <w:name w:val="ListLabel 243"/>
    <w:uiPriority w:val="99"/>
    <w:qFormat/>
    <w:rsid w:val="00986055"/>
  </w:style>
  <w:style w:type="character" w:customStyle="1" w:styleId="ListLabel244">
    <w:name w:val="ListLabel 244"/>
    <w:uiPriority w:val="99"/>
    <w:qFormat/>
    <w:rsid w:val="00986055"/>
    <w:rPr>
      <w:sz w:val="20"/>
    </w:rPr>
  </w:style>
  <w:style w:type="character" w:customStyle="1" w:styleId="ListLabel245">
    <w:name w:val="ListLabel 245"/>
    <w:uiPriority w:val="99"/>
    <w:qFormat/>
    <w:rsid w:val="00986055"/>
  </w:style>
  <w:style w:type="character" w:customStyle="1" w:styleId="ListLabel246">
    <w:name w:val="ListLabel 246"/>
    <w:uiPriority w:val="99"/>
    <w:qFormat/>
    <w:rsid w:val="00986055"/>
  </w:style>
  <w:style w:type="character" w:customStyle="1" w:styleId="ListLabel247">
    <w:name w:val="ListLabel 247"/>
    <w:uiPriority w:val="99"/>
    <w:qFormat/>
    <w:rsid w:val="00986055"/>
  </w:style>
  <w:style w:type="character" w:customStyle="1" w:styleId="ListLabel248">
    <w:name w:val="ListLabel 248"/>
    <w:uiPriority w:val="99"/>
    <w:qFormat/>
    <w:rsid w:val="00986055"/>
  </w:style>
  <w:style w:type="character" w:customStyle="1" w:styleId="ListLabel249">
    <w:name w:val="ListLabel 249"/>
    <w:uiPriority w:val="99"/>
    <w:qFormat/>
    <w:rsid w:val="00986055"/>
  </w:style>
  <w:style w:type="character" w:customStyle="1" w:styleId="ListLabel250">
    <w:name w:val="ListLabel 250"/>
    <w:uiPriority w:val="99"/>
    <w:qFormat/>
    <w:rsid w:val="00986055"/>
  </w:style>
  <w:style w:type="character" w:customStyle="1" w:styleId="ListLabel251">
    <w:name w:val="ListLabel 251"/>
    <w:uiPriority w:val="99"/>
    <w:qFormat/>
    <w:rsid w:val="00986055"/>
  </w:style>
  <w:style w:type="character" w:customStyle="1" w:styleId="ListLabel252">
    <w:name w:val="ListLabel 252"/>
    <w:uiPriority w:val="99"/>
    <w:qFormat/>
    <w:rsid w:val="00986055"/>
  </w:style>
  <w:style w:type="character" w:customStyle="1" w:styleId="ListLabel253">
    <w:name w:val="ListLabel 253"/>
    <w:uiPriority w:val="99"/>
    <w:qFormat/>
    <w:rsid w:val="00986055"/>
    <w:rPr>
      <w:sz w:val="20"/>
    </w:rPr>
  </w:style>
  <w:style w:type="character" w:customStyle="1" w:styleId="ListLabel254">
    <w:name w:val="ListLabel 254"/>
    <w:uiPriority w:val="99"/>
    <w:qFormat/>
    <w:rsid w:val="00986055"/>
  </w:style>
  <w:style w:type="character" w:customStyle="1" w:styleId="ListLabel255">
    <w:name w:val="ListLabel 255"/>
    <w:uiPriority w:val="99"/>
    <w:qFormat/>
    <w:rsid w:val="00986055"/>
  </w:style>
  <w:style w:type="character" w:customStyle="1" w:styleId="ListLabel256">
    <w:name w:val="ListLabel 256"/>
    <w:uiPriority w:val="99"/>
    <w:qFormat/>
    <w:rsid w:val="00986055"/>
  </w:style>
  <w:style w:type="character" w:customStyle="1" w:styleId="ListLabel257">
    <w:name w:val="ListLabel 257"/>
    <w:uiPriority w:val="99"/>
    <w:qFormat/>
    <w:rsid w:val="00986055"/>
  </w:style>
  <w:style w:type="character" w:customStyle="1" w:styleId="ListLabel258">
    <w:name w:val="ListLabel 258"/>
    <w:uiPriority w:val="99"/>
    <w:qFormat/>
    <w:rsid w:val="00986055"/>
  </w:style>
  <w:style w:type="character" w:customStyle="1" w:styleId="ListLabel259">
    <w:name w:val="ListLabel 259"/>
    <w:uiPriority w:val="99"/>
    <w:qFormat/>
    <w:rsid w:val="00986055"/>
  </w:style>
  <w:style w:type="character" w:customStyle="1" w:styleId="ListLabel260">
    <w:name w:val="ListLabel 260"/>
    <w:uiPriority w:val="99"/>
    <w:qFormat/>
    <w:rsid w:val="00986055"/>
  </w:style>
  <w:style w:type="character" w:customStyle="1" w:styleId="ListLabel261">
    <w:name w:val="ListLabel 261"/>
    <w:uiPriority w:val="99"/>
    <w:qFormat/>
    <w:rsid w:val="00986055"/>
  </w:style>
  <w:style w:type="character" w:customStyle="1" w:styleId="ListLabel262">
    <w:name w:val="ListLabel 262"/>
    <w:uiPriority w:val="99"/>
    <w:qFormat/>
    <w:rsid w:val="00986055"/>
    <w:rPr>
      <w:sz w:val="20"/>
    </w:rPr>
  </w:style>
  <w:style w:type="character" w:customStyle="1" w:styleId="ListLabel263">
    <w:name w:val="ListLabel 263"/>
    <w:uiPriority w:val="99"/>
    <w:qFormat/>
    <w:rsid w:val="00986055"/>
  </w:style>
  <w:style w:type="character" w:customStyle="1" w:styleId="ListLabel264">
    <w:name w:val="ListLabel 264"/>
    <w:uiPriority w:val="99"/>
    <w:qFormat/>
    <w:rsid w:val="00986055"/>
  </w:style>
  <w:style w:type="character" w:customStyle="1" w:styleId="ListLabel265">
    <w:name w:val="ListLabel 265"/>
    <w:uiPriority w:val="99"/>
    <w:qFormat/>
    <w:rsid w:val="00986055"/>
  </w:style>
  <w:style w:type="character" w:customStyle="1" w:styleId="ListLabel266">
    <w:name w:val="ListLabel 266"/>
    <w:uiPriority w:val="99"/>
    <w:qFormat/>
    <w:rsid w:val="00986055"/>
  </w:style>
  <w:style w:type="character" w:customStyle="1" w:styleId="ListLabel267">
    <w:name w:val="ListLabel 267"/>
    <w:uiPriority w:val="99"/>
    <w:qFormat/>
    <w:rsid w:val="00986055"/>
  </w:style>
  <w:style w:type="character" w:customStyle="1" w:styleId="ListLabel268">
    <w:name w:val="ListLabel 268"/>
    <w:uiPriority w:val="99"/>
    <w:qFormat/>
    <w:rsid w:val="00986055"/>
  </w:style>
  <w:style w:type="character" w:customStyle="1" w:styleId="ListLabel269">
    <w:name w:val="ListLabel 269"/>
    <w:uiPriority w:val="99"/>
    <w:qFormat/>
    <w:rsid w:val="00986055"/>
  </w:style>
  <w:style w:type="character" w:customStyle="1" w:styleId="ListLabel270">
    <w:name w:val="ListLabel 270"/>
    <w:uiPriority w:val="99"/>
    <w:qFormat/>
    <w:rsid w:val="00986055"/>
  </w:style>
  <w:style w:type="character" w:customStyle="1" w:styleId="ListLabel271">
    <w:name w:val="ListLabel 271"/>
    <w:uiPriority w:val="99"/>
    <w:qFormat/>
    <w:rsid w:val="00986055"/>
    <w:rPr>
      <w:sz w:val="20"/>
    </w:rPr>
  </w:style>
  <w:style w:type="character" w:customStyle="1" w:styleId="ListLabel272">
    <w:name w:val="ListLabel 272"/>
    <w:uiPriority w:val="99"/>
    <w:qFormat/>
    <w:rsid w:val="00986055"/>
  </w:style>
  <w:style w:type="character" w:customStyle="1" w:styleId="ListLabel273">
    <w:name w:val="ListLabel 273"/>
    <w:uiPriority w:val="99"/>
    <w:qFormat/>
    <w:rsid w:val="00986055"/>
  </w:style>
  <w:style w:type="character" w:customStyle="1" w:styleId="ListLabel274">
    <w:name w:val="ListLabel 274"/>
    <w:uiPriority w:val="99"/>
    <w:qFormat/>
    <w:rsid w:val="00986055"/>
  </w:style>
  <w:style w:type="character" w:customStyle="1" w:styleId="ListLabel275">
    <w:name w:val="ListLabel 275"/>
    <w:uiPriority w:val="99"/>
    <w:qFormat/>
    <w:rsid w:val="00986055"/>
  </w:style>
  <w:style w:type="character" w:customStyle="1" w:styleId="ListLabel276">
    <w:name w:val="ListLabel 276"/>
    <w:uiPriority w:val="99"/>
    <w:qFormat/>
    <w:rsid w:val="00986055"/>
  </w:style>
  <w:style w:type="character" w:customStyle="1" w:styleId="ListLabel277">
    <w:name w:val="ListLabel 277"/>
    <w:uiPriority w:val="99"/>
    <w:qFormat/>
    <w:rsid w:val="00986055"/>
  </w:style>
  <w:style w:type="character" w:customStyle="1" w:styleId="ListLabel278">
    <w:name w:val="ListLabel 278"/>
    <w:uiPriority w:val="99"/>
    <w:qFormat/>
    <w:rsid w:val="00986055"/>
  </w:style>
  <w:style w:type="character" w:customStyle="1" w:styleId="ListLabel279">
    <w:name w:val="ListLabel 279"/>
    <w:uiPriority w:val="99"/>
    <w:qFormat/>
    <w:rsid w:val="00986055"/>
  </w:style>
  <w:style w:type="character" w:customStyle="1" w:styleId="ListLabel280">
    <w:name w:val="ListLabel 280"/>
    <w:uiPriority w:val="99"/>
    <w:qFormat/>
    <w:rsid w:val="00986055"/>
    <w:rPr>
      <w:sz w:val="20"/>
    </w:rPr>
  </w:style>
  <w:style w:type="character" w:customStyle="1" w:styleId="ListLabel281">
    <w:name w:val="ListLabel 281"/>
    <w:uiPriority w:val="99"/>
    <w:qFormat/>
    <w:rsid w:val="00986055"/>
  </w:style>
  <w:style w:type="character" w:customStyle="1" w:styleId="ListLabel282">
    <w:name w:val="ListLabel 282"/>
    <w:uiPriority w:val="99"/>
    <w:qFormat/>
    <w:rsid w:val="00986055"/>
  </w:style>
  <w:style w:type="character" w:customStyle="1" w:styleId="ListLabel283">
    <w:name w:val="ListLabel 283"/>
    <w:uiPriority w:val="99"/>
    <w:qFormat/>
    <w:rsid w:val="00986055"/>
  </w:style>
  <w:style w:type="character" w:customStyle="1" w:styleId="ListLabel284">
    <w:name w:val="ListLabel 284"/>
    <w:uiPriority w:val="99"/>
    <w:qFormat/>
    <w:rsid w:val="00986055"/>
  </w:style>
  <w:style w:type="character" w:customStyle="1" w:styleId="ListLabel285">
    <w:name w:val="ListLabel 285"/>
    <w:uiPriority w:val="99"/>
    <w:qFormat/>
    <w:rsid w:val="00986055"/>
  </w:style>
  <w:style w:type="character" w:customStyle="1" w:styleId="ListLabel286">
    <w:name w:val="ListLabel 286"/>
    <w:uiPriority w:val="99"/>
    <w:qFormat/>
    <w:rsid w:val="00986055"/>
  </w:style>
  <w:style w:type="character" w:customStyle="1" w:styleId="ListLabel287">
    <w:name w:val="ListLabel 287"/>
    <w:uiPriority w:val="99"/>
    <w:qFormat/>
    <w:rsid w:val="00986055"/>
  </w:style>
  <w:style w:type="character" w:customStyle="1" w:styleId="ListLabel288">
    <w:name w:val="ListLabel 288"/>
    <w:uiPriority w:val="99"/>
    <w:qFormat/>
    <w:rsid w:val="00986055"/>
  </w:style>
  <w:style w:type="character" w:customStyle="1" w:styleId="ListLabel289">
    <w:name w:val="ListLabel 289"/>
    <w:uiPriority w:val="99"/>
    <w:qFormat/>
    <w:rsid w:val="00986055"/>
    <w:rPr>
      <w:b/>
      <w:color w:val="00000A"/>
      <w:sz w:val="20"/>
    </w:rPr>
  </w:style>
  <w:style w:type="character" w:customStyle="1" w:styleId="ListLabel290">
    <w:name w:val="ListLabel 290"/>
    <w:uiPriority w:val="99"/>
    <w:qFormat/>
    <w:rsid w:val="00986055"/>
  </w:style>
  <w:style w:type="character" w:customStyle="1" w:styleId="ListLabel291">
    <w:name w:val="ListLabel 291"/>
    <w:uiPriority w:val="99"/>
    <w:qFormat/>
    <w:rsid w:val="00986055"/>
  </w:style>
  <w:style w:type="character" w:customStyle="1" w:styleId="ListLabel292">
    <w:name w:val="ListLabel 292"/>
    <w:uiPriority w:val="99"/>
    <w:qFormat/>
    <w:rsid w:val="00986055"/>
  </w:style>
  <w:style w:type="character" w:customStyle="1" w:styleId="ListLabel293">
    <w:name w:val="ListLabel 293"/>
    <w:uiPriority w:val="99"/>
    <w:qFormat/>
    <w:rsid w:val="00986055"/>
  </w:style>
  <w:style w:type="character" w:customStyle="1" w:styleId="ListLabel294">
    <w:name w:val="ListLabel 294"/>
    <w:uiPriority w:val="99"/>
    <w:qFormat/>
    <w:rsid w:val="00986055"/>
  </w:style>
  <w:style w:type="character" w:customStyle="1" w:styleId="ListLabel295">
    <w:name w:val="ListLabel 295"/>
    <w:uiPriority w:val="99"/>
    <w:qFormat/>
    <w:rsid w:val="00986055"/>
  </w:style>
  <w:style w:type="character" w:customStyle="1" w:styleId="ListLabel296">
    <w:name w:val="ListLabel 296"/>
    <w:uiPriority w:val="99"/>
    <w:qFormat/>
    <w:rsid w:val="00986055"/>
  </w:style>
  <w:style w:type="character" w:customStyle="1" w:styleId="ListLabel297">
    <w:name w:val="ListLabel 297"/>
    <w:uiPriority w:val="99"/>
    <w:qFormat/>
    <w:rsid w:val="00986055"/>
  </w:style>
  <w:style w:type="character" w:customStyle="1" w:styleId="ListLabel298">
    <w:name w:val="ListLabel 298"/>
    <w:uiPriority w:val="99"/>
    <w:qFormat/>
    <w:rsid w:val="00986055"/>
    <w:rPr>
      <w:b/>
      <w:color w:val="00000A"/>
      <w:sz w:val="20"/>
    </w:rPr>
  </w:style>
  <w:style w:type="character" w:customStyle="1" w:styleId="Bullets">
    <w:name w:val="Bullets"/>
    <w:uiPriority w:val="99"/>
    <w:qFormat/>
    <w:rsid w:val="00986055"/>
    <w:rPr>
      <w:rFonts w:ascii="OpenSymbol" w:hAnsi="OpenSymbol"/>
    </w:rPr>
  </w:style>
  <w:style w:type="character" w:customStyle="1" w:styleId="StrongEmphasis">
    <w:name w:val="Strong Emphasis"/>
    <w:uiPriority w:val="99"/>
    <w:qFormat/>
    <w:rsid w:val="00986055"/>
    <w:rPr>
      <w:b/>
    </w:rPr>
  </w:style>
  <w:style w:type="character" w:customStyle="1" w:styleId="ListLabel299">
    <w:name w:val="ListLabel 299"/>
    <w:uiPriority w:val="99"/>
    <w:qFormat/>
    <w:rsid w:val="00986055"/>
    <w:rPr>
      <w:sz w:val="20"/>
    </w:rPr>
  </w:style>
  <w:style w:type="character" w:customStyle="1" w:styleId="ListLabel300">
    <w:name w:val="ListLabel 300"/>
    <w:uiPriority w:val="99"/>
    <w:qFormat/>
    <w:rsid w:val="00986055"/>
  </w:style>
  <w:style w:type="character" w:customStyle="1" w:styleId="ListLabel301">
    <w:name w:val="ListLabel 301"/>
    <w:uiPriority w:val="99"/>
    <w:qFormat/>
    <w:rsid w:val="00986055"/>
  </w:style>
  <w:style w:type="character" w:customStyle="1" w:styleId="ListLabel302">
    <w:name w:val="ListLabel 302"/>
    <w:uiPriority w:val="99"/>
    <w:qFormat/>
    <w:rsid w:val="00986055"/>
  </w:style>
  <w:style w:type="character" w:customStyle="1" w:styleId="ListLabel303">
    <w:name w:val="ListLabel 303"/>
    <w:uiPriority w:val="99"/>
    <w:qFormat/>
    <w:rsid w:val="00986055"/>
  </w:style>
  <w:style w:type="character" w:customStyle="1" w:styleId="ListLabel304">
    <w:name w:val="ListLabel 304"/>
    <w:uiPriority w:val="99"/>
    <w:qFormat/>
    <w:rsid w:val="00986055"/>
  </w:style>
  <w:style w:type="character" w:customStyle="1" w:styleId="ListLabel305">
    <w:name w:val="ListLabel 305"/>
    <w:uiPriority w:val="99"/>
    <w:qFormat/>
    <w:rsid w:val="00986055"/>
  </w:style>
  <w:style w:type="character" w:customStyle="1" w:styleId="ListLabel306">
    <w:name w:val="ListLabel 306"/>
    <w:uiPriority w:val="99"/>
    <w:qFormat/>
    <w:rsid w:val="00986055"/>
  </w:style>
  <w:style w:type="character" w:customStyle="1" w:styleId="ListLabel307">
    <w:name w:val="ListLabel 307"/>
    <w:uiPriority w:val="99"/>
    <w:qFormat/>
    <w:rsid w:val="00986055"/>
  </w:style>
  <w:style w:type="character" w:customStyle="1" w:styleId="ListLabel308">
    <w:name w:val="ListLabel 308"/>
    <w:uiPriority w:val="99"/>
    <w:qFormat/>
    <w:rsid w:val="00986055"/>
    <w:rPr>
      <w:sz w:val="20"/>
    </w:rPr>
  </w:style>
  <w:style w:type="character" w:customStyle="1" w:styleId="ListLabel309">
    <w:name w:val="ListLabel 309"/>
    <w:uiPriority w:val="99"/>
    <w:qFormat/>
    <w:rsid w:val="00986055"/>
    <w:rPr>
      <w:sz w:val="20"/>
    </w:rPr>
  </w:style>
  <w:style w:type="character" w:customStyle="1" w:styleId="ListLabel310">
    <w:name w:val="ListLabel 310"/>
    <w:uiPriority w:val="99"/>
    <w:qFormat/>
    <w:rsid w:val="00986055"/>
  </w:style>
  <w:style w:type="character" w:customStyle="1" w:styleId="ListLabel311">
    <w:name w:val="ListLabel 311"/>
    <w:uiPriority w:val="99"/>
    <w:qFormat/>
    <w:rsid w:val="00986055"/>
  </w:style>
  <w:style w:type="character" w:customStyle="1" w:styleId="ListLabel312">
    <w:name w:val="ListLabel 312"/>
    <w:uiPriority w:val="99"/>
    <w:qFormat/>
    <w:rsid w:val="00986055"/>
  </w:style>
  <w:style w:type="character" w:customStyle="1" w:styleId="ListLabel313">
    <w:name w:val="ListLabel 313"/>
    <w:uiPriority w:val="99"/>
    <w:qFormat/>
    <w:rsid w:val="00986055"/>
  </w:style>
  <w:style w:type="character" w:customStyle="1" w:styleId="ListLabel314">
    <w:name w:val="ListLabel 314"/>
    <w:uiPriority w:val="99"/>
    <w:qFormat/>
    <w:rsid w:val="00986055"/>
  </w:style>
  <w:style w:type="character" w:customStyle="1" w:styleId="ListLabel315">
    <w:name w:val="ListLabel 315"/>
    <w:uiPriority w:val="99"/>
    <w:qFormat/>
    <w:rsid w:val="00986055"/>
  </w:style>
  <w:style w:type="character" w:customStyle="1" w:styleId="ListLabel316">
    <w:name w:val="ListLabel 316"/>
    <w:uiPriority w:val="99"/>
    <w:qFormat/>
    <w:rsid w:val="00986055"/>
  </w:style>
  <w:style w:type="character" w:customStyle="1" w:styleId="ListLabel317">
    <w:name w:val="ListLabel 317"/>
    <w:uiPriority w:val="99"/>
    <w:qFormat/>
    <w:rsid w:val="00986055"/>
  </w:style>
  <w:style w:type="character" w:customStyle="1" w:styleId="ListLabel318">
    <w:name w:val="ListLabel 318"/>
    <w:uiPriority w:val="99"/>
    <w:qFormat/>
    <w:rsid w:val="00986055"/>
    <w:rPr>
      <w:sz w:val="20"/>
    </w:rPr>
  </w:style>
  <w:style w:type="character" w:customStyle="1" w:styleId="ListLabel319">
    <w:name w:val="ListLabel 319"/>
    <w:uiPriority w:val="99"/>
    <w:qFormat/>
    <w:rsid w:val="00986055"/>
  </w:style>
  <w:style w:type="character" w:customStyle="1" w:styleId="ListLabel320">
    <w:name w:val="ListLabel 320"/>
    <w:uiPriority w:val="99"/>
    <w:qFormat/>
    <w:rsid w:val="00986055"/>
  </w:style>
  <w:style w:type="character" w:customStyle="1" w:styleId="ListLabel321">
    <w:name w:val="ListLabel 321"/>
    <w:uiPriority w:val="99"/>
    <w:qFormat/>
    <w:rsid w:val="00986055"/>
  </w:style>
  <w:style w:type="character" w:customStyle="1" w:styleId="ListLabel322">
    <w:name w:val="ListLabel 322"/>
    <w:uiPriority w:val="99"/>
    <w:qFormat/>
    <w:rsid w:val="00986055"/>
  </w:style>
  <w:style w:type="character" w:customStyle="1" w:styleId="ListLabel323">
    <w:name w:val="ListLabel 323"/>
    <w:uiPriority w:val="99"/>
    <w:qFormat/>
    <w:rsid w:val="00986055"/>
  </w:style>
  <w:style w:type="character" w:customStyle="1" w:styleId="ListLabel324">
    <w:name w:val="ListLabel 324"/>
    <w:uiPriority w:val="99"/>
    <w:qFormat/>
    <w:rsid w:val="00986055"/>
  </w:style>
  <w:style w:type="character" w:customStyle="1" w:styleId="ListLabel325">
    <w:name w:val="ListLabel 325"/>
    <w:uiPriority w:val="99"/>
    <w:qFormat/>
    <w:rsid w:val="00986055"/>
  </w:style>
  <w:style w:type="character" w:customStyle="1" w:styleId="ListLabel326">
    <w:name w:val="ListLabel 326"/>
    <w:uiPriority w:val="99"/>
    <w:qFormat/>
    <w:rsid w:val="00986055"/>
  </w:style>
  <w:style w:type="character" w:customStyle="1" w:styleId="ListLabel327">
    <w:name w:val="ListLabel 327"/>
    <w:uiPriority w:val="99"/>
    <w:qFormat/>
    <w:rsid w:val="00986055"/>
    <w:rPr>
      <w:b/>
      <w:sz w:val="20"/>
    </w:rPr>
  </w:style>
  <w:style w:type="character" w:customStyle="1" w:styleId="ListLabel328">
    <w:name w:val="ListLabel 328"/>
    <w:uiPriority w:val="99"/>
    <w:qFormat/>
    <w:rsid w:val="00986055"/>
  </w:style>
  <w:style w:type="character" w:customStyle="1" w:styleId="ListLabel329">
    <w:name w:val="ListLabel 329"/>
    <w:uiPriority w:val="99"/>
    <w:qFormat/>
    <w:rsid w:val="00986055"/>
  </w:style>
  <w:style w:type="character" w:customStyle="1" w:styleId="ListLabel330">
    <w:name w:val="ListLabel 330"/>
    <w:uiPriority w:val="99"/>
    <w:qFormat/>
    <w:rsid w:val="00986055"/>
  </w:style>
  <w:style w:type="character" w:customStyle="1" w:styleId="ListLabel331">
    <w:name w:val="ListLabel 331"/>
    <w:uiPriority w:val="99"/>
    <w:qFormat/>
    <w:rsid w:val="00986055"/>
  </w:style>
  <w:style w:type="character" w:customStyle="1" w:styleId="ListLabel332">
    <w:name w:val="ListLabel 332"/>
    <w:uiPriority w:val="99"/>
    <w:qFormat/>
    <w:rsid w:val="00986055"/>
  </w:style>
  <w:style w:type="character" w:customStyle="1" w:styleId="ListLabel333">
    <w:name w:val="ListLabel 333"/>
    <w:uiPriority w:val="99"/>
    <w:qFormat/>
    <w:rsid w:val="00986055"/>
  </w:style>
  <w:style w:type="character" w:customStyle="1" w:styleId="ListLabel334">
    <w:name w:val="ListLabel 334"/>
    <w:uiPriority w:val="99"/>
    <w:qFormat/>
    <w:rsid w:val="00986055"/>
  </w:style>
  <w:style w:type="character" w:customStyle="1" w:styleId="ListLabel335">
    <w:name w:val="ListLabel 335"/>
    <w:uiPriority w:val="99"/>
    <w:qFormat/>
    <w:rsid w:val="00986055"/>
  </w:style>
  <w:style w:type="character" w:customStyle="1" w:styleId="ListLabel336">
    <w:name w:val="ListLabel 336"/>
    <w:uiPriority w:val="99"/>
    <w:qFormat/>
    <w:rsid w:val="00986055"/>
    <w:rPr>
      <w:sz w:val="20"/>
    </w:rPr>
  </w:style>
  <w:style w:type="character" w:customStyle="1" w:styleId="ListLabel337">
    <w:name w:val="ListLabel 337"/>
    <w:uiPriority w:val="99"/>
    <w:qFormat/>
    <w:rsid w:val="00986055"/>
  </w:style>
  <w:style w:type="character" w:customStyle="1" w:styleId="ListLabel338">
    <w:name w:val="ListLabel 338"/>
    <w:uiPriority w:val="99"/>
    <w:qFormat/>
    <w:rsid w:val="00986055"/>
  </w:style>
  <w:style w:type="character" w:customStyle="1" w:styleId="ListLabel339">
    <w:name w:val="ListLabel 339"/>
    <w:uiPriority w:val="99"/>
    <w:qFormat/>
    <w:rsid w:val="00986055"/>
  </w:style>
  <w:style w:type="character" w:customStyle="1" w:styleId="ListLabel340">
    <w:name w:val="ListLabel 340"/>
    <w:uiPriority w:val="99"/>
    <w:qFormat/>
    <w:rsid w:val="00986055"/>
  </w:style>
  <w:style w:type="character" w:customStyle="1" w:styleId="ListLabel341">
    <w:name w:val="ListLabel 341"/>
    <w:uiPriority w:val="99"/>
    <w:qFormat/>
    <w:rsid w:val="00986055"/>
  </w:style>
  <w:style w:type="character" w:customStyle="1" w:styleId="ListLabel342">
    <w:name w:val="ListLabel 342"/>
    <w:uiPriority w:val="99"/>
    <w:qFormat/>
    <w:rsid w:val="00986055"/>
  </w:style>
  <w:style w:type="character" w:customStyle="1" w:styleId="ListLabel343">
    <w:name w:val="ListLabel 343"/>
    <w:uiPriority w:val="99"/>
    <w:qFormat/>
    <w:rsid w:val="00986055"/>
  </w:style>
  <w:style w:type="character" w:customStyle="1" w:styleId="ListLabel344">
    <w:name w:val="ListLabel 344"/>
    <w:uiPriority w:val="99"/>
    <w:qFormat/>
    <w:rsid w:val="00986055"/>
  </w:style>
  <w:style w:type="character" w:customStyle="1" w:styleId="ListLabel345">
    <w:name w:val="ListLabel 345"/>
    <w:uiPriority w:val="99"/>
    <w:qFormat/>
    <w:rsid w:val="00986055"/>
    <w:rPr>
      <w:sz w:val="20"/>
    </w:rPr>
  </w:style>
  <w:style w:type="character" w:customStyle="1" w:styleId="ListLabel346">
    <w:name w:val="ListLabel 346"/>
    <w:uiPriority w:val="99"/>
    <w:qFormat/>
    <w:rsid w:val="00986055"/>
  </w:style>
  <w:style w:type="character" w:customStyle="1" w:styleId="ListLabel347">
    <w:name w:val="ListLabel 347"/>
    <w:uiPriority w:val="99"/>
    <w:qFormat/>
    <w:rsid w:val="00986055"/>
  </w:style>
  <w:style w:type="character" w:customStyle="1" w:styleId="ListLabel348">
    <w:name w:val="ListLabel 348"/>
    <w:uiPriority w:val="99"/>
    <w:qFormat/>
    <w:rsid w:val="00986055"/>
  </w:style>
  <w:style w:type="character" w:customStyle="1" w:styleId="ListLabel349">
    <w:name w:val="ListLabel 349"/>
    <w:uiPriority w:val="99"/>
    <w:qFormat/>
    <w:rsid w:val="00986055"/>
  </w:style>
  <w:style w:type="character" w:customStyle="1" w:styleId="ListLabel350">
    <w:name w:val="ListLabel 350"/>
    <w:uiPriority w:val="99"/>
    <w:qFormat/>
    <w:rsid w:val="00986055"/>
  </w:style>
  <w:style w:type="character" w:customStyle="1" w:styleId="ListLabel351">
    <w:name w:val="ListLabel 351"/>
    <w:uiPriority w:val="99"/>
    <w:qFormat/>
    <w:rsid w:val="00986055"/>
  </w:style>
  <w:style w:type="character" w:customStyle="1" w:styleId="ListLabel352">
    <w:name w:val="ListLabel 352"/>
    <w:uiPriority w:val="99"/>
    <w:qFormat/>
    <w:rsid w:val="00986055"/>
  </w:style>
  <w:style w:type="character" w:customStyle="1" w:styleId="ListLabel353">
    <w:name w:val="ListLabel 353"/>
    <w:uiPriority w:val="99"/>
    <w:qFormat/>
    <w:rsid w:val="00986055"/>
  </w:style>
  <w:style w:type="character" w:customStyle="1" w:styleId="ListLabel354">
    <w:name w:val="ListLabel 354"/>
    <w:uiPriority w:val="99"/>
    <w:qFormat/>
    <w:rsid w:val="00986055"/>
    <w:rPr>
      <w:sz w:val="20"/>
    </w:rPr>
  </w:style>
  <w:style w:type="character" w:customStyle="1" w:styleId="ListLabel355">
    <w:name w:val="ListLabel 355"/>
    <w:uiPriority w:val="99"/>
    <w:qFormat/>
    <w:rsid w:val="00986055"/>
  </w:style>
  <w:style w:type="character" w:customStyle="1" w:styleId="ListLabel356">
    <w:name w:val="ListLabel 356"/>
    <w:uiPriority w:val="99"/>
    <w:qFormat/>
    <w:rsid w:val="00986055"/>
  </w:style>
  <w:style w:type="character" w:customStyle="1" w:styleId="ListLabel357">
    <w:name w:val="ListLabel 357"/>
    <w:uiPriority w:val="99"/>
    <w:qFormat/>
    <w:rsid w:val="00986055"/>
  </w:style>
  <w:style w:type="character" w:customStyle="1" w:styleId="ListLabel358">
    <w:name w:val="ListLabel 358"/>
    <w:uiPriority w:val="99"/>
    <w:qFormat/>
    <w:rsid w:val="00986055"/>
  </w:style>
  <w:style w:type="character" w:customStyle="1" w:styleId="ListLabel359">
    <w:name w:val="ListLabel 359"/>
    <w:uiPriority w:val="99"/>
    <w:qFormat/>
    <w:rsid w:val="00986055"/>
  </w:style>
  <w:style w:type="character" w:customStyle="1" w:styleId="ListLabel360">
    <w:name w:val="ListLabel 360"/>
    <w:uiPriority w:val="99"/>
    <w:qFormat/>
    <w:rsid w:val="00986055"/>
  </w:style>
  <w:style w:type="character" w:customStyle="1" w:styleId="ListLabel361">
    <w:name w:val="ListLabel 361"/>
    <w:uiPriority w:val="99"/>
    <w:qFormat/>
    <w:rsid w:val="00986055"/>
  </w:style>
  <w:style w:type="character" w:customStyle="1" w:styleId="ListLabel362">
    <w:name w:val="ListLabel 362"/>
    <w:uiPriority w:val="99"/>
    <w:qFormat/>
    <w:rsid w:val="00986055"/>
  </w:style>
  <w:style w:type="character" w:customStyle="1" w:styleId="ListLabel363">
    <w:name w:val="ListLabel 363"/>
    <w:uiPriority w:val="99"/>
    <w:qFormat/>
    <w:rsid w:val="00986055"/>
    <w:rPr>
      <w:sz w:val="20"/>
    </w:rPr>
  </w:style>
  <w:style w:type="character" w:customStyle="1" w:styleId="ListLabel364">
    <w:name w:val="ListLabel 364"/>
    <w:uiPriority w:val="99"/>
    <w:qFormat/>
    <w:rsid w:val="00986055"/>
  </w:style>
  <w:style w:type="character" w:customStyle="1" w:styleId="ListLabel365">
    <w:name w:val="ListLabel 365"/>
    <w:uiPriority w:val="99"/>
    <w:qFormat/>
    <w:rsid w:val="00986055"/>
  </w:style>
  <w:style w:type="character" w:customStyle="1" w:styleId="ListLabel366">
    <w:name w:val="ListLabel 366"/>
    <w:uiPriority w:val="99"/>
    <w:qFormat/>
    <w:rsid w:val="00986055"/>
  </w:style>
  <w:style w:type="character" w:customStyle="1" w:styleId="ListLabel367">
    <w:name w:val="ListLabel 367"/>
    <w:uiPriority w:val="99"/>
    <w:qFormat/>
    <w:rsid w:val="00986055"/>
  </w:style>
  <w:style w:type="character" w:customStyle="1" w:styleId="ListLabel368">
    <w:name w:val="ListLabel 368"/>
    <w:uiPriority w:val="99"/>
    <w:qFormat/>
    <w:rsid w:val="00986055"/>
  </w:style>
  <w:style w:type="character" w:customStyle="1" w:styleId="ListLabel369">
    <w:name w:val="ListLabel 369"/>
    <w:uiPriority w:val="99"/>
    <w:qFormat/>
    <w:rsid w:val="00986055"/>
  </w:style>
  <w:style w:type="character" w:customStyle="1" w:styleId="ListLabel370">
    <w:name w:val="ListLabel 370"/>
    <w:uiPriority w:val="99"/>
    <w:qFormat/>
    <w:rsid w:val="00986055"/>
  </w:style>
  <w:style w:type="character" w:customStyle="1" w:styleId="ListLabel371">
    <w:name w:val="ListLabel 371"/>
    <w:uiPriority w:val="99"/>
    <w:qFormat/>
    <w:rsid w:val="00986055"/>
  </w:style>
  <w:style w:type="character" w:customStyle="1" w:styleId="ListLabel372">
    <w:name w:val="ListLabel 372"/>
    <w:uiPriority w:val="99"/>
    <w:qFormat/>
    <w:rsid w:val="00986055"/>
    <w:rPr>
      <w:sz w:val="20"/>
    </w:rPr>
  </w:style>
  <w:style w:type="character" w:customStyle="1" w:styleId="ListLabel373">
    <w:name w:val="ListLabel 373"/>
    <w:uiPriority w:val="99"/>
    <w:qFormat/>
    <w:rsid w:val="00986055"/>
  </w:style>
  <w:style w:type="character" w:customStyle="1" w:styleId="ListLabel374">
    <w:name w:val="ListLabel 374"/>
    <w:uiPriority w:val="99"/>
    <w:qFormat/>
    <w:rsid w:val="00986055"/>
  </w:style>
  <w:style w:type="character" w:customStyle="1" w:styleId="ListLabel375">
    <w:name w:val="ListLabel 375"/>
    <w:uiPriority w:val="99"/>
    <w:qFormat/>
    <w:rsid w:val="00986055"/>
  </w:style>
  <w:style w:type="character" w:customStyle="1" w:styleId="ListLabel376">
    <w:name w:val="ListLabel 376"/>
    <w:uiPriority w:val="99"/>
    <w:qFormat/>
    <w:rsid w:val="00986055"/>
  </w:style>
  <w:style w:type="character" w:customStyle="1" w:styleId="ListLabel377">
    <w:name w:val="ListLabel 377"/>
    <w:uiPriority w:val="99"/>
    <w:qFormat/>
    <w:rsid w:val="00986055"/>
  </w:style>
  <w:style w:type="character" w:customStyle="1" w:styleId="ListLabel378">
    <w:name w:val="ListLabel 378"/>
    <w:uiPriority w:val="99"/>
    <w:qFormat/>
    <w:rsid w:val="00986055"/>
  </w:style>
  <w:style w:type="character" w:customStyle="1" w:styleId="ListLabel379">
    <w:name w:val="ListLabel 379"/>
    <w:uiPriority w:val="99"/>
    <w:qFormat/>
    <w:rsid w:val="00986055"/>
  </w:style>
  <w:style w:type="character" w:customStyle="1" w:styleId="ListLabel380">
    <w:name w:val="ListLabel 380"/>
    <w:uiPriority w:val="99"/>
    <w:qFormat/>
    <w:rsid w:val="00986055"/>
  </w:style>
  <w:style w:type="character" w:customStyle="1" w:styleId="ListLabel381">
    <w:name w:val="ListLabel 381"/>
    <w:uiPriority w:val="99"/>
    <w:qFormat/>
    <w:rsid w:val="00986055"/>
    <w:rPr>
      <w:b/>
      <w:color w:val="00000A"/>
      <w:sz w:val="20"/>
    </w:rPr>
  </w:style>
  <w:style w:type="character" w:customStyle="1" w:styleId="ListLabel382">
    <w:name w:val="ListLabel 382"/>
    <w:uiPriority w:val="99"/>
    <w:qFormat/>
    <w:rsid w:val="00986055"/>
  </w:style>
  <w:style w:type="character" w:customStyle="1" w:styleId="ListLabel383">
    <w:name w:val="ListLabel 383"/>
    <w:uiPriority w:val="99"/>
    <w:qFormat/>
    <w:rsid w:val="00986055"/>
  </w:style>
  <w:style w:type="character" w:customStyle="1" w:styleId="ListLabel384">
    <w:name w:val="ListLabel 384"/>
    <w:uiPriority w:val="99"/>
    <w:qFormat/>
    <w:rsid w:val="00986055"/>
  </w:style>
  <w:style w:type="character" w:customStyle="1" w:styleId="ListLabel385">
    <w:name w:val="ListLabel 385"/>
    <w:uiPriority w:val="99"/>
    <w:qFormat/>
    <w:rsid w:val="00986055"/>
  </w:style>
  <w:style w:type="character" w:customStyle="1" w:styleId="ListLabel386">
    <w:name w:val="ListLabel 386"/>
    <w:uiPriority w:val="99"/>
    <w:qFormat/>
    <w:rsid w:val="00986055"/>
  </w:style>
  <w:style w:type="character" w:customStyle="1" w:styleId="ListLabel387">
    <w:name w:val="ListLabel 387"/>
    <w:uiPriority w:val="99"/>
    <w:qFormat/>
    <w:rsid w:val="00986055"/>
  </w:style>
  <w:style w:type="character" w:customStyle="1" w:styleId="ListLabel388">
    <w:name w:val="ListLabel 388"/>
    <w:uiPriority w:val="99"/>
    <w:qFormat/>
    <w:rsid w:val="00986055"/>
  </w:style>
  <w:style w:type="character" w:customStyle="1" w:styleId="ListLabel389">
    <w:name w:val="ListLabel 389"/>
    <w:uiPriority w:val="99"/>
    <w:qFormat/>
    <w:rsid w:val="00986055"/>
  </w:style>
  <w:style w:type="character" w:customStyle="1" w:styleId="ListLabel390">
    <w:name w:val="ListLabel 390"/>
    <w:uiPriority w:val="99"/>
    <w:qFormat/>
    <w:rsid w:val="00986055"/>
    <w:rPr>
      <w:b/>
      <w:color w:val="00000A"/>
      <w:sz w:val="20"/>
    </w:rPr>
  </w:style>
  <w:style w:type="character" w:customStyle="1" w:styleId="ListLabel391">
    <w:name w:val="ListLabel 391"/>
    <w:uiPriority w:val="99"/>
    <w:qFormat/>
    <w:rsid w:val="00986055"/>
  </w:style>
  <w:style w:type="character" w:customStyle="1" w:styleId="ListLabel392">
    <w:name w:val="ListLabel 392"/>
    <w:uiPriority w:val="99"/>
    <w:qFormat/>
    <w:rsid w:val="00986055"/>
  </w:style>
  <w:style w:type="character" w:customStyle="1" w:styleId="ListLabel393">
    <w:name w:val="ListLabel 393"/>
    <w:uiPriority w:val="99"/>
    <w:qFormat/>
    <w:rsid w:val="00986055"/>
  </w:style>
  <w:style w:type="character" w:customStyle="1" w:styleId="ListLabel394">
    <w:name w:val="ListLabel 394"/>
    <w:uiPriority w:val="99"/>
    <w:qFormat/>
    <w:rsid w:val="00986055"/>
  </w:style>
  <w:style w:type="character" w:customStyle="1" w:styleId="ListLabel395">
    <w:name w:val="ListLabel 395"/>
    <w:uiPriority w:val="99"/>
    <w:qFormat/>
    <w:rsid w:val="00986055"/>
  </w:style>
  <w:style w:type="character" w:customStyle="1" w:styleId="ListLabel396">
    <w:name w:val="ListLabel 396"/>
    <w:uiPriority w:val="99"/>
    <w:qFormat/>
    <w:rsid w:val="00986055"/>
  </w:style>
  <w:style w:type="character" w:customStyle="1" w:styleId="ListLabel397">
    <w:name w:val="ListLabel 397"/>
    <w:uiPriority w:val="99"/>
    <w:qFormat/>
    <w:rsid w:val="00986055"/>
  </w:style>
  <w:style w:type="character" w:customStyle="1" w:styleId="ListLabel398">
    <w:name w:val="ListLabel 398"/>
    <w:uiPriority w:val="99"/>
    <w:qFormat/>
    <w:rsid w:val="00986055"/>
  </w:style>
  <w:style w:type="character" w:customStyle="1" w:styleId="BodyText3Char4">
    <w:name w:val="Body Text 3 Char4"/>
    <w:aliases w:val="Знак5 Char4"/>
    <w:uiPriority w:val="99"/>
    <w:locked/>
    <w:rsid w:val="00986055"/>
    <w:rPr>
      <w:sz w:val="16"/>
    </w:rPr>
  </w:style>
  <w:style w:type="character" w:customStyle="1" w:styleId="6230">
    <w:name w:val="Знак Знак623"/>
    <w:uiPriority w:val="99"/>
    <w:rsid w:val="00986055"/>
    <w:rPr>
      <w:rFonts w:ascii="Cambria" w:hAnsi="Cambria"/>
      <w:b/>
      <w:kern w:val="2"/>
      <w:sz w:val="32"/>
      <w:lang w:val="ru-RU" w:eastAsia="ar-SA" w:bidi="ar-SA"/>
    </w:rPr>
  </w:style>
  <w:style w:type="character" w:customStyle="1" w:styleId="QuoteChar5">
    <w:name w:val="Quote Char5"/>
    <w:uiPriority w:val="99"/>
    <w:locked/>
    <w:rsid w:val="00986055"/>
    <w:rPr>
      <w:i/>
      <w:color w:val="000000"/>
      <w:sz w:val="24"/>
    </w:rPr>
  </w:style>
  <w:style w:type="character" w:customStyle="1" w:styleId="IntenseQuoteChar5">
    <w:name w:val="Intense Quote Char5"/>
    <w:uiPriority w:val="99"/>
    <w:locked/>
    <w:rsid w:val="00986055"/>
    <w:rPr>
      <w:b/>
      <w:i/>
      <w:color w:val="4F81BD"/>
      <w:sz w:val="24"/>
    </w:rPr>
  </w:style>
  <w:style w:type="character" w:customStyle="1" w:styleId="Heading2Char4">
    <w:name w:val="Heading 2 Char4"/>
    <w:aliases w:val="Знак3 Знак Char4"/>
    <w:uiPriority w:val="99"/>
    <w:locked/>
    <w:rsid w:val="00986055"/>
    <w:rPr>
      <w:rFonts w:ascii="Cambria" w:hAnsi="Cambria"/>
      <w:b/>
      <w:i/>
      <w:sz w:val="28"/>
    </w:rPr>
  </w:style>
  <w:style w:type="character" w:customStyle="1" w:styleId="7110">
    <w:name w:val="Знак Знак711"/>
    <w:uiPriority w:val="99"/>
    <w:rsid w:val="00986055"/>
    <w:rPr>
      <w:sz w:val="16"/>
      <w:lang w:val="ru-RU" w:eastAsia="ru-RU"/>
    </w:rPr>
  </w:style>
  <w:style w:type="character" w:customStyle="1" w:styleId="1890">
    <w:name w:val="Знак Знак189"/>
    <w:uiPriority w:val="99"/>
    <w:rsid w:val="00986055"/>
    <w:rPr>
      <w:rFonts w:ascii="Courier New" w:hAnsi="Courier New"/>
    </w:rPr>
  </w:style>
  <w:style w:type="character" w:customStyle="1" w:styleId="931">
    <w:name w:val="Знак Знак93"/>
    <w:uiPriority w:val="99"/>
    <w:locked/>
    <w:rsid w:val="00986055"/>
    <w:rPr>
      <w:rFonts w:ascii="Tahoma" w:hAnsi="Tahoma"/>
      <w:lang w:val="ru-RU" w:eastAsia="ru-RU"/>
    </w:rPr>
  </w:style>
  <w:style w:type="character" w:customStyle="1" w:styleId="1330">
    <w:name w:val="Знак Знак133"/>
    <w:uiPriority w:val="99"/>
    <w:locked/>
    <w:rsid w:val="00986055"/>
    <w:rPr>
      <w:lang w:val="ru-RU" w:eastAsia="ar-SA" w:bidi="ar-SA"/>
    </w:rPr>
  </w:style>
  <w:style w:type="character" w:customStyle="1" w:styleId="1133">
    <w:name w:val="Знак Знак113"/>
    <w:uiPriority w:val="99"/>
    <w:locked/>
    <w:rsid w:val="00986055"/>
    <w:rPr>
      <w:sz w:val="28"/>
      <w:lang w:val="ru-RU" w:eastAsia="ru-RU"/>
    </w:rPr>
  </w:style>
  <w:style w:type="character" w:customStyle="1" w:styleId="1192">
    <w:name w:val="Знак1 Знак Знак19"/>
    <w:uiPriority w:val="99"/>
    <w:locked/>
    <w:rsid w:val="00986055"/>
    <w:rPr>
      <w:rFonts w:ascii="Times New Roman" w:hAnsi="Times New Roman"/>
      <w:sz w:val="24"/>
      <w:lang w:eastAsia="ru-RU"/>
    </w:rPr>
  </w:style>
  <w:style w:type="character" w:customStyle="1" w:styleId="690">
    <w:name w:val="Знак6 Знак Знак9"/>
    <w:uiPriority w:val="99"/>
    <w:rsid w:val="00986055"/>
    <w:rPr>
      <w:sz w:val="24"/>
      <w:lang w:val="ru-RU" w:eastAsia="ru-RU"/>
    </w:rPr>
  </w:style>
  <w:style w:type="character" w:customStyle="1" w:styleId="QuoteChar6">
    <w:name w:val="Quote Char6"/>
    <w:uiPriority w:val="99"/>
    <w:locked/>
    <w:rsid w:val="00986055"/>
    <w:rPr>
      <w:rFonts w:ascii="Times New Roman" w:hAnsi="Times New Roman" w:cs="Times New Roman"/>
      <w:i/>
      <w:iCs/>
      <w:color w:val="000000"/>
      <w:sz w:val="24"/>
      <w:szCs w:val="24"/>
    </w:rPr>
  </w:style>
  <w:style w:type="character" w:customStyle="1" w:styleId="IntenseQuoteChar6">
    <w:name w:val="Intense Quote Char6"/>
    <w:uiPriority w:val="99"/>
    <w:locked/>
    <w:rsid w:val="00986055"/>
    <w:rPr>
      <w:rFonts w:ascii="Times New Roman" w:hAnsi="Times New Roman" w:cs="Times New Roman"/>
      <w:b/>
      <w:bCs/>
      <w:i/>
      <w:iCs/>
      <w:color w:val="4F81BD"/>
      <w:sz w:val="24"/>
      <w:szCs w:val="24"/>
    </w:rPr>
  </w:style>
  <w:style w:type="character" w:customStyle="1" w:styleId="821">
    <w:name w:val="Знак Знак82"/>
    <w:uiPriority w:val="99"/>
    <w:locked/>
    <w:rsid w:val="00986055"/>
    <w:rPr>
      <w:rFonts w:ascii="Arial" w:hAnsi="Arial"/>
      <w:sz w:val="24"/>
      <w:lang w:val="ru-RU" w:eastAsia="ru-RU"/>
    </w:rPr>
  </w:style>
  <w:style w:type="character" w:customStyle="1" w:styleId="2012">
    <w:name w:val="Знак Знак2012"/>
    <w:uiPriority w:val="99"/>
    <w:rsid w:val="00986055"/>
    <w:rPr>
      <w:rFonts w:ascii="Arial" w:hAnsi="Arial"/>
      <w:sz w:val="22"/>
    </w:rPr>
  </w:style>
  <w:style w:type="character" w:customStyle="1" w:styleId="2014">
    <w:name w:val="Знак Знак2014"/>
    <w:uiPriority w:val="99"/>
    <w:rsid w:val="00986055"/>
    <w:rPr>
      <w:rFonts w:ascii="Arial" w:hAnsi="Arial"/>
      <w:sz w:val="22"/>
    </w:rPr>
  </w:style>
  <w:style w:type="character" w:customStyle="1" w:styleId="6fb">
    <w:name w:val="Слабое выделение6"/>
    <w:uiPriority w:val="99"/>
    <w:rsid w:val="00986055"/>
    <w:rPr>
      <w:i/>
      <w:color w:val="808080"/>
    </w:rPr>
  </w:style>
  <w:style w:type="character" w:customStyle="1" w:styleId="5f9">
    <w:name w:val="Основной шрифт абзаца5"/>
    <w:uiPriority w:val="99"/>
    <w:rsid w:val="00986055"/>
  </w:style>
  <w:style w:type="character" w:customStyle="1" w:styleId="5fa">
    <w:name w:val="Замещающий текст5"/>
    <w:uiPriority w:val="99"/>
    <w:rsid w:val="00986055"/>
    <w:rPr>
      <w:color w:val="808080"/>
    </w:rPr>
  </w:style>
  <w:style w:type="character" w:customStyle="1" w:styleId="6fc">
    <w:name w:val="Сильное выделение6"/>
    <w:uiPriority w:val="99"/>
    <w:rsid w:val="00986055"/>
    <w:rPr>
      <w:b/>
    </w:rPr>
  </w:style>
  <w:style w:type="character" w:customStyle="1" w:styleId="2013">
    <w:name w:val="Знак Знак2013"/>
    <w:uiPriority w:val="99"/>
    <w:rsid w:val="00986055"/>
    <w:rPr>
      <w:rFonts w:ascii="Arial" w:hAnsi="Arial"/>
      <w:sz w:val="22"/>
    </w:rPr>
  </w:style>
  <w:style w:type="character" w:customStyle="1" w:styleId="7f5">
    <w:name w:val="Слабое выделение7"/>
    <w:uiPriority w:val="99"/>
    <w:rsid w:val="00986055"/>
    <w:rPr>
      <w:i/>
      <w:color w:val="808080"/>
    </w:rPr>
  </w:style>
  <w:style w:type="character" w:customStyle="1" w:styleId="6fd">
    <w:name w:val="Основной шрифт абзаца6"/>
    <w:uiPriority w:val="99"/>
    <w:rsid w:val="00986055"/>
  </w:style>
  <w:style w:type="character" w:customStyle="1" w:styleId="6fe">
    <w:name w:val="Замещающий текст6"/>
    <w:uiPriority w:val="99"/>
    <w:rsid w:val="00986055"/>
    <w:rPr>
      <w:color w:val="808080"/>
    </w:rPr>
  </w:style>
  <w:style w:type="character" w:customStyle="1" w:styleId="7f6">
    <w:name w:val="Сильное выделение7"/>
    <w:uiPriority w:val="99"/>
    <w:rsid w:val="00986055"/>
    <w:rPr>
      <w:b/>
    </w:rPr>
  </w:style>
  <w:style w:type="paragraph" w:customStyle="1" w:styleId="22f2">
    <w:name w:val="Красная строка 22"/>
    <w:basedOn w:val="a8"/>
    <w:uiPriority w:val="99"/>
    <w:qFormat/>
    <w:rsid w:val="00986055"/>
    <w:pPr>
      <w:suppressAutoHyphens/>
      <w:spacing w:before="0" w:beforeAutospacing="0" w:after="120" w:afterAutospacing="0"/>
      <w:ind w:left="283" w:firstLine="210"/>
    </w:pPr>
    <w:rPr>
      <w:rFonts w:cs="PragmaticaCTT"/>
      <w:lang w:eastAsia="zh-CN"/>
    </w:rPr>
  </w:style>
  <w:style w:type="paragraph" w:customStyle="1" w:styleId="10f">
    <w:name w:val="Загол10"/>
    <w:basedOn w:val="9b"/>
    <w:uiPriority w:val="99"/>
    <w:qFormat/>
    <w:rsid w:val="00986055"/>
    <w:rPr>
      <w:caps/>
      <w:color w:val="auto"/>
      <w:sz w:val="20"/>
      <w:szCs w:val="20"/>
    </w:rPr>
  </w:style>
  <w:style w:type="paragraph" w:customStyle="1" w:styleId="11fe">
    <w:name w:val="Загол11"/>
    <w:basedOn w:val="10f"/>
    <w:uiPriority w:val="99"/>
    <w:qFormat/>
    <w:rsid w:val="00986055"/>
    <w:rPr>
      <w:sz w:val="22"/>
      <w:szCs w:val="22"/>
    </w:rPr>
  </w:style>
  <w:style w:type="character" w:customStyle="1" w:styleId="800">
    <w:name w:val="Знак Знак80"/>
    <w:uiPriority w:val="99"/>
    <w:rsid w:val="00986055"/>
    <w:rPr>
      <w:rFonts w:ascii="Times New Roman" w:hAnsi="Times New Roman"/>
      <w:lang w:eastAsia="en-US"/>
    </w:rPr>
  </w:style>
  <w:style w:type="paragraph" w:customStyle="1" w:styleId="10f0">
    <w:name w:val="Абзац списка10"/>
    <w:basedOn w:val="a8"/>
    <w:qFormat/>
    <w:rsid w:val="00986055"/>
    <w:pPr>
      <w:spacing w:before="0" w:beforeAutospacing="0" w:after="0" w:afterAutospacing="0"/>
      <w:ind w:left="708"/>
    </w:pPr>
    <w:rPr>
      <w:rFonts w:eastAsia="Times New Roman"/>
    </w:rPr>
  </w:style>
  <w:style w:type="character" w:customStyle="1" w:styleId="8c">
    <w:name w:val="Слабое выделение8"/>
    <w:rsid w:val="00986055"/>
    <w:rPr>
      <w:i/>
      <w:color w:val="808080"/>
    </w:rPr>
  </w:style>
  <w:style w:type="paragraph" w:customStyle="1" w:styleId="8d">
    <w:name w:val="Без интервала8"/>
    <w:qFormat/>
    <w:rsid w:val="00986055"/>
    <w:pPr>
      <w:spacing w:after="0" w:line="240" w:lineRule="auto"/>
    </w:pPr>
    <w:rPr>
      <w:rFonts w:ascii="Times New Roman" w:eastAsia="Times New Roman" w:hAnsi="Times New Roman" w:cs="Times New Roman"/>
      <w:sz w:val="24"/>
      <w:szCs w:val="24"/>
    </w:rPr>
  </w:style>
  <w:style w:type="paragraph" w:customStyle="1" w:styleId="277">
    <w:name w:val="Цитата 27"/>
    <w:basedOn w:val="a8"/>
    <w:next w:val="a8"/>
    <w:qFormat/>
    <w:rsid w:val="00986055"/>
    <w:pPr>
      <w:spacing w:before="0" w:beforeAutospacing="0" w:after="0" w:afterAutospacing="0"/>
    </w:pPr>
    <w:rPr>
      <w:rFonts w:ascii="Calibri" w:eastAsia="Times New Roman" w:hAnsi="Calibri"/>
      <w:i/>
      <w:iCs/>
      <w:color w:val="000000"/>
    </w:rPr>
  </w:style>
  <w:style w:type="paragraph" w:customStyle="1" w:styleId="7f7">
    <w:name w:val="Выделенная цитата7"/>
    <w:basedOn w:val="a8"/>
    <w:next w:val="a8"/>
    <w:qFormat/>
    <w:rsid w:val="00986055"/>
    <w:pPr>
      <w:pBdr>
        <w:bottom w:val="single" w:sz="4" w:space="4" w:color="4F81BD"/>
      </w:pBdr>
      <w:spacing w:before="200" w:beforeAutospacing="0" w:after="280" w:afterAutospacing="0"/>
      <w:ind w:left="936" w:right="936"/>
    </w:pPr>
    <w:rPr>
      <w:rFonts w:ascii="Calibri" w:eastAsia="Times New Roman" w:hAnsi="Calibri"/>
      <w:b/>
      <w:i/>
      <w:color w:val="4F81BD"/>
      <w:szCs w:val="20"/>
    </w:rPr>
  </w:style>
  <w:style w:type="paragraph" w:customStyle="1" w:styleId="4ff2">
    <w:name w:val="Заголовок оглавления4"/>
    <w:basedOn w:val="1c"/>
    <w:next w:val="a8"/>
    <w:qFormat/>
    <w:rsid w:val="00986055"/>
    <w:pPr>
      <w:keepNext/>
      <w:keepLines/>
      <w:spacing w:before="480" w:beforeAutospacing="0" w:after="0" w:afterAutospacing="0"/>
      <w:ind w:left="0"/>
      <w:outlineLvl w:val="9"/>
    </w:pPr>
    <w:rPr>
      <w:rFonts w:ascii="Cambria" w:eastAsia="Times New Roman" w:hAnsi="Cambria" w:cs="Arial"/>
      <w:b/>
      <w:bCs/>
      <w:caps/>
      <w:color w:val="365F91"/>
      <w:kern w:val="32"/>
      <w:sz w:val="28"/>
      <w:szCs w:val="28"/>
    </w:rPr>
  </w:style>
  <w:style w:type="character" w:customStyle="1" w:styleId="8e">
    <w:name w:val="Сильное выделение8"/>
    <w:rsid w:val="00986055"/>
    <w:rPr>
      <w:b/>
    </w:rPr>
  </w:style>
  <w:style w:type="character" w:customStyle="1" w:styleId="3fff3">
    <w:name w:val="Слабая ссылка3"/>
    <w:uiPriority w:val="99"/>
    <w:qFormat/>
    <w:rsid w:val="00986055"/>
    <w:rPr>
      <w:smallCaps/>
      <w:color w:val="C0504D"/>
      <w:u w:val="single"/>
    </w:rPr>
  </w:style>
  <w:style w:type="character" w:customStyle="1" w:styleId="3fff4">
    <w:name w:val="Сильная ссылка3"/>
    <w:uiPriority w:val="99"/>
    <w:qFormat/>
    <w:rsid w:val="00986055"/>
    <w:rPr>
      <w:b/>
      <w:smallCaps/>
      <w:color w:val="C0504D"/>
      <w:spacing w:val="5"/>
      <w:u w:val="single"/>
    </w:rPr>
  </w:style>
  <w:style w:type="character" w:customStyle="1" w:styleId="3fff5">
    <w:name w:val="Название книги3"/>
    <w:uiPriority w:val="99"/>
    <w:qFormat/>
    <w:rsid w:val="00986055"/>
    <w:rPr>
      <w:b/>
      <w:smallCaps/>
      <w:spacing w:val="5"/>
    </w:rPr>
  </w:style>
  <w:style w:type="character" w:customStyle="1" w:styleId="7f8">
    <w:name w:val="Замещающий текст7"/>
    <w:rsid w:val="00986055"/>
    <w:rPr>
      <w:color w:val="808080"/>
    </w:rPr>
  </w:style>
  <w:style w:type="character" w:customStyle="1" w:styleId="394">
    <w:name w:val="Знак Знак394"/>
    <w:rsid w:val="00986055"/>
    <w:rPr>
      <w:rFonts w:ascii="Arial" w:hAnsi="Arial"/>
      <w:b/>
      <w:sz w:val="26"/>
    </w:rPr>
  </w:style>
  <w:style w:type="character" w:customStyle="1" w:styleId="3840">
    <w:name w:val="Знак Знак384"/>
    <w:rsid w:val="00986055"/>
    <w:rPr>
      <w:b/>
      <w:sz w:val="28"/>
    </w:rPr>
  </w:style>
  <w:style w:type="character" w:customStyle="1" w:styleId="3740">
    <w:name w:val="Знак Знак374"/>
    <w:rsid w:val="00986055"/>
    <w:rPr>
      <w:b/>
      <w:i/>
      <w:sz w:val="26"/>
    </w:rPr>
  </w:style>
  <w:style w:type="character" w:customStyle="1" w:styleId="3640">
    <w:name w:val="Знак Знак364"/>
    <w:rsid w:val="00986055"/>
    <w:rPr>
      <w:b/>
      <w:sz w:val="22"/>
      <w:lang w:val="ru-RU" w:eastAsia="ru-RU"/>
    </w:rPr>
  </w:style>
  <w:style w:type="character" w:customStyle="1" w:styleId="3540">
    <w:name w:val="Знак Знак354"/>
    <w:rsid w:val="00986055"/>
    <w:rPr>
      <w:sz w:val="24"/>
      <w:lang w:val="ru-RU" w:eastAsia="ru-RU"/>
    </w:rPr>
  </w:style>
  <w:style w:type="character" w:customStyle="1" w:styleId="3440">
    <w:name w:val="Знак Знак344"/>
    <w:rsid w:val="00986055"/>
    <w:rPr>
      <w:rFonts w:ascii="Calibri" w:hAnsi="Calibri"/>
      <w:i/>
      <w:sz w:val="24"/>
      <w:lang w:eastAsia="en-US"/>
    </w:rPr>
  </w:style>
  <w:style w:type="character" w:customStyle="1" w:styleId="3240">
    <w:name w:val="Знак Знак324"/>
    <w:rsid w:val="00986055"/>
    <w:rPr>
      <w:sz w:val="16"/>
    </w:rPr>
  </w:style>
  <w:style w:type="character" w:customStyle="1" w:styleId="3150">
    <w:name w:val="Знак Знак315"/>
    <w:uiPriority w:val="99"/>
    <w:rsid w:val="00986055"/>
    <w:rPr>
      <w:sz w:val="24"/>
    </w:rPr>
  </w:style>
  <w:style w:type="paragraph" w:customStyle="1" w:styleId="11ff">
    <w:name w:val="Знак Знак Знак Знак Знак Знак11"/>
    <w:basedOn w:val="a8"/>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3030">
    <w:name w:val="Знак Знак303"/>
    <w:rsid w:val="00986055"/>
    <w:rPr>
      <w:sz w:val="24"/>
    </w:rPr>
  </w:style>
  <w:style w:type="character" w:customStyle="1" w:styleId="294">
    <w:name w:val="Знак Знак294"/>
    <w:rsid w:val="00986055"/>
    <w:rPr>
      <w:sz w:val="24"/>
    </w:rPr>
  </w:style>
  <w:style w:type="character" w:customStyle="1" w:styleId="770">
    <w:name w:val="Знак Знак77"/>
    <w:uiPriority w:val="99"/>
    <w:qFormat/>
    <w:rsid w:val="00986055"/>
    <w:rPr>
      <w:sz w:val="16"/>
      <w:lang w:val="ru-RU" w:eastAsia="ru-RU"/>
    </w:rPr>
  </w:style>
  <w:style w:type="paragraph" w:customStyle="1" w:styleId="16b">
    <w:name w:val="Обычный16"/>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character" w:customStyle="1" w:styleId="14100">
    <w:name w:val="Знак Знак1410"/>
    <w:locked/>
    <w:rsid w:val="00986055"/>
    <w:rPr>
      <w:b/>
      <w:sz w:val="27"/>
      <w:lang w:val="ru-RU" w:eastAsia="ru-RU"/>
    </w:rPr>
  </w:style>
  <w:style w:type="character" w:customStyle="1" w:styleId="2840">
    <w:name w:val="Знак Знак284"/>
    <w:rsid w:val="00986055"/>
    <w:rPr>
      <w:rFonts w:ascii="Tahoma" w:hAnsi="Tahoma"/>
    </w:rPr>
  </w:style>
  <w:style w:type="character" w:customStyle="1" w:styleId="2740">
    <w:name w:val="Знак Знак274"/>
    <w:rsid w:val="00986055"/>
    <w:rPr>
      <w:sz w:val="24"/>
    </w:rPr>
  </w:style>
  <w:style w:type="character" w:customStyle="1" w:styleId="1010">
    <w:name w:val="Знак Знак1010"/>
    <w:locked/>
    <w:rsid w:val="00986055"/>
    <w:rPr>
      <w:sz w:val="16"/>
      <w:lang w:val="ru-RU" w:eastAsia="ru-RU"/>
    </w:rPr>
  </w:style>
  <w:style w:type="character" w:customStyle="1" w:styleId="628">
    <w:name w:val="Знак Знак628"/>
    <w:rsid w:val="00986055"/>
    <w:rPr>
      <w:rFonts w:ascii="Arial" w:hAnsi="Arial"/>
      <w:b/>
      <w:i/>
      <w:sz w:val="28"/>
      <w:lang w:val="ru-RU" w:eastAsia="en-US"/>
    </w:rPr>
  </w:style>
  <w:style w:type="character" w:customStyle="1" w:styleId="2140">
    <w:name w:val="Знак Знак214"/>
    <w:locked/>
    <w:rsid w:val="00986055"/>
    <w:rPr>
      <w:sz w:val="24"/>
      <w:lang w:val="en-US"/>
    </w:rPr>
  </w:style>
  <w:style w:type="character" w:customStyle="1" w:styleId="1241">
    <w:name w:val="Знак Знак124"/>
    <w:rsid w:val="00986055"/>
    <w:rPr>
      <w:sz w:val="16"/>
    </w:rPr>
  </w:style>
  <w:style w:type="character" w:customStyle="1" w:styleId="1360">
    <w:name w:val="Знак Знак136"/>
    <w:rsid w:val="00986055"/>
    <w:rPr>
      <w:lang w:val="ru-RU" w:eastAsia="ru-RU"/>
    </w:rPr>
  </w:style>
  <w:style w:type="character" w:customStyle="1" w:styleId="1611">
    <w:name w:val="Знак Знак1611"/>
    <w:locked/>
    <w:rsid w:val="00986055"/>
    <w:rPr>
      <w:b/>
      <w:caps/>
      <w:sz w:val="24"/>
      <w:lang w:val="ru-RU" w:eastAsia="ru-RU"/>
    </w:rPr>
  </w:style>
  <w:style w:type="character" w:customStyle="1" w:styleId="1173">
    <w:name w:val="Знак Знак117"/>
    <w:rsid w:val="00986055"/>
    <w:rPr>
      <w:sz w:val="24"/>
    </w:rPr>
  </w:style>
  <w:style w:type="paragraph" w:customStyle="1" w:styleId="295">
    <w:name w:val="Основной текст 29"/>
    <w:basedOn w:val="a8"/>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character" w:customStyle="1" w:styleId="12f2">
    <w:name w:val="Знак Знак Знак12"/>
    <w:rsid w:val="00986055"/>
    <w:rPr>
      <w:rFonts w:ascii="Times New Roman" w:hAnsi="Times New Roman"/>
      <w:b/>
      <w:caps/>
      <w:sz w:val="28"/>
    </w:rPr>
  </w:style>
  <w:style w:type="character" w:customStyle="1" w:styleId="2510">
    <w:name w:val="Знак Знак2510"/>
    <w:rsid w:val="00986055"/>
    <w:rPr>
      <w:rFonts w:ascii="Times New Roman" w:hAnsi="Times New Roman"/>
      <w:b/>
      <w:sz w:val="28"/>
    </w:rPr>
  </w:style>
  <w:style w:type="character" w:customStyle="1" w:styleId="22100">
    <w:name w:val="Знак Знак2210"/>
    <w:rsid w:val="00986055"/>
    <w:rPr>
      <w:rFonts w:ascii="Times New Roman" w:hAnsi="Times New Roman"/>
      <w:sz w:val="24"/>
    </w:rPr>
  </w:style>
  <w:style w:type="character" w:customStyle="1" w:styleId="2017">
    <w:name w:val="Знак Знак2017"/>
    <w:rsid w:val="00986055"/>
    <w:rPr>
      <w:rFonts w:ascii="Arial" w:hAnsi="Arial"/>
      <w:sz w:val="22"/>
    </w:rPr>
  </w:style>
  <w:style w:type="character" w:customStyle="1" w:styleId="1910">
    <w:name w:val="Знак Знак1910"/>
    <w:rsid w:val="00986055"/>
    <w:rPr>
      <w:rFonts w:ascii="Times New Roman" w:hAnsi="Times New Roman"/>
      <w:sz w:val="16"/>
      <w:lang w:eastAsia="ru-RU"/>
    </w:rPr>
  </w:style>
  <w:style w:type="character" w:customStyle="1" w:styleId="1812">
    <w:name w:val="Знак Знак1812"/>
    <w:rsid w:val="00986055"/>
    <w:rPr>
      <w:rFonts w:ascii="Courier New" w:hAnsi="Courier New"/>
    </w:rPr>
  </w:style>
  <w:style w:type="character" w:customStyle="1" w:styleId="1710">
    <w:name w:val="Знак Знак1710"/>
    <w:rsid w:val="00986055"/>
    <w:rPr>
      <w:rFonts w:ascii="Times New Roman" w:hAnsi="Times New Roman"/>
      <w:sz w:val="24"/>
    </w:rPr>
  </w:style>
  <w:style w:type="character" w:customStyle="1" w:styleId="960">
    <w:name w:val="Знак Знак96"/>
    <w:rsid w:val="00986055"/>
    <w:rPr>
      <w:rFonts w:ascii="PragmaticaCTT" w:hAnsi="PragmaticaCTT"/>
      <w:b/>
      <w:sz w:val="24"/>
      <w:lang w:val="ru-RU" w:eastAsia="ru-RU"/>
    </w:rPr>
  </w:style>
  <w:style w:type="character" w:customStyle="1" w:styleId="860">
    <w:name w:val="Знак Знак86"/>
    <w:rsid w:val="00986055"/>
    <w:rPr>
      <w:sz w:val="24"/>
    </w:rPr>
  </w:style>
  <w:style w:type="character" w:customStyle="1" w:styleId="5300">
    <w:name w:val="Знак Знак530"/>
    <w:rsid w:val="00986055"/>
    <w:rPr>
      <w:rFonts w:ascii="Tahoma" w:hAnsi="Tahoma"/>
      <w:sz w:val="16"/>
      <w:lang w:val="ru-RU" w:eastAsia="ru-RU"/>
    </w:rPr>
  </w:style>
  <w:style w:type="paragraph" w:customStyle="1" w:styleId="3101">
    <w:name w:val="Заголовок 310"/>
    <w:basedOn w:val="16b"/>
    <w:next w:val="16b"/>
    <w:uiPriority w:val="99"/>
    <w:qFormat/>
    <w:rsid w:val="00986055"/>
    <w:pPr>
      <w:keepNext/>
      <w:widowControl/>
      <w:ind w:left="0" w:firstLine="0"/>
      <w:outlineLvl w:val="2"/>
    </w:pPr>
    <w:rPr>
      <w:sz w:val="24"/>
    </w:rPr>
  </w:style>
  <w:style w:type="paragraph" w:customStyle="1" w:styleId="10f1">
    <w:name w:val="Основной текст10"/>
    <w:basedOn w:val="16b"/>
    <w:qFormat/>
    <w:rsid w:val="00986055"/>
    <w:pPr>
      <w:widowControl/>
      <w:spacing w:line="360" w:lineRule="auto"/>
      <w:ind w:left="0" w:firstLine="0"/>
    </w:pPr>
    <w:rPr>
      <w:sz w:val="24"/>
    </w:rPr>
  </w:style>
  <w:style w:type="character" w:customStyle="1" w:styleId="4300">
    <w:name w:val="Знак Знак430"/>
    <w:uiPriority w:val="99"/>
    <w:rsid w:val="00986055"/>
    <w:rPr>
      <w:rFonts w:ascii="Courier New" w:hAnsi="Courier New"/>
      <w:lang w:val="ru-RU" w:eastAsia="ru-RU"/>
    </w:rPr>
  </w:style>
  <w:style w:type="character" w:customStyle="1" w:styleId="1510">
    <w:name w:val="Знак Знак1510"/>
    <w:rsid w:val="00986055"/>
    <w:rPr>
      <w:b/>
      <w:sz w:val="28"/>
    </w:rPr>
  </w:style>
  <w:style w:type="paragraph" w:customStyle="1" w:styleId="296">
    <w:name w:val="Заголовок 29"/>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8f">
    <w:name w:val="Цитата8"/>
    <w:basedOn w:val="a8"/>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9f">
    <w:name w:val="Текст9"/>
    <w:basedOn w:val="a8"/>
    <w:qFormat/>
    <w:rsid w:val="00986055"/>
    <w:pPr>
      <w:spacing w:before="0" w:beforeAutospacing="0" w:after="0" w:afterAutospacing="0"/>
    </w:pPr>
    <w:rPr>
      <w:rFonts w:ascii="Courier New" w:eastAsia="Times New Roman" w:hAnsi="Courier New"/>
      <w:sz w:val="20"/>
      <w:szCs w:val="20"/>
    </w:rPr>
  </w:style>
  <w:style w:type="paragraph" w:customStyle="1" w:styleId="395">
    <w:name w:val="Основной текст 39"/>
    <w:basedOn w:val="16b"/>
    <w:qFormat/>
    <w:rsid w:val="00986055"/>
    <w:pPr>
      <w:widowControl/>
      <w:tabs>
        <w:tab w:val="left" w:pos="360"/>
      </w:tabs>
      <w:ind w:left="0" w:firstLine="0"/>
      <w:jc w:val="both"/>
    </w:pPr>
    <w:rPr>
      <w:i/>
      <w:sz w:val="26"/>
    </w:rPr>
  </w:style>
  <w:style w:type="paragraph" w:customStyle="1" w:styleId="285">
    <w:name w:val="Основной текст с отступом 28"/>
    <w:basedOn w:val="a8"/>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96">
    <w:name w:val="Основной текст с отступом 39"/>
    <w:basedOn w:val="a8"/>
    <w:qFormat/>
    <w:rsid w:val="00986055"/>
    <w:pPr>
      <w:spacing w:before="0" w:beforeAutospacing="0" w:after="0" w:afterAutospacing="0" w:line="360" w:lineRule="auto"/>
      <w:ind w:firstLine="709"/>
      <w:jc w:val="both"/>
    </w:pPr>
    <w:rPr>
      <w:rFonts w:eastAsia="Times New Roman"/>
      <w:sz w:val="28"/>
      <w:szCs w:val="20"/>
    </w:rPr>
  </w:style>
  <w:style w:type="paragraph" w:customStyle="1" w:styleId="7f9">
    <w:name w:val="Верхний колонтитул7"/>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41100">
    <w:name w:val="Знак Знак4110"/>
    <w:locked/>
    <w:rsid w:val="00986055"/>
    <w:rPr>
      <w:rFonts w:ascii="Arial" w:hAnsi="Arial"/>
      <w:b/>
      <w:i/>
      <w:sz w:val="28"/>
      <w:lang w:val="ru-RU" w:eastAsia="en-US"/>
    </w:rPr>
  </w:style>
  <w:style w:type="character" w:customStyle="1" w:styleId="1163">
    <w:name w:val="Знак Знак116"/>
    <w:uiPriority w:val="99"/>
    <w:rsid w:val="00986055"/>
    <w:rPr>
      <w:rFonts w:ascii="Arial" w:hAnsi="Arial"/>
      <w:b/>
      <w:sz w:val="36"/>
      <w:lang w:val="ru-RU" w:eastAsia="en-US"/>
    </w:rPr>
  </w:style>
  <w:style w:type="character" w:customStyle="1" w:styleId="7fa">
    <w:name w:val="Основной шрифт абзаца7"/>
    <w:rsid w:val="00986055"/>
  </w:style>
  <w:style w:type="paragraph" w:customStyle="1" w:styleId="14c">
    <w:name w:val="Знак Знак Знак Знак Знак Знак Знак Знак Знак Знак Знак Знак Знак14"/>
    <w:basedOn w:val="a8"/>
    <w:rsid w:val="00986055"/>
    <w:pPr>
      <w:spacing w:before="0" w:beforeAutospacing="0" w:after="160" w:afterAutospacing="0" w:line="240" w:lineRule="exact"/>
    </w:pPr>
    <w:rPr>
      <w:rFonts w:ascii="Verdana" w:eastAsia="Times New Roman" w:hAnsi="Verdana"/>
      <w:lang w:val="en-US" w:eastAsia="en-US"/>
    </w:rPr>
  </w:style>
  <w:style w:type="paragraph" w:customStyle="1" w:styleId="3102">
    <w:name w:val="Знак310"/>
    <w:basedOn w:val="a8"/>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100">
    <w:name w:val="Знак Знак5310"/>
    <w:locked/>
    <w:rsid w:val="00986055"/>
    <w:rPr>
      <w:b/>
      <w:caps/>
      <w:sz w:val="24"/>
      <w:lang w:val="ru-RU" w:eastAsia="ru-RU"/>
    </w:rPr>
  </w:style>
  <w:style w:type="character" w:customStyle="1" w:styleId="11110">
    <w:name w:val="Знак1 Знак Знак111"/>
    <w:locked/>
    <w:rsid w:val="00986055"/>
    <w:rPr>
      <w:rFonts w:ascii="Times New Roman" w:hAnsi="Times New Roman"/>
      <w:sz w:val="24"/>
      <w:lang w:eastAsia="ru-RU"/>
    </w:rPr>
  </w:style>
  <w:style w:type="character" w:customStyle="1" w:styleId="4610">
    <w:name w:val="Знак Знак4610"/>
    <w:locked/>
    <w:rsid w:val="00986055"/>
    <w:rPr>
      <w:b/>
      <w:sz w:val="27"/>
      <w:lang w:val="ru-RU" w:eastAsia="ru-RU"/>
    </w:rPr>
  </w:style>
  <w:style w:type="character" w:customStyle="1" w:styleId="4810">
    <w:name w:val="Знак Знак4810"/>
    <w:uiPriority w:val="99"/>
    <w:locked/>
    <w:rsid w:val="00986055"/>
    <w:rPr>
      <w:b/>
      <w:sz w:val="27"/>
      <w:lang w:val="ru-RU" w:eastAsia="ru-RU"/>
    </w:rPr>
  </w:style>
  <w:style w:type="character" w:customStyle="1" w:styleId="4410">
    <w:name w:val="Знак Знак4410"/>
    <w:uiPriority w:val="99"/>
    <w:locked/>
    <w:rsid w:val="00986055"/>
    <w:rPr>
      <w:sz w:val="24"/>
    </w:rPr>
  </w:style>
  <w:style w:type="character" w:customStyle="1" w:styleId="51110">
    <w:name w:val="Знак Знак5111"/>
    <w:uiPriority w:val="99"/>
    <w:locked/>
    <w:rsid w:val="00986055"/>
    <w:rPr>
      <w:b/>
      <w:sz w:val="27"/>
      <w:lang w:val="ru-RU" w:eastAsia="ru-RU"/>
    </w:rPr>
  </w:style>
  <w:style w:type="character" w:customStyle="1" w:styleId="4310">
    <w:name w:val="Знак Знак4310"/>
    <w:uiPriority w:val="99"/>
    <w:locked/>
    <w:rsid w:val="00986055"/>
    <w:rPr>
      <w:color w:val="000000"/>
      <w:sz w:val="24"/>
      <w:lang w:eastAsia="ru-RU"/>
    </w:rPr>
  </w:style>
  <w:style w:type="character" w:customStyle="1" w:styleId="4210">
    <w:name w:val="Знак Знак4210"/>
    <w:uiPriority w:val="99"/>
    <w:rsid w:val="00986055"/>
    <w:rPr>
      <w:rFonts w:ascii="Times New Roman" w:hAnsi="Times New Roman"/>
      <w:sz w:val="16"/>
    </w:rPr>
  </w:style>
  <w:style w:type="character" w:customStyle="1" w:styleId="4910">
    <w:name w:val="Знак Знак4910"/>
    <w:uiPriority w:val="99"/>
    <w:rsid w:val="00986055"/>
    <w:rPr>
      <w:rFonts w:ascii="Times New Roman" w:hAnsi="Times New Roman"/>
      <w:b/>
      <w:caps/>
      <w:sz w:val="24"/>
      <w:lang w:eastAsia="ru-RU"/>
    </w:rPr>
  </w:style>
  <w:style w:type="paragraph" w:customStyle="1" w:styleId="4101">
    <w:name w:val="Заголовок 410"/>
    <w:basedOn w:val="16b"/>
    <w:next w:val="16b"/>
    <w:uiPriority w:val="99"/>
    <w:qFormat/>
    <w:rsid w:val="00986055"/>
    <w:pPr>
      <w:keepNext/>
      <w:widowControl/>
      <w:ind w:left="0" w:firstLine="0"/>
    </w:pPr>
    <w:rPr>
      <w:sz w:val="24"/>
    </w:rPr>
  </w:style>
  <w:style w:type="character" w:customStyle="1" w:styleId="4710">
    <w:name w:val="Знак Знак4710"/>
    <w:uiPriority w:val="99"/>
    <w:rsid w:val="00986055"/>
    <w:rPr>
      <w:rFonts w:ascii="Times New Roman" w:hAnsi="Times New Roman"/>
      <w:b/>
      <w:sz w:val="27"/>
      <w:lang w:eastAsia="ru-RU"/>
    </w:rPr>
  </w:style>
  <w:style w:type="character" w:customStyle="1" w:styleId="4510">
    <w:name w:val="Знак Знак4510"/>
    <w:uiPriority w:val="99"/>
    <w:rsid w:val="00986055"/>
    <w:rPr>
      <w:rFonts w:ascii="Times New Roman" w:hAnsi="Times New Roman"/>
      <w:b/>
      <w:i/>
      <w:sz w:val="26"/>
      <w:lang w:eastAsia="ru-RU"/>
    </w:rPr>
  </w:style>
  <w:style w:type="paragraph" w:customStyle="1" w:styleId="684">
    <w:name w:val="Заголовок 68"/>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201">
    <w:name w:val="Знак5 Знак Знак20"/>
    <w:uiPriority w:val="99"/>
    <w:locked/>
    <w:rsid w:val="00986055"/>
    <w:rPr>
      <w:sz w:val="16"/>
    </w:rPr>
  </w:style>
  <w:style w:type="character" w:customStyle="1" w:styleId="5010">
    <w:name w:val="Знак Знак5010"/>
    <w:uiPriority w:val="99"/>
    <w:locked/>
    <w:rsid w:val="00986055"/>
    <w:rPr>
      <w:b/>
      <w:sz w:val="28"/>
      <w:lang w:val="ru-RU" w:eastAsia="ru-RU"/>
    </w:rPr>
  </w:style>
  <w:style w:type="character" w:customStyle="1" w:styleId="52100">
    <w:name w:val="Знак Знак5210"/>
    <w:uiPriority w:val="99"/>
    <w:rsid w:val="00986055"/>
    <w:rPr>
      <w:rFonts w:ascii="Arial" w:hAnsi="Arial"/>
      <w:b/>
      <w:i/>
      <w:sz w:val="28"/>
    </w:rPr>
  </w:style>
  <w:style w:type="character" w:customStyle="1" w:styleId="51101">
    <w:name w:val="Знак5 Знак Знак110"/>
    <w:uiPriority w:val="99"/>
    <w:locked/>
    <w:rsid w:val="00986055"/>
    <w:rPr>
      <w:sz w:val="16"/>
      <w:lang w:val="ru-RU" w:eastAsia="ru-RU"/>
    </w:rPr>
  </w:style>
  <w:style w:type="character" w:customStyle="1" w:styleId="6111">
    <w:name w:val="Знак6 Знак Знак11"/>
    <w:uiPriority w:val="99"/>
    <w:rsid w:val="00986055"/>
    <w:rPr>
      <w:sz w:val="24"/>
      <w:lang w:val="ru-RU" w:eastAsia="ru-RU"/>
    </w:rPr>
  </w:style>
  <w:style w:type="character" w:customStyle="1" w:styleId="554">
    <w:name w:val="Знак Знак554"/>
    <w:uiPriority w:val="99"/>
    <w:locked/>
    <w:rsid w:val="00986055"/>
    <w:rPr>
      <w:sz w:val="24"/>
      <w:lang w:val="ru-RU" w:eastAsia="ru-RU"/>
    </w:rPr>
  </w:style>
  <w:style w:type="character" w:customStyle="1" w:styleId="654">
    <w:name w:val="Знак Знак654"/>
    <w:uiPriority w:val="99"/>
    <w:locked/>
    <w:rsid w:val="00986055"/>
    <w:rPr>
      <w:b/>
      <w:sz w:val="27"/>
      <w:lang w:val="ru-RU" w:eastAsia="ru-RU"/>
    </w:rPr>
  </w:style>
  <w:style w:type="character" w:customStyle="1" w:styleId="644">
    <w:name w:val="Знак Знак644"/>
    <w:uiPriority w:val="99"/>
    <w:locked/>
    <w:rsid w:val="00986055"/>
    <w:rPr>
      <w:b/>
      <w:sz w:val="28"/>
      <w:lang w:val="ru-RU" w:eastAsia="ru-RU"/>
    </w:rPr>
  </w:style>
  <w:style w:type="character" w:customStyle="1" w:styleId="634">
    <w:name w:val="Знак Знак634"/>
    <w:uiPriority w:val="99"/>
    <w:locked/>
    <w:rsid w:val="00986055"/>
    <w:rPr>
      <w:b/>
      <w:i/>
      <w:sz w:val="26"/>
      <w:lang w:val="ru-RU" w:eastAsia="ru-RU"/>
    </w:rPr>
  </w:style>
  <w:style w:type="character" w:customStyle="1" w:styleId="627">
    <w:name w:val="Знак Знак627"/>
    <w:uiPriority w:val="99"/>
    <w:locked/>
    <w:rsid w:val="00986055"/>
    <w:rPr>
      <w:sz w:val="24"/>
      <w:lang w:val="ru-RU" w:eastAsia="ru-RU"/>
    </w:rPr>
  </w:style>
  <w:style w:type="character" w:customStyle="1" w:styleId="61110">
    <w:name w:val="Знак Знак6111"/>
    <w:uiPriority w:val="99"/>
    <w:locked/>
    <w:rsid w:val="00986055"/>
    <w:rPr>
      <w:sz w:val="24"/>
      <w:lang w:val="ru-RU" w:eastAsia="ru-RU"/>
    </w:rPr>
  </w:style>
  <w:style w:type="character" w:customStyle="1" w:styleId="604">
    <w:name w:val="Знак Знак604"/>
    <w:uiPriority w:val="99"/>
    <w:locked/>
    <w:rsid w:val="00986055"/>
    <w:rPr>
      <w:i/>
      <w:sz w:val="24"/>
      <w:lang w:val="ru-RU" w:eastAsia="ru-RU"/>
    </w:rPr>
  </w:style>
  <w:style w:type="character" w:customStyle="1" w:styleId="594">
    <w:name w:val="Знак Знак594"/>
    <w:uiPriority w:val="99"/>
    <w:locked/>
    <w:rsid w:val="00986055"/>
    <w:rPr>
      <w:rFonts w:ascii="Arial" w:hAnsi="Arial"/>
      <w:sz w:val="22"/>
      <w:lang w:val="ru-RU" w:eastAsia="ru-RU"/>
    </w:rPr>
  </w:style>
  <w:style w:type="character" w:customStyle="1" w:styleId="584">
    <w:name w:val="Знак Знак584"/>
    <w:uiPriority w:val="99"/>
    <w:locked/>
    <w:rsid w:val="00986055"/>
    <w:rPr>
      <w:rFonts w:ascii="Courier New" w:hAnsi="Courier New"/>
      <w:lang w:val="ru-RU" w:eastAsia="ru-RU"/>
    </w:rPr>
  </w:style>
  <w:style w:type="character" w:customStyle="1" w:styleId="574">
    <w:name w:val="Знак Знак574"/>
    <w:uiPriority w:val="99"/>
    <w:locked/>
    <w:rsid w:val="00986055"/>
    <w:rPr>
      <w:lang w:val="ru-RU" w:eastAsia="ru-RU"/>
    </w:rPr>
  </w:style>
  <w:style w:type="character" w:customStyle="1" w:styleId="564">
    <w:name w:val="Знак Знак564"/>
    <w:uiPriority w:val="99"/>
    <w:locked/>
    <w:rsid w:val="00986055"/>
    <w:rPr>
      <w:sz w:val="24"/>
      <w:lang w:val="ru-RU" w:eastAsia="ru-RU"/>
    </w:rPr>
  </w:style>
  <w:style w:type="character" w:customStyle="1" w:styleId="544">
    <w:name w:val="Знак Знак544"/>
    <w:uiPriority w:val="99"/>
    <w:locked/>
    <w:rsid w:val="00986055"/>
    <w:rPr>
      <w:sz w:val="24"/>
      <w:lang w:val="en-US" w:eastAsia="ru-RU"/>
    </w:rPr>
  </w:style>
  <w:style w:type="character" w:customStyle="1" w:styleId="674">
    <w:name w:val="Знак Знак674"/>
    <w:uiPriority w:val="99"/>
    <w:rsid w:val="00986055"/>
    <w:rPr>
      <w:rFonts w:ascii="Arial" w:hAnsi="Arial"/>
      <w:b/>
      <w:sz w:val="26"/>
    </w:rPr>
  </w:style>
  <w:style w:type="character" w:customStyle="1" w:styleId="664">
    <w:name w:val="Знак Знак664"/>
    <w:uiPriority w:val="99"/>
    <w:rsid w:val="00986055"/>
    <w:rPr>
      <w:b/>
      <w:sz w:val="28"/>
    </w:rPr>
  </w:style>
  <w:style w:type="character" w:customStyle="1" w:styleId="704">
    <w:name w:val="Знак Знак704"/>
    <w:uiPriority w:val="99"/>
    <w:rsid w:val="00986055"/>
    <w:rPr>
      <w:rFonts w:ascii="Arial" w:hAnsi="Arial"/>
      <w:b/>
      <w:sz w:val="26"/>
    </w:rPr>
  </w:style>
  <w:style w:type="character" w:customStyle="1" w:styleId="694">
    <w:name w:val="Знак Знак694"/>
    <w:uiPriority w:val="99"/>
    <w:rsid w:val="00986055"/>
    <w:rPr>
      <w:b/>
      <w:sz w:val="28"/>
    </w:rPr>
  </w:style>
  <w:style w:type="character" w:customStyle="1" w:styleId="6840">
    <w:name w:val="Знак Знак684"/>
    <w:uiPriority w:val="99"/>
    <w:rsid w:val="00986055"/>
    <w:rPr>
      <w:b/>
      <w:i/>
      <w:sz w:val="26"/>
    </w:rPr>
  </w:style>
  <w:style w:type="paragraph" w:customStyle="1" w:styleId="HTML70">
    <w:name w:val="Стандартный HTML7"/>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30">
    <w:name w:val="Знак Знак403"/>
    <w:uiPriority w:val="99"/>
    <w:rsid w:val="00986055"/>
    <w:rPr>
      <w:rFonts w:ascii="Arial" w:hAnsi="Arial"/>
      <w:b/>
      <w:sz w:val="26"/>
    </w:rPr>
  </w:style>
  <w:style w:type="character" w:customStyle="1" w:styleId="2221">
    <w:name w:val="Знак2 Знак Знак22"/>
    <w:uiPriority w:val="99"/>
    <w:locked/>
    <w:rsid w:val="00986055"/>
    <w:rPr>
      <w:b/>
      <w:sz w:val="27"/>
      <w:lang w:val="ru-RU" w:eastAsia="ru-RU"/>
    </w:rPr>
  </w:style>
  <w:style w:type="paragraph" w:customStyle="1" w:styleId="941">
    <w:name w:val="Знак94"/>
    <w:basedOn w:val="a8"/>
    <w:uiPriority w:val="99"/>
    <w:rsid w:val="00986055"/>
    <w:pPr>
      <w:spacing w:before="0" w:beforeAutospacing="0" w:after="160" w:afterAutospacing="0" w:line="240" w:lineRule="exact"/>
    </w:pPr>
    <w:rPr>
      <w:rFonts w:ascii="Verdana" w:eastAsia="Times New Roman" w:hAnsi="Verdana"/>
      <w:lang w:val="en-US" w:eastAsia="en-US"/>
    </w:rPr>
  </w:style>
  <w:style w:type="character" w:customStyle="1" w:styleId="4160">
    <w:name w:val="Знак4 Знак Знак16"/>
    <w:uiPriority w:val="99"/>
    <w:locked/>
    <w:rsid w:val="00986055"/>
    <w:rPr>
      <w:rFonts w:ascii="Arial" w:hAnsi="Arial"/>
      <w:b/>
      <w:kern w:val="32"/>
      <w:sz w:val="32"/>
      <w:lang w:val="ru-RU" w:eastAsia="ru-RU"/>
    </w:rPr>
  </w:style>
  <w:style w:type="character" w:customStyle="1" w:styleId="2141">
    <w:name w:val="Знак2 Знак Знак14"/>
    <w:uiPriority w:val="99"/>
    <w:locked/>
    <w:rsid w:val="00986055"/>
    <w:rPr>
      <w:b/>
      <w:sz w:val="27"/>
      <w:lang w:val="ru-RU" w:eastAsia="ru-RU"/>
    </w:rPr>
  </w:style>
  <w:style w:type="character" w:customStyle="1" w:styleId="44a">
    <w:name w:val="Знак4 Знак Знак4"/>
    <w:uiPriority w:val="99"/>
    <w:locked/>
    <w:rsid w:val="00986055"/>
    <w:rPr>
      <w:rFonts w:ascii="Arial" w:hAnsi="Arial"/>
      <w:b/>
      <w:kern w:val="32"/>
      <w:sz w:val="32"/>
      <w:lang w:val="ru-RU" w:eastAsia="ru-RU"/>
    </w:rPr>
  </w:style>
  <w:style w:type="character" w:customStyle="1" w:styleId="25e">
    <w:name w:val="Знак2 Знак Знак5"/>
    <w:uiPriority w:val="99"/>
    <w:semiHidden/>
    <w:locked/>
    <w:rsid w:val="00986055"/>
    <w:rPr>
      <w:rFonts w:ascii="Arial" w:hAnsi="Arial"/>
      <w:b/>
      <w:sz w:val="26"/>
      <w:lang w:val="ru-RU" w:eastAsia="ru-RU"/>
    </w:rPr>
  </w:style>
  <w:style w:type="paragraph" w:customStyle="1" w:styleId="831">
    <w:name w:val="Заголовок 83"/>
    <w:basedOn w:val="a8"/>
    <w:next w:val="a8"/>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3fff6">
    <w:name w:val="Название объекта3"/>
    <w:basedOn w:val="a8"/>
    <w:qFormat/>
    <w:rsid w:val="00986055"/>
    <w:pPr>
      <w:suppressLineNumbers/>
      <w:spacing w:before="120" w:beforeAutospacing="0" w:after="120" w:afterAutospacing="0"/>
    </w:pPr>
    <w:rPr>
      <w:rFonts w:eastAsia="Times New Roman" w:cs="FreeSans"/>
      <w:i/>
      <w:iCs/>
      <w:color w:val="00000A"/>
    </w:rPr>
  </w:style>
  <w:style w:type="paragraph" w:customStyle="1" w:styleId="1fffffffd">
    <w:name w:val="Нижний колонтитул1"/>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11ff0">
    <w:name w:val="Оглавление 11"/>
    <w:basedOn w:val="a8"/>
    <w:uiPriority w:val="99"/>
    <w:qFormat/>
    <w:rsid w:val="00986055"/>
    <w:pPr>
      <w:tabs>
        <w:tab w:val="right" w:leader="dot" w:pos="10195"/>
      </w:tabs>
      <w:spacing w:before="0" w:beforeAutospacing="0" w:after="0" w:afterAutospacing="0"/>
    </w:pPr>
    <w:rPr>
      <w:rFonts w:eastAsia="Times New Roman"/>
      <w:color w:val="00000A"/>
    </w:rPr>
  </w:style>
  <w:style w:type="paragraph" w:customStyle="1" w:styleId="21fb">
    <w:name w:val="Оглавление 21"/>
    <w:basedOn w:val="a8"/>
    <w:uiPriority w:val="99"/>
    <w:qFormat/>
    <w:rsid w:val="00986055"/>
    <w:pPr>
      <w:spacing w:before="0" w:beforeAutospacing="0" w:after="0" w:afterAutospacing="0"/>
      <w:ind w:left="238"/>
    </w:pPr>
    <w:rPr>
      <w:rFonts w:eastAsia="Times New Roman"/>
      <w:color w:val="00000A"/>
    </w:rPr>
  </w:style>
  <w:style w:type="paragraph" w:customStyle="1" w:styleId="31d">
    <w:name w:val="Оглавление 31"/>
    <w:basedOn w:val="a8"/>
    <w:uiPriority w:val="99"/>
    <w:qFormat/>
    <w:rsid w:val="00986055"/>
    <w:pPr>
      <w:spacing w:before="0" w:beforeAutospacing="0" w:after="0" w:afterAutospacing="0"/>
      <w:ind w:left="480"/>
    </w:pPr>
    <w:rPr>
      <w:rFonts w:eastAsia="Times New Roman"/>
      <w:color w:val="00000A"/>
    </w:rPr>
  </w:style>
  <w:style w:type="paragraph" w:customStyle="1" w:styleId="41a">
    <w:name w:val="Оглавление 41"/>
    <w:basedOn w:val="a8"/>
    <w:uiPriority w:val="99"/>
    <w:qFormat/>
    <w:rsid w:val="00986055"/>
    <w:pPr>
      <w:widowControl w:val="0"/>
      <w:tabs>
        <w:tab w:val="left" w:pos="502"/>
        <w:tab w:val="left" w:pos="3330"/>
      </w:tabs>
      <w:spacing w:before="0" w:beforeAutospacing="0" w:after="0" w:afterAutospacing="0"/>
      <w:ind w:left="502" w:hanging="720"/>
    </w:pPr>
    <w:rPr>
      <w:color w:val="00000A"/>
    </w:rPr>
  </w:style>
  <w:style w:type="paragraph" w:customStyle="1" w:styleId="51b">
    <w:name w:val="Оглавление 51"/>
    <w:basedOn w:val="a8"/>
    <w:uiPriority w:val="99"/>
    <w:qFormat/>
    <w:rsid w:val="00986055"/>
    <w:pPr>
      <w:spacing w:before="0" w:beforeAutospacing="0" w:afterAutospacing="0" w:line="276" w:lineRule="auto"/>
      <w:ind w:left="880"/>
    </w:pPr>
    <w:rPr>
      <w:rFonts w:ascii="Calibri" w:eastAsia="Times New Roman" w:hAnsi="Calibri"/>
      <w:color w:val="00000A"/>
      <w:sz w:val="22"/>
      <w:szCs w:val="22"/>
    </w:rPr>
  </w:style>
  <w:style w:type="paragraph" w:customStyle="1" w:styleId="61a">
    <w:name w:val="Оглавление 61"/>
    <w:basedOn w:val="a8"/>
    <w:uiPriority w:val="99"/>
    <w:qFormat/>
    <w:rsid w:val="00986055"/>
    <w:pPr>
      <w:spacing w:before="0" w:beforeAutospacing="0" w:afterAutospacing="0" w:line="276" w:lineRule="auto"/>
      <w:ind w:left="1100"/>
    </w:pPr>
    <w:rPr>
      <w:rFonts w:ascii="Calibri" w:eastAsia="Times New Roman" w:hAnsi="Calibri"/>
      <w:color w:val="00000A"/>
      <w:sz w:val="22"/>
      <w:szCs w:val="22"/>
    </w:rPr>
  </w:style>
  <w:style w:type="paragraph" w:customStyle="1" w:styleId="714">
    <w:name w:val="Оглавление 71"/>
    <w:basedOn w:val="a8"/>
    <w:uiPriority w:val="99"/>
    <w:qFormat/>
    <w:rsid w:val="00986055"/>
    <w:pPr>
      <w:spacing w:before="0" w:beforeAutospacing="0" w:afterAutospacing="0" w:line="276" w:lineRule="auto"/>
      <w:ind w:left="1320"/>
    </w:pPr>
    <w:rPr>
      <w:rFonts w:ascii="Calibri" w:eastAsia="Times New Roman" w:hAnsi="Calibri"/>
      <w:color w:val="00000A"/>
      <w:sz w:val="22"/>
      <w:szCs w:val="22"/>
    </w:rPr>
  </w:style>
  <w:style w:type="paragraph" w:customStyle="1" w:styleId="815">
    <w:name w:val="Оглавление 81"/>
    <w:basedOn w:val="a8"/>
    <w:uiPriority w:val="99"/>
    <w:qFormat/>
    <w:rsid w:val="00986055"/>
    <w:pPr>
      <w:spacing w:before="0" w:beforeAutospacing="0" w:afterAutospacing="0" w:line="276" w:lineRule="auto"/>
      <w:ind w:left="1540"/>
    </w:pPr>
    <w:rPr>
      <w:rFonts w:ascii="Calibri" w:eastAsia="Times New Roman" w:hAnsi="Calibri"/>
      <w:color w:val="00000A"/>
      <w:sz w:val="22"/>
      <w:szCs w:val="22"/>
    </w:rPr>
  </w:style>
  <w:style w:type="paragraph" w:customStyle="1" w:styleId="914">
    <w:name w:val="Оглавление 91"/>
    <w:basedOn w:val="a8"/>
    <w:uiPriority w:val="99"/>
    <w:qFormat/>
    <w:rsid w:val="00986055"/>
    <w:pPr>
      <w:spacing w:before="0" w:beforeAutospacing="0" w:afterAutospacing="0" w:line="276" w:lineRule="auto"/>
      <w:ind w:left="1760"/>
    </w:pPr>
    <w:rPr>
      <w:rFonts w:ascii="Calibri" w:eastAsia="Times New Roman" w:hAnsi="Calibri"/>
      <w:color w:val="00000A"/>
      <w:sz w:val="22"/>
      <w:szCs w:val="22"/>
    </w:rPr>
  </w:style>
  <w:style w:type="character" w:customStyle="1" w:styleId="5fb">
    <w:name w:val="Текст сноски Знак5"/>
    <w:aliases w:val="Footnote Text1 Знак1"/>
    <w:uiPriority w:val="99"/>
    <w:locked/>
    <w:rsid w:val="00986055"/>
    <w:rPr>
      <w:rFonts w:ascii="Courier New" w:hAnsi="Courier New"/>
      <w:color w:val="000000"/>
      <w:sz w:val="24"/>
    </w:rPr>
  </w:style>
  <w:style w:type="character" w:customStyle="1" w:styleId="3fff7">
    <w:name w:val="Текст сноски Знак3"/>
    <w:aliases w:val="Знак3 Знак Знак5 Знак,Текст сноски1 Знак,footnote tex Знак"/>
    <w:rsid w:val="00986055"/>
    <w:rPr>
      <w:rFonts w:cs="Times New Roman"/>
    </w:rPr>
  </w:style>
  <w:style w:type="character" w:customStyle="1" w:styleId="4ff3">
    <w:name w:val="Текст сноски Знак4"/>
    <w:uiPriority w:val="99"/>
    <w:semiHidden/>
    <w:rsid w:val="00986055"/>
    <w:rPr>
      <w:rFonts w:ascii="Times New Roman" w:hAnsi="Times New Roman" w:cs="Times New Roman"/>
      <w:sz w:val="20"/>
      <w:szCs w:val="20"/>
      <w:lang w:eastAsia="ru-RU"/>
    </w:rPr>
  </w:style>
  <w:style w:type="paragraph" w:customStyle="1" w:styleId="2ffffd">
    <w:name w:val="Текст 2"/>
    <w:basedOn w:val="a8"/>
    <w:rsid w:val="00986055"/>
    <w:pPr>
      <w:widowControl w:val="0"/>
      <w:spacing w:before="0" w:beforeAutospacing="0" w:after="0" w:afterAutospacing="0"/>
      <w:ind w:firstLine="709"/>
      <w:jc w:val="both"/>
    </w:pPr>
    <w:rPr>
      <w:rFonts w:ascii="Arial" w:eastAsia="Times New Roman" w:hAnsi="Arial"/>
    </w:rPr>
  </w:style>
  <w:style w:type="paragraph" w:customStyle="1" w:styleId="13d">
    <w:name w:val="Стиль13"/>
    <w:basedOn w:val="a8"/>
    <w:next w:val="afff6"/>
    <w:uiPriority w:val="99"/>
    <w:rsid w:val="00986055"/>
    <w:pPr>
      <w:spacing w:before="0" w:beforeAutospacing="0" w:after="0" w:afterAutospacing="0"/>
    </w:pPr>
    <w:rPr>
      <w:rFonts w:eastAsia="Times New Roman"/>
    </w:rPr>
  </w:style>
  <w:style w:type="character" w:customStyle="1" w:styleId="4200">
    <w:name w:val="Знак Знак420"/>
    <w:rsid w:val="00986055"/>
    <w:rPr>
      <w:rFonts w:ascii="Courier New" w:hAnsi="Courier New"/>
      <w:lang w:val="ru-RU" w:eastAsia="ru-RU"/>
    </w:rPr>
  </w:style>
  <w:style w:type="paragraph" w:customStyle="1" w:styleId="51c">
    <w:name w:val="Обычный51"/>
    <w:basedOn w:val="a8"/>
    <w:uiPriority w:val="99"/>
    <w:rsid w:val="00986055"/>
    <w:rPr>
      <w:rFonts w:eastAsia="Times New Roman"/>
    </w:rPr>
  </w:style>
  <w:style w:type="paragraph" w:customStyle="1" w:styleId="2116">
    <w:name w:val="Цитата 211"/>
    <w:basedOn w:val="a8"/>
    <w:next w:val="a8"/>
    <w:qFormat/>
    <w:rsid w:val="00986055"/>
    <w:pPr>
      <w:spacing w:before="0" w:beforeAutospacing="0" w:after="0" w:afterAutospacing="0"/>
    </w:pPr>
    <w:rPr>
      <w:rFonts w:ascii="Calibri" w:hAnsi="Calibri"/>
      <w:i/>
      <w:color w:val="000000"/>
      <w:szCs w:val="20"/>
    </w:rPr>
  </w:style>
  <w:style w:type="paragraph" w:customStyle="1" w:styleId="11ff1">
    <w:name w:val="Выделенная цитата11"/>
    <w:basedOn w:val="a8"/>
    <w:next w:val="a8"/>
    <w:qFormat/>
    <w:rsid w:val="00986055"/>
    <w:pPr>
      <w:pBdr>
        <w:bottom w:val="single" w:sz="4" w:space="4" w:color="4F81BD"/>
      </w:pBdr>
      <w:spacing w:before="200" w:beforeAutospacing="0" w:after="280" w:afterAutospacing="0"/>
      <w:ind w:left="936" w:right="936"/>
    </w:pPr>
    <w:rPr>
      <w:rFonts w:ascii="Calibri" w:hAnsi="Calibri"/>
      <w:b/>
      <w:i/>
      <w:color w:val="4F81BD"/>
      <w:szCs w:val="20"/>
    </w:rPr>
  </w:style>
  <w:style w:type="character" w:customStyle="1" w:styleId="11ff2">
    <w:name w:val="Замещающий текст11"/>
    <w:uiPriority w:val="99"/>
    <w:qFormat/>
    <w:rsid w:val="00986055"/>
    <w:rPr>
      <w:color w:val="808080"/>
    </w:rPr>
  </w:style>
  <w:style w:type="paragraph" w:customStyle="1" w:styleId="2311">
    <w:name w:val="Основной текст 231"/>
    <w:basedOn w:val="a8"/>
    <w:uiPriority w:val="99"/>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13">
    <w:name w:val="Заголовок 321"/>
    <w:basedOn w:val="51c"/>
    <w:next w:val="51c"/>
    <w:uiPriority w:val="99"/>
    <w:rsid w:val="00986055"/>
    <w:pPr>
      <w:keepNext/>
      <w:spacing w:before="0" w:beforeAutospacing="0" w:after="0" w:afterAutospacing="0"/>
      <w:outlineLvl w:val="2"/>
    </w:pPr>
    <w:rPr>
      <w:szCs w:val="20"/>
    </w:rPr>
  </w:style>
  <w:style w:type="paragraph" w:customStyle="1" w:styleId="41b">
    <w:name w:val="Основной текст41"/>
    <w:basedOn w:val="51c"/>
    <w:uiPriority w:val="99"/>
    <w:rsid w:val="00986055"/>
    <w:pPr>
      <w:spacing w:before="0" w:beforeAutospacing="0" w:after="0" w:afterAutospacing="0" w:line="360" w:lineRule="auto"/>
    </w:pPr>
    <w:rPr>
      <w:szCs w:val="20"/>
    </w:rPr>
  </w:style>
  <w:style w:type="paragraph" w:customStyle="1" w:styleId="2212">
    <w:name w:val="Заголовок 221"/>
    <w:basedOn w:val="a8"/>
    <w:next w:val="a8"/>
    <w:uiPriority w:val="99"/>
    <w:rsid w:val="00986055"/>
    <w:pPr>
      <w:keepNext/>
      <w:widowControl w:val="0"/>
      <w:spacing w:before="0" w:beforeAutospacing="0" w:after="0" w:afterAutospacing="0"/>
      <w:jc w:val="center"/>
    </w:pPr>
    <w:rPr>
      <w:rFonts w:eastAsia="Times New Roman"/>
      <w:b/>
      <w:sz w:val="26"/>
      <w:szCs w:val="20"/>
    </w:rPr>
  </w:style>
  <w:style w:type="paragraph" w:customStyle="1" w:styleId="31e">
    <w:name w:val="Цитата31"/>
    <w:basedOn w:val="a8"/>
    <w:uiPriority w:val="99"/>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31f">
    <w:name w:val="Текст31"/>
    <w:basedOn w:val="a8"/>
    <w:uiPriority w:val="99"/>
    <w:rsid w:val="00986055"/>
    <w:pPr>
      <w:spacing w:before="0" w:beforeAutospacing="0" w:after="0" w:afterAutospacing="0"/>
    </w:pPr>
    <w:rPr>
      <w:rFonts w:ascii="Courier New" w:eastAsia="Times New Roman" w:hAnsi="Courier New"/>
      <w:sz w:val="20"/>
      <w:szCs w:val="20"/>
    </w:rPr>
  </w:style>
  <w:style w:type="paragraph" w:customStyle="1" w:styleId="3311">
    <w:name w:val="Основной текст 331"/>
    <w:basedOn w:val="51c"/>
    <w:uiPriority w:val="99"/>
    <w:rsid w:val="00986055"/>
    <w:pPr>
      <w:tabs>
        <w:tab w:val="left" w:pos="360"/>
      </w:tabs>
      <w:spacing w:before="0" w:beforeAutospacing="0" w:after="0" w:afterAutospacing="0"/>
      <w:jc w:val="both"/>
    </w:pPr>
    <w:rPr>
      <w:i/>
      <w:sz w:val="26"/>
      <w:szCs w:val="20"/>
    </w:rPr>
  </w:style>
  <w:style w:type="paragraph" w:customStyle="1" w:styleId="2213">
    <w:name w:val="Основной текст с отступом 221"/>
    <w:basedOn w:val="a8"/>
    <w:uiPriority w:val="99"/>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312">
    <w:name w:val="Основной текст с отступом 331"/>
    <w:basedOn w:val="a8"/>
    <w:uiPriority w:val="99"/>
    <w:rsid w:val="00986055"/>
    <w:pPr>
      <w:spacing w:before="0" w:beforeAutospacing="0" w:after="0" w:afterAutospacing="0" w:line="360" w:lineRule="auto"/>
      <w:ind w:firstLine="709"/>
      <w:jc w:val="both"/>
    </w:pPr>
    <w:rPr>
      <w:rFonts w:eastAsia="Times New Roman"/>
      <w:sz w:val="28"/>
      <w:szCs w:val="20"/>
    </w:rPr>
  </w:style>
  <w:style w:type="paragraph" w:customStyle="1" w:styleId="21fc">
    <w:name w:val="Верхний колонтитул21"/>
    <w:basedOn w:val="a8"/>
    <w:uiPriority w:val="99"/>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21fd">
    <w:name w:val="Основной шрифт абзаца21"/>
    <w:uiPriority w:val="99"/>
    <w:rsid w:val="00986055"/>
  </w:style>
  <w:style w:type="paragraph" w:customStyle="1" w:styleId="4211">
    <w:name w:val="Заголовок 421"/>
    <w:basedOn w:val="51c"/>
    <w:next w:val="51c"/>
    <w:uiPriority w:val="99"/>
    <w:rsid w:val="00986055"/>
    <w:pPr>
      <w:keepNext/>
      <w:spacing w:before="0" w:beforeAutospacing="0" w:after="0" w:afterAutospacing="0"/>
    </w:pPr>
    <w:rPr>
      <w:szCs w:val="20"/>
    </w:rPr>
  </w:style>
  <w:style w:type="paragraph" w:customStyle="1" w:styleId="6112">
    <w:name w:val="Заголовок 611"/>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TML210">
    <w:name w:val="Стандартный HTML21"/>
    <w:basedOn w:val="a8"/>
    <w:uiPriority w:val="99"/>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2214">
    <w:name w:val="Знак2 Знак Знак21"/>
    <w:uiPriority w:val="99"/>
    <w:locked/>
    <w:rsid w:val="00986055"/>
    <w:rPr>
      <w:b/>
      <w:sz w:val="27"/>
      <w:lang w:val="ru-RU" w:eastAsia="ru-RU"/>
    </w:rPr>
  </w:style>
  <w:style w:type="paragraph" w:customStyle="1" w:styleId="12f3">
    <w:name w:val="Стиль12"/>
    <w:basedOn w:val="a8"/>
    <w:next w:val="afff6"/>
    <w:uiPriority w:val="99"/>
    <w:rsid w:val="00986055"/>
    <w:pPr>
      <w:spacing w:before="0" w:beforeAutospacing="0" w:after="0" w:afterAutospacing="0"/>
    </w:pPr>
    <w:rPr>
      <w:rFonts w:eastAsia="Times New Roman"/>
    </w:rPr>
  </w:style>
  <w:style w:type="table" w:customStyle="1" w:styleId="TableNormal1">
    <w:name w:val="Table Normal1"/>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Times New Roman" w:eastAsia="Arial Unicode MS" w:hAnsi="Times New Roman" w:cs="Times New Roman"/>
      <w:sz w:val="20"/>
      <w:szCs w:val="20"/>
      <w:lang w:eastAsia="ru-RU"/>
    </w:rPr>
    <w:tblPr>
      <w:tblCellMar>
        <w:top w:w="0" w:type="dxa"/>
        <w:left w:w="0" w:type="dxa"/>
        <w:bottom w:w="0" w:type="dxa"/>
        <w:right w:w="0" w:type="dxa"/>
      </w:tblCellMar>
    </w:tblPr>
  </w:style>
  <w:style w:type="paragraph" w:customStyle="1" w:styleId="afffffffffff6">
    <w:name w:val="Колонтитулы"/>
    <w:uiPriority w:val="99"/>
    <w:rsid w:val="00986055"/>
    <w:pPr>
      <w:pBdr>
        <w:top w:val="none" w:sz="96" w:space="31" w:color="FFFFFF"/>
        <w:left w:val="none" w:sz="96" w:space="31" w:color="FFFFFF"/>
        <w:bottom w:val="none" w:sz="96" w:space="31" w:color="FFFFFF"/>
        <w:right w:val="none" w:sz="96" w:space="31" w:color="FFFFFF"/>
      </w:pBdr>
      <w:tabs>
        <w:tab w:val="right" w:pos="9020"/>
      </w:tabs>
      <w:spacing w:after="0" w:line="240" w:lineRule="auto"/>
    </w:pPr>
    <w:rPr>
      <w:rFonts w:ascii="Helvetica Neue" w:eastAsia="Arial Unicode MS" w:hAnsi="Helvetica Neue" w:cs="Arial Unicode MS"/>
      <w:color w:val="000000"/>
      <w:sz w:val="24"/>
      <w:szCs w:val="24"/>
      <w:lang w:eastAsia="ru-RU"/>
    </w:rPr>
  </w:style>
  <w:style w:type="paragraph" w:customStyle="1" w:styleId="5fc">
    <w:name w:val="Стиль таблицы 5"/>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Helvetica Neue" w:eastAsia="Arial Unicode MS" w:hAnsi="Helvetica Neue" w:cs="Arial Unicode MS"/>
      <w:color w:val="FEFFFE"/>
      <w:sz w:val="20"/>
      <w:szCs w:val="20"/>
      <w:lang w:eastAsia="ru-RU"/>
    </w:rPr>
  </w:style>
  <w:style w:type="paragraph" w:customStyle="1" w:styleId="afffffffffff7">
    <w:name w:val="По умолчанию"/>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Helvetica Neue" w:eastAsia="Calibri" w:hAnsi="Helvetica Neue" w:cs="Helvetica Neue"/>
      <w:color w:val="000000"/>
      <w:u w:color="000000"/>
      <w:lang w:eastAsia="ru-RU"/>
    </w:rPr>
  </w:style>
  <w:style w:type="character" w:customStyle="1" w:styleId="afffffffffff8">
    <w:name w:val="Нет"/>
    <w:rsid w:val="00986055"/>
  </w:style>
  <w:style w:type="character" w:customStyle="1" w:styleId="Hyperlink0">
    <w:name w:val="Hyperlink.0"/>
    <w:uiPriority w:val="99"/>
    <w:rsid w:val="00986055"/>
    <w:rPr>
      <w:rFonts w:cs="Times New Roman"/>
    </w:rPr>
  </w:style>
  <w:style w:type="character" w:customStyle="1" w:styleId="1fffffffe">
    <w:name w:val="Неразрешенное упоминание1"/>
    <w:uiPriority w:val="99"/>
    <w:semiHidden/>
    <w:qFormat/>
    <w:rsid w:val="00986055"/>
    <w:rPr>
      <w:color w:val="605E5C"/>
      <w:shd w:val="clear" w:color="auto" w:fill="E1DFDD"/>
    </w:rPr>
  </w:style>
  <w:style w:type="character" w:customStyle="1" w:styleId="2ffffe">
    <w:name w:val="Неразрешенное упоминание2"/>
    <w:uiPriority w:val="99"/>
    <w:semiHidden/>
    <w:qFormat/>
    <w:rsid w:val="00986055"/>
    <w:rPr>
      <w:color w:val="808080"/>
      <w:shd w:val="clear" w:color="auto" w:fill="E6E6E6"/>
    </w:rPr>
  </w:style>
  <w:style w:type="paragraph" w:customStyle="1" w:styleId="13e">
    <w:name w:val="Абзац списка13"/>
    <w:basedOn w:val="a8"/>
    <w:uiPriority w:val="99"/>
    <w:qFormat/>
    <w:rsid w:val="00986055"/>
    <w:pPr>
      <w:spacing w:before="0" w:beforeAutospacing="0" w:after="0" w:afterAutospacing="0"/>
      <w:ind w:left="708"/>
    </w:pPr>
    <w:rPr>
      <w:rFonts w:eastAsia="Times New Roman"/>
    </w:rPr>
  </w:style>
  <w:style w:type="paragraph" w:customStyle="1" w:styleId="14d">
    <w:name w:val="Абзац списка14"/>
    <w:basedOn w:val="a8"/>
    <w:uiPriority w:val="99"/>
    <w:qFormat/>
    <w:rsid w:val="00986055"/>
    <w:pPr>
      <w:spacing w:before="0" w:beforeAutospacing="0" w:after="0" w:afterAutospacing="0"/>
      <w:ind w:left="708"/>
    </w:pPr>
    <w:rPr>
      <w:rFonts w:eastAsia="Times New Roman"/>
      <w:szCs w:val="20"/>
    </w:rPr>
  </w:style>
  <w:style w:type="character" w:customStyle="1" w:styleId="9f0">
    <w:name w:val="Слабое выделение9"/>
    <w:rsid w:val="00986055"/>
    <w:rPr>
      <w:i/>
      <w:color w:val="808080"/>
    </w:rPr>
  </w:style>
  <w:style w:type="paragraph" w:customStyle="1" w:styleId="9f1">
    <w:name w:val="Без интервала9"/>
    <w:qFormat/>
    <w:rsid w:val="00986055"/>
    <w:pPr>
      <w:spacing w:after="0" w:line="240" w:lineRule="auto"/>
    </w:pPr>
    <w:rPr>
      <w:rFonts w:ascii="Calibri" w:eastAsia="Times New Roman" w:hAnsi="Calibri" w:cs="Times New Roman"/>
      <w:lang w:val="en-US"/>
    </w:rPr>
  </w:style>
  <w:style w:type="paragraph" w:customStyle="1" w:styleId="286">
    <w:name w:val="Цитата 28"/>
    <w:basedOn w:val="a8"/>
    <w:next w:val="a8"/>
    <w:uiPriority w:val="99"/>
    <w:qFormat/>
    <w:rsid w:val="00986055"/>
    <w:pPr>
      <w:spacing w:before="0" w:beforeAutospacing="0" w:after="0" w:afterAutospacing="0"/>
    </w:pPr>
    <w:rPr>
      <w:rFonts w:ascii="Calibri" w:hAnsi="Calibri"/>
      <w:i/>
      <w:color w:val="000000"/>
      <w:szCs w:val="20"/>
    </w:rPr>
  </w:style>
  <w:style w:type="paragraph" w:customStyle="1" w:styleId="8f0">
    <w:name w:val="Выделенная цитата8"/>
    <w:basedOn w:val="a8"/>
    <w:next w:val="a8"/>
    <w:uiPriority w:val="99"/>
    <w:qFormat/>
    <w:rsid w:val="00986055"/>
    <w:pPr>
      <w:pBdr>
        <w:bottom w:val="single" w:sz="4" w:space="4" w:color="4F81BD"/>
      </w:pBdr>
      <w:spacing w:before="200" w:beforeAutospacing="0" w:after="280" w:afterAutospacing="0"/>
      <w:ind w:left="936" w:right="936"/>
    </w:pPr>
    <w:rPr>
      <w:rFonts w:ascii="Calibri" w:hAnsi="Calibri"/>
      <w:b/>
      <w:i/>
      <w:color w:val="4F81BD"/>
      <w:szCs w:val="20"/>
    </w:rPr>
  </w:style>
  <w:style w:type="paragraph" w:customStyle="1" w:styleId="5fd">
    <w:name w:val="Заголовок оглавления5"/>
    <w:basedOn w:val="1c"/>
    <w:next w:val="a8"/>
    <w:rsid w:val="00986055"/>
    <w:pPr>
      <w:keepNext/>
      <w:keepLines/>
      <w:spacing w:before="480" w:beforeAutospacing="0" w:after="0" w:afterAutospacing="0"/>
      <w:ind w:left="0"/>
      <w:outlineLvl w:val="9"/>
    </w:pPr>
    <w:rPr>
      <w:rFonts w:ascii="Cambria" w:hAnsi="Cambria"/>
      <w:b/>
      <w:caps/>
      <w:color w:val="365F91"/>
      <w:kern w:val="32"/>
      <w:sz w:val="28"/>
      <w:szCs w:val="28"/>
    </w:rPr>
  </w:style>
  <w:style w:type="character" w:customStyle="1" w:styleId="9f2">
    <w:name w:val="Сильное выделение9"/>
    <w:rsid w:val="00986055"/>
    <w:rPr>
      <w:b/>
      <w:i/>
      <w:color w:val="4F81BD"/>
    </w:rPr>
  </w:style>
  <w:style w:type="character" w:customStyle="1" w:styleId="4ff4">
    <w:name w:val="Слабая ссылка4"/>
    <w:rsid w:val="00986055"/>
    <w:rPr>
      <w:smallCaps/>
      <w:color w:val="C0504D"/>
      <w:u w:val="single"/>
    </w:rPr>
  </w:style>
  <w:style w:type="character" w:customStyle="1" w:styleId="4ff5">
    <w:name w:val="Сильная ссылка4"/>
    <w:rsid w:val="00986055"/>
    <w:rPr>
      <w:b/>
      <w:smallCaps/>
      <w:color w:val="C0504D"/>
      <w:spacing w:val="5"/>
      <w:u w:val="single"/>
    </w:rPr>
  </w:style>
  <w:style w:type="character" w:customStyle="1" w:styleId="4ff6">
    <w:name w:val="Название книги4"/>
    <w:rsid w:val="00986055"/>
    <w:rPr>
      <w:b/>
      <w:smallCaps/>
      <w:spacing w:val="5"/>
    </w:rPr>
  </w:style>
  <w:style w:type="character" w:customStyle="1" w:styleId="8f1">
    <w:name w:val="Замещающий текст8"/>
    <w:rsid w:val="00986055"/>
    <w:rPr>
      <w:color w:val="808080"/>
    </w:rPr>
  </w:style>
  <w:style w:type="character" w:customStyle="1" w:styleId="FootnoteTextChar3">
    <w:name w:val="Footnote Text Char3"/>
    <w:aliases w:val="Текст сноски Знак1 Char1,Текст сноски Знак Знак Char3,Знак3 Знак Знак Char3,Текст сноски Знак Знак Знак Знак Char1,Текст сноски Знак Знак Знак Знак Знак Знак Char1,Текст сноски Знак Знак Знак Знак Знак Знак Знак Знак Знак Char1"/>
    <w:uiPriority w:val="99"/>
    <w:locked/>
    <w:rsid w:val="00986055"/>
    <w:rPr>
      <w:rFonts w:ascii="Courier New" w:hAnsi="Courier New"/>
      <w:color w:val="000000"/>
      <w:sz w:val="24"/>
    </w:rPr>
  </w:style>
  <w:style w:type="paragraph" w:customStyle="1" w:styleId="3122">
    <w:name w:val="Заголовок 312"/>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932">
    <w:name w:val="Заголовок 9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3f">
    <w:name w:val="Заголовок 1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695">
    <w:name w:val="Заголовок 69"/>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731">
    <w:name w:val="Заголовок 7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2102">
    <w:name w:val="Заголовок 210"/>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53a">
    <w:name w:val="Заголовок 5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7c">
    <w:name w:val="Обычный17"/>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103">
    <w:name w:val="Основной текст 210"/>
    <w:basedOn w:val="a8"/>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13f0">
    <w:name w:val="Основной текст13"/>
    <w:basedOn w:val="17c"/>
    <w:qFormat/>
    <w:rsid w:val="00986055"/>
    <w:pPr>
      <w:widowControl/>
      <w:snapToGrid/>
      <w:spacing w:line="360" w:lineRule="auto"/>
      <w:ind w:left="0" w:firstLine="0"/>
    </w:pPr>
    <w:rPr>
      <w:sz w:val="24"/>
    </w:rPr>
  </w:style>
  <w:style w:type="paragraph" w:customStyle="1" w:styleId="9f3">
    <w:name w:val="Цитата9"/>
    <w:basedOn w:val="a8"/>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10f2">
    <w:name w:val="Текст10"/>
    <w:basedOn w:val="a8"/>
    <w:qFormat/>
    <w:rsid w:val="00986055"/>
    <w:pPr>
      <w:spacing w:before="0" w:beforeAutospacing="0" w:after="0" w:afterAutospacing="0"/>
    </w:pPr>
    <w:rPr>
      <w:rFonts w:ascii="Courier New" w:eastAsia="Times New Roman" w:hAnsi="Courier New"/>
      <w:sz w:val="20"/>
      <w:szCs w:val="20"/>
    </w:rPr>
  </w:style>
  <w:style w:type="paragraph" w:customStyle="1" w:styleId="3103">
    <w:name w:val="Основной текст 310"/>
    <w:basedOn w:val="17c"/>
    <w:qFormat/>
    <w:rsid w:val="00986055"/>
    <w:pPr>
      <w:widowControl/>
      <w:tabs>
        <w:tab w:val="left" w:pos="360"/>
      </w:tabs>
      <w:snapToGrid/>
      <w:ind w:left="0" w:firstLine="0"/>
      <w:jc w:val="both"/>
    </w:pPr>
    <w:rPr>
      <w:i/>
      <w:sz w:val="26"/>
    </w:rPr>
  </w:style>
  <w:style w:type="paragraph" w:customStyle="1" w:styleId="297">
    <w:name w:val="Основной текст с отступом 29"/>
    <w:basedOn w:val="a8"/>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104">
    <w:name w:val="Основной текст с отступом 310"/>
    <w:basedOn w:val="a8"/>
    <w:qFormat/>
    <w:rsid w:val="00986055"/>
    <w:pPr>
      <w:spacing w:before="0" w:beforeAutospacing="0" w:after="0" w:afterAutospacing="0" w:line="360" w:lineRule="auto"/>
      <w:ind w:firstLine="709"/>
      <w:jc w:val="both"/>
    </w:pPr>
    <w:rPr>
      <w:rFonts w:eastAsia="Times New Roman"/>
      <w:sz w:val="28"/>
      <w:szCs w:val="20"/>
    </w:rPr>
  </w:style>
  <w:style w:type="paragraph" w:customStyle="1" w:styleId="8f2">
    <w:name w:val="Верхний колонтитул8"/>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4131">
    <w:name w:val="Заголовок 413"/>
    <w:basedOn w:val="17c"/>
    <w:next w:val="17c"/>
    <w:uiPriority w:val="99"/>
    <w:qFormat/>
    <w:rsid w:val="00986055"/>
    <w:pPr>
      <w:keepNext/>
      <w:widowControl/>
      <w:snapToGrid/>
      <w:ind w:left="0" w:firstLine="0"/>
    </w:pPr>
    <w:rPr>
      <w:sz w:val="24"/>
    </w:rPr>
  </w:style>
  <w:style w:type="paragraph" w:customStyle="1" w:styleId="HTML80">
    <w:name w:val="Стандартный HTML8"/>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8f3">
    <w:name w:val="Основной шрифт абзаца8"/>
    <w:rsid w:val="00986055"/>
  </w:style>
  <w:style w:type="character" w:customStyle="1" w:styleId="11ff3">
    <w:name w:val="Основной текст + 11"/>
    <w:aliases w:val="5 pt60"/>
    <w:rsid w:val="00986055"/>
    <w:rPr>
      <w:rFonts w:ascii="Times New Roman" w:hAnsi="Times New Roman" w:cs="Times New Roman"/>
      <w:sz w:val="23"/>
      <w:szCs w:val="23"/>
      <w:u w:val="none"/>
      <w:shd w:val="clear" w:color="auto" w:fill="FFFFFF"/>
      <w:lang w:bidi="ar-SA"/>
    </w:rPr>
  </w:style>
  <w:style w:type="numbering" w:customStyle="1" w:styleId="2100">
    <w:name w:val="Стиль Стиль нумерованный + многоуровневый210"/>
    <w:rsid w:val="00986055"/>
    <w:pPr>
      <w:numPr>
        <w:numId w:val="19"/>
      </w:numPr>
    </w:pPr>
  </w:style>
  <w:style w:type="numbering" w:customStyle="1" w:styleId="13">
    <w:name w:val="Стиль нумерованный13"/>
    <w:qFormat/>
    <w:rsid w:val="00986055"/>
    <w:pPr>
      <w:numPr>
        <w:numId w:val="14"/>
      </w:numPr>
    </w:pPr>
  </w:style>
  <w:style w:type="numbering" w:customStyle="1" w:styleId="a0">
    <w:name w:val="Стиль нумерованный полужирный"/>
    <w:rsid w:val="00986055"/>
    <w:pPr>
      <w:numPr>
        <w:numId w:val="20"/>
      </w:numPr>
    </w:pPr>
  </w:style>
  <w:style w:type="numbering" w:customStyle="1" w:styleId="42">
    <w:name w:val="Стиль Стиль нумерованный4"/>
    <w:rsid w:val="00986055"/>
    <w:pPr>
      <w:numPr>
        <w:numId w:val="15"/>
      </w:numPr>
    </w:pPr>
  </w:style>
  <w:style w:type="numbering" w:customStyle="1" w:styleId="a1">
    <w:name w:val="Стиль Стиль нумерованный + многоуровневый"/>
    <w:rsid w:val="00986055"/>
    <w:pPr>
      <w:numPr>
        <w:numId w:val="22"/>
      </w:numPr>
    </w:pPr>
  </w:style>
  <w:style w:type="numbering" w:customStyle="1" w:styleId="20">
    <w:name w:val="Стиль нумерованный2"/>
    <w:rsid w:val="00986055"/>
    <w:pPr>
      <w:numPr>
        <w:numId w:val="16"/>
      </w:numPr>
    </w:pPr>
  </w:style>
  <w:style w:type="numbering" w:customStyle="1" w:styleId="142">
    <w:name w:val="Стиль нумерованный14"/>
    <w:rsid w:val="00986055"/>
    <w:pPr>
      <w:numPr>
        <w:numId w:val="17"/>
      </w:numPr>
    </w:pPr>
  </w:style>
  <w:style w:type="numbering" w:customStyle="1" w:styleId="a4">
    <w:name w:val="Стиль нумерованный"/>
    <w:rsid w:val="00986055"/>
    <w:pPr>
      <w:numPr>
        <w:numId w:val="25"/>
      </w:numPr>
    </w:pPr>
  </w:style>
  <w:style w:type="numbering" w:customStyle="1" w:styleId="32">
    <w:name w:val="Стиль нумерованный3"/>
    <w:rsid w:val="00986055"/>
    <w:pPr>
      <w:numPr>
        <w:numId w:val="26"/>
      </w:numPr>
    </w:pPr>
  </w:style>
  <w:style w:type="numbering" w:customStyle="1" w:styleId="14">
    <w:name w:val="Стиль Стиль нумерованный1"/>
    <w:rsid w:val="00986055"/>
    <w:pPr>
      <w:numPr>
        <w:numId w:val="27"/>
      </w:numPr>
    </w:pPr>
  </w:style>
  <w:style w:type="numbering" w:customStyle="1" w:styleId="110">
    <w:name w:val="Стиль нумерованный11"/>
    <w:rsid w:val="00986055"/>
    <w:pPr>
      <w:numPr>
        <w:numId w:val="28"/>
      </w:numPr>
    </w:pPr>
  </w:style>
  <w:style w:type="numbering" w:customStyle="1" w:styleId="a6">
    <w:name w:val="Стиль Стиль нумерованный"/>
    <w:rsid w:val="00986055"/>
    <w:pPr>
      <w:numPr>
        <w:numId w:val="29"/>
      </w:numPr>
    </w:pPr>
  </w:style>
  <w:style w:type="numbering" w:customStyle="1" w:styleId="120">
    <w:name w:val="Стиль нумерованный 12 пт"/>
    <w:rsid w:val="00986055"/>
    <w:pPr>
      <w:numPr>
        <w:numId w:val="30"/>
      </w:numPr>
    </w:pPr>
  </w:style>
  <w:style w:type="numbering" w:customStyle="1" w:styleId="1a">
    <w:name w:val="Стиль нумерованный1"/>
    <w:rsid w:val="00986055"/>
    <w:pPr>
      <w:numPr>
        <w:numId w:val="31"/>
      </w:numPr>
    </w:pPr>
  </w:style>
  <w:style w:type="numbering" w:customStyle="1" w:styleId="24">
    <w:name w:val="Стиль Стиль нумерованный2"/>
    <w:rsid w:val="00986055"/>
    <w:pPr>
      <w:numPr>
        <w:numId w:val="32"/>
      </w:numPr>
    </w:pPr>
  </w:style>
  <w:style w:type="numbering" w:customStyle="1" w:styleId="1b">
    <w:name w:val="Стиль Стиль нумерованный + многоуровневый1"/>
    <w:rsid w:val="00986055"/>
    <w:pPr>
      <w:numPr>
        <w:numId w:val="18"/>
      </w:numPr>
    </w:pPr>
  </w:style>
  <w:style w:type="numbering" w:customStyle="1" w:styleId="122">
    <w:name w:val="Стиль нумерованный12"/>
    <w:rsid w:val="00986055"/>
    <w:pPr>
      <w:numPr>
        <w:numId w:val="33"/>
      </w:numPr>
    </w:pPr>
  </w:style>
  <w:style w:type="numbering" w:customStyle="1" w:styleId="51">
    <w:name w:val="Стиль нумерованный5"/>
    <w:rsid w:val="00986055"/>
    <w:pPr>
      <w:numPr>
        <w:numId w:val="34"/>
      </w:numPr>
    </w:pPr>
  </w:style>
  <w:style w:type="numbering" w:customStyle="1" w:styleId="43">
    <w:name w:val="Стиль Стиль нумерованный + многоуровневый4"/>
    <w:rsid w:val="00986055"/>
    <w:pPr>
      <w:numPr>
        <w:numId w:val="35"/>
      </w:numPr>
    </w:pPr>
  </w:style>
  <w:style w:type="numbering" w:customStyle="1" w:styleId="25">
    <w:name w:val="Стиль Стиль нумерованный + многоуровневый2"/>
    <w:rsid w:val="00986055"/>
    <w:pPr>
      <w:numPr>
        <w:numId w:val="36"/>
      </w:numPr>
    </w:pPr>
  </w:style>
  <w:style w:type="character" w:customStyle="1" w:styleId="278">
    <w:name w:val="Знак Знак27"/>
    <w:uiPriority w:val="99"/>
    <w:qFormat/>
    <w:locked/>
    <w:rsid w:val="00986055"/>
    <w:rPr>
      <w:rFonts w:ascii="Arial" w:hAnsi="Arial"/>
      <w:b/>
      <w:sz w:val="26"/>
    </w:rPr>
  </w:style>
  <w:style w:type="character" w:customStyle="1" w:styleId="2fffff">
    <w:name w:val="Основной текст (2) + Курсив"/>
    <w:uiPriority w:val="99"/>
    <w:rsid w:val="00986055"/>
    <w:rPr>
      <w:rFonts w:ascii="Times New Roman" w:hAnsi="Times New Roman" w:cs="Times New Roman"/>
      <w:i/>
      <w:iCs/>
      <w:color w:val="000000"/>
      <w:spacing w:val="0"/>
      <w:w w:val="100"/>
      <w:position w:val="0"/>
      <w:sz w:val="21"/>
      <w:szCs w:val="21"/>
      <w:u w:val="none"/>
      <w:lang w:val="ru-RU" w:eastAsia="ru-RU"/>
    </w:rPr>
  </w:style>
  <w:style w:type="character" w:customStyle="1" w:styleId="29pt">
    <w:name w:val="Основной текст (2) + 9 pt"/>
    <w:uiPriority w:val="99"/>
    <w:rsid w:val="00986055"/>
    <w:rPr>
      <w:rFonts w:ascii="Times New Roman" w:hAnsi="Times New Roman" w:cs="Times New Roman"/>
      <w:color w:val="000000"/>
      <w:spacing w:val="0"/>
      <w:w w:val="100"/>
      <w:position w:val="0"/>
      <w:sz w:val="18"/>
      <w:szCs w:val="18"/>
      <w:u w:val="none"/>
      <w:lang w:val="ru-RU" w:eastAsia="ru-RU"/>
    </w:rPr>
  </w:style>
  <w:style w:type="numbering" w:customStyle="1" w:styleId="1ffffffff">
    <w:name w:val="Нет списка1"/>
    <w:next w:val="ab"/>
    <w:uiPriority w:val="99"/>
    <w:semiHidden/>
    <w:unhideWhenUsed/>
    <w:rsid w:val="00986055"/>
  </w:style>
  <w:style w:type="table" w:customStyle="1" w:styleId="11ff4">
    <w:name w:val="Сетка таблицы 11"/>
    <w:basedOn w:val="aa"/>
    <w:next w:val="1f2"/>
    <w:rsid w:val="0098605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1ffffffff0">
    <w:name w:val="Стандартная таблица1"/>
    <w:basedOn w:val="aa"/>
    <w:next w:val="afffc"/>
    <w:rsid w:val="0098605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3f1">
    <w:name w:val="Сетка таблицы13"/>
    <w:rsid w:val="0098605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Сетка таблицы111"/>
    <w:rsid w:val="00986055"/>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ff7">
    <w:name w:val="Название Знак4"/>
    <w:qFormat/>
    <w:locked/>
    <w:rsid w:val="00986055"/>
    <w:rPr>
      <w:rFonts w:ascii="Times New Roman" w:hAnsi="Times New Roman"/>
      <w:sz w:val="24"/>
      <w:lang w:val="en-US"/>
    </w:rPr>
  </w:style>
  <w:style w:type="numbering" w:customStyle="1" w:styleId="19">
    <w:name w:val="Импортированный стиль 19"/>
    <w:rsid w:val="00986055"/>
    <w:pPr>
      <w:numPr>
        <w:numId w:val="40"/>
      </w:numPr>
    </w:pPr>
  </w:style>
  <w:style w:type="numbering" w:customStyle="1" w:styleId="1">
    <w:name w:val="Стиль нумерованный полужирный1"/>
    <w:qFormat/>
    <w:rsid w:val="00986055"/>
    <w:pPr>
      <w:numPr>
        <w:numId w:val="58"/>
      </w:numPr>
    </w:pPr>
  </w:style>
  <w:style w:type="numbering" w:customStyle="1" w:styleId="16">
    <w:name w:val="Импортированный стиль 16"/>
    <w:rsid w:val="00986055"/>
    <w:pPr>
      <w:numPr>
        <w:numId w:val="39"/>
      </w:numPr>
    </w:pPr>
  </w:style>
  <w:style w:type="numbering" w:customStyle="1" w:styleId="41">
    <w:name w:val="Стиль Стиль нумерованный41"/>
    <w:qFormat/>
    <w:rsid w:val="00986055"/>
    <w:pPr>
      <w:numPr>
        <w:numId w:val="11"/>
      </w:numPr>
    </w:pPr>
  </w:style>
  <w:style w:type="numbering" w:customStyle="1" w:styleId="11">
    <w:name w:val="Импортированный стиль 11"/>
    <w:rsid w:val="00986055"/>
    <w:pPr>
      <w:numPr>
        <w:numId w:val="45"/>
      </w:numPr>
    </w:pPr>
  </w:style>
  <w:style w:type="numbering" w:customStyle="1" w:styleId="18">
    <w:name w:val="Импортированный стиль 18"/>
    <w:rsid w:val="00986055"/>
    <w:pPr>
      <w:numPr>
        <w:numId w:val="48"/>
      </w:numPr>
    </w:pPr>
  </w:style>
  <w:style w:type="numbering" w:customStyle="1" w:styleId="33">
    <w:name w:val="Стиль Стиль нумерованный + многоуровневый3"/>
    <w:qFormat/>
    <w:rsid w:val="00986055"/>
    <w:pPr>
      <w:numPr>
        <w:numId w:val="12"/>
      </w:numPr>
    </w:pPr>
  </w:style>
  <w:style w:type="numbering" w:customStyle="1" w:styleId="211">
    <w:name w:val="Стиль нумерованный21"/>
    <w:qFormat/>
    <w:rsid w:val="00986055"/>
    <w:pPr>
      <w:numPr>
        <w:numId w:val="61"/>
      </w:numPr>
    </w:pPr>
  </w:style>
  <w:style w:type="numbering" w:customStyle="1" w:styleId="141">
    <w:name w:val="Стиль нумерованный141"/>
    <w:qFormat/>
    <w:rsid w:val="00986055"/>
    <w:pPr>
      <w:numPr>
        <w:numId w:val="59"/>
      </w:numPr>
    </w:pPr>
  </w:style>
  <w:style w:type="numbering" w:customStyle="1" w:styleId="40">
    <w:name w:val="Стиль нумерованный4"/>
    <w:qFormat/>
    <w:rsid w:val="00986055"/>
    <w:pPr>
      <w:numPr>
        <w:numId w:val="56"/>
      </w:numPr>
    </w:pPr>
  </w:style>
  <w:style w:type="numbering" w:customStyle="1" w:styleId="12">
    <w:name w:val="Импортированный стиль 12"/>
    <w:rsid w:val="00986055"/>
    <w:pPr>
      <w:numPr>
        <w:numId w:val="46"/>
      </w:numPr>
    </w:pPr>
  </w:style>
  <w:style w:type="numbering" w:customStyle="1" w:styleId="22">
    <w:name w:val="Импортированный стиль 22"/>
    <w:rsid w:val="00986055"/>
    <w:pPr>
      <w:numPr>
        <w:numId w:val="51"/>
      </w:numPr>
    </w:pPr>
  </w:style>
  <w:style w:type="numbering" w:customStyle="1" w:styleId="23">
    <w:name w:val="Импортированный стиль 23"/>
    <w:rsid w:val="00986055"/>
    <w:pPr>
      <w:numPr>
        <w:numId w:val="52"/>
      </w:numPr>
    </w:pPr>
  </w:style>
  <w:style w:type="numbering" w:customStyle="1" w:styleId="31">
    <w:name w:val="Стиль нумерованный31"/>
    <w:qFormat/>
    <w:rsid w:val="00986055"/>
    <w:pPr>
      <w:numPr>
        <w:numId w:val="57"/>
      </w:numPr>
    </w:pPr>
  </w:style>
  <w:style w:type="numbering" w:customStyle="1" w:styleId="8">
    <w:name w:val="Импортированный стиль 8"/>
    <w:rsid w:val="00986055"/>
    <w:pPr>
      <w:numPr>
        <w:numId w:val="42"/>
      </w:numPr>
    </w:pPr>
  </w:style>
  <w:style w:type="numbering" w:customStyle="1" w:styleId="a5">
    <w:name w:val="С числами"/>
    <w:rsid w:val="00986055"/>
    <w:pPr>
      <w:numPr>
        <w:numId w:val="50"/>
      </w:numPr>
    </w:pPr>
  </w:style>
  <w:style w:type="numbering" w:customStyle="1" w:styleId="210">
    <w:name w:val="Импортированный стиль 21"/>
    <w:rsid w:val="00986055"/>
    <w:pPr>
      <w:numPr>
        <w:numId w:val="49"/>
      </w:numPr>
    </w:pPr>
  </w:style>
  <w:style w:type="numbering" w:customStyle="1" w:styleId="10">
    <w:name w:val="Импортированный стиль 10"/>
    <w:rsid w:val="00986055"/>
    <w:pPr>
      <w:numPr>
        <w:numId w:val="44"/>
      </w:numPr>
    </w:pPr>
  </w:style>
  <w:style w:type="numbering" w:customStyle="1" w:styleId="112">
    <w:name w:val="Стиль Стиль нумерованный11"/>
    <w:qFormat/>
    <w:rsid w:val="00986055"/>
    <w:pPr>
      <w:numPr>
        <w:numId w:val="60"/>
      </w:numPr>
    </w:pPr>
  </w:style>
  <w:style w:type="numbering" w:customStyle="1" w:styleId="111">
    <w:name w:val="Стиль нумерованный111"/>
    <w:qFormat/>
    <w:rsid w:val="00986055"/>
    <w:pPr>
      <w:numPr>
        <w:numId w:val="23"/>
      </w:numPr>
    </w:pPr>
  </w:style>
  <w:style w:type="numbering" w:customStyle="1" w:styleId="50">
    <w:name w:val="Импортированный стиль 5"/>
    <w:rsid w:val="00986055"/>
    <w:pPr>
      <w:numPr>
        <w:numId w:val="41"/>
      </w:numPr>
    </w:pPr>
  </w:style>
  <w:style w:type="numbering" w:customStyle="1" w:styleId="9">
    <w:name w:val="Импортированный стиль 9"/>
    <w:rsid w:val="00986055"/>
    <w:pPr>
      <w:numPr>
        <w:numId w:val="43"/>
      </w:numPr>
    </w:pPr>
  </w:style>
  <w:style w:type="numbering" w:customStyle="1" w:styleId="140">
    <w:name w:val="Импортированный стиль 14"/>
    <w:rsid w:val="00986055"/>
    <w:pPr>
      <w:numPr>
        <w:numId w:val="38"/>
      </w:numPr>
    </w:pPr>
  </w:style>
  <w:style w:type="numbering" w:customStyle="1" w:styleId="30">
    <w:name w:val="Стиль Стиль нумерованный3"/>
    <w:qFormat/>
    <w:rsid w:val="00986055"/>
    <w:pPr>
      <w:numPr>
        <w:numId w:val="55"/>
      </w:numPr>
    </w:pPr>
  </w:style>
  <w:style w:type="numbering" w:customStyle="1" w:styleId="121">
    <w:name w:val="Стиль нумерованный 12 пт1"/>
    <w:qFormat/>
    <w:rsid w:val="00986055"/>
    <w:pPr>
      <w:numPr>
        <w:numId w:val="21"/>
      </w:numPr>
    </w:pPr>
  </w:style>
  <w:style w:type="numbering" w:customStyle="1" w:styleId="17">
    <w:name w:val="Импортированный стиль 17"/>
    <w:rsid w:val="00986055"/>
    <w:pPr>
      <w:numPr>
        <w:numId w:val="47"/>
      </w:numPr>
    </w:pPr>
  </w:style>
  <w:style w:type="numbering" w:customStyle="1" w:styleId="130">
    <w:name w:val="Импортированный стиль 13"/>
    <w:rsid w:val="00986055"/>
    <w:pPr>
      <w:numPr>
        <w:numId w:val="37"/>
      </w:numPr>
    </w:pPr>
  </w:style>
  <w:style w:type="numbering" w:customStyle="1" w:styleId="21">
    <w:name w:val="Стиль Стиль нумерованный21"/>
    <w:qFormat/>
    <w:rsid w:val="00986055"/>
    <w:pPr>
      <w:numPr>
        <w:numId w:val="2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6235922">
      <w:bodyDiv w:val="1"/>
      <w:marLeft w:val="0"/>
      <w:marRight w:val="0"/>
      <w:marTop w:val="0"/>
      <w:marBottom w:val="0"/>
      <w:divBdr>
        <w:top w:val="none" w:sz="0" w:space="0" w:color="auto"/>
        <w:left w:val="none" w:sz="0" w:space="0" w:color="auto"/>
        <w:bottom w:val="none" w:sz="0" w:space="0" w:color="auto"/>
        <w:right w:val="none" w:sz="0" w:space="0" w:color="auto"/>
      </w:divBdr>
    </w:div>
    <w:div w:id="1238903781">
      <w:bodyDiv w:val="1"/>
      <w:marLeft w:val="0"/>
      <w:marRight w:val="0"/>
      <w:marTop w:val="0"/>
      <w:marBottom w:val="0"/>
      <w:divBdr>
        <w:top w:val="none" w:sz="0" w:space="0" w:color="auto"/>
        <w:left w:val="none" w:sz="0" w:space="0" w:color="auto"/>
        <w:bottom w:val="none" w:sz="0" w:space="0" w:color="auto"/>
        <w:right w:val="none" w:sz="0" w:space="0" w:color="auto"/>
      </w:divBdr>
    </w:div>
    <w:div w:id="1903825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document/cons_doc_LAW_327937/7113537d61773a52bdaf8f010396899d965aca88/" TargetMode="External"/><Relationship Id="rId13" Type="http://schemas.openxmlformats.org/officeDocument/2006/relationships/hyperlink" Target="%20http://&#1084;&#1072;&#1081;&#1089;&#1082;&#1080;&#1081;&#1091;&#1082;&#1072;&#1079;.&#1088;&#1092;/upload/iblock/a66/Sotsialnaya-aktivnost-_obnov.-" TargetMode="External"/><Relationship Id="rId18" Type="http://schemas.openxmlformats.org/officeDocument/2006/relationships/hyperlink" Target="http://www.infolex.narod.ru/gpl_gnu/gplrus.html" TargetMode="External"/><Relationship Id="rId3" Type="http://schemas.openxmlformats.org/officeDocument/2006/relationships/styles" Target="styles.xml"/><Relationship Id="rId7" Type="http://schemas.openxmlformats.org/officeDocument/2006/relationships/hyperlink" Target="http://www.consultant.ru/document/cons_doc_LAW_339108/3d0cac60971a511280cbba229d9b6329c07731f7/" TargetMode="External"/><Relationship Id="rId12" Type="http://schemas.openxmlformats.org/officeDocument/2006/relationships/hyperlink" Target="https://www.forestfire.ru" TargetMode="External"/><Relationship Id="rId17" Type="http://schemas.openxmlformats.org/officeDocument/2006/relationships/hyperlink" Target="http://qsp.su/tools/onlinehelp/about_license_gpl_russian.html" TargetMode="External"/><Relationship Id="rId2" Type="http://schemas.openxmlformats.org/officeDocument/2006/relationships/numbering" Target="numbering.xml"/><Relationship Id="rId16" Type="http://schemas.openxmlformats.org/officeDocument/2006/relationships/hyperlink" Target="http://qsp.su/tools/onlinehelp/about_license_gpl_russian.html"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hyperlink" Target="http://xn--b1aedacfkrjqgbzj3aoc9lpa.xn--/" TargetMode="External"/><Relationship Id="rId5" Type="http://schemas.openxmlformats.org/officeDocument/2006/relationships/webSettings" Target="webSettings.xml"/><Relationship Id="rId15" Type="http://schemas.openxmlformats.org/officeDocument/2006/relationships/hyperlink" Target="http://qsp.su/tools/onlinehelp/about_license_gpl_russian.html" TargetMode="External"/><Relationship Id="rId10" Type="http://schemas.openxmlformats.org/officeDocument/2006/relationships/hyperlink" Target="http://lawcs.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avcrf.ru" TargetMode="External"/><Relationship Id="rId14" Type="http://schemas.openxmlformats.org/officeDocument/2006/relationships/hyperlink" Target="http://qsp.su/tools/onlinehelp/about_license_gpl_russian.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4B1B66-EF00-465A-9A2A-B7FD9FB3FA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5430</Words>
  <Characters>30953</Characters>
  <Application>Microsoft Office Word</Application>
  <DocSecurity>0</DocSecurity>
  <Lines>257</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Дудка Яна</dc:creator>
  <cp:keywords/>
  <dc:description/>
  <cp:lastModifiedBy>Базелюк Кира Сергеевна</cp:lastModifiedBy>
  <cp:revision>3</cp:revision>
  <cp:lastPrinted>2022-10-24T14:19:00Z</cp:lastPrinted>
  <dcterms:created xsi:type="dcterms:W3CDTF">2023-04-23T17:53:00Z</dcterms:created>
  <dcterms:modified xsi:type="dcterms:W3CDTF">2023-04-24T19:22:00Z</dcterms:modified>
</cp:coreProperties>
</file>